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sz w:val="28"/>
          <w:szCs w:val="28"/>
          <w:lang w:eastAsia="en-US"/>
        </w:rPr>
        <w:id w:val="-221370425"/>
        <w:lock w:val="sdtContentLocked"/>
        <w:placeholder>
          <w:docPart w:val="DefaultPlaceholder_1082065158"/>
        </w:placeholder>
        <w:group/>
      </w:sdtPr>
      <w:sdtEndPr>
        <w:rPr>
          <w:lang w:eastAsia="ru-RU"/>
        </w:rPr>
      </w:sdtEndPr>
      <w:sdtContent>
        <w:p w14:paraId="43CA9BAF" w14:textId="77777777" w:rsidR="00584447" w:rsidRPr="00353414" w:rsidRDefault="00584447" w:rsidP="00584447">
          <w:pPr>
            <w:spacing w:after="200"/>
            <w:jc w:val="center"/>
            <w:rPr>
              <w:sz w:val="28"/>
              <w:szCs w:val="28"/>
              <w:lang w:eastAsia="en-US"/>
            </w:rPr>
          </w:pPr>
          <w:r w:rsidRPr="00353414">
            <w:rPr>
              <w:sz w:val="28"/>
              <w:szCs w:val="28"/>
              <w:lang w:eastAsia="en-US"/>
            </w:rPr>
            <w:t>Федеральное государственное образовательное бюджетное учреждение высшего образования</w:t>
          </w:r>
        </w:p>
        <w:p w14:paraId="4EC35D78"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 ПРИ ПРАВИТЕЛЬСТВЕ РОССИЙСКОЙ ФЕДЕРАЦИИ»</w:t>
          </w:r>
        </w:p>
        <w:p w14:paraId="37E596B7" w14:textId="77777777" w:rsidR="00584447" w:rsidRPr="00353414" w:rsidRDefault="00584447" w:rsidP="00584447">
          <w:pPr>
            <w:jc w:val="center"/>
            <w:rPr>
              <w:b/>
              <w:sz w:val="28"/>
              <w:szCs w:val="28"/>
              <w:lang w:eastAsia="en-US"/>
            </w:rPr>
          </w:pPr>
          <w:r w:rsidRPr="00353414">
            <w:rPr>
              <w:b/>
              <w:sz w:val="28"/>
              <w:szCs w:val="28"/>
              <w:lang w:eastAsia="en-US"/>
            </w:rPr>
            <w:t>(Финансовый университет)</w:t>
          </w:r>
        </w:p>
        <w:p w14:paraId="7DD3C750" w14:textId="77777777" w:rsidR="00584447" w:rsidRPr="00353414" w:rsidRDefault="00584447" w:rsidP="00584447">
          <w:pPr>
            <w:jc w:val="center"/>
            <w:rPr>
              <w:b/>
              <w:sz w:val="28"/>
              <w:szCs w:val="28"/>
              <w:lang w:eastAsia="en-US"/>
            </w:rPr>
          </w:pPr>
        </w:p>
        <w:p w14:paraId="40924A4A" w14:textId="77777777" w:rsidR="00584447" w:rsidRPr="00353414" w:rsidRDefault="00584447" w:rsidP="00584447">
          <w:pPr>
            <w:jc w:val="center"/>
            <w:rPr>
              <w:b/>
              <w:sz w:val="28"/>
              <w:szCs w:val="28"/>
              <w:lang w:eastAsia="en-US"/>
            </w:rPr>
          </w:pPr>
          <w:r w:rsidRPr="00353414">
            <w:rPr>
              <w:b/>
              <w:sz w:val="28"/>
              <w:szCs w:val="28"/>
              <w:lang w:eastAsia="en-US"/>
            </w:rPr>
            <w:t>Орловский филиал Финуниверситета</w:t>
          </w:r>
        </w:p>
        <w:p w14:paraId="4738C708" w14:textId="77777777" w:rsidR="00584447" w:rsidRPr="00353414" w:rsidRDefault="00584447" w:rsidP="00584447">
          <w:pPr>
            <w:ind w:left="637" w:firstLine="3758"/>
            <w:jc w:val="center"/>
            <w:rPr>
              <w:sz w:val="28"/>
              <w:szCs w:val="28"/>
            </w:rPr>
          </w:pPr>
        </w:p>
        <w:p w14:paraId="6838690D" w14:textId="77777777" w:rsidR="00584447" w:rsidRPr="006056D0" w:rsidRDefault="00584447" w:rsidP="008C047D">
          <w:pPr>
            <w:jc w:val="center"/>
            <w:rPr>
              <w:sz w:val="28"/>
              <w:szCs w:val="28"/>
            </w:rPr>
          </w:pPr>
          <w:r w:rsidRPr="00353414">
            <w:rPr>
              <w:sz w:val="28"/>
              <w:szCs w:val="28"/>
            </w:rPr>
            <w:t>Кафедра  «</w:t>
          </w:r>
          <w:r w:rsidR="004D5599" w:rsidRPr="00353414">
            <w:rPr>
              <w:sz w:val="28"/>
              <w:szCs w:val="28"/>
            </w:rPr>
            <w:t>Математика, информатика и общегуманитарные дисциплины</w:t>
          </w:r>
          <w:r w:rsidRPr="00353414">
            <w:rPr>
              <w:sz w:val="28"/>
              <w:szCs w:val="28"/>
            </w:rPr>
            <w:t>»</w:t>
          </w:r>
        </w:p>
        <w:p w14:paraId="57230E2F" w14:textId="77777777" w:rsidR="00584447" w:rsidRDefault="00584447" w:rsidP="00584447">
          <w:pPr>
            <w:ind w:left="637" w:firstLine="3758"/>
            <w:jc w:val="center"/>
            <w:rPr>
              <w:sz w:val="28"/>
              <w:szCs w:val="28"/>
            </w:rPr>
          </w:pPr>
        </w:p>
        <w:p w14:paraId="76E40194" w14:textId="77777777" w:rsidR="00584447" w:rsidRDefault="00584447" w:rsidP="00584447">
          <w:pPr>
            <w:ind w:left="637" w:firstLine="3758"/>
            <w:jc w:val="center"/>
            <w:rPr>
              <w:sz w:val="28"/>
              <w:szCs w:val="28"/>
            </w:rPr>
          </w:pPr>
        </w:p>
        <w:p w14:paraId="241D892C" w14:textId="77777777" w:rsidR="00F5387E" w:rsidRPr="0080375C" w:rsidRDefault="00F5387E" w:rsidP="00F5387E">
          <w:pPr>
            <w:tabs>
              <w:tab w:val="left" w:pos="851"/>
            </w:tabs>
            <w:ind w:left="637" w:firstLine="3758"/>
            <w:jc w:val="center"/>
            <w:rPr>
              <w:sz w:val="28"/>
              <w:szCs w:val="28"/>
            </w:rPr>
          </w:pPr>
          <w:r w:rsidRPr="0080375C">
            <w:rPr>
              <w:sz w:val="28"/>
              <w:szCs w:val="28"/>
            </w:rPr>
            <w:t>УТВЕРЖДАЮ</w:t>
          </w:r>
        </w:p>
        <w:p w14:paraId="1C2420F2" w14:textId="77777777" w:rsidR="00F5387E" w:rsidRPr="0080375C" w:rsidRDefault="00F5387E" w:rsidP="00F5387E">
          <w:pPr>
            <w:tabs>
              <w:tab w:val="left" w:pos="851"/>
            </w:tabs>
            <w:ind w:left="637" w:firstLine="3758"/>
            <w:jc w:val="center"/>
            <w:rPr>
              <w:sz w:val="28"/>
              <w:szCs w:val="28"/>
            </w:rPr>
          </w:pPr>
          <w:r w:rsidRPr="0080375C">
            <w:rPr>
              <w:sz w:val="28"/>
              <w:szCs w:val="28"/>
            </w:rPr>
            <w:t>Заведующий кафедрой</w:t>
          </w:r>
        </w:p>
        <w:p w14:paraId="3110B417" w14:textId="77777777" w:rsidR="00F5387E" w:rsidRPr="0080375C" w:rsidRDefault="00F5387E" w:rsidP="00F5387E">
          <w:pPr>
            <w:tabs>
              <w:tab w:val="left" w:pos="851"/>
            </w:tabs>
            <w:ind w:left="637" w:firstLine="3758"/>
            <w:jc w:val="center"/>
            <w:rPr>
              <w:sz w:val="28"/>
              <w:szCs w:val="28"/>
            </w:rPr>
          </w:pPr>
        </w:p>
        <w:p w14:paraId="68D99777" w14:textId="77777777" w:rsidR="00F5387E" w:rsidRPr="0080375C" w:rsidRDefault="00F5387E" w:rsidP="00F5387E">
          <w:pPr>
            <w:tabs>
              <w:tab w:val="left" w:pos="851"/>
            </w:tabs>
            <w:ind w:left="637" w:firstLine="3758"/>
            <w:jc w:val="center"/>
            <w:rPr>
              <w:sz w:val="28"/>
              <w:szCs w:val="28"/>
            </w:rPr>
          </w:pPr>
          <w:r w:rsidRPr="0080375C">
            <w:rPr>
              <w:sz w:val="28"/>
              <w:szCs w:val="28"/>
            </w:rPr>
            <w:t>______________ Е.С. Филонова</w:t>
          </w:r>
        </w:p>
        <w:p w14:paraId="7E94AA83" w14:textId="3200DB8E" w:rsidR="00F5387E" w:rsidRDefault="00613934" w:rsidP="00F5387E">
          <w:pPr>
            <w:tabs>
              <w:tab w:val="left" w:pos="851"/>
            </w:tabs>
            <w:ind w:left="637" w:firstLine="3758"/>
            <w:jc w:val="center"/>
            <w:rPr>
              <w:sz w:val="28"/>
              <w:szCs w:val="28"/>
            </w:rPr>
          </w:pPr>
          <w:r>
            <w:rPr>
              <w:sz w:val="28"/>
              <w:szCs w:val="28"/>
              <w:lang w:val="en-US"/>
            </w:rPr>
            <w:t xml:space="preserve">23 </w:t>
          </w:r>
          <w:r>
            <w:rPr>
              <w:sz w:val="28"/>
              <w:szCs w:val="28"/>
            </w:rPr>
            <w:t>июня</w:t>
          </w:r>
          <w:r w:rsidR="006727A2">
            <w:rPr>
              <w:sz w:val="28"/>
              <w:szCs w:val="28"/>
            </w:rPr>
            <w:t xml:space="preserve"> 202</w:t>
          </w:r>
          <w:r>
            <w:rPr>
              <w:sz w:val="28"/>
              <w:szCs w:val="28"/>
            </w:rPr>
            <w:t>3</w:t>
          </w:r>
          <w:r w:rsidR="00F5387E" w:rsidRPr="0080375C">
            <w:rPr>
              <w:sz w:val="28"/>
              <w:szCs w:val="28"/>
            </w:rPr>
            <w:t xml:space="preserve"> г.</w:t>
          </w:r>
        </w:p>
        <w:p w14:paraId="285E4E37" w14:textId="77777777" w:rsidR="00584447" w:rsidRDefault="00584447" w:rsidP="00584447">
          <w:pPr>
            <w:jc w:val="center"/>
            <w:rPr>
              <w:sz w:val="28"/>
              <w:szCs w:val="28"/>
            </w:rPr>
          </w:pPr>
        </w:p>
        <w:p w14:paraId="44EB59BD" w14:textId="77777777" w:rsidR="00584447" w:rsidRDefault="00584447" w:rsidP="00584447">
          <w:pPr>
            <w:jc w:val="center"/>
            <w:rPr>
              <w:sz w:val="28"/>
              <w:szCs w:val="28"/>
            </w:rPr>
          </w:pPr>
        </w:p>
        <w:p w14:paraId="13DE85A0" w14:textId="77777777" w:rsidR="00584447" w:rsidRPr="00625A44" w:rsidRDefault="00584447" w:rsidP="00584447">
          <w:pPr>
            <w:jc w:val="center"/>
            <w:rPr>
              <w:sz w:val="28"/>
              <w:szCs w:val="28"/>
            </w:rPr>
          </w:pPr>
          <w:r w:rsidRPr="00625A44">
            <w:rPr>
              <w:sz w:val="28"/>
              <w:szCs w:val="28"/>
            </w:rPr>
            <w:t>ПРИЛОЖЕНИЕ К РАБОЧЕЙ ПРОГРАММЕ ДИСЦИПЛИНЫ</w:t>
          </w:r>
        </w:p>
        <w:p w14:paraId="5AB8F60F" w14:textId="77777777" w:rsidR="00584447" w:rsidRPr="00625A44" w:rsidRDefault="00584447" w:rsidP="00584447">
          <w:pPr>
            <w:rPr>
              <w:sz w:val="28"/>
              <w:szCs w:val="28"/>
            </w:rPr>
          </w:pPr>
        </w:p>
        <w:p w14:paraId="04C47A5D" w14:textId="77777777" w:rsidR="00584447" w:rsidRPr="00625A44" w:rsidRDefault="00800048" w:rsidP="00584447">
          <w:pPr>
            <w:rPr>
              <w:sz w:val="28"/>
              <w:szCs w:val="28"/>
            </w:rPr>
          </w:pPr>
        </w:p>
      </w:sdtContent>
    </w:sdt>
    <w:p w14:paraId="0096FE42" w14:textId="77777777" w:rsidR="00584447" w:rsidRPr="009D446A" w:rsidRDefault="009D446A" w:rsidP="00584447">
      <w:pPr>
        <w:jc w:val="center"/>
        <w:rPr>
          <w:b/>
          <w:sz w:val="32"/>
          <w:szCs w:val="32"/>
        </w:rPr>
      </w:pPr>
      <w:r>
        <w:rPr>
          <w:b/>
          <w:sz w:val="32"/>
          <w:szCs w:val="32"/>
        </w:rPr>
        <w:t>МАТЕМАТИКА</w:t>
      </w:r>
    </w:p>
    <w:p w14:paraId="3BA4CD7E" w14:textId="77777777" w:rsidR="009D446A" w:rsidRDefault="009D446A" w:rsidP="00584447">
      <w:pPr>
        <w:jc w:val="center"/>
        <w:rPr>
          <w:b/>
          <w:sz w:val="28"/>
          <w:szCs w:val="28"/>
        </w:rPr>
      </w:pPr>
    </w:p>
    <w:p w14:paraId="3C6C385C" w14:textId="77777777" w:rsidR="00584447" w:rsidRPr="009D446A" w:rsidRDefault="00584447" w:rsidP="00584447">
      <w:pPr>
        <w:jc w:val="center"/>
        <w:rPr>
          <w:b/>
          <w:sz w:val="28"/>
          <w:szCs w:val="28"/>
        </w:rPr>
      </w:pPr>
      <w:r w:rsidRPr="009D446A">
        <w:rPr>
          <w:b/>
          <w:sz w:val="28"/>
          <w:szCs w:val="28"/>
        </w:rPr>
        <w:t>Н</w:t>
      </w:r>
      <w:r w:rsidR="00BD0880" w:rsidRPr="009D446A">
        <w:rPr>
          <w:b/>
          <w:sz w:val="28"/>
          <w:szCs w:val="28"/>
        </w:rPr>
        <w:t>аправление подготовки</w:t>
      </w:r>
      <w:r w:rsidRPr="009D446A">
        <w:rPr>
          <w:b/>
          <w:sz w:val="28"/>
          <w:szCs w:val="28"/>
        </w:rPr>
        <w:t xml:space="preserve">: </w:t>
      </w:r>
      <w:r w:rsidRPr="009D446A">
        <w:rPr>
          <w:sz w:val="28"/>
          <w:szCs w:val="28"/>
        </w:rPr>
        <w:t>38.03.0</w:t>
      </w:r>
      <w:r w:rsidR="009D446A">
        <w:rPr>
          <w:sz w:val="28"/>
          <w:szCs w:val="28"/>
        </w:rPr>
        <w:t>1</w:t>
      </w:r>
      <w:r w:rsidRPr="009D446A">
        <w:rPr>
          <w:sz w:val="28"/>
          <w:szCs w:val="28"/>
        </w:rPr>
        <w:t xml:space="preserve"> –</w:t>
      </w:r>
      <w:r w:rsidR="009D446A">
        <w:rPr>
          <w:sz w:val="28"/>
          <w:szCs w:val="28"/>
        </w:rPr>
        <w:t xml:space="preserve"> </w:t>
      </w:r>
      <w:r w:rsidR="00B41CB4">
        <w:rPr>
          <w:sz w:val="28"/>
          <w:szCs w:val="28"/>
        </w:rPr>
        <w:t>ЭКОНОМИКА</w:t>
      </w:r>
      <w:r w:rsidRPr="009D446A">
        <w:rPr>
          <w:sz w:val="28"/>
          <w:szCs w:val="28"/>
        </w:rPr>
        <w:t>,</w:t>
      </w:r>
      <w:r w:rsidRPr="009D446A">
        <w:rPr>
          <w:b/>
          <w:sz w:val="28"/>
          <w:szCs w:val="28"/>
        </w:rPr>
        <w:t xml:space="preserve"> </w:t>
      </w:r>
    </w:p>
    <w:p w14:paraId="1EBB01B5" w14:textId="77777777" w:rsidR="00B41CB4" w:rsidRDefault="00B41CB4" w:rsidP="00B41CB4">
      <w:pPr>
        <w:ind w:firstLine="357"/>
        <w:jc w:val="both"/>
        <w:rPr>
          <w:sz w:val="28"/>
          <w:szCs w:val="28"/>
        </w:rPr>
      </w:pPr>
      <w:r w:rsidRPr="009D446A">
        <w:rPr>
          <w:b/>
          <w:sz w:val="28"/>
          <w:szCs w:val="28"/>
        </w:rPr>
        <w:t>П</w:t>
      </w:r>
      <w:r w:rsidR="009B69B0">
        <w:rPr>
          <w:b/>
          <w:sz w:val="28"/>
          <w:szCs w:val="28"/>
        </w:rPr>
        <w:t>рофиль</w:t>
      </w:r>
      <w:r w:rsidRPr="009D446A">
        <w:rPr>
          <w:sz w:val="28"/>
          <w:szCs w:val="28"/>
        </w:rPr>
        <w:t xml:space="preserve">: </w:t>
      </w:r>
      <w:r w:rsidR="005B021E">
        <w:rPr>
          <w:sz w:val="28"/>
          <w:szCs w:val="28"/>
        </w:rPr>
        <w:t>ФИНАНСЫ И ИНВЕСТИЦИИ</w:t>
      </w:r>
    </w:p>
    <w:p w14:paraId="073D3FE5" w14:textId="77777777" w:rsidR="009D446A" w:rsidRDefault="00B41CB4" w:rsidP="00B41CB4">
      <w:pPr>
        <w:ind w:firstLine="357"/>
        <w:jc w:val="both"/>
        <w:rPr>
          <w:sz w:val="28"/>
          <w:szCs w:val="28"/>
        </w:rPr>
      </w:pPr>
      <w:r>
        <w:rPr>
          <w:sz w:val="28"/>
          <w:szCs w:val="28"/>
        </w:rPr>
        <w:t xml:space="preserve">                   </w:t>
      </w:r>
    </w:p>
    <w:p w14:paraId="53C8DE13" w14:textId="77777777" w:rsidR="009D446A" w:rsidRDefault="009D446A" w:rsidP="009D446A">
      <w:pPr>
        <w:rPr>
          <w:sz w:val="28"/>
          <w:szCs w:val="28"/>
          <w:lang w:eastAsia="en-US"/>
        </w:rPr>
      </w:pPr>
    </w:p>
    <w:p w14:paraId="5BFC6D58" w14:textId="77777777" w:rsidR="006056D0" w:rsidRDefault="00834E1D" w:rsidP="009D446A">
      <w:pPr>
        <w:rPr>
          <w:sz w:val="28"/>
          <w:szCs w:val="28"/>
          <w:lang w:eastAsia="en-US"/>
        </w:rPr>
      </w:pPr>
      <w:r w:rsidRPr="009D446A">
        <w:rPr>
          <w:sz w:val="28"/>
          <w:szCs w:val="28"/>
          <w:lang w:eastAsia="en-US"/>
        </w:rPr>
        <w:t>Ответственный за актуализацию РПД</w:t>
      </w:r>
      <w:r w:rsidR="006056D0" w:rsidRPr="009D446A">
        <w:rPr>
          <w:sz w:val="28"/>
          <w:szCs w:val="28"/>
          <w:lang w:eastAsia="en-US"/>
        </w:rPr>
        <w:t xml:space="preserve">: </w:t>
      </w:r>
      <w:r w:rsidR="004570E9" w:rsidRPr="009D446A">
        <w:rPr>
          <w:sz w:val="28"/>
          <w:szCs w:val="28"/>
          <w:lang w:eastAsia="en-US"/>
        </w:rPr>
        <w:t>к.</w:t>
      </w:r>
      <w:r w:rsidR="009D446A">
        <w:rPr>
          <w:sz w:val="28"/>
          <w:szCs w:val="28"/>
          <w:lang w:eastAsia="en-US"/>
        </w:rPr>
        <w:t>ф.-м.</w:t>
      </w:r>
      <w:r w:rsidR="004570E9" w:rsidRPr="009D446A">
        <w:rPr>
          <w:sz w:val="28"/>
          <w:szCs w:val="28"/>
          <w:lang w:eastAsia="en-US"/>
        </w:rPr>
        <w:t xml:space="preserve">н., </w:t>
      </w:r>
      <w:r w:rsidR="006056D0" w:rsidRPr="009D446A">
        <w:rPr>
          <w:sz w:val="28"/>
          <w:szCs w:val="28"/>
          <w:lang w:eastAsia="en-US"/>
        </w:rPr>
        <w:t xml:space="preserve">доцент </w:t>
      </w:r>
      <w:r w:rsidR="00496560">
        <w:rPr>
          <w:sz w:val="28"/>
          <w:szCs w:val="28"/>
          <w:lang w:eastAsia="en-US"/>
        </w:rPr>
        <w:t>Аксенов Н.А.</w:t>
      </w:r>
    </w:p>
    <w:p w14:paraId="7DFBBF21" w14:textId="77777777" w:rsidR="009D446A" w:rsidRDefault="009D446A" w:rsidP="00834E1D">
      <w:pPr>
        <w:spacing w:line="360" w:lineRule="auto"/>
        <w:rPr>
          <w:sz w:val="28"/>
          <w:szCs w:val="28"/>
          <w:lang w:eastAsia="en-US"/>
        </w:rPr>
      </w:pPr>
    </w:p>
    <w:p w14:paraId="3DE03FFD" w14:textId="77777777" w:rsidR="00834E1D" w:rsidRPr="009D446A" w:rsidRDefault="00834E1D" w:rsidP="00834E1D">
      <w:pPr>
        <w:spacing w:line="360" w:lineRule="auto"/>
        <w:rPr>
          <w:sz w:val="28"/>
          <w:szCs w:val="28"/>
          <w:lang w:eastAsia="en-US"/>
        </w:rPr>
      </w:pPr>
      <w:r w:rsidRPr="009D446A">
        <w:rPr>
          <w:sz w:val="28"/>
          <w:szCs w:val="28"/>
          <w:lang w:eastAsia="en-US"/>
        </w:rPr>
        <w:t>Год утверждения р</w:t>
      </w:r>
      <w:r w:rsidR="006727A2">
        <w:rPr>
          <w:sz w:val="28"/>
          <w:szCs w:val="28"/>
          <w:lang w:eastAsia="en-US"/>
        </w:rPr>
        <w:t>абочей программы дисциплины: 2021</w:t>
      </w:r>
      <w:r w:rsidRPr="009D446A">
        <w:rPr>
          <w:sz w:val="28"/>
          <w:szCs w:val="28"/>
          <w:lang w:eastAsia="en-US"/>
        </w:rPr>
        <w:t xml:space="preserve"> </w:t>
      </w:r>
    </w:p>
    <w:sdt>
      <w:sdtPr>
        <w:rPr>
          <w:i/>
          <w:iCs/>
          <w:sz w:val="28"/>
          <w:szCs w:val="28"/>
          <w:u w:color="000000"/>
        </w:rPr>
        <w:id w:val="2133126733"/>
        <w:lock w:val="sdtContentLocked"/>
        <w:placeholder>
          <w:docPart w:val="DefaultPlaceholder_1082065158"/>
        </w:placeholder>
        <w:group/>
      </w:sdtPr>
      <w:sdtEndPr>
        <w:rPr>
          <w:b/>
          <w:i w:val="0"/>
          <w:iCs w:val="0"/>
          <w:lang w:eastAsia="en-US"/>
        </w:rPr>
      </w:sdtEndPr>
      <w:sdtContent>
        <w:p w14:paraId="5F038F12" w14:textId="77777777" w:rsidR="00834E1D" w:rsidRDefault="00834E1D" w:rsidP="004D5599">
          <w:pPr>
            <w:autoSpaceDE w:val="0"/>
            <w:autoSpaceDN w:val="0"/>
            <w:adjustRightInd w:val="0"/>
            <w:jc w:val="center"/>
            <w:rPr>
              <w:i/>
              <w:iCs/>
              <w:sz w:val="28"/>
              <w:szCs w:val="28"/>
              <w:u w:color="000000"/>
            </w:rPr>
          </w:pPr>
        </w:p>
        <w:p w14:paraId="26948E4A" w14:textId="77777777" w:rsidR="00834E1D" w:rsidRDefault="00834E1D" w:rsidP="004D5599">
          <w:pPr>
            <w:autoSpaceDE w:val="0"/>
            <w:autoSpaceDN w:val="0"/>
            <w:adjustRightInd w:val="0"/>
            <w:jc w:val="center"/>
            <w:rPr>
              <w:i/>
              <w:iCs/>
              <w:sz w:val="28"/>
              <w:szCs w:val="28"/>
              <w:u w:color="000000"/>
            </w:rPr>
          </w:pPr>
        </w:p>
        <w:p w14:paraId="2C23842D" w14:textId="77777777" w:rsidR="00F5387E" w:rsidRPr="006E28DE" w:rsidRDefault="00F5387E" w:rsidP="00F5387E">
          <w:pPr>
            <w:autoSpaceDE w:val="0"/>
            <w:autoSpaceDN w:val="0"/>
            <w:adjustRightInd w:val="0"/>
            <w:jc w:val="center"/>
            <w:rPr>
              <w:i/>
              <w:iCs/>
              <w:sz w:val="28"/>
              <w:szCs w:val="28"/>
              <w:u w:color="000000"/>
            </w:rPr>
          </w:pPr>
          <w:r w:rsidRPr="006E28DE">
            <w:rPr>
              <w:i/>
              <w:iCs/>
              <w:sz w:val="28"/>
              <w:szCs w:val="28"/>
              <w:u w:color="000000"/>
            </w:rPr>
            <w:t>Одобрено кафедрой «Математика</w:t>
          </w:r>
          <w:r>
            <w:rPr>
              <w:i/>
              <w:iCs/>
              <w:sz w:val="28"/>
              <w:szCs w:val="28"/>
              <w:u w:color="000000"/>
            </w:rPr>
            <w:t>,</w:t>
          </w:r>
          <w:r w:rsidRPr="006E28DE">
            <w:rPr>
              <w:i/>
              <w:iCs/>
              <w:sz w:val="28"/>
              <w:szCs w:val="28"/>
              <w:u w:color="000000"/>
            </w:rPr>
            <w:t xml:space="preserve"> информатика</w:t>
          </w:r>
          <w:r>
            <w:rPr>
              <w:i/>
              <w:iCs/>
              <w:sz w:val="28"/>
              <w:szCs w:val="28"/>
              <w:u w:color="000000"/>
            </w:rPr>
            <w:t xml:space="preserve"> </w:t>
          </w:r>
          <w:r>
            <w:rPr>
              <w:i/>
              <w:iCs/>
              <w:sz w:val="28"/>
              <w:szCs w:val="28"/>
              <w:u w:color="000000"/>
            </w:rPr>
            <w:br/>
            <w:t>и общегуманитарные дисциплины</w:t>
          </w:r>
          <w:r w:rsidRPr="006E28DE">
            <w:rPr>
              <w:i/>
              <w:iCs/>
              <w:sz w:val="28"/>
              <w:szCs w:val="28"/>
              <w:u w:color="000000"/>
            </w:rPr>
            <w:t>»</w:t>
          </w:r>
        </w:p>
        <w:p w14:paraId="69927D46" w14:textId="1DC7ECBA" w:rsidR="00F5387E" w:rsidRPr="006E28DE" w:rsidRDefault="00F5387E" w:rsidP="00F5387E">
          <w:pPr>
            <w:autoSpaceDE w:val="0"/>
            <w:autoSpaceDN w:val="0"/>
            <w:adjustRightInd w:val="0"/>
            <w:jc w:val="center"/>
            <w:rPr>
              <w:i/>
              <w:iCs/>
              <w:sz w:val="28"/>
              <w:szCs w:val="28"/>
              <w:u w:color="000000"/>
            </w:rPr>
          </w:pPr>
          <w:r w:rsidRPr="006E28DE">
            <w:rPr>
              <w:i/>
              <w:iCs/>
              <w:sz w:val="28"/>
              <w:szCs w:val="28"/>
              <w:u w:color="000000"/>
            </w:rPr>
            <w:t xml:space="preserve">(протокол № </w:t>
          </w:r>
          <w:r w:rsidR="00613934">
            <w:rPr>
              <w:i/>
              <w:iCs/>
              <w:sz w:val="28"/>
              <w:szCs w:val="28"/>
              <w:u w:color="000000"/>
            </w:rPr>
            <w:t>10</w:t>
          </w:r>
          <w:r w:rsidRPr="006727A2">
            <w:rPr>
              <w:i/>
              <w:iCs/>
              <w:sz w:val="28"/>
              <w:szCs w:val="28"/>
              <w:u w:color="000000"/>
            </w:rPr>
            <w:t xml:space="preserve"> от </w:t>
          </w:r>
          <w:r w:rsidR="00613934">
            <w:rPr>
              <w:i/>
              <w:iCs/>
              <w:sz w:val="28"/>
              <w:szCs w:val="28"/>
              <w:u w:color="000000"/>
            </w:rPr>
            <w:t>21 июня</w:t>
          </w:r>
          <w:r w:rsidR="00AB29EB" w:rsidRPr="006727A2">
            <w:rPr>
              <w:i/>
              <w:iCs/>
              <w:sz w:val="28"/>
              <w:szCs w:val="28"/>
              <w:u w:color="000000"/>
            </w:rPr>
            <w:t xml:space="preserve"> 202</w:t>
          </w:r>
          <w:r w:rsidR="00613934">
            <w:rPr>
              <w:i/>
              <w:iCs/>
              <w:sz w:val="28"/>
              <w:szCs w:val="28"/>
              <w:u w:color="000000"/>
            </w:rPr>
            <w:t>3</w:t>
          </w:r>
          <w:r w:rsidRPr="006727A2">
            <w:rPr>
              <w:i/>
              <w:iCs/>
              <w:sz w:val="28"/>
              <w:szCs w:val="28"/>
              <w:u w:color="000000"/>
            </w:rPr>
            <w:t xml:space="preserve"> </w:t>
          </w:r>
          <w:r w:rsidRPr="006E28DE">
            <w:rPr>
              <w:i/>
              <w:iCs/>
              <w:sz w:val="28"/>
              <w:szCs w:val="28"/>
              <w:u w:color="000000"/>
            </w:rPr>
            <w:t>г.)</w:t>
          </w:r>
        </w:p>
        <w:p w14:paraId="33DCD8D9" w14:textId="77777777" w:rsidR="00F5387E" w:rsidRPr="006056D0" w:rsidRDefault="00F5387E" w:rsidP="00F5387E">
          <w:pPr>
            <w:spacing w:after="200" w:line="276" w:lineRule="auto"/>
            <w:ind w:right="1132"/>
            <w:jc w:val="both"/>
            <w:rPr>
              <w:sz w:val="28"/>
              <w:szCs w:val="28"/>
              <w:lang w:eastAsia="en-US"/>
            </w:rPr>
          </w:pPr>
        </w:p>
        <w:p w14:paraId="3A77BE52" w14:textId="77777777" w:rsidR="00F5387E" w:rsidRDefault="00F5387E" w:rsidP="00F5387E">
          <w:pPr>
            <w:jc w:val="center"/>
            <w:rPr>
              <w:sz w:val="28"/>
              <w:szCs w:val="28"/>
            </w:rPr>
          </w:pPr>
        </w:p>
        <w:p w14:paraId="1ECD2031" w14:textId="77777777" w:rsidR="00F5387E" w:rsidRPr="00625A44" w:rsidRDefault="00F5387E" w:rsidP="00F5387E">
          <w:pPr>
            <w:jc w:val="center"/>
            <w:rPr>
              <w:sz w:val="28"/>
              <w:szCs w:val="28"/>
            </w:rPr>
          </w:pPr>
        </w:p>
        <w:p w14:paraId="3E58A775" w14:textId="116FE764" w:rsidR="00F5387E" w:rsidRDefault="00F5387E" w:rsidP="00F5387E">
          <w:pPr>
            <w:jc w:val="center"/>
            <w:rPr>
              <w:i/>
              <w:sz w:val="28"/>
              <w:szCs w:val="28"/>
            </w:rPr>
          </w:pPr>
          <w:r>
            <w:rPr>
              <w:i/>
              <w:sz w:val="28"/>
              <w:szCs w:val="28"/>
            </w:rPr>
            <w:t xml:space="preserve">Орел </w:t>
          </w:r>
          <w:r w:rsidR="006727A2">
            <w:rPr>
              <w:i/>
              <w:sz w:val="28"/>
              <w:szCs w:val="28"/>
            </w:rPr>
            <w:t>202</w:t>
          </w:r>
          <w:r w:rsidR="00613934">
            <w:rPr>
              <w:i/>
              <w:sz w:val="28"/>
              <w:szCs w:val="28"/>
            </w:rPr>
            <w:t>3</w:t>
          </w:r>
          <w:r>
            <w:rPr>
              <w:i/>
              <w:sz w:val="28"/>
              <w:szCs w:val="28"/>
            </w:rPr>
            <w:t xml:space="preserve"> </w:t>
          </w:r>
        </w:p>
        <w:p w14:paraId="6A1CFB0F" w14:textId="77777777" w:rsidR="008C047D" w:rsidRDefault="008C047D">
          <w:pPr>
            <w:spacing w:after="200" w:line="276" w:lineRule="auto"/>
            <w:rPr>
              <w:b/>
              <w:sz w:val="28"/>
              <w:szCs w:val="28"/>
              <w:lang w:eastAsia="en-US"/>
            </w:rPr>
          </w:pPr>
          <w:r>
            <w:rPr>
              <w:b/>
              <w:sz w:val="28"/>
              <w:szCs w:val="28"/>
              <w:lang w:eastAsia="en-US"/>
            </w:rPr>
            <w:br w:type="page"/>
          </w:r>
        </w:p>
      </w:sdtContent>
    </w:sdt>
    <w:p w14:paraId="74D85A31" w14:textId="77777777" w:rsidR="001E7967" w:rsidRDefault="001E7967" w:rsidP="001E7967">
      <w:pPr>
        <w:spacing w:after="200" w:line="276" w:lineRule="auto"/>
        <w:ind w:right="-1"/>
        <w:jc w:val="center"/>
        <w:rPr>
          <w:b/>
          <w:sz w:val="28"/>
          <w:szCs w:val="28"/>
          <w:lang w:eastAsia="en-US"/>
        </w:rPr>
      </w:pPr>
      <w:r w:rsidRPr="001E7967">
        <w:rPr>
          <w:b/>
          <w:sz w:val="28"/>
          <w:szCs w:val="28"/>
          <w:lang w:eastAsia="en-US"/>
        </w:rPr>
        <w:lastRenderedPageBreak/>
        <w:t>Содержание Приложения</w:t>
      </w:r>
    </w:p>
    <w:p w14:paraId="2B0911A6" w14:textId="77777777" w:rsidR="00FA6C6F" w:rsidRPr="00FA6C6F" w:rsidRDefault="00AB2C56">
      <w:pPr>
        <w:pStyle w:val="11"/>
        <w:rPr>
          <w:rFonts w:asciiTheme="minorHAnsi" w:eastAsiaTheme="minorEastAsia" w:hAnsiTheme="minorHAnsi" w:cstheme="minorBidi"/>
          <w:noProof/>
          <w:sz w:val="28"/>
          <w:szCs w:val="28"/>
        </w:rPr>
      </w:pPr>
      <w:r w:rsidRPr="00FA6C6F">
        <w:rPr>
          <w:sz w:val="28"/>
          <w:szCs w:val="28"/>
          <w:lang w:eastAsia="en-US"/>
        </w:rPr>
        <w:fldChar w:fldCharType="begin"/>
      </w:r>
      <w:r w:rsidRPr="00FA6C6F">
        <w:rPr>
          <w:sz w:val="28"/>
          <w:szCs w:val="28"/>
          <w:lang w:eastAsia="en-US"/>
        </w:rPr>
        <w:instrText xml:space="preserve"> TOC \o "1-1" \h \z \u </w:instrText>
      </w:r>
      <w:r w:rsidRPr="00FA6C6F">
        <w:rPr>
          <w:sz w:val="28"/>
          <w:szCs w:val="28"/>
          <w:lang w:eastAsia="en-US"/>
        </w:rPr>
        <w:fldChar w:fldCharType="separate"/>
      </w:r>
      <w:hyperlink w:anchor="_Toc517100027" w:history="1">
        <w:r w:rsidR="00FA6C6F" w:rsidRPr="00FA6C6F">
          <w:rPr>
            <w:rStyle w:val="a4"/>
            <w:noProof/>
            <w:sz w:val="28"/>
            <w:szCs w:val="28"/>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_Toc517100027 \h </w:instrText>
        </w:r>
        <w:r w:rsidR="00FA6C6F" w:rsidRPr="00FA6C6F">
          <w:rPr>
            <w:noProof/>
            <w:webHidden/>
            <w:sz w:val="28"/>
            <w:szCs w:val="28"/>
          </w:rPr>
        </w:r>
        <w:r w:rsidR="00FA6C6F" w:rsidRPr="00FA6C6F">
          <w:rPr>
            <w:noProof/>
            <w:webHidden/>
            <w:sz w:val="28"/>
            <w:szCs w:val="28"/>
          </w:rPr>
          <w:fldChar w:fldCharType="separate"/>
        </w:r>
        <w:r w:rsidR="00C7698B">
          <w:rPr>
            <w:noProof/>
            <w:webHidden/>
            <w:sz w:val="28"/>
            <w:szCs w:val="28"/>
          </w:rPr>
          <w:t>3</w:t>
        </w:r>
        <w:r w:rsidR="00FA6C6F" w:rsidRPr="00FA6C6F">
          <w:rPr>
            <w:noProof/>
            <w:webHidden/>
            <w:sz w:val="28"/>
            <w:szCs w:val="28"/>
          </w:rPr>
          <w:fldChar w:fldCharType="end"/>
        </w:r>
      </w:hyperlink>
    </w:p>
    <w:p w14:paraId="15F6CCEC" w14:textId="77777777" w:rsidR="00FA6C6F" w:rsidRPr="00FA6C6F" w:rsidRDefault="00800048">
      <w:pPr>
        <w:pStyle w:val="11"/>
        <w:rPr>
          <w:rFonts w:asciiTheme="minorHAnsi" w:eastAsiaTheme="minorEastAsia" w:hAnsiTheme="minorHAnsi" w:cstheme="minorBidi"/>
          <w:noProof/>
          <w:sz w:val="28"/>
          <w:szCs w:val="28"/>
        </w:rPr>
      </w:pPr>
      <w:hyperlink w:anchor="_Toc517100028" w:history="1">
        <w:r w:rsidR="00FA6C6F" w:rsidRPr="00FA6C6F">
          <w:rPr>
            <w:rStyle w:val="a4"/>
            <w:noProof/>
            <w:sz w:val="28"/>
            <w:szCs w:val="28"/>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FA6C6F" w:rsidRPr="00FA6C6F">
          <w:rPr>
            <w:noProof/>
            <w:webHidden/>
            <w:sz w:val="28"/>
            <w:szCs w:val="28"/>
          </w:rPr>
          <w:tab/>
        </w:r>
        <w:r w:rsidR="00FA6C6F" w:rsidRPr="00FA6C6F">
          <w:rPr>
            <w:noProof/>
            <w:webHidden/>
            <w:sz w:val="28"/>
            <w:szCs w:val="28"/>
          </w:rPr>
          <w:fldChar w:fldCharType="begin"/>
        </w:r>
        <w:r w:rsidR="00FA6C6F" w:rsidRPr="00FA6C6F">
          <w:rPr>
            <w:noProof/>
            <w:webHidden/>
            <w:sz w:val="28"/>
            <w:szCs w:val="28"/>
          </w:rPr>
          <w:instrText xml:space="preserve"> PAGEREF _Toc517100028 \h </w:instrText>
        </w:r>
        <w:r w:rsidR="00FA6C6F" w:rsidRPr="00FA6C6F">
          <w:rPr>
            <w:noProof/>
            <w:webHidden/>
            <w:sz w:val="28"/>
            <w:szCs w:val="28"/>
          </w:rPr>
        </w:r>
        <w:r w:rsidR="00FA6C6F" w:rsidRPr="00FA6C6F">
          <w:rPr>
            <w:noProof/>
            <w:webHidden/>
            <w:sz w:val="28"/>
            <w:szCs w:val="28"/>
          </w:rPr>
          <w:fldChar w:fldCharType="separate"/>
        </w:r>
        <w:r w:rsidR="00C7698B">
          <w:rPr>
            <w:noProof/>
            <w:webHidden/>
            <w:sz w:val="28"/>
            <w:szCs w:val="28"/>
          </w:rPr>
          <w:t>5</w:t>
        </w:r>
        <w:r w:rsidR="00FA6C6F" w:rsidRPr="00FA6C6F">
          <w:rPr>
            <w:noProof/>
            <w:webHidden/>
            <w:sz w:val="28"/>
            <w:szCs w:val="28"/>
          </w:rPr>
          <w:fldChar w:fldCharType="end"/>
        </w:r>
      </w:hyperlink>
    </w:p>
    <w:p w14:paraId="38203561" w14:textId="77777777" w:rsidR="00FA6C6F" w:rsidRPr="00FA6C6F" w:rsidRDefault="00800048">
      <w:pPr>
        <w:pStyle w:val="11"/>
        <w:rPr>
          <w:rFonts w:asciiTheme="minorHAnsi" w:eastAsiaTheme="minorEastAsia" w:hAnsiTheme="minorHAnsi" w:cstheme="minorBidi"/>
          <w:noProof/>
          <w:sz w:val="28"/>
          <w:szCs w:val="28"/>
        </w:rPr>
      </w:pPr>
      <w:hyperlink w:anchor="_Toc517100029" w:history="1">
        <w:r w:rsidR="00FA6C6F" w:rsidRPr="00FA6C6F">
          <w:rPr>
            <w:rStyle w:val="a4"/>
            <w:noProof/>
            <w:sz w:val="28"/>
            <w:szCs w:val="28"/>
          </w:rPr>
          <w:t>3. Учебно-тематический план</w:t>
        </w:r>
        <w:r w:rsidR="00FA6C6F" w:rsidRPr="00FA6C6F">
          <w:rPr>
            <w:noProof/>
            <w:webHidden/>
            <w:sz w:val="28"/>
            <w:szCs w:val="28"/>
          </w:rPr>
          <w:tab/>
        </w:r>
      </w:hyperlink>
      <w:r w:rsidR="0004294C">
        <w:rPr>
          <w:noProof/>
          <w:sz w:val="28"/>
          <w:szCs w:val="28"/>
        </w:rPr>
        <w:t>6</w:t>
      </w:r>
    </w:p>
    <w:p w14:paraId="46AC9431" w14:textId="77777777" w:rsidR="00FA6C6F" w:rsidRPr="00FA6C6F" w:rsidRDefault="00800048">
      <w:pPr>
        <w:pStyle w:val="11"/>
        <w:rPr>
          <w:rFonts w:asciiTheme="minorHAnsi" w:eastAsiaTheme="minorEastAsia" w:hAnsiTheme="minorHAnsi" w:cstheme="minorBidi"/>
          <w:noProof/>
          <w:sz w:val="28"/>
          <w:szCs w:val="28"/>
        </w:rPr>
      </w:pPr>
      <w:hyperlink w:anchor="_Toc517100030" w:history="1">
        <w:r w:rsidR="00FA6C6F" w:rsidRPr="00FA6C6F">
          <w:rPr>
            <w:rStyle w:val="a4"/>
            <w:noProof/>
            <w:sz w:val="28"/>
            <w:szCs w:val="28"/>
          </w:rPr>
          <w:t>4. Содержание семинаров, практических занятий</w:t>
        </w:r>
        <w:r w:rsidR="00FA6C6F" w:rsidRPr="00FA6C6F">
          <w:rPr>
            <w:noProof/>
            <w:webHidden/>
            <w:sz w:val="28"/>
            <w:szCs w:val="28"/>
          </w:rPr>
          <w:tab/>
        </w:r>
      </w:hyperlink>
      <w:r w:rsidR="0004294C">
        <w:rPr>
          <w:noProof/>
          <w:sz w:val="28"/>
          <w:szCs w:val="28"/>
        </w:rPr>
        <w:t>9</w:t>
      </w:r>
    </w:p>
    <w:p w14:paraId="65BE005A" w14:textId="77777777" w:rsidR="00FA6C6F" w:rsidRPr="00FA6C6F" w:rsidRDefault="00800048">
      <w:pPr>
        <w:pStyle w:val="11"/>
        <w:rPr>
          <w:rFonts w:asciiTheme="minorHAnsi" w:eastAsiaTheme="minorEastAsia" w:hAnsiTheme="minorHAnsi" w:cstheme="minorBidi"/>
          <w:noProof/>
          <w:sz w:val="28"/>
          <w:szCs w:val="28"/>
        </w:rPr>
      </w:pPr>
      <w:hyperlink w:anchor="_Toc517100031" w:history="1">
        <w:r w:rsidR="00FA6C6F" w:rsidRPr="00FA6C6F">
          <w:rPr>
            <w:rStyle w:val="a4"/>
            <w:noProof/>
            <w:sz w:val="28"/>
            <w:szCs w:val="28"/>
          </w:rPr>
          <w:t>5. Перечень учебно-методического обеспечения для самостоятельной работы обучающихся по дисциплине</w:t>
        </w:r>
        <w:r w:rsidR="00FA6C6F" w:rsidRPr="00FA6C6F">
          <w:rPr>
            <w:noProof/>
            <w:webHidden/>
            <w:sz w:val="28"/>
            <w:szCs w:val="28"/>
          </w:rPr>
          <w:tab/>
        </w:r>
        <w:r w:rsidR="00B36006">
          <w:rPr>
            <w:noProof/>
            <w:webHidden/>
            <w:sz w:val="28"/>
            <w:szCs w:val="28"/>
          </w:rPr>
          <w:t>1</w:t>
        </w:r>
      </w:hyperlink>
      <w:r w:rsidR="002A583E">
        <w:rPr>
          <w:noProof/>
          <w:sz w:val="28"/>
          <w:szCs w:val="28"/>
        </w:rPr>
        <w:t>3</w:t>
      </w:r>
    </w:p>
    <w:p w14:paraId="452073C2" w14:textId="77777777" w:rsidR="00FA6C6F" w:rsidRPr="00FA6C6F" w:rsidRDefault="00800048">
      <w:pPr>
        <w:pStyle w:val="11"/>
        <w:rPr>
          <w:rFonts w:asciiTheme="minorHAnsi" w:eastAsiaTheme="minorEastAsia" w:hAnsiTheme="minorHAnsi" w:cstheme="minorBidi"/>
          <w:noProof/>
          <w:sz w:val="28"/>
          <w:szCs w:val="28"/>
        </w:rPr>
      </w:pPr>
      <w:hyperlink w:anchor="_Toc517100032" w:history="1">
        <w:r w:rsidR="00FA6C6F" w:rsidRPr="00FA6C6F">
          <w:rPr>
            <w:rStyle w:val="a4"/>
            <w:noProof/>
            <w:sz w:val="28"/>
            <w:szCs w:val="28"/>
          </w:rPr>
          <w:t>6. Фонд оценочных средств для  проведения промежуточной аттестации обучающихся по дисциплине</w:t>
        </w:r>
        <w:r w:rsidR="00FA6C6F" w:rsidRPr="00FA6C6F">
          <w:rPr>
            <w:noProof/>
            <w:webHidden/>
            <w:sz w:val="28"/>
            <w:szCs w:val="28"/>
          </w:rPr>
          <w:tab/>
        </w:r>
      </w:hyperlink>
      <w:r w:rsidR="007C7C71">
        <w:rPr>
          <w:noProof/>
          <w:sz w:val="28"/>
          <w:szCs w:val="28"/>
        </w:rPr>
        <w:t>1</w:t>
      </w:r>
      <w:r w:rsidR="002A583E">
        <w:rPr>
          <w:noProof/>
          <w:sz w:val="28"/>
          <w:szCs w:val="28"/>
        </w:rPr>
        <w:t>8</w:t>
      </w:r>
    </w:p>
    <w:p w14:paraId="0905A502" w14:textId="77777777" w:rsidR="00FA6C6F" w:rsidRPr="00FA6C6F" w:rsidRDefault="00800048">
      <w:pPr>
        <w:pStyle w:val="11"/>
        <w:rPr>
          <w:rFonts w:asciiTheme="minorHAnsi" w:eastAsiaTheme="minorEastAsia" w:hAnsiTheme="minorHAnsi" w:cstheme="minorBidi"/>
          <w:noProof/>
          <w:sz w:val="28"/>
          <w:szCs w:val="28"/>
        </w:rPr>
      </w:pPr>
      <w:hyperlink w:anchor="_Toc517100033" w:history="1">
        <w:r w:rsidR="00FA6C6F" w:rsidRPr="00FA6C6F">
          <w:rPr>
            <w:rStyle w:val="a4"/>
            <w:noProof/>
            <w:sz w:val="28"/>
            <w:szCs w:val="28"/>
          </w:rPr>
          <w:t>7. Перечень основной и дополнительной учебной литературы, необходимой для освоения дисциплины</w:t>
        </w:r>
        <w:r w:rsidR="00FA6C6F" w:rsidRPr="00FA6C6F">
          <w:rPr>
            <w:noProof/>
            <w:webHidden/>
            <w:sz w:val="28"/>
            <w:szCs w:val="28"/>
          </w:rPr>
          <w:tab/>
        </w:r>
        <w:r w:rsidR="006C1F06">
          <w:rPr>
            <w:noProof/>
            <w:webHidden/>
            <w:sz w:val="28"/>
            <w:szCs w:val="28"/>
          </w:rPr>
          <w:t>3</w:t>
        </w:r>
      </w:hyperlink>
      <w:r w:rsidR="001706CE">
        <w:rPr>
          <w:noProof/>
          <w:sz w:val="28"/>
          <w:szCs w:val="28"/>
        </w:rPr>
        <w:t>2</w:t>
      </w:r>
    </w:p>
    <w:p w14:paraId="3897F4CD" w14:textId="77777777" w:rsidR="00FA6C6F" w:rsidRPr="00FA6C6F" w:rsidRDefault="00800048">
      <w:pPr>
        <w:pStyle w:val="11"/>
        <w:rPr>
          <w:rFonts w:asciiTheme="minorHAnsi" w:eastAsiaTheme="minorEastAsia" w:hAnsiTheme="minorHAnsi" w:cstheme="minorBidi"/>
          <w:noProof/>
          <w:sz w:val="28"/>
          <w:szCs w:val="28"/>
        </w:rPr>
      </w:pPr>
      <w:hyperlink w:anchor="_Toc517100034" w:history="1">
        <w:r w:rsidR="00FA6C6F" w:rsidRPr="00FA6C6F">
          <w:rPr>
            <w:rStyle w:val="a4"/>
            <w:noProof/>
            <w:sz w:val="28"/>
            <w:szCs w:val="28"/>
          </w:rPr>
          <w:t>8. Перечень ресурсов информационно-телекоммуникационной сети «Интернет», необходимых для освоения дисциплины</w:t>
        </w:r>
        <w:r w:rsidR="00FA6C6F" w:rsidRPr="00FA6C6F">
          <w:rPr>
            <w:noProof/>
            <w:webHidden/>
            <w:sz w:val="28"/>
            <w:szCs w:val="28"/>
          </w:rPr>
          <w:tab/>
        </w:r>
        <w:r w:rsidR="006C1F06">
          <w:rPr>
            <w:noProof/>
            <w:webHidden/>
            <w:sz w:val="28"/>
            <w:szCs w:val="28"/>
          </w:rPr>
          <w:t>3</w:t>
        </w:r>
      </w:hyperlink>
      <w:r w:rsidR="001706CE">
        <w:rPr>
          <w:noProof/>
          <w:sz w:val="28"/>
          <w:szCs w:val="28"/>
        </w:rPr>
        <w:t>3</w:t>
      </w:r>
    </w:p>
    <w:p w14:paraId="3897235B" w14:textId="77777777" w:rsidR="00FA6C6F" w:rsidRPr="00FA6C6F" w:rsidRDefault="00800048">
      <w:pPr>
        <w:pStyle w:val="11"/>
        <w:rPr>
          <w:rFonts w:asciiTheme="minorHAnsi" w:eastAsiaTheme="minorEastAsia" w:hAnsiTheme="minorHAnsi" w:cstheme="minorBidi"/>
          <w:noProof/>
          <w:sz w:val="28"/>
          <w:szCs w:val="28"/>
        </w:rPr>
      </w:pPr>
      <w:hyperlink w:anchor="_Toc517100035" w:history="1">
        <w:r w:rsidR="00FA6C6F" w:rsidRPr="00FA6C6F">
          <w:rPr>
            <w:rStyle w:val="a4"/>
            <w:noProof/>
            <w:sz w:val="28"/>
            <w:szCs w:val="28"/>
          </w:rPr>
          <w:t>9. Методические указания для обучающихся по освоению дисциплины</w:t>
        </w:r>
        <w:r w:rsidR="00FA6C6F" w:rsidRPr="00FA6C6F">
          <w:rPr>
            <w:noProof/>
            <w:webHidden/>
            <w:sz w:val="28"/>
            <w:szCs w:val="28"/>
          </w:rPr>
          <w:tab/>
        </w:r>
        <w:r w:rsidR="006C1F06">
          <w:rPr>
            <w:noProof/>
            <w:webHidden/>
            <w:sz w:val="28"/>
            <w:szCs w:val="28"/>
          </w:rPr>
          <w:t>3</w:t>
        </w:r>
      </w:hyperlink>
      <w:r w:rsidR="002A583E">
        <w:rPr>
          <w:noProof/>
          <w:sz w:val="28"/>
          <w:szCs w:val="28"/>
        </w:rPr>
        <w:t>4</w:t>
      </w:r>
    </w:p>
    <w:p w14:paraId="19342D75" w14:textId="77777777" w:rsidR="00786017" w:rsidRDefault="00AB2C56" w:rsidP="00C50114">
      <w:pPr>
        <w:ind w:right="-1"/>
        <w:jc w:val="both"/>
        <w:rPr>
          <w:rFonts w:eastAsia="MS Mincho"/>
          <w:bCs/>
          <w:noProof/>
          <w:kern w:val="32"/>
          <w:sz w:val="28"/>
          <w:szCs w:val="28"/>
          <w:u w:color="000000"/>
          <w:lang w:eastAsia="ja-JP"/>
        </w:rPr>
      </w:pPr>
      <w:r w:rsidRPr="00FA6C6F">
        <w:rPr>
          <w:sz w:val="28"/>
          <w:szCs w:val="28"/>
          <w:lang w:eastAsia="en-US"/>
        </w:rPr>
        <w:fldChar w:fldCharType="end"/>
      </w:r>
      <w:r w:rsidR="00786017" w:rsidRPr="00A0780D">
        <w:rPr>
          <w:noProof/>
          <w:sz w:val="28"/>
          <w:szCs w:val="28"/>
        </w:rPr>
        <w:t xml:space="preserve">10. </w:t>
      </w:r>
      <w:bookmarkStart w:id="0" w:name="_Toc417405610"/>
      <w:bookmarkStart w:id="1" w:name="_Toc423525073"/>
      <w:bookmarkStart w:id="2" w:name="_Toc423525436"/>
      <w:r w:rsidR="00786017" w:rsidRPr="002D333E">
        <w:rPr>
          <w:rFonts w:eastAsia="MS Mincho"/>
          <w:bCs/>
          <w:noProof/>
          <w:kern w:val="32"/>
          <w:sz w:val="28"/>
          <w:szCs w:val="28"/>
          <w:u w:color="000000"/>
          <w:lang w:eastAsia="ja-JP"/>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0"/>
      <w:bookmarkEnd w:id="1"/>
      <w:bookmarkEnd w:id="2"/>
      <w:r w:rsidR="000E0D51">
        <w:rPr>
          <w:rFonts w:eastAsia="MS Mincho"/>
          <w:bCs/>
          <w:noProof/>
          <w:kern w:val="32"/>
          <w:sz w:val="28"/>
          <w:szCs w:val="28"/>
          <w:u w:color="000000"/>
          <w:lang w:eastAsia="ja-JP"/>
        </w:rPr>
        <w:t>…………………………………………………………</w:t>
      </w:r>
      <w:r w:rsidR="00C50114">
        <w:rPr>
          <w:rFonts w:eastAsia="MS Mincho"/>
          <w:bCs/>
          <w:noProof/>
          <w:kern w:val="32"/>
          <w:sz w:val="28"/>
          <w:szCs w:val="28"/>
          <w:u w:color="000000"/>
          <w:lang w:eastAsia="ja-JP"/>
        </w:rPr>
        <w:t>………………….</w:t>
      </w:r>
      <w:r w:rsidR="000E0D51">
        <w:rPr>
          <w:rFonts w:eastAsia="MS Mincho"/>
          <w:bCs/>
          <w:noProof/>
          <w:kern w:val="32"/>
          <w:sz w:val="28"/>
          <w:szCs w:val="28"/>
          <w:u w:color="000000"/>
          <w:lang w:eastAsia="ja-JP"/>
        </w:rPr>
        <w:t>3</w:t>
      </w:r>
      <w:r w:rsidR="00597B1E">
        <w:rPr>
          <w:rFonts w:eastAsia="MS Mincho"/>
          <w:bCs/>
          <w:noProof/>
          <w:kern w:val="32"/>
          <w:sz w:val="28"/>
          <w:szCs w:val="28"/>
          <w:u w:color="000000"/>
          <w:lang w:eastAsia="ja-JP"/>
        </w:rPr>
        <w:t>7</w:t>
      </w:r>
    </w:p>
    <w:p w14:paraId="01C09B5A" w14:textId="77777777" w:rsidR="00786017" w:rsidRDefault="00786017" w:rsidP="00786017">
      <w:pPr>
        <w:ind w:right="566"/>
        <w:jc w:val="both"/>
        <w:rPr>
          <w:rFonts w:eastAsia="MS Mincho"/>
          <w:bCs/>
          <w:noProof/>
          <w:kern w:val="32"/>
          <w:sz w:val="28"/>
          <w:szCs w:val="28"/>
          <w:u w:color="000000"/>
          <w:lang w:eastAsia="ja-JP"/>
        </w:rPr>
      </w:pPr>
    </w:p>
    <w:p w14:paraId="551487DD" w14:textId="77777777" w:rsidR="00786017" w:rsidRPr="005C7FD6" w:rsidRDefault="00786017" w:rsidP="00C50114">
      <w:pPr>
        <w:ind w:right="-1"/>
        <w:jc w:val="both"/>
        <w:rPr>
          <w:rFonts w:eastAsiaTheme="minorEastAsia"/>
          <w:noProof/>
          <w:sz w:val="28"/>
          <w:szCs w:val="28"/>
        </w:rPr>
      </w:pPr>
      <w:r>
        <w:rPr>
          <w:rFonts w:eastAsiaTheme="minorEastAsia"/>
          <w:noProof/>
          <w:sz w:val="28"/>
          <w:szCs w:val="28"/>
        </w:rPr>
        <w:t>11</w:t>
      </w:r>
      <w:r w:rsidRPr="005C7FD6">
        <w:rPr>
          <w:rFonts w:eastAsiaTheme="minorEastAsia"/>
          <w:noProof/>
          <w:sz w:val="28"/>
          <w:szCs w:val="28"/>
        </w:rPr>
        <w:t>.</w:t>
      </w:r>
      <w:r>
        <w:rPr>
          <w:rFonts w:eastAsiaTheme="minorEastAsia"/>
          <w:noProof/>
          <w:sz w:val="28"/>
          <w:szCs w:val="28"/>
        </w:rPr>
        <w:t xml:space="preserve"> </w:t>
      </w:r>
      <w:r w:rsidRPr="00B271E5">
        <w:rPr>
          <w:rFonts w:eastAsia="MS Mincho"/>
          <w:bCs/>
          <w:noProof/>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r w:rsidR="000E0D51">
        <w:rPr>
          <w:rFonts w:eastAsia="MS Mincho"/>
          <w:bCs/>
          <w:noProof/>
          <w:kern w:val="32"/>
          <w:sz w:val="28"/>
          <w:szCs w:val="28"/>
          <w:u w:color="000000"/>
          <w:lang w:eastAsia="ja-JP"/>
        </w:rPr>
        <w:t>……………</w:t>
      </w:r>
      <w:r w:rsidR="00C50114">
        <w:rPr>
          <w:rFonts w:eastAsia="MS Mincho"/>
          <w:bCs/>
          <w:noProof/>
          <w:kern w:val="32"/>
          <w:sz w:val="28"/>
          <w:szCs w:val="28"/>
          <w:u w:color="000000"/>
          <w:lang w:eastAsia="ja-JP"/>
        </w:rPr>
        <w:t>…….</w:t>
      </w:r>
      <w:r w:rsidR="000E0D51">
        <w:rPr>
          <w:rFonts w:eastAsia="MS Mincho"/>
          <w:bCs/>
          <w:noProof/>
          <w:kern w:val="32"/>
          <w:sz w:val="28"/>
          <w:szCs w:val="28"/>
          <w:u w:color="000000"/>
          <w:lang w:eastAsia="ja-JP"/>
        </w:rPr>
        <w:t>3</w:t>
      </w:r>
      <w:r w:rsidR="00597B1E">
        <w:rPr>
          <w:rFonts w:eastAsia="MS Mincho"/>
          <w:bCs/>
          <w:noProof/>
          <w:kern w:val="32"/>
          <w:sz w:val="28"/>
          <w:szCs w:val="28"/>
          <w:u w:color="000000"/>
          <w:lang w:eastAsia="ja-JP"/>
        </w:rPr>
        <w:t>8</w:t>
      </w:r>
    </w:p>
    <w:p w14:paraId="0FACFDA9" w14:textId="77777777" w:rsidR="00C84E4F" w:rsidRPr="00F32FC4" w:rsidRDefault="00C84E4F" w:rsidP="0023450C">
      <w:pPr>
        <w:tabs>
          <w:tab w:val="right" w:leader="dot" w:pos="9356"/>
        </w:tabs>
        <w:spacing w:after="240" w:line="360" w:lineRule="auto"/>
        <w:ind w:left="284" w:right="850" w:hanging="284"/>
        <w:jc w:val="both"/>
        <w:rPr>
          <w:sz w:val="28"/>
          <w:szCs w:val="28"/>
          <w:lang w:eastAsia="en-US"/>
        </w:rPr>
      </w:pPr>
    </w:p>
    <w:p w14:paraId="7A8BF4BD" w14:textId="77777777" w:rsidR="00C84E4F" w:rsidRPr="001E7967" w:rsidRDefault="00C84E4F" w:rsidP="001E7967">
      <w:pPr>
        <w:spacing w:after="200" w:line="276" w:lineRule="auto"/>
        <w:ind w:right="-1"/>
        <w:jc w:val="center"/>
        <w:rPr>
          <w:b/>
          <w:sz w:val="28"/>
          <w:szCs w:val="28"/>
          <w:lang w:eastAsia="en-US"/>
        </w:rPr>
      </w:pPr>
    </w:p>
    <w:p w14:paraId="6638E746" w14:textId="77777777" w:rsidR="002A4DB5" w:rsidRDefault="002A4DB5" w:rsidP="002A4DB5">
      <w:pPr>
        <w:jc w:val="center"/>
        <w:rPr>
          <w:sz w:val="28"/>
          <w:szCs w:val="28"/>
        </w:rPr>
      </w:pPr>
    </w:p>
    <w:p w14:paraId="300D68EF" w14:textId="77777777" w:rsidR="002A4DB5" w:rsidRDefault="002A4DB5" w:rsidP="002A4DB5">
      <w:pPr>
        <w:jc w:val="center"/>
        <w:rPr>
          <w:sz w:val="28"/>
          <w:szCs w:val="28"/>
        </w:rPr>
      </w:pPr>
    </w:p>
    <w:p w14:paraId="0D7F6002" w14:textId="77777777" w:rsidR="00E277AE" w:rsidRDefault="00E277AE" w:rsidP="00E277AE">
      <w:pPr>
        <w:jc w:val="center"/>
        <w:rPr>
          <w:sz w:val="28"/>
          <w:szCs w:val="28"/>
        </w:rPr>
      </w:pPr>
    </w:p>
    <w:p w14:paraId="6A92F5A1" w14:textId="77777777" w:rsidR="00E277AE" w:rsidRDefault="00E277AE" w:rsidP="00E277AE">
      <w:pPr>
        <w:jc w:val="center"/>
        <w:rPr>
          <w:sz w:val="28"/>
          <w:szCs w:val="28"/>
        </w:rPr>
      </w:pPr>
    </w:p>
    <w:p w14:paraId="22E61794" w14:textId="77777777" w:rsidR="003A382D" w:rsidRDefault="003A382D">
      <w:pPr>
        <w:spacing w:after="200" w:line="276" w:lineRule="auto"/>
        <w:rPr>
          <w:b/>
          <w:bCs/>
          <w:i/>
          <w:iCs/>
          <w:sz w:val="28"/>
          <w:szCs w:val="28"/>
          <w:lang w:eastAsia="en-US"/>
        </w:rPr>
      </w:pPr>
      <w:bookmarkStart w:id="3" w:name="bookmark43"/>
      <w:r>
        <w:br w:type="page"/>
      </w:r>
    </w:p>
    <w:bookmarkStart w:id="4" w:name="_Toc435792928" w:displacedByCustomXml="next"/>
    <w:bookmarkStart w:id="5" w:name="_Toc423892380" w:displacedByCustomXml="next"/>
    <w:bookmarkStart w:id="6" w:name="_Toc517100027" w:displacedByCustomXml="next"/>
    <w:bookmarkStart w:id="7" w:name="_Toc432521495" w:displacedByCustomXml="next"/>
    <w:bookmarkStart w:id="8" w:name="bookmark24" w:displacedByCustomXml="next"/>
    <w:bookmarkStart w:id="9" w:name="bookmark23" w:displacedByCustomXml="next"/>
    <w:sdt>
      <w:sdtPr>
        <w:id w:val="-177743379"/>
        <w:lock w:val="sdtContentLocked"/>
        <w:placeholder>
          <w:docPart w:val="DefaultPlaceholder_1082065158"/>
        </w:placeholder>
        <w:group/>
      </w:sdtPr>
      <w:sdtEndPr/>
      <w:sdtContent>
        <w:p w14:paraId="7023466E" w14:textId="77777777" w:rsidR="00D84789" w:rsidRDefault="006C688A" w:rsidP="008C047D">
          <w:pPr>
            <w:pStyle w:val="1"/>
            <w:tabs>
              <w:tab w:val="clear" w:pos="365"/>
            </w:tabs>
            <w:spacing w:line="240" w:lineRule="auto"/>
            <w:ind w:left="426" w:hanging="426"/>
            <w:jc w:val="both"/>
          </w:pPr>
          <w:r>
            <w:t>1</w:t>
          </w:r>
          <w:r w:rsidR="00D84789">
            <w:t xml:space="preserve">. </w:t>
          </w:r>
          <w:bookmarkEnd w:id="5"/>
          <w:bookmarkEnd w:id="4"/>
          <w:r w:rsidR="00834E1D"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6" w:displacedByCustomXml="next"/>
      </w:sdtContent>
    </w:sdt>
    <w:p w14:paraId="1451D69C" w14:textId="77777777" w:rsidR="00D84789" w:rsidRPr="00834E1D" w:rsidRDefault="00D84789" w:rsidP="00834E1D">
      <w:pPr>
        <w:ind w:firstLine="720"/>
        <w:rPr>
          <w:sz w:val="28"/>
          <w:szCs w:val="28"/>
        </w:rPr>
      </w:pPr>
    </w:p>
    <w:p w14:paraId="22A2E0D6" w14:textId="77777777" w:rsidR="00F37D01" w:rsidRDefault="00B07250" w:rsidP="00B07250">
      <w:pPr>
        <w:ind w:firstLine="720"/>
        <w:jc w:val="both"/>
        <w:rPr>
          <w:rStyle w:val="FontStyle429"/>
          <w:sz w:val="28"/>
          <w:szCs w:val="28"/>
        </w:rPr>
      </w:pPr>
      <w:r w:rsidRPr="009B6E0F">
        <w:rPr>
          <w:rStyle w:val="FontStyle429"/>
          <w:sz w:val="28"/>
          <w:szCs w:val="28"/>
        </w:rPr>
        <w:t>В</w:t>
      </w:r>
      <w:r w:rsidR="00813BA8">
        <w:rPr>
          <w:rStyle w:val="FontStyle429"/>
          <w:sz w:val="28"/>
          <w:szCs w:val="28"/>
        </w:rPr>
        <w:t xml:space="preserve"> результате изучения дисциплины</w:t>
      </w:r>
      <w:r w:rsidRPr="009B6E0F">
        <w:rPr>
          <w:rStyle w:val="FontStyle429"/>
          <w:sz w:val="28"/>
          <w:szCs w:val="28"/>
        </w:rPr>
        <w:t xml:space="preserve"> у студентов должны быть сформированы следующие компетенции:</w:t>
      </w:r>
    </w:p>
    <w:p w14:paraId="5D983421" w14:textId="77777777" w:rsidR="00B07250" w:rsidRDefault="00B07250" w:rsidP="00B07250">
      <w:pPr>
        <w:ind w:firstLine="720"/>
        <w:jc w:val="both"/>
        <w:rPr>
          <w:rStyle w:val="FontStyle429"/>
          <w:sz w:val="28"/>
          <w:szCs w:val="28"/>
        </w:rPr>
      </w:pPr>
    </w:p>
    <w:tbl>
      <w:tblPr>
        <w:tblStyle w:val="31"/>
        <w:tblW w:w="9747" w:type="dxa"/>
        <w:tblLayout w:type="fixed"/>
        <w:tblLook w:val="04A0" w:firstRow="1" w:lastRow="0" w:firstColumn="1" w:lastColumn="0" w:noHBand="0" w:noVBand="1"/>
      </w:tblPr>
      <w:tblGrid>
        <w:gridCol w:w="959"/>
        <w:gridCol w:w="2268"/>
        <w:gridCol w:w="2722"/>
        <w:gridCol w:w="3798"/>
      </w:tblGrid>
      <w:tr w:rsidR="00B07250" w:rsidRPr="0044074D" w14:paraId="0A198C3C" w14:textId="77777777" w:rsidTr="002F4625">
        <w:tc>
          <w:tcPr>
            <w:tcW w:w="959" w:type="dxa"/>
          </w:tcPr>
          <w:p w14:paraId="3314AD48" w14:textId="77777777" w:rsidR="00B07250" w:rsidRPr="0044074D" w:rsidRDefault="00B07250" w:rsidP="002F4625">
            <w:pPr>
              <w:tabs>
                <w:tab w:val="left" w:pos="540"/>
              </w:tabs>
              <w:contextualSpacing/>
              <w:jc w:val="center"/>
            </w:pPr>
            <w:r w:rsidRPr="0044074D">
              <w:t>Код компе</w:t>
            </w:r>
            <w:r>
              <w:t>-</w:t>
            </w:r>
            <w:r w:rsidRPr="0044074D">
              <w:t>тенции</w:t>
            </w:r>
          </w:p>
        </w:tc>
        <w:tc>
          <w:tcPr>
            <w:tcW w:w="2268" w:type="dxa"/>
          </w:tcPr>
          <w:p w14:paraId="3B486E16" w14:textId="77777777" w:rsidR="00B07250" w:rsidRPr="0044074D" w:rsidRDefault="00B07250" w:rsidP="002F4625">
            <w:pPr>
              <w:tabs>
                <w:tab w:val="left" w:pos="540"/>
              </w:tabs>
              <w:contextualSpacing/>
              <w:jc w:val="center"/>
            </w:pPr>
            <w:r w:rsidRPr="0044074D">
              <w:t>Наименование компетенции</w:t>
            </w:r>
          </w:p>
        </w:tc>
        <w:tc>
          <w:tcPr>
            <w:tcW w:w="2722" w:type="dxa"/>
          </w:tcPr>
          <w:p w14:paraId="64B40E0B" w14:textId="77777777" w:rsidR="00B07250" w:rsidRPr="0044074D" w:rsidRDefault="00B07250" w:rsidP="002F4625">
            <w:pPr>
              <w:tabs>
                <w:tab w:val="left" w:pos="540"/>
              </w:tabs>
              <w:contextualSpacing/>
              <w:jc w:val="center"/>
            </w:pPr>
            <w:r w:rsidRPr="0044074D">
              <w:t>Индикаторы достижения компетенции</w:t>
            </w:r>
          </w:p>
        </w:tc>
        <w:tc>
          <w:tcPr>
            <w:tcW w:w="3798" w:type="dxa"/>
          </w:tcPr>
          <w:p w14:paraId="6A8BA3D8" w14:textId="77777777" w:rsidR="00B07250" w:rsidRPr="0044074D" w:rsidRDefault="00B07250" w:rsidP="002F4625">
            <w:pPr>
              <w:tabs>
                <w:tab w:val="left" w:pos="540"/>
              </w:tabs>
              <w:contextualSpacing/>
              <w:jc w:val="center"/>
            </w:pPr>
            <w:r w:rsidRPr="0044074D">
              <w:t>Результаты обучения (умения и знания), соотнесенные с компетенциями</w:t>
            </w:r>
            <w:r>
              <w:t xml:space="preserve"> </w:t>
            </w:r>
            <w:r w:rsidRPr="0044074D">
              <w:t>/</w:t>
            </w:r>
            <w:r>
              <w:t xml:space="preserve"> </w:t>
            </w:r>
            <w:r w:rsidRPr="0044074D">
              <w:t>индикаторами достижения компетенции</w:t>
            </w:r>
          </w:p>
        </w:tc>
      </w:tr>
      <w:tr w:rsidR="00B07250" w:rsidRPr="0044074D" w14:paraId="3BD7FF94" w14:textId="77777777" w:rsidTr="002F4625">
        <w:trPr>
          <w:trHeight w:val="558"/>
        </w:trPr>
        <w:tc>
          <w:tcPr>
            <w:tcW w:w="959" w:type="dxa"/>
            <w:vMerge w:val="restart"/>
          </w:tcPr>
          <w:p w14:paraId="11258974" w14:textId="77777777" w:rsidR="00B07250" w:rsidRPr="0044074D" w:rsidRDefault="00B07250" w:rsidP="002F4625">
            <w:pPr>
              <w:tabs>
                <w:tab w:val="left" w:pos="540"/>
              </w:tabs>
              <w:contextualSpacing/>
            </w:pPr>
            <w:r w:rsidRPr="0044074D">
              <w:t>ПКН-</w:t>
            </w:r>
            <w:r>
              <w:t>3</w:t>
            </w:r>
          </w:p>
          <w:p w14:paraId="6816EEB2" w14:textId="77777777" w:rsidR="00B07250" w:rsidRDefault="00B07250" w:rsidP="002F4625">
            <w:pPr>
              <w:tabs>
                <w:tab w:val="left" w:pos="540"/>
              </w:tabs>
              <w:contextualSpacing/>
            </w:pPr>
          </w:p>
          <w:p w14:paraId="52D00E69" w14:textId="77777777" w:rsidR="00B07250" w:rsidRPr="0044074D" w:rsidRDefault="00B07250" w:rsidP="002F4625"/>
        </w:tc>
        <w:tc>
          <w:tcPr>
            <w:tcW w:w="2268" w:type="dxa"/>
            <w:vMerge w:val="restart"/>
          </w:tcPr>
          <w:p w14:paraId="12C5B3A1" w14:textId="77777777" w:rsidR="00B07250" w:rsidRPr="00B429EA" w:rsidRDefault="00B07250" w:rsidP="002F4625">
            <w:pPr>
              <w:tabs>
                <w:tab w:val="left" w:pos="540"/>
              </w:tabs>
              <w:contextualSpacing/>
            </w:pPr>
            <w:r w:rsidRPr="00B429EA">
              <w:t>Способность осуществлять</w:t>
            </w:r>
          </w:p>
          <w:p w14:paraId="4588E707" w14:textId="77777777" w:rsidR="00B07250" w:rsidRPr="00B429EA" w:rsidRDefault="00B07250" w:rsidP="002F4625">
            <w:pPr>
              <w:tabs>
                <w:tab w:val="left" w:pos="540"/>
              </w:tabs>
              <w:contextualSpacing/>
            </w:pPr>
            <w:r w:rsidRPr="00B429EA">
              <w:t>сбор, обработку и</w:t>
            </w:r>
          </w:p>
          <w:p w14:paraId="3013D295" w14:textId="77777777" w:rsidR="00B07250" w:rsidRPr="00B429EA" w:rsidRDefault="00B07250" w:rsidP="002F4625">
            <w:pPr>
              <w:tabs>
                <w:tab w:val="left" w:pos="540"/>
              </w:tabs>
              <w:contextualSpacing/>
            </w:pPr>
            <w:r w:rsidRPr="00B429EA">
              <w:t>статистический анализ данных,</w:t>
            </w:r>
          </w:p>
          <w:p w14:paraId="03826C35" w14:textId="77777777" w:rsidR="00B07250" w:rsidRPr="00B429EA" w:rsidRDefault="00B07250" w:rsidP="002F4625">
            <w:pPr>
              <w:tabs>
                <w:tab w:val="left" w:pos="540"/>
              </w:tabs>
              <w:contextualSpacing/>
            </w:pPr>
            <w:r w:rsidRPr="00B429EA">
              <w:t>применять математические</w:t>
            </w:r>
          </w:p>
          <w:p w14:paraId="3D7DEB12" w14:textId="77777777" w:rsidR="00B07250" w:rsidRPr="00B429EA" w:rsidRDefault="00B07250" w:rsidP="002F4625">
            <w:pPr>
              <w:tabs>
                <w:tab w:val="left" w:pos="540"/>
              </w:tabs>
              <w:contextualSpacing/>
            </w:pPr>
            <w:r w:rsidRPr="00B429EA">
              <w:t>методы для решения</w:t>
            </w:r>
          </w:p>
          <w:p w14:paraId="22AFE5C3" w14:textId="77777777" w:rsidR="00B07250" w:rsidRPr="00B429EA" w:rsidRDefault="00B07250" w:rsidP="002F4625">
            <w:pPr>
              <w:tabs>
                <w:tab w:val="left" w:pos="540"/>
              </w:tabs>
              <w:contextualSpacing/>
            </w:pPr>
            <w:r w:rsidRPr="00B429EA">
              <w:t>стандартных</w:t>
            </w:r>
          </w:p>
          <w:p w14:paraId="510E239C" w14:textId="77777777" w:rsidR="00B07250" w:rsidRPr="00B429EA" w:rsidRDefault="00B07250" w:rsidP="002F4625">
            <w:pPr>
              <w:tabs>
                <w:tab w:val="left" w:pos="540"/>
              </w:tabs>
              <w:contextualSpacing/>
            </w:pPr>
            <w:r w:rsidRPr="00B429EA">
              <w:t>профессиональных финансово</w:t>
            </w:r>
            <w:r>
              <w:t>-</w:t>
            </w:r>
            <w:r w:rsidRPr="00B429EA">
              <w:t>экономических</w:t>
            </w:r>
          </w:p>
          <w:p w14:paraId="2678F33C" w14:textId="77777777" w:rsidR="00B07250" w:rsidRPr="00B429EA" w:rsidRDefault="00B07250" w:rsidP="002F4625">
            <w:pPr>
              <w:tabs>
                <w:tab w:val="left" w:pos="540"/>
              </w:tabs>
              <w:contextualSpacing/>
            </w:pPr>
            <w:r w:rsidRPr="00B429EA">
              <w:t>задач,</w:t>
            </w:r>
          </w:p>
          <w:p w14:paraId="09181D4A" w14:textId="77777777" w:rsidR="00B07250" w:rsidRPr="00B429EA" w:rsidRDefault="00B07250" w:rsidP="002F4625">
            <w:pPr>
              <w:tabs>
                <w:tab w:val="left" w:pos="540"/>
              </w:tabs>
              <w:contextualSpacing/>
            </w:pPr>
            <w:r w:rsidRPr="00B429EA">
              <w:t>интерпретировать полученные</w:t>
            </w:r>
          </w:p>
          <w:p w14:paraId="7D286736" w14:textId="77777777" w:rsidR="00B07250" w:rsidRPr="0044074D" w:rsidRDefault="00B07250" w:rsidP="002F4625">
            <w:pPr>
              <w:tabs>
                <w:tab w:val="left" w:pos="540"/>
              </w:tabs>
              <w:contextualSpacing/>
            </w:pPr>
            <w:r w:rsidRPr="00B429EA">
              <w:t>результаты</w:t>
            </w:r>
          </w:p>
        </w:tc>
        <w:tc>
          <w:tcPr>
            <w:tcW w:w="2722" w:type="dxa"/>
          </w:tcPr>
          <w:p w14:paraId="120C7FD3" w14:textId="77777777" w:rsidR="00B07250" w:rsidRPr="005311D1" w:rsidRDefault="00B07250" w:rsidP="002F4625">
            <w:pPr>
              <w:shd w:val="clear" w:color="auto" w:fill="FFFFFF"/>
              <w:contextualSpacing/>
            </w:pPr>
            <w:r w:rsidRPr="005311D1">
              <w:t>1.</w:t>
            </w:r>
            <w:r>
              <w:t xml:space="preserve"> </w:t>
            </w:r>
            <w:r w:rsidRPr="005311D1">
              <w:t>Проводит сбор, обработку и статистический анализ</w:t>
            </w:r>
          </w:p>
          <w:p w14:paraId="04908936" w14:textId="77777777" w:rsidR="00B07250" w:rsidRPr="0044074D" w:rsidRDefault="00B07250" w:rsidP="002F4625">
            <w:pPr>
              <w:shd w:val="clear" w:color="auto" w:fill="FFFFFF"/>
              <w:contextualSpacing/>
            </w:pPr>
            <w:r w:rsidRPr="005311D1">
              <w:t>данных для решения финансово-экономических задач.</w:t>
            </w:r>
          </w:p>
        </w:tc>
        <w:tc>
          <w:tcPr>
            <w:tcW w:w="3798" w:type="dxa"/>
          </w:tcPr>
          <w:p w14:paraId="37ECA200" w14:textId="77777777" w:rsidR="00B07250" w:rsidRDefault="00B07250" w:rsidP="002F4625">
            <w:pPr>
              <w:tabs>
                <w:tab w:val="left" w:pos="540"/>
              </w:tabs>
              <w:contextualSpacing/>
            </w:pPr>
            <w:r w:rsidRPr="0044074D">
              <w:t>Знать:</w:t>
            </w:r>
            <w:r>
              <w:t xml:space="preserve"> </w:t>
            </w:r>
          </w:p>
          <w:p w14:paraId="0C0FBB7C" w14:textId="77777777" w:rsidR="00B07250" w:rsidRPr="0044074D" w:rsidRDefault="00B07250" w:rsidP="002F4625">
            <w:pPr>
              <w:tabs>
                <w:tab w:val="left" w:pos="540"/>
              </w:tabs>
              <w:contextualSpacing/>
            </w:pPr>
            <w:r w:rsidRPr="009F4AE6">
              <w:t>- математические</w:t>
            </w:r>
            <w:r>
              <w:t xml:space="preserve"> и статистические</w:t>
            </w:r>
            <w:r w:rsidRPr="009F4AE6">
              <w:t xml:space="preserve"> методы</w:t>
            </w:r>
            <w:r>
              <w:t xml:space="preserve"> анализа данных</w:t>
            </w:r>
            <w:r w:rsidRPr="009F4AE6">
              <w:t>, применяемые при решении финансово-экономических задач</w:t>
            </w:r>
            <w:r>
              <w:t>;</w:t>
            </w:r>
          </w:p>
          <w:p w14:paraId="52984396" w14:textId="77777777" w:rsidR="00B07250" w:rsidRPr="0044074D" w:rsidRDefault="00B07250" w:rsidP="002F4625">
            <w:pPr>
              <w:tabs>
                <w:tab w:val="left" w:pos="540"/>
              </w:tabs>
              <w:contextualSpacing/>
            </w:pPr>
          </w:p>
          <w:p w14:paraId="3665AC88" w14:textId="77777777" w:rsidR="00B07250" w:rsidRDefault="00B07250" w:rsidP="002F4625">
            <w:pPr>
              <w:tabs>
                <w:tab w:val="left" w:pos="540"/>
              </w:tabs>
              <w:contextualSpacing/>
            </w:pPr>
            <w:r w:rsidRPr="0044074D">
              <w:t>Уметь:</w:t>
            </w:r>
          </w:p>
          <w:p w14:paraId="7598AB7B" w14:textId="77777777" w:rsidR="00B07250" w:rsidRPr="005311D1" w:rsidRDefault="00B07250" w:rsidP="002F4625">
            <w:pPr>
              <w:shd w:val="clear" w:color="auto" w:fill="FFFFFF"/>
              <w:contextualSpacing/>
            </w:pPr>
            <w:r>
              <w:t>- п</w:t>
            </w:r>
            <w:r w:rsidRPr="005311D1">
              <w:t>роводит</w:t>
            </w:r>
            <w:r>
              <w:t>ь</w:t>
            </w:r>
            <w:r w:rsidRPr="005311D1">
              <w:t xml:space="preserve"> сбор, обработку и статистический анализ</w:t>
            </w:r>
          </w:p>
          <w:p w14:paraId="7CF771DC" w14:textId="77777777" w:rsidR="00B07250" w:rsidRPr="0044074D" w:rsidRDefault="00B07250" w:rsidP="002F4625">
            <w:pPr>
              <w:tabs>
                <w:tab w:val="left" w:pos="540"/>
              </w:tabs>
              <w:contextualSpacing/>
            </w:pPr>
            <w:r w:rsidRPr="005311D1">
              <w:t>данных для решения финансово-экономических задач</w:t>
            </w:r>
            <w:r>
              <w:t>;</w:t>
            </w:r>
          </w:p>
        </w:tc>
      </w:tr>
      <w:tr w:rsidR="00B07250" w:rsidRPr="0044074D" w14:paraId="6E980263" w14:textId="77777777" w:rsidTr="002F4625">
        <w:trPr>
          <w:trHeight w:val="558"/>
        </w:trPr>
        <w:tc>
          <w:tcPr>
            <w:tcW w:w="959" w:type="dxa"/>
            <w:vMerge/>
          </w:tcPr>
          <w:p w14:paraId="6874B7F1" w14:textId="77777777" w:rsidR="00B07250" w:rsidRPr="0044074D" w:rsidRDefault="00B07250" w:rsidP="002F4625"/>
        </w:tc>
        <w:tc>
          <w:tcPr>
            <w:tcW w:w="2268" w:type="dxa"/>
            <w:vMerge/>
          </w:tcPr>
          <w:p w14:paraId="60C176F5" w14:textId="77777777" w:rsidR="00B07250" w:rsidRPr="0044074D" w:rsidRDefault="00B07250" w:rsidP="002F4625">
            <w:pPr>
              <w:tabs>
                <w:tab w:val="left" w:pos="540"/>
              </w:tabs>
              <w:contextualSpacing/>
            </w:pPr>
          </w:p>
        </w:tc>
        <w:tc>
          <w:tcPr>
            <w:tcW w:w="2722" w:type="dxa"/>
          </w:tcPr>
          <w:p w14:paraId="78FD901C" w14:textId="77777777" w:rsidR="00B07250" w:rsidRPr="005311D1" w:rsidRDefault="00B07250" w:rsidP="002F4625">
            <w:pPr>
              <w:tabs>
                <w:tab w:val="left" w:pos="993"/>
              </w:tabs>
            </w:pPr>
            <w:r w:rsidRPr="005311D1">
              <w:t>2. Формулирует математические постановки финансово</w:t>
            </w:r>
            <w:r>
              <w:t>-</w:t>
            </w:r>
            <w:r w:rsidRPr="005311D1">
              <w:t>экономических</w:t>
            </w:r>
          </w:p>
          <w:p w14:paraId="328E6CB9" w14:textId="77777777" w:rsidR="00B07250" w:rsidRPr="005311D1" w:rsidRDefault="00B07250" w:rsidP="002F4625">
            <w:pPr>
              <w:tabs>
                <w:tab w:val="left" w:pos="993"/>
              </w:tabs>
            </w:pPr>
            <w:r w:rsidRPr="005311D1">
              <w:t>задач, переходит от экономических</w:t>
            </w:r>
          </w:p>
          <w:p w14:paraId="1CEDB413" w14:textId="77777777" w:rsidR="00B07250" w:rsidRPr="0044074D" w:rsidRDefault="00B07250" w:rsidP="002F4625">
            <w:pPr>
              <w:tabs>
                <w:tab w:val="left" w:pos="993"/>
              </w:tabs>
            </w:pPr>
            <w:r w:rsidRPr="005311D1">
              <w:t>постановок задач к математическим моделям.</w:t>
            </w:r>
          </w:p>
        </w:tc>
        <w:tc>
          <w:tcPr>
            <w:tcW w:w="3798" w:type="dxa"/>
          </w:tcPr>
          <w:p w14:paraId="6621FF96" w14:textId="77777777" w:rsidR="00B07250" w:rsidRPr="0044074D" w:rsidRDefault="00B07250" w:rsidP="002F4625">
            <w:pPr>
              <w:tabs>
                <w:tab w:val="left" w:pos="540"/>
              </w:tabs>
              <w:contextualSpacing/>
            </w:pPr>
            <w:r w:rsidRPr="0044074D">
              <w:t>Знать:</w:t>
            </w:r>
          </w:p>
          <w:p w14:paraId="415710A8" w14:textId="77777777" w:rsidR="00B07250" w:rsidRPr="0044074D" w:rsidRDefault="00B07250" w:rsidP="002F4625">
            <w:pPr>
              <w:tabs>
                <w:tab w:val="left" w:pos="540"/>
              </w:tabs>
              <w:contextualSpacing/>
            </w:pPr>
            <w:r>
              <w:t>- принципы построения математических моделей финансово-экономических задач;</w:t>
            </w:r>
          </w:p>
          <w:p w14:paraId="4426DDD7" w14:textId="77777777" w:rsidR="00B07250" w:rsidRPr="0044074D" w:rsidRDefault="00B07250" w:rsidP="002F4625">
            <w:pPr>
              <w:tabs>
                <w:tab w:val="left" w:pos="540"/>
              </w:tabs>
              <w:contextualSpacing/>
            </w:pPr>
          </w:p>
          <w:p w14:paraId="22194EA9" w14:textId="77777777" w:rsidR="00B07250" w:rsidRDefault="00B07250" w:rsidP="002F4625">
            <w:pPr>
              <w:tabs>
                <w:tab w:val="left" w:pos="540"/>
              </w:tabs>
              <w:contextualSpacing/>
            </w:pPr>
            <w:r w:rsidRPr="0044074D">
              <w:t>Уметь:</w:t>
            </w:r>
          </w:p>
          <w:p w14:paraId="3FEB5CCC" w14:textId="77777777" w:rsidR="00B07250" w:rsidRPr="00A11C03" w:rsidRDefault="00B07250" w:rsidP="002F4625">
            <w:pPr>
              <w:tabs>
                <w:tab w:val="left" w:pos="540"/>
              </w:tabs>
              <w:contextualSpacing/>
            </w:pPr>
            <w:r>
              <w:t>- ф</w:t>
            </w:r>
            <w:r w:rsidRPr="00A11C03">
              <w:t>ормулир</w:t>
            </w:r>
            <w:r>
              <w:t>овать</w:t>
            </w:r>
            <w:r w:rsidRPr="00A11C03">
              <w:t xml:space="preserve"> математические постановки финансово-экономических</w:t>
            </w:r>
          </w:p>
          <w:p w14:paraId="4353C8D0" w14:textId="77777777" w:rsidR="00B07250" w:rsidRDefault="00B07250" w:rsidP="002F4625">
            <w:pPr>
              <w:tabs>
                <w:tab w:val="left" w:pos="540"/>
              </w:tabs>
              <w:contextualSpacing/>
            </w:pPr>
            <w:r>
              <w:t>з</w:t>
            </w:r>
            <w:r w:rsidRPr="00A11C03">
              <w:t>адач</w:t>
            </w:r>
            <w:r>
              <w:t>;</w:t>
            </w:r>
          </w:p>
          <w:p w14:paraId="004BB114" w14:textId="77777777" w:rsidR="00B07250" w:rsidRPr="00A11C03" w:rsidRDefault="00B07250" w:rsidP="002F4625">
            <w:pPr>
              <w:tabs>
                <w:tab w:val="left" w:pos="540"/>
              </w:tabs>
              <w:contextualSpacing/>
            </w:pPr>
            <w:r>
              <w:t>-</w:t>
            </w:r>
            <w:r w:rsidRPr="00A11C03">
              <w:t xml:space="preserve"> переходит</w:t>
            </w:r>
            <w:r>
              <w:t>ь</w:t>
            </w:r>
            <w:r w:rsidRPr="00A11C03">
              <w:t xml:space="preserve"> от экономических</w:t>
            </w:r>
          </w:p>
          <w:p w14:paraId="72D4F3C0" w14:textId="77777777" w:rsidR="00B07250" w:rsidRPr="0044074D" w:rsidRDefault="00B07250" w:rsidP="002F4625">
            <w:pPr>
              <w:tabs>
                <w:tab w:val="left" w:pos="540"/>
              </w:tabs>
              <w:contextualSpacing/>
              <w:rPr>
                <w:i/>
              </w:rPr>
            </w:pPr>
            <w:r w:rsidRPr="00A11C03">
              <w:t>постановок задач к математическим моделям</w:t>
            </w:r>
            <w:r>
              <w:t>;</w:t>
            </w:r>
          </w:p>
        </w:tc>
      </w:tr>
      <w:tr w:rsidR="00B07250" w:rsidRPr="0044074D" w14:paraId="6A932D4A" w14:textId="77777777" w:rsidTr="001D4A0B">
        <w:trPr>
          <w:trHeight w:val="983"/>
        </w:trPr>
        <w:tc>
          <w:tcPr>
            <w:tcW w:w="959" w:type="dxa"/>
            <w:vMerge/>
          </w:tcPr>
          <w:p w14:paraId="58A07EEF" w14:textId="77777777" w:rsidR="00B07250" w:rsidRPr="0044074D" w:rsidRDefault="00B07250" w:rsidP="002F4625"/>
        </w:tc>
        <w:tc>
          <w:tcPr>
            <w:tcW w:w="2268" w:type="dxa"/>
            <w:vMerge/>
          </w:tcPr>
          <w:p w14:paraId="2032711D" w14:textId="77777777" w:rsidR="00B07250" w:rsidRPr="0044074D" w:rsidRDefault="00B07250" w:rsidP="002F4625">
            <w:pPr>
              <w:tabs>
                <w:tab w:val="left" w:pos="540"/>
              </w:tabs>
              <w:contextualSpacing/>
            </w:pPr>
          </w:p>
        </w:tc>
        <w:tc>
          <w:tcPr>
            <w:tcW w:w="2722" w:type="dxa"/>
          </w:tcPr>
          <w:p w14:paraId="4A2A3AA7" w14:textId="77777777" w:rsidR="00B07250" w:rsidRPr="005311D1" w:rsidRDefault="00B07250" w:rsidP="002F4625">
            <w:pPr>
              <w:shd w:val="clear" w:color="auto" w:fill="FFFFFF"/>
              <w:contextualSpacing/>
              <w:rPr>
                <w:color w:val="000000"/>
              </w:rPr>
            </w:pPr>
            <w:r w:rsidRPr="005311D1">
              <w:rPr>
                <w:color w:val="000000"/>
              </w:rPr>
              <w:t>3. Системно подходит к выбору математических</w:t>
            </w:r>
          </w:p>
          <w:p w14:paraId="5118FFB2" w14:textId="77777777" w:rsidR="00B07250" w:rsidRPr="005311D1" w:rsidRDefault="00B07250" w:rsidP="002F4625">
            <w:pPr>
              <w:shd w:val="clear" w:color="auto" w:fill="FFFFFF"/>
              <w:contextualSpacing/>
              <w:rPr>
                <w:color w:val="000000"/>
              </w:rPr>
            </w:pPr>
            <w:r w:rsidRPr="005311D1">
              <w:rPr>
                <w:color w:val="000000"/>
              </w:rPr>
              <w:t>методов и информационных технологий для решения</w:t>
            </w:r>
          </w:p>
          <w:p w14:paraId="47162023" w14:textId="77777777" w:rsidR="00B07250" w:rsidRPr="005311D1" w:rsidRDefault="00B07250" w:rsidP="002F4625">
            <w:pPr>
              <w:shd w:val="clear" w:color="auto" w:fill="FFFFFF"/>
              <w:contextualSpacing/>
              <w:rPr>
                <w:color w:val="000000"/>
              </w:rPr>
            </w:pPr>
            <w:r w:rsidRPr="005311D1">
              <w:rPr>
                <w:color w:val="000000"/>
              </w:rPr>
              <w:t>конкретных финансово-экономических задач в</w:t>
            </w:r>
          </w:p>
          <w:p w14:paraId="36DBBBB4" w14:textId="77777777" w:rsidR="00B07250" w:rsidRPr="0044074D" w:rsidRDefault="00B07250" w:rsidP="002F4625">
            <w:pPr>
              <w:shd w:val="clear" w:color="auto" w:fill="FFFFFF"/>
              <w:contextualSpacing/>
              <w:rPr>
                <w:color w:val="000000"/>
              </w:rPr>
            </w:pPr>
            <w:r w:rsidRPr="005311D1">
              <w:rPr>
                <w:color w:val="000000"/>
              </w:rPr>
              <w:t>профессиональной области.</w:t>
            </w:r>
          </w:p>
        </w:tc>
        <w:tc>
          <w:tcPr>
            <w:tcW w:w="3798" w:type="dxa"/>
          </w:tcPr>
          <w:p w14:paraId="26BCABD4" w14:textId="77777777" w:rsidR="00B07250" w:rsidRPr="0044074D" w:rsidRDefault="00B07250" w:rsidP="002F4625">
            <w:pPr>
              <w:tabs>
                <w:tab w:val="left" w:pos="540"/>
              </w:tabs>
              <w:contextualSpacing/>
            </w:pPr>
            <w:r w:rsidRPr="0044074D">
              <w:t>Знать:</w:t>
            </w:r>
          </w:p>
          <w:p w14:paraId="2F18A9C6" w14:textId="77777777" w:rsidR="00B07250" w:rsidRPr="00A11C03" w:rsidRDefault="00B07250" w:rsidP="002F4625">
            <w:pPr>
              <w:tabs>
                <w:tab w:val="left" w:pos="540"/>
              </w:tabs>
              <w:contextualSpacing/>
            </w:pPr>
            <w:r>
              <w:t xml:space="preserve">- </w:t>
            </w:r>
            <w:r w:rsidRPr="00A11C03">
              <w:t>математически</w:t>
            </w:r>
            <w:r>
              <w:t>е</w:t>
            </w:r>
          </w:p>
          <w:p w14:paraId="6035EEE3" w14:textId="77777777" w:rsidR="00B07250" w:rsidRPr="00A11C03" w:rsidRDefault="00B07250" w:rsidP="002F4625">
            <w:pPr>
              <w:tabs>
                <w:tab w:val="left" w:pos="540"/>
              </w:tabs>
              <w:contextualSpacing/>
            </w:pPr>
            <w:r w:rsidRPr="00A11C03">
              <w:t>метод</w:t>
            </w:r>
            <w:r>
              <w:t>ы</w:t>
            </w:r>
            <w:r w:rsidRPr="00A11C03">
              <w:t xml:space="preserve"> и информационны</w:t>
            </w:r>
            <w:r>
              <w:t>е</w:t>
            </w:r>
            <w:r w:rsidRPr="00A11C03">
              <w:t xml:space="preserve"> технологи</w:t>
            </w:r>
            <w:r>
              <w:t>и</w:t>
            </w:r>
            <w:r w:rsidRPr="00A11C03">
              <w:t xml:space="preserve"> для решения</w:t>
            </w:r>
          </w:p>
          <w:p w14:paraId="101A7221" w14:textId="77777777" w:rsidR="00B07250" w:rsidRPr="00A11C03" w:rsidRDefault="00B07250" w:rsidP="002F4625">
            <w:pPr>
              <w:tabs>
                <w:tab w:val="left" w:pos="540"/>
              </w:tabs>
              <w:contextualSpacing/>
            </w:pPr>
            <w:r w:rsidRPr="00A11C03">
              <w:t>конкретных финансово-экономических задач в</w:t>
            </w:r>
          </w:p>
          <w:p w14:paraId="61991289" w14:textId="77777777" w:rsidR="00B07250" w:rsidRPr="0044074D" w:rsidRDefault="00B07250" w:rsidP="002F4625">
            <w:pPr>
              <w:tabs>
                <w:tab w:val="left" w:pos="540"/>
              </w:tabs>
              <w:contextualSpacing/>
            </w:pPr>
            <w:r w:rsidRPr="00A11C03">
              <w:t>профессиональной области</w:t>
            </w:r>
            <w:r>
              <w:t>;</w:t>
            </w:r>
          </w:p>
          <w:p w14:paraId="4868F49A" w14:textId="77777777" w:rsidR="00B07250" w:rsidRPr="0044074D" w:rsidRDefault="00B07250" w:rsidP="002F4625">
            <w:pPr>
              <w:tabs>
                <w:tab w:val="left" w:pos="540"/>
              </w:tabs>
              <w:contextualSpacing/>
            </w:pPr>
          </w:p>
          <w:p w14:paraId="7D7C81D2" w14:textId="77777777" w:rsidR="00B07250" w:rsidRDefault="00B07250" w:rsidP="002F4625">
            <w:pPr>
              <w:tabs>
                <w:tab w:val="left" w:pos="540"/>
              </w:tabs>
              <w:contextualSpacing/>
            </w:pPr>
            <w:r w:rsidRPr="0044074D">
              <w:t>Уметь:</w:t>
            </w:r>
          </w:p>
          <w:p w14:paraId="2C8D593D" w14:textId="77777777" w:rsidR="00B07250" w:rsidRPr="00A11C03" w:rsidRDefault="00B07250" w:rsidP="002F4625">
            <w:pPr>
              <w:tabs>
                <w:tab w:val="left" w:pos="540"/>
              </w:tabs>
              <w:contextualSpacing/>
            </w:pPr>
            <w:r>
              <w:t>- с</w:t>
            </w:r>
            <w:r w:rsidRPr="00A11C03">
              <w:t>истемно подходит</w:t>
            </w:r>
            <w:r>
              <w:t>ь</w:t>
            </w:r>
            <w:r w:rsidRPr="00A11C03">
              <w:t xml:space="preserve"> к выбору математических</w:t>
            </w:r>
          </w:p>
          <w:p w14:paraId="45A54E0E" w14:textId="77777777" w:rsidR="00B07250" w:rsidRPr="00A11C03" w:rsidRDefault="00B07250" w:rsidP="002F4625">
            <w:pPr>
              <w:tabs>
                <w:tab w:val="left" w:pos="540"/>
              </w:tabs>
              <w:contextualSpacing/>
            </w:pPr>
            <w:r w:rsidRPr="00A11C03">
              <w:t>методов и информационных технологий для решения</w:t>
            </w:r>
          </w:p>
          <w:p w14:paraId="71B04134" w14:textId="77777777" w:rsidR="00B07250" w:rsidRPr="00A11C03" w:rsidRDefault="00B07250" w:rsidP="002F4625">
            <w:pPr>
              <w:tabs>
                <w:tab w:val="left" w:pos="540"/>
              </w:tabs>
              <w:contextualSpacing/>
            </w:pPr>
            <w:r w:rsidRPr="00A11C03">
              <w:t>конкретных финансово-</w:t>
            </w:r>
            <w:r w:rsidRPr="00A11C03">
              <w:lastRenderedPageBreak/>
              <w:t>экономических задач в</w:t>
            </w:r>
          </w:p>
          <w:p w14:paraId="11C26B18" w14:textId="77777777" w:rsidR="00B07250" w:rsidRPr="0044074D" w:rsidRDefault="00B07250" w:rsidP="002F4625">
            <w:pPr>
              <w:tabs>
                <w:tab w:val="left" w:pos="540"/>
              </w:tabs>
              <w:contextualSpacing/>
              <w:rPr>
                <w:i/>
              </w:rPr>
            </w:pPr>
            <w:r w:rsidRPr="00A11C03">
              <w:t>профессиональной области</w:t>
            </w:r>
            <w:r>
              <w:t>;</w:t>
            </w:r>
          </w:p>
        </w:tc>
      </w:tr>
      <w:tr w:rsidR="00B07250" w:rsidRPr="0044074D" w14:paraId="1CD93A6B" w14:textId="77777777" w:rsidTr="002F4625">
        <w:trPr>
          <w:trHeight w:val="416"/>
        </w:trPr>
        <w:tc>
          <w:tcPr>
            <w:tcW w:w="959" w:type="dxa"/>
            <w:vMerge/>
          </w:tcPr>
          <w:p w14:paraId="2B3D6B37" w14:textId="77777777" w:rsidR="00B07250" w:rsidRPr="005311D1" w:rsidRDefault="00B07250" w:rsidP="002F4625"/>
        </w:tc>
        <w:tc>
          <w:tcPr>
            <w:tcW w:w="2268" w:type="dxa"/>
            <w:vMerge/>
          </w:tcPr>
          <w:p w14:paraId="6E46F611" w14:textId="77777777" w:rsidR="00B07250" w:rsidRPr="0044074D" w:rsidRDefault="00B07250" w:rsidP="002F4625">
            <w:pPr>
              <w:tabs>
                <w:tab w:val="left" w:pos="540"/>
              </w:tabs>
              <w:contextualSpacing/>
            </w:pPr>
          </w:p>
        </w:tc>
        <w:tc>
          <w:tcPr>
            <w:tcW w:w="2722" w:type="dxa"/>
          </w:tcPr>
          <w:p w14:paraId="335AE941" w14:textId="77777777" w:rsidR="00B07250" w:rsidRPr="005311D1" w:rsidRDefault="00B07250" w:rsidP="002F4625">
            <w:pPr>
              <w:shd w:val="clear" w:color="auto" w:fill="FFFFFF"/>
              <w:contextualSpacing/>
              <w:rPr>
                <w:color w:val="000000"/>
              </w:rPr>
            </w:pPr>
            <w:r w:rsidRPr="005311D1">
              <w:rPr>
                <w:color w:val="000000"/>
              </w:rPr>
              <w:t>4. Анализирует результаты исследования</w:t>
            </w:r>
          </w:p>
          <w:p w14:paraId="41B33EDA" w14:textId="77777777" w:rsidR="00B07250" w:rsidRPr="005311D1" w:rsidRDefault="00B07250" w:rsidP="002F4625">
            <w:pPr>
              <w:shd w:val="clear" w:color="auto" w:fill="FFFFFF"/>
              <w:contextualSpacing/>
              <w:rPr>
                <w:color w:val="000000"/>
              </w:rPr>
            </w:pPr>
            <w:r w:rsidRPr="005311D1">
              <w:rPr>
                <w:color w:val="000000"/>
              </w:rPr>
              <w:t>математических моделей финансово-экономических</w:t>
            </w:r>
          </w:p>
          <w:p w14:paraId="147EFBAD" w14:textId="77777777" w:rsidR="00B07250" w:rsidRPr="005311D1" w:rsidRDefault="00B07250" w:rsidP="002F4625">
            <w:pPr>
              <w:shd w:val="clear" w:color="auto" w:fill="FFFFFF"/>
              <w:contextualSpacing/>
              <w:rPr>
                <w:color w:val="000000"/>
              </w:rPr>
            </w:pPr>
            <w:r w:rsidRPr="005311D1">
              <w:rPr>
                <w:color w:val="000000"/>
              </w:rPr>
              <w:t>задач и делает на их основании количественные и</w:t>
            </w:r>
          </w:p>
          <w:p w14:paraId="6689E473" w14:textId="77777777" w:rsidR="00B07250" w:rsidRPr="005311D1" w:rsidRDefault="00B07250" w:rsidP="002F4625">
            <w:pPr>
              <w:shd w:val="clear" w:color="auto" w:fill="FFFFFF"/>
              <w:contextualSpacing/>
              <w:rPr>
                <w:color w:val="000000"/>
              </w:rPr>
            </w:pPr>
            <w:r w:rsidRPr="005311D1">
              <w:rPr>
                <w:color w:val="000000"/>
              </w:rPr>
              <w:t>качественные выводы и рекомендации по принятию</w:t>
            </w:r>
          </w:p>
          <w:p w14:paraId="530E105A" w14:textId="77777777" w:rsidR="00B07250" w:rsidRPr="005311D1" w:rsidRDefault="00B07250" w:rsidP="002F4625">
            <w:pPr>
              <w:shd w:val="clear" w:color="auto" w:fill="FFFFFF"/>
              <w:contextualSpacing/>
              <w:rPr>
                <w:color w:val="000000"/>
              </w:rPr>
            </w:pPr>
            <w:r w:rsidRPr="005311D1">
              <w:rPr>
                <w:color w:val="000000"/>
              </w:rPr>
              <w:t>финансово-экономических решений.</w:t>
            </w:r>
          </w:p>
        </w:tc>
        <w:tc>
          <w:tcPr>
            <w:tcW w:w="3798" w:type="dxa"/>
          </w:tcPr>
          <w:p w14:paraId="5D964135" w14:textId="77777777" w:rsidR="00B07250" w:rsidRPr="0044074D" w:rsidRDefault="00B07250" w:rsidP="002F4625">
            <w:pPr>
              <w:tabs>
                <w:tab w:val="left" w:pos="540"/>
              </w:tabs>
              <w:contextualSpacing/>
            </w:pPr>
            <w:r w:rsidRPr="0044074D">
              <w:t>Знать:</w:t>
            </w:r>
          </w:p>
          <w:p w14:paraId="68507966" w14:textId="77777777" w:rsidR="00B07250" w:rsidRPr="0044074D" w:rsidRDefault="00B07250" w:rsidP="002F4625">
            <w:pPr>
              <w:tabs>
                <w:tab w:val="left" w:pos="540"/>
              </w:tabs>
              <w:contextualSpacing/>
            </w:pPr>
            <w:r>
              <w:t xml:space="preserve">- </w:t>
            </w:r>
            <w:r w:rsidRPr="00A11C03">
              <w:t>возможные интерпретации полученных математических результатов</w:t>
            </w:r>
            <w:r>
              <w:t>;</w:t>
            </w:r>
          </w:p>
          <w:p w14:paraId="724E3483" w14:textId="77777777" w:rsidR="00B07250" w:rsidRPr="0044074D" w:rsidRDefault="00B07250" w:rsidP="002F4625">
            <w:pPr>
              <w:tabs>
                <w:tab w:val="left" w:pos="540"/>
              </w:tabs>
              <w:contextualSpacing/>
            </w:pPr>
          </w:p>
          <w:p w14:paraId="3D418C76" w14:textId="77777777" w:rsidR="00B07250" w:rsidRDefault="00B07250" w:rsidP="002F4625">
            <w:pPr>
              <w:tabs>
                <w:tab w:val="left" w:pos="540"/>
              </w:tabs>
              <w:contextualSpacing/>
            </w:pPr>
            <w:r w:rsidRPr="0044074D">
              <w:t>Уметь:</w:t>
            </w:r>
          </w:p>
          <w:p w14:paraId="16B662E9" w14:textId="77777777" w:rsidR="00B07250" w:rsidRPr="005311D1" w:rsidRDefault="00B07250" w:rsidP="002F4625">
            <w:pPr>
              <w:shd w:val="clear" w:color="auto" w:fill="FFFFFF"/>
              <w:contextualSpacing/>
              <w:rPr>
                <w:color w:val="000000"/>
              </w:rPr>
            </w:pPr>
            <w:r>
              <w:t>- а</w:t>
            </w:r>
            <w:r w:rsidRPr="005311D1">
              <w:rPr>
                <w:color w:val="000000"/>
              </w:rPr>
              <w:t>нализир</w:t>
            </w:r>
            <w:r>
              <w:rPr>
                <w:color w:val="000000"/>
              </w:rPr>
              <w:t>овать</w:t>
            </w:r>
            <w:r w:rsidRPr="005311D1">
              <w:rPr>
                <w:color w:val="000000"/>
              </w:rPr>
              <w:t xml:space="preserve"> результаты исследования</w:t>
            </w:r>
          </w:p>
          <w:p w14:paraId="6DFD4887" w14:textId="77777777" w:rsidR="00B07250" w:rsidRPr="005311D1" w:rsidRDefault="00B07250" w:rsidP="002F4625">
            <w:pPr>
              <w:shd w:val="clear" w:color="auto" w:fill="FFFFFF"/>
              <w:contextualSpacing/>
              <w:rPr>
                <w:color w:val="000000"/>
              </w:rPr>
            </w:pPr>
            <w:r w:rsidRPr="005311D1">
              <w:rPr>
                <w:color w:val="000000"/>
              </w:rPr>
              <w:t>математических моделей финансово-экономических</w:t>
            </w:r>
          </w:p>
          <w:p w14:paraId="28D4529D" w14:textId="77777777" w:rsidR="00B07250" w:rsidRDefault="00B07250" w:rsidP="002F4625">
            <w:pPr>
              <w:shd w:val="clear" w:color="auto" w:fill="FFFFFF"/>
              <w:contextualSpacing/>
              <w:rPr>
                <w:color w:val="000000"/>
              </w:rPr>
            </w:pPr>
            <w:r w:rsidRPr="005311D1">
              <w:rPr>
                <w:color w:val="000000"/>
              </w:rPr>
              <w:t>задач</w:t>
            </w:r>
            <w:r>
              <w:rPr>
                <w:color w:val="000000"/>
              </w:rPr>
              <w:t>;</w:t>
            </w:r>
          </w:p>
          <w:p w14:paraId="74721657" w14:textId="77777777" w:rsidR="00B07250" w:rsidRPr="005311D1" w:rsidRDefault="00B07250" w:rsidP="002F4625">
            <w:pPr>
              <w:shd w:val="clear" w:color="auto" w:fill="FFFFFF"/>
              <w:contextualSpacing/>
              <w:rPr>
                <w:color w:val="000000"/>
              </w:rPr>
            </w:pPr>
            <w:r>
              <w:rPr>
                <w:color w:val="000000"/>
              </w:rPr>
              <w:t xml:space="preserve">- </w:t>
            </w:r>
            <w:r w:rsidRPr="005311D1">
              <w:rPr>
                <w:color w:val="000000"/>
              </w:rPr>
              <w:t>дела</w:t>
            </w:r>
            <w:r>
              <w:rPr>
                <w:color w:val="000000"/>
              </w:rPr>
              <w:t>ть</w:t>
            </w:r>
            <w:r w:rsidRPr="005311D1">
              <w:rPr>
                <w:color w:val="000000"/>
              </w:rPr>
              <w:t xml:space="preserve"> на их основании количественные и</w:t>
            </w:r>
          </w:p>
          <w:p w14:paraId="57D0087B" w14:textId="77777777" w:rsidR="00B07250" w:rsidRPr="005311D1" w:rsidRDefault="00B07250" w:rsidP="002F4625">
            <w:pPr>
              <w:shd w:val="clear" w:color="auto" w:fill="FFFFFF"/>
              <w:contextualSpacing/>
              <w:rPr>
                <w:color w:val="000000"/>
              </w:rPr>
            </w:pPr>
            <w:r w:rsidRPr="005311D1">
              <w:rPr>
                <w:color w:val="000000"/>
              </w:rPr>
              <w:t>качественные выводы и рекомендации по принятию</w:t>
            </w:r>
          </w:p>
          <w:p w14:paraId="62E240B5" w14:textId="77777777" w:rsidR="00B07250" w:rsidRPr="0044074D" w:rsidRDefault="00B07250" w:rsidP="002F4625">
            <w:pPr>
              <w:tabs>
                <w:tab w:val="left" w:pos="540"/>
              </w:tabs>
              <w:contextualSpacing/>
            </w:pPr>
            <w:r w:rsidRPr="005311D1">
              <w:rPr>
                <w:color w:val="000000"/>
              </w:rPr>
              <w:t>финансово-экономических решений</w:t>
            </w:r>
            <w:r>
              <w:rPr>
                <w:color w:val="000000"/>
              </w:rPr>
              <w:t>;</w:t>
            </w:r>
          </w:p>
        </w:tc>
      </w:tr>
      <w:tr w:rsidR="00EB7855" w:rsidRPr="0044074D" w14:paraId="05F97B3C" w14:textId="77777777" w:rsidTr="002F4625">
        <w:trPr>
          <w:trHeight w:val="230"/>
        </w:trPr>
        <w:tc>
          <w:tcPr>
            <w:tcW w:w="959" w:type="dxa"/>
            <w:vMerge w:val="restart"/>
          </w:tcPr>
          <w:p w14:paraId="54A2EC78" w14:textId="77777777" w:rsidR="00EB7855" w:rsidRPr="009F4AE6" w:rsidRDefault="00EB7855" w:rsidP="00B07250">
            <w:r>
              <w:t>УК-10</w:t>
            </w:r>
          </w:p>
        </w:tc>
        <w:tc>
          <w:tcPr>
            <w:tcW w:w="2268" w:type="dxa"/>
            <w:vMerge w:val="restart"/>
          </w:tcPr>
          <w:p w14:paraId="09568A05" w14:textId="77777777" w:rsidR="00EB7855" w:rsidRDefault="00EB7855" w:rsidP="00BE237B">
            <w:pPr>
              <w:tabs>
                <w:tab w:val="left" w:pos="540"/>
              </w:tabs>
              <w:contextualSpacing/>
              <w:jc w:val="both"/>
            </w:pPr>
            <w:r>
              <w:t xml:space="preserve">Способность осуществлять </w:t>
            </w:r>
          </w:p>
          <w:p w14:paraId="57F98DCC" w14:textId="77777777" w:rsidR="00EB7855" w:rsidRDefault="00EB7855" w:rsidP="00BE237B">
            <w:pPr>
              <w:tabs>
                <w:tab w:val="left" w:pos="540"/>
              </w:tabs>
              <w:contextualSpacing/>
              <w:jc w:val="both"/>
            </w:pPr>
            <w:r>
              <w:t xml:space="preserve">поиск, критически </w:t>
            </w:r>
          </w:p>
          <w:p w14:paraId="1BC1BCDA" w14:textId="77777777" w:rsidR="00EB7855" w:rsidRDefault="00EB7855" w:rsidP="00BE237B">
            <w:pPr>
              <w:tabs>
                <w:tab w:val="left" w:pos="540"/>
              </w:tabs>
              <w:contextualSpacing/>
              <w:jc w:val="both"/>
            </w:pPr>
            <w:r>
              <w:t xml:space="preserve">анализировать, обобщать и </w:t>
            </w:r>
          </w:p>
          <w:p w14:paraId="7276C6B1" w14:textId="77777777" w:rsidR="00EB7855" w:rsidRDefault="00EB7855" w:rsidP="00BE237B">
            <w:pPr>
              <w:tabs>
                <w:tab w:val="left" w:pos="540"/>
              </w:tabs>
              <w:contextualSpacing/>
              <w:jc w:val="both"/>
            </w:pPr>
            <w:r>
              <w:t xml:space="preserve">систематизировать </w:t>
            </w:r>
          </w:p>
          <w:p w14:paraId="51B169CA" w14:textId="77777777" w:rsidR="00EB7855" w:rsidRDefault="00EB7855" w:rsidP="00BE237B">
            <w:pPr>
              <w:tabs>
                <w:tab w:val="left" w:pos="540"/>
              </w:tabs>
              <w:contextualSpacing/>
              <w:jc w:val="both"/>
            </w:pPr>
            <w:r>
              <w:t xml:space="preserve">информацию, использовать </w:t>
            </w:r>
          </w:p>
          <w:p w14:paraId="1E343D08" w14:textId="77777777" w:rsidR="00EB7855" w:rsidRDefault="00EB7855" w:rsidP="00BE237B">
            <w:pPr>
              <w:tabs>
                <w:tab w:val="left" w:pos="540"/>
              </w:tabs>
              <w:contextualSpacing/>
              <w:jc w:val="both"/>
            </w:pPr>
            <w:r>
              <w:t>системный подход для решения</w:t>
            </w:r>
          </w:p>
          <w:p w14:paraId="55161CCB" w14:textId="77777777" w:rsidR="00EB7855" w:rsidRPr="009F4AE6" w:rsidRDefault="00EB7855" w:rsidP="00BE237B">
            <w:pPr>
              <w:tabs>
                <w:tab w:val="left" w:pos="540"/>
              </w:tabs>
              <w:contextualSpacing/>
              <w:jc w:val="both"/>
            </w:pPr>
            <w:r>
              <w:t xml:space="preserve">поставленных задач  </w:t>
            </w:r>
          </w:p>
        </w:tc>
        <w:tc>
          <w:tcPr>
            <w:tcW w:w="2722" w:type="dxa"/>
          </w:tcPr>
          <w:p w14:paraId="4C5B7D20" w14:textId="77777777" w:rsidR="00EB7855" w:rsidRPr="00D617E2" w:rsidRDefault="00EB7855" w:rsidP="00D617E2">
            <w:pPr>
              <w:shd w:val="clear" w:color="auto" w:fill="FFFFFF"/>
              <w:contextualSpacing/>
              <w:rPr>
                <w:color w:val="000000"/>
              </w:rPr>
            </w:pPr>
            <w:r>
              <w:rPr>
                <w:color w:val="000000"/>
              </w:rPr>
              <w:t xml:space="preserve">1. </w:t>
            </w:r>
            <w:r w:rsidRPr="00D617E2">
              <w:rPr>
                <w:color w:val="000000"/>
              </w:rPr>
              <w:t xml:space="preserve">Четко описывает состав и структуру требуемых данных </w:t>
            </w:r>
          </w:p>
          <w:p w14:paraId="6CDC053F" w14:textId="77777777" w:rsidR="00EB7855" w:rsidRPr="00D617E2" w:rsidRDefault="00EB7855" w:rsidP="00D617E2">
            <w:pPr>
              <w:shd w:val="clear" w:color="auto" w:fill="FFFFFF"/>
              <w:contextualSpacing/>
              <w:rPr>
                <w:color w:val="000000"/>
              </w:rPr>
            </w:pPr>
            <w:r>
              <w:rPr>
                <w:color w:val="000000"/>
              </w:rPr>
              <w:t>и информации, грамотно реализует процессы их</w:t>
            </w:r>
            <w:r w:rsidRPr="00D617E2">
              <w:rPr>
                <w:color w:val="000000"/>
              </w:rPr>
              <w:t xml:space="preserve"> сбора, </w:t>
            </w:r>
          </w:p>
          <w:p w14:paraId="4FC22CCF" w14:textId="77777777" w:rsidR="00EB7855" w:rsidRPr="009F4AE6" w:rsidRDefault="00EB7855" w:rsidP="00D617E2">
            <w:pPr>
              <w:shd w:val="clear" w:color="auto" w:fill="FFFFFF"/>
              <w:contextualSpacing/>
              <w:rPr>
                <w:color w:val="000000"/>
              </w:rPr>
            </w:pPr>
            <w:r w:rsidRPr="00D617E2">
              <w:rPr>
                <w:color w:val="000000"/>
              </w:rPr>
              <w:t>обработки и интерпретации.</w:t>
            </w:r>
          </w:p>
        </w:tc>
        <w:tc>
          <w:tcPr>
            <w:tcW w:w="3798" w:type="dxa"/>
          </w:tcPr>
          <w:p w14:paraId="673DE2D4" w14:textId="77777777" w:rsidR="00EB7855" w:rsidRDefault="00EB7855" w:rsidP="00A67318">
            <w:pPr>
              <w:tabs>
                <w:tab w:val="left" w:pos="540"/>
              </w:tabs>
              <w:contextualSpacing/>
              <w:jc w:val="both"/>
            </w:pPr>
            <w:r>
              <w:t>Знать:</w:t>
            </w:r>
          </w:p>
          <w:p w14:paraId="4C33D2DB" w14:textId="77777777" w:rsidR="00EB7855" w:rsidRDefault="00EB7855" w:rsidP="00A67318">
            <w:pPr>
              <w:tabs>
                <w:tab w:val="left" w:pos="540"/>
              </w:tabs>
              <w:contextualSpacing/>
              <w:jc w:val="both"/>
            </w:pPr>
            <w:r>
              <w:t xml:space="preserve">- </w:t>
            </w:r>
            <w:r w:rsidRPr="00971FD0">
              <w:t xml:space="preserve">математические и статистические методы </w:t>
            </w:r>
            <w:r>
              <w:t xml:space="preserve">поиска, обработки и </w:t>
            </w:r>
            <w:r w:rsidRPr="00971FD0">
              <w:t>анализа данных</w:t>
            </w:r>
            <w:r>
              <w:t xml:space="preserve">; </w:t>
            </w:r>
          </w:p>
          <w:p w14:paraId="7B2CEE5A" w14:textId="77777777" w:rsidR="00EB7855" w:rsidRDefault="00EB7855" w:rsidP="00D467F8">
            <w:pPr>
              <w:tabs>
                <w:tab w:val="left" w:pos="540"/>
              </w:tabs>
              <w:contextualSpacing/>
              <w:jc w:val="both"/>
            </w:pPr>
            <w:r>
              <w:t xml:space="preserve">- методы системного подхода при решении </w:t>
            </w:r>
            <w:r w:rsidRPr="005311D1">
              <w:rPr>
                <w:color w:val="000000"/>
              </w:rPr>
              <w:t>финансово-экономических</w:t>
            </w:r>
            <w:r>
              <w:rPr>
                <w:color w:val="000000"/>
              </w:rPr>
              <w:t xml:space="preserve"> задач</w:t>
            </w:r>
            <w:r>
              <w:t>;</w:t>
            </w:r>
          </w:p>
          <w:p w14:paraId="05C0E7E3" w14:textId="77777777" w:rsidR="00EB7855" w:rsidRDefault="00EB7855" w:rsidP="00A67318">
            <w:pPr>
              <w:tabs>
                <w:tab w:val="left" w:pos="540"/>
              </w:tabs>
              <w:contextualSpacing/>
              <w:jc w:val="both"/>
            </w:pPr>
          </w:p>
          <w:p w14:paraId="548CA63D" w14:textId="77777777" w:rsidR="00EB7855" w:rsidRDefault="00EB7855" w:rsidP="00A67318">
            <w:pPr>
              <w:tabs>
                <w:tab w:val="left" w:pos="540"/>
              </w:tabs>
              <w:contextualSpacing/>
              <w:jc w:val="both"/>
            </w:pPr>
            <w:r>
              <w:t>Уметь:</w:t>
            </w:r>
          </w:p>
          <w:p w14:paraId="32D24389" w14:textId="77777777" w:rsidR="00EB7855" w:rsidRPr="00F7194A" w:rsidRDefault="00EB7855" w:rsidP="00F7194A">
            <w:pPr>
              <w:shd w:val="clear" w:color="auto" w:fill="FFFFFF"/>
              <w:contextualSpacing/>
              <w:rPr>
                <w:color w:val="000000"/>
              </w:rPr>
            </w:pPr>
            <w:r>
              <w:t xml:space="preserve">- </w:t>
            </w:r>
            <w:r>
              <w:rPr>
                <w:color w:val="000000"/>
              </w:rPr>
              <w:t>описывать</w:t>
            </w:r>
            <w:r w:rsidRPr="00D617E2">
              <w:rPr>
                <w:color w:val="000000"/>
              </w:rPr>
              <w:t xml:space="preserve"> состав и структуру требуемых данных </w:t>
            </w:r>
            <w:r>
              <w:rPr>
                <w:color w:val="000000"/>
              </w:rPr>
              <w:t>и информации</w:t>
            </w:r>
            <w:r>
              <w:t xml:space="preserve">; </w:t>
            </w:r>
          </w:p>
          <w:p w14:paraId="47759C49" w14:textId="77777777" w:rsidR="00EB7855" w:rsidRPr="0044074D" w:rsidRDefault="00EB7855" w:rsidP="009B2CC5">
            <w:pPr>
              <w:tabs>
                <w:tab w:val="left" w:pos="540"/>
              </w:tabs>
              <w:contextualSpacing/>
              <w:jc w:val="both"/>
            </w:pPr>
            <w:r>
              <w:t>- реализовывать процессы сбора, обработки и интерпретации данных;</w:t>
            </w:r>
          </w:p>
        </w:tc>
      </w:tr>
      <w:tr w:rsidR="00EB7855" w:rsidRPr="0044074D" w14:paraId="083E2DDD" w14:textId="77777777" w:rsidTr="002F4625">
        <w:trPr>
          <w:trHeight w:val="230"/>
        </w:trPr>
        <w:tc>
          <w:tcPr>
            <w:tcW w:w="959" w:type="dxa"/>
            <w:vMerge/>
          </w:tcPr>
          <w:p w14:paraId="4EF950B0" w14:textId="77777777" w:rsidR="00EB7855" w:rsidRPr="009F4AE6" w:rsidRDefault="00EB7855" w:rsidP="00B07250"/>
        </w:tc>
        <w:tc>
          <w:tcPr>
            <w:tcW w:w="2268" w:type="dxa"/>
            <w:vMerge/>
          </w:tcPr>
          <w:p w14:paraId="4D994A00" w14:textId="77777777" w:rsidR="00EB7855" w:rsidRDefault="00EB7855" w:rsidP="00B07250">
            <w:pPr>
              <w:tabs>
                <w:tab w:val="left" w:pos="540"/>
              </w:tabs>
              <w:contextualSpacing/>
              <w:jc w:val="both"/>
            </w:pPr>
          </w:p>
        </w:tc>
        <w:tc>
          <w:tcPr>
            <w:tcW w:w="2722" w:type="dxa"/>
          </w:tcPr>
          <w:p w14:paraId="0CB8C895" w14:textId="77777777" w:rsidR="00EB7855" w:rsidRPr="00CC5B5B" w:rsidRDefault="00EB7855" w:rsidP="00CC5B5B">
            <w:pPr>
              <w:shd w:val="clear" w:color="auto" w:fill="FFFFFF"/>
              <w:contextualSpacing/>
              <w:rPr>
                <w:color w:val="000000"/>
              </w:rPr>
            </w:pPr>
            <w:r>
              <w:rPr>
                <w:color w:val="000000"/>
              </w:rPr>
              <w:t>2. Обосновывает сущность происходящего, выявляет</w:t>
            </w:r>
          </w:p>
          <w:p w14:paraId="27F3A2CB" w14:textId="77777777" w:rsidR="00EB7855" w:rsidRDefault="00EB7855" w:rsidP="00CC5B5B">
            <w:pPr>
              <w:shd w:val="clear" w:color="auto" w:fill="FFFFFF"/>
              <w:contextualSpacing/>
              <w:rPr>
                <w:color w:val="000000"/>
              </w:rPr>
            </w:pPr>
            <w:r w:rsidRPr="00CC5B5B">
              <w:rPr>
                <w:color w:val="000000"/>
              </w:rPr>
              <w:t>закономерности, понимает природу вариабельности.</w:t>
            </w:r>
          </w:p>
        </w:tc>
        <w:tc>
          <w:tcPr>
            <w:tcW w:w="3798" w:type="dxa"/>
          </w:tcPr>
          <w:p w14:paraId="48B91518" w14:textId="77777777" w:rsidR="00EB7855" w:rsidRDefault="00EB7855" w:rsidP="00A67318">
            <w:pPr>
              <w:tabs>
                <w:tab w:val="left" w:pos="540"/>
              </w:tabs>
              <w:contextualSpacing/>
              <w:jc w:val="both"/>
            </w:pPr>
            <w:r>
              <w:t>Знать:</w:t>
            </w:r>
          </w:p>
          <w:p w14:paraId="7F6B2144" w14:textId="77777777" w:rsidR="00EB7855" w:rsidRDefault="00EB7855" w:rsidP="00A67318">
            <w:pPr>
              <w:tabs>
                <w:tab w:val="left" w:pos="540"/>
              </w:tabs>
              <w:contextualSpacing/>
              <w:jc w:val="both"/>
            </w:pPr>
            <w:r>
              <w:t>- количественные методы анализа исходных данных, необходимые для решения профессиональных задач в меняющихся финансово-экономических условиях;</w:t>
            </w:r>
          </w:p>
          <w:p w14:paraId="4BE82EF4" w14:textId="77777777" w:rsidR="00EB7855" w:rsidRDefault="00EB7855" w:rsidP="00A67318">
            <w:pPr>
              <w:tabs>
                <w:tab w:val="left" w:pos="540"/>
              </w:tabs>
              <w:contextualSpacing/>
              <w:jc w:val="both"/>
            </w:pPr>
          </w:p>
          <w:p w14:paraId="255E2D38" w14:textId="77777777" w:rsidR="00EB7855" w:rsidRDefault="00EB7855" w:rsidP="00A67318">
            <w:pPr>
              <w:tabs>
                <w:tab w:val="left" w:pos="540"/>
              </w:tabs>
              <w:contextualSpacing/>
              <w:jc w:val="both"/>
            </w:pPr>
            <w:r>
              <w:t>Уметь:</w:t>
            </w:r>
          </w:p>
          <w:p w14:paraId="28F98A5F" w14:textId="77777777" w:rsidR="00EB7855" w:rsidRPr="0044074D" w:rsidRDefault="00EB7855" w:rsidP="00974956">
            <w:pPr>
              <w:tabs>
                <w:tab w:val="left" w:pos="540"/>
              </w:tabs>
              <w:contextualSpacing/>
              <w:jc w:val="both"/>
            </w:pPr>
            <w:r>
              <w:t>- применять математические методы для выявления закономерностей при решении профессиональных задач;</w:t>
            </w:r>
          </w:p>
        </w:tc>
      </w:tr>
      <w:tr w:rsidR="00EB7855" w:rsidRPr="0044074D" w14:paraId="43911DFD" w14:textId="77777777" w:rsidTr="002F4625">
        <w:trPr>
          <w:trHeight w:val="230"/>
        </w:trPr>
        <w:tc>
          <w:tcPr>
            <w:tcW w:w="959" w:type="dxa"/>
            <w:vMerge/>
          </w:tcPr>
          <w:p w14:paraId="54723879" w14:textId="77777777" w:rsidR="00EB7855" w:rsidRPr="009F4AE6" w:rsidRDefault="00EB7855" w:rsidP="00B07250"/>
        </w:tc>
        <w:tc>
          <w:tcPr>
            <w:tcW w:w="2268" w:type="dxa"/>
            <w:vMerge/>
          </w:tcPr>
          <w:p w14:paraId="3CED54D8" w14:textId="77777777" w:rsidR="00EB7855" w:rsidRDefault="00EB7855" w:rsidP="00B07250">
            <w:pPr>
              <w:tabs>
                <w:tab w:val="left" w:pos="540"/>
              </w:tabs>
              <w:contextualSpacing/>
              <w:jc w:val="both"/>
            </w:pPr>
          </w:p>
        </w:tc>
        <w:tc>
          <w:tcPr>
            <w:tcW w:w="2722" w:type="dxa"/>
          </w:tcPr>
          <w:p w14:paraId="77DCC8F8" w14:textId="77777777" w:rsidR="00EB7855" w:rsidRPr="00DC5248" w:rsidRDefault="00EB7855" w:rsidP="00DC5248">
            <w:pPr>
              <w:shd w:val="clear" w:color="auto" w:fill="FFFFFF"/>
              <w:contextualSpacing/>
              <w:rPr>
                <w:color w:val="000000"/>
              </w:rPr>
            </w:pPr>
            <w:r>
              <w:rPr>
                <w:color w:val="000000"/>
              </w:rPr>
              <w:t xml:space="preserve">3. Формулирует </w:t>
            </w:r>
            <w:r w:rsidRPr="00DC5248">
              <w:rPr>
                <w:color w:val="000000"/>
              </w:rPr>
              <w:t xml:space="preserve">признак </w:t>
            </w:r>
            <w:r>
              <w:rPr>
                <w:color w:val="000000"/>
              </w:rPr>
              <w:t xml:space="preserve">классификации, </w:t>
            </w:r>
            <w:r w:rsidRPr="00DC5248">
              <w:rPr>
                <w:color w:val="000000"/>
              </w:rPr>
              <w:t xml:space="preserve">выделяет </w:t>
            </w:r>
          </w:p>
          <w:p w14:paraId="6C16BE83" w14:textId="77777777" w:rsidR="00EB7855" w:rsidRPr="00DC5248" w:rsidRDefault="00EB7855" w:rsidP="00DC5248">
            <w:pPr>
              <w:shd w:val="clear" w:color="auto" w:fill="FFFFFF"/>
              <w:contextualSpacing/>
              <w:rPr>
                <w:color w:val="000000"/>
              </w:rPr>
            </w:pPr>
            <w:r>
              <w:rPr>
                <w:color w:val="000000"/>
              </w:rPr>
              <w:t xml:space="preserve">соответствующие ему </w:t>
            </w:r>
            <w:r>
              <w:rPr>
                <w:color w:val="000000"/>
              </w:rPr>
              <w:lastRenderedPageBreak/>
              <w:t xml:space="preserve">группы однородных </w:t>
            </w:r>
            <w:r w:rsidRPr="00DC5248">
              <w:rPr>
                <w:color w:val="000000"/>
              </w:rPr>
              <w:t xml:space="preserve">«объектов», </w:t>
            </w:r>
          </w:p>
          <w:p w14:paraId="3F97A180" w14:textId="77777777" w:rsidR="00EB7855" w:rsidRPr="00DC5248" w:rsidRDefault="00EB7855" w:rsidP="00DC5248">
            <w:pPr>
              <w:shd w:val="clear" w:color="auto" w:fill="FFFFFF"/>
              <w:contextualSpacing/>
              <w:rPr>
                <w:color w:val="000000"/>
              </w:rPr>
            </w:pPr>
            <w:r>
              <w:rPr>
                <w:color w:val="000000"/>
              </w:rPr>
              <w:t>идентифицирует</w:t>
            </w:r>
            <w:r w:rsidRPr="00DC5248">
              <w:rPr>
                <w:color w:val="000000"/>
              </w:rPr>
              <w:t xml:space="preserve"> о</w:t>
            </w:r>
            <w:r>
              <w:rPr>
                <w:color w:val="000000"/>
              </w:rPr>
              <w:t>бщие свойства элементов этих</w:t>
            </w:r>
            <w:r w:rsidRPr="00DC5248">
              <w:rPr>
                <w:color w:val="000000"/>
              </w:rPr>
              <w:t xml:space="preserve"> групп, </w:t>
            </w:r>
          </w:p>
          <w:p w14:paraId="371B735B" w14:textId="77777777" w:rsidR="00EB7855" w:rsidRPr="00DC5248" w:rsidRDefault="00EB7855" w:rsidP="00DC5248">
            <w:pPr>
              <w:shd w:val="clear" w:color="auto" w:fill="FFFFFF"/>
              <w:contextualSpacing/>
              <w:rPr>
                <w:color w:val="000000"/>
              </w:rPr>
            </w:pPr>
            <w:r>
              <w:rPr>
                <w:color w:val="000000"/>
              </w:rPr>
              <w:t>оценивает полноту результатов классификации,</w:t>
            </w:r>
          </w:p>
          <w:p w14:paraId="33254B51" w14:textId="77777777" w:rsidR="00EB7855" w:rsidRPr="00DC5248" w:rsidRDefault="00EB7855" w:rsidP="00DC5248">
            <w:pPr>
              <w:shd w:val="clear" w:color="auto" w:fill="FFFFFF"/>
              <w:contextualSpacing/>
              <w:rPr>
                <w:color w:val="000000"/>
              </w:rPr>
            </w:pPr>
            <w:r>
              <w:rPr>
                <w:color w:val="000000"/>
              </w:rPr>
              <w:t xml:space="preserve">показывает прикладное назначение </w:t>
            </w:r>
            <w:r w:rsidRPr="00DC5248">
              <w:rPr>
                <w:color w:val="000000"/>
              </w:rPr>
              <w:t>классифика</w:t>
            </w:r>
            <w:r>
              <w:rPr>
                <w:color w:val="000000"/>
              </w:rPr>
              <w:t>ционных</w:t>
            </w:r>
          </w:p>
          <w:p w14:paraId="38C7336D" w14:textId="77777777" w:rsidR="00EB7855" w:rsidRPr="00BB1B45" w:rsidRDefault="00EB7855" w:rsidP="00DC5248">
            <w:pPr>
              <w:shd w:val="clear" w:color="auto" w:fill="FFFFFF"/>
              <w:contextualSpacing/>
              <w:rPr>
                <w:color w:val="000000"/>
              </w:rPr>
            </w:pPr>
            <w:r w:rsidRPr="00DC5248">
              <w:rPr>
                <w:color w:val="000000"/>
              </w:rPr>
              <w:t>групп.</w:t>
            </w:r>
          </w:p>
        </w:tc>
        <w:tc>
          <w:tcPr>
            <w:tcW w:w="3798" w:type="dxa"/>
          </w:tcPr>
          <w:p w14:paraId="4D0C9DA3" w14:textId="77777777" w:rsidR="00EB7855" w:rsidRDefault="00EB7855" w:rsidP="001C0218">
            <w:pPr>
              <w:tabs>
                <w:tab w:val="left" w:pos="540"/>
              </w:tabs>
              <w:contextualSpacing/>
              <w:jc w:val="both"/>
            </w:pPr>
            <w:r>
              <w:lastRenderedPageBreak/>
              <w:t>Знать:</w:t>
            </w:r>
          </w:p>
          <w:p w14:paraId="7808432A" w14:textId="77777777" w:rsidR="00EB7855" w:rsidRDefault="00EB7855" w:rsidP="001C0218">
            <w:pPr>
              <w:tabs>
                <w:tab w:val="left" w:pos="540"/>
              </w:tabs>
              <w:contextualSpacing/>
              <w:jc w:val="both"/>
            </w:pPr>
            <w:r>
              <w:t>- статистические методы классификации данных;</w:t>
            </w:r>
          </w:p>
          <w:p w14:paraId="70059100" w14:textId="77777777" w:rsidR="00EB7855" w:rsidRDefault="00EB7855" w:rsidP="001C0218">
            <w:pPr>
              <w:tabs>
                <w:tab w:val="left" w:pos="540"/>
              </w:tabs>
              <w:contextualSpacing/>
              <w:jc w:val="both"/>
            </w:pPr>
          </w:p>
          <w:p w14:paraId="209898D3" w14:textId="77777777" w:rsidR="00EB7855" w:rsidRDefault="00EB7855" w:rsidP="009823CB">
            <w:pPr>
              <w:tabs>
                <w:tab w:val="left" w:pos="540"/>
              </w:tabs>
              <w:contextualSpacing/>
              <w:jc w:val="both"/>
            </w:pPr>
            <w:r>
              <w:t>Уметь:</w:t>
            </w:r>
          </w:p>
          <w:p w14:paraId="192B98D1" w14:textId="77777777" w:rsidR="00EB7855" w:rsidRDefault="00EB7855" w:rsidP="009823CB">
            <w:pPr>
              <w:tabs>
                <w:tab w:val="left" w:pos="540"/>
              </w:tabs>
              <w:contextualSpacing/>
              <w:jc w:val="both"/>
            </w:pPr>
            <w:r>
              <w:lastRenderedPageBreak/>
              <w:t>- идентифицировать общие свойства однородных «объектов»;</w:t>
            </w:r>
          </w:p>
          <w:p w14:paraId="38924C50" w14:textId="77777777" w:rsidR="00EB7855" w:rsidRDefault="00EB7855" w:rsidP="009823CB">
            <w:pPr>
              <w:tabs>
                <w:tab w:val="left" w:pos="540"/>
              </w:tabs>
              <w:contextualSpacing/>
              <w:jc w:val="both"/>
            </w:pPr>
            <w:r>
              <w:t>- оценивать полноту результатов классификации;</w:t>
            </w:r>
          </w:p>
          <w:p w14:paraId="5F86705A" w14:textId="77777777" w:rsidR="00EB7855" w:rsidRDefault="00EB7855" w:rsidP="009823CB">
            <w:pPr>
              <w:tabs>
                <w:tab w:val="left" w:pos="540"/>
              </w:tabs>
              <w:contextualSpacing/>
              <w:jc w:val="both"/>
            </w:pPr>
            <w:r>
              <w:t>- показывать прикладное значение результатов классификации;</w:t>
            </w:r>
          </w:p>
        </w:tc>
      </w:tr>
      <w:tr w:rsidR="00EB7855" w:rsidRPr="0044074D" w14:paraId="520A22C3" w14:textId="77777777" w:rsidTr="002F4625">
        <w:trPr>
          <w:trHeight w:val="230"/>
        </w:trPr>
        <w:tc>
          <w:tcPr>
            <w:tcW w:w="959" w:type="dxa"/>
            <w:vMerge/>
          </w:tcPr>
          <w:p w14:paraId="31383EF7" w14:textId="77777777" w:rsidR="00EB7855" w:rsidRPr="009F4AE6" w:rsidRDefault="00EB7855" w:rsidP="00B07250"/>
        </w:tc>
        <w:tc>
          <w:tcPr>
            <w:tcW w:w="2268" w:type="dxa"/>
            <w:vMerge/>
          </w:tcPr>
          <w:p w14:paraId="55D44B37" w14:textId="77777777" w:rsidR="00EB7855" w:rsidRDefault="00EB7855" w:rsidP="00B07250">
            <w:pPr>
              <w:tabs>
                <w:tab w:val="left" w:pos="540"/>
              </w:tabs>
              <w:contextualSpacing/>
              <w:jc w:val="both"/>
            </w:pPr>
          </w:p>
        </w:tc>
        <w:tc>
          <w:tcPr>
            <w:tcW w:w="2722" w:type="dxa"/>
          </w:tcPr>
          <w:p w14:paraId="4C5673BE" w14:textId="77777777" w:rsidR="00474764" w:rsidRPr="00474764" w:rsidRDefault="00EB7855" w:rsidP="00474764">
            <w:pPr>
              <w:shd w:val="clear" w:color="auto" w:fill="FFFFFF"/>
              <w:contextualSpacing/>
              <w:rPr>
                <w:color w:val="000000"/>
              </w:rPr>
            </w:pPr>
            <w:r>
              <w:rPr>
                <w:color w:val="000000"/>
              </w:rPr>
              <w:t xml:space="preserve">4. </w:t>
            </w:r>
            <w:r w:rsidR="00474764">
              <w:rPr>
                <w:color w:val="000000"/>
              </w:rPr>
              <w:t xml:space="preserve">Грамотно, логично, аргументировано </w:t>
            </w:r>
            <w:r w:rsidR="00474764" w:rsidRPr="00474764">
              <w:rPr>
                <w:color w:val="000000"/>
              </w:rPr>
              <w:t xml:space="preserve">формирует </w:t>
            </w:r>
          </w:p>
          <w:p w14:paraId="2BA3160B" w14:textId="77777777" w:rsidR="00474764" w:rsidRPr="00474764" w:rsidRDefault="00474764" w:rsidP="00474764">
            <w:pPr>
              <w:shd w:val="clear" w:color="auto" w:fill="FFFFFF"/>
              <w:contextualSpacing/>
              <w:rPr>
                <w:color w:val="000000"/>
              </w:rPr>
            </w:pPr>
            <w:r>
              <w:rPr>
                <w:color w:val="000000"/>
              </w:rPr>
              <w:t>собственные суждения и оценки.  Отличает факты от мнений, интерпретаций, оценок и т.д.  в</w:t>
            </w:r>
            <w:r w:rsidRPr="00474764">
              <w:rPr>
                <w:color w:val="000000"/>
              </w:rPr>
              <w:t xml:space="preserve"> рассуждениях </w:t>
            </w:r>
          </w:p>
          <w:p w14:paraId="2A916B8E" w14:textId="77777777" w:rsidR="00EB7855" w:rsidRPr="00BB1B45" w:rsidRDefault="00474764" w:rsidP="00474764">
            <w:pPr>
              <w:shd w:val="clear" w:color="auto" w:fill="FFFFFF"/>
              <w:contextualSpacing/>
              <w:rPr>
                <w:color w:val="000000"/>
              </w:rPr>
            </w:pPr>
            <w:r w:rsidRPr="00474764">
              <w:rPr>
                <w:color w:val="000000"/>
              </w:rPr>
              <w:t>других участников деятельности.</w:t>
            </w:r>
          </w:p>
        </w:tc>
        <w:tc>
          <w:tcPr>
            <w:tcW w:w="3798" w:type="dxa"/>
          </w:tcPr>
          <w:p w14:paraId="27D7EBF9" w14:textId="77777777" w:rsidR="00BE7813" w:rsidRDefault="00BE7813" w:rsidP="00BE7813">
            <w:pPr>
              <w:tabs>
                <w:tab w:val="left" w:pos="540"/>
              </w:tabs>
              <w:contextualSpacing/>
              <w:jc w:val="both"/>
            </w:pPr>
            <w:r>
              <w:t>Знать:</w:t>
            </w:r>
          </w:p>
          <w:p w14:paraId="21846A94" w14:textId="77777777" w:rsidR="00EB7855" w:rsidRDefault="00BE7813" w:rsidP="00BE7813">
            <w:pPr>
              <w:tabs>
                <w:tab w:val="left" w:pos="540"/>
              </w:tabs>
              <w:contextualSpacing/>
              <w:jc w:val="both"/>
            </w:pPr>
            <w:r>
              <w:t xml:space="preserve">- </w:t>
            </w:r>
            <w:r w:rsidRPr="00971FD0">
              <w:t>математические и статистические методы</w:t>
            </w:r>
            <w:r>
              <w:t xml:space="preserve"> оценивания данных</w:t>
            </w:r>
            <w:r w:rsidR="00A97861">
              <w:t>;</w:t>
            </w:r>
          </w:p>
          <w:p w14:paraId="6FF96F4D" w14:textId="77777777" w:rsidR="00A97861" w:rsidRDefault="00A97861" w:rsidP="00BE7813">
            <w:pPr>
              <w:tabs>
                <w:tab w:val="left" w:pos="540"/>
              </w:tabs>
              <w:contextualSpacing/>
              <w:jc w:val="both"/>
            </w:pPr>
          </w:p>
          <w:p w14:paraId="4F2FDE60" w14:textId="77777777" w:rsidR="00A97861" w:rsidRDefault="00A97861" w:rsidP="00A97861">
            <w:pPr>
              <w:tabs>
                <w:tab w:val="left" w:pos="540"/>
              </w:tabs>
              <w:contextualSpacing/>
              <w:jc w:val="both"/>
            </w:pPr>
            <w:r>
              <w:t>Уметь:</w:t>
            </w:r>
          </w:p>
          <w:p w14:paraId="7A72D706" w14:textId="77777777" w:rsidR="00DF2369" w:rsidRDefault="00DF2369" w:rsidP="00A97861">
            <w:pPr>
              <w:tabs>
                <w:tab w:val="left" w:pos="540"/>
              </w:tabs>
              <w:contextualSpacing/>
              <w:jc w:val="both"/>
            </w:pPr>
            <w:r>
              <w:t>- формировать собственные суждения и оценки;</w:t>
            </w:r>
          </w:p>
          <w:p w14:paraId="22AFEC54" w14:textId="77777777" w:rsidR="00A97861" w:rsidRPr="00DF2369" w:rsidRDefault="00A97861" w:rsidP="00DF2369">
            <w:pPr>
              <w:shd w:val="clear" w:color="auto" w:fill="FFFFFF"/>
              <w:contextualSpacing/>
              <w:rPr>
                <w:color w:val="000000"/>
              </w:rPr>
            </w:pPr>
            <w:r>
              <w:t xml:space="preserve">- </w:t>
            </w:r>
            <w:r w:rsidR="00DB461F">
              <w:t xml:space="preserve">отличать факты </w:t>
            </w:r>
            <w:r w:rsidR="00DF2369">
              <w:t xml:space="preserve">от </w:t>
            </w:r>
            <w:r w:rsidR="00DF2369">
              <w:rPr>
                <w:color w:val="000000"/>
              </w:rPr>
              <w:t xml:space="preserve">мнений, интерпретаций, оценок и т.д.  в рассуждениях </w:t>
            </w:r>
            <w:r w:rsidR="00DF2369" w:rsidRPr="00474764">
              <w:rPr>
                <w:color w:val="000000"/>
              </w:rPr>
              <w:t>других участников деятельности</w:t>
            </w:r>
          </w:p>
        </w:tc>
      </w:tr>
      <w:tr w:rsidR="00EB7855" w:rsidRPr="0044074D" w14:paraId="48AEC855" w14:textId="77777777" w:rsidTr="002F4625">
        <w:trPr>
          <w:trHeight w:val="230"/>
        </w:trPr>
        <w:tc>
          <w:tcPr>
            <w:tcW w:w="959" w:type="dxa"/>
            <w:vMerge/>
          </w:tcPr>
          <w:p w14:paraId="69E48148" w14:textId="77777777" w:rsidR="00EB7855" w:rsidRPr="009F4AE6" w:rsidRDefault="00EB7855" w:rsidP="00B07250"/>
        </w:tc>
        <w:tc>
          <w:tcPr>
            <w:tcW w:w="2268" w:type="dxa"/>
            <w:vMerge/>
          </w:tcPr>
          <w:p w14:paraId="7E409D51" w14:textId="77777777" w:rsidR="00EB7855" w:rsidRDefault="00EB7855" w:rsidP="00B07250">
            <w:pPr>
              <w:tabs>
                <w:tab w:val="left" w:pos="540"/>
              </w:tabs>
              <w:contextualSpacing/>
              <w:jc w:val="both"/>
            </w:pPr>
          </w:p>
        </w:tc>
        <w:tc>
          <w:tcPr>
            <w:tcW w:w="2722" w:type="dxa"/>
          </w:tcPr>
          <w:p w14:paraId="0FE0176D" w14:textId="77777777" w:rsidR="00EB7855" w:rsidRDefault="00EB7855" w:rsidP="00550A3E">
            <w:pPr>
              <w:shd w:val="clear" w:color="auto" w:fill="FFFFFF"/>
              <w:contextualSpacing/>
              <w:rPr>
                <w:color w:val="000000"/>
              </w:rPr>
            </w:pPr>
            <w:r>
              <w:rPr>
                <w:color w:val="000000"/>
              </w:rPr>
              <w:t xml:space="preserve">5. </w:t>
            </w:r>
            <w:r w:rsidR="00550A3E" w:rsidRPr="00550A3E">
              <w:rPr>
                <w:color w:val="000000"/>
              </w:rPr>
              <w:t xml:space="preserve">Аргументированно и логично представляет свою точку зрения посредством и на основе системного описания.  </w:t>
            </w:r>
          </w:p>
        </w:tc>
        <w:tc>
          <w:tcPr>
            <w:tcW w:w="3798" w:type="dxa"/>
          </w:tcPr>
          <w:p w14:paraId="22EF72C3" w14:textId="77777777" w:rsidR="00EB7855" w:rsidRDefault="00E64DAD" w:rsidP="00A67318">
            <w:pPr>
              <w:tabs>
                <w:tab w:val="left" w:pos="540"/>
              </w:tabs>
              <w:contextualSpacing/>
              <w:jc w:val="both"/>
            </w:pPr>
            <w:r>
              <w:t>Знать:</w:t>
            </w:r>
          </w:p>
          <w:p w14:paraId="5712653A" w14:textId="77777777" w:rsidR="00E64DAD" w:rsidRDefault="00E64DAD" w:rsidP="00A67318">
            <w:pPr>
              <w:tabs>
                <w:tab w:val="left" w:pos="540"/>
              </w:tabs>
              <w:contextualSpacing/>
              <w:jc w:val="both"/>
            </w:pPr>
            <w:r>
              <w:t>- основные методы системного подхода;</w:t>
            </w:r>
          </w:p>
          <w:p w14:paraId="77C2395C" w14:textId="77777777" w:rsidR="00E64DAD" w:rsidRDefault="00E64DAD" w:rsidP="00A67318">
            <w:pPr>
              <w:tabs>
                <w:tab w:val="left" w:pos="540"/>
              </w:tabs>
              <w:contextualSpacing/>
              <w:jc w:val="both"/>
            </w:pPr>
          </w:p>
          <w:p w14:paraId="711F6FB6" w14:textId="77777777" w:rsidR="00E64DAD" w:rsidRDefault="00E64DAD" w:rsidP="00A67318">
            <w:pPr>
              <w:tabs>
                <w:tab w:val="left" w:pos="540"/>
              </w:tabs>
              <w:contextualSpacing/>
              <w:jc w:val="both"/>
            </w:pPr>
            <w:r>
              <w:t>Уметь:</w:t>
            </w:r>
          </w:p>
          <w:p w14:paraId="5E0D8B88" w14:textId="77777777" w:rsidR="00E64DAD" w:rsidRDefault="00E64DAD" w:rsidP="00A67318">
            <w:pPr>
              <w:tabs>
                <w:tab w:val="left" w:pos="540"/>
              </w:tabs>
              <w:contextualSpacing/>
              <w:jc w:val="both"/>
            </w:pPr>
            <w:r>
              <w:t xml:space="preserve">- </w:t>
            </w:r>
            <w:r w:rsidR="00795B6B">
              <w:t>представлять свою точку зрения п</w:t>
            </w:r>
            <w:r w:rsidR="00C4052E">
              <w:t>ри решении профессиональных задач аргументированно и грамотно.</w:t>
            </w:r>
            <w:r>
              <w:t xml:space="preserve"> </w:t>
            </w:r>
          </w:p>
        </w:tc>
      </w:tr>
    </w:tbl>
    <w:p w14:paraId="74483C3E" w14:textId="77777777" w:rsidR="00B07250" w:rsidRDefault="00B07250" w:rsidP="00B07250">
      <w:pPr>
        <w:ind w:firstLine="720"/>
        <w:jc w:val="both"/>
        <w:rPr>
          <w:sz w:val="28"/>
          <w:szCs w:val="28"/>
        </w:rPr>
      </w:pPr>
    </w:p>
    <w:p w14:paraId="123C0EC9" w14:textId="77777777" w:rsidR="00834E1D" w:rsidRPr="00834E1D" w:rsidRDefault="00834E1D" w:rsidP="00834E1D">
      <w:pPr>
        <w:ind w:firstLine="720"/>
        <w:rPr>
          <w:sz w:val="28"/>
          <w:szCs w:val="28"/>
        </w:rPr>
      </w:pPr>
    </w:p>
    <w:bookmarkStart w:id="10" w:name="_Toc517100028" w:displacedByCustomXml="next"/>
    <w:bookmarkStart w:id="11" w:name="_Toc517078003" w:displacedByCustomXml="next"/>
    <w:sdt>
      <w:sdtPr>
        <w:id w:val="-196462180"/>
        <w:lock w:val="sdtContentLocked"/>
        <w:placeholder>
          <w:docPart w:val="DefaultPlaceholder_1082065158"/>
        </w:placeholder>
        <w:group/>
      </w:sdtPr>
      <w:sdtEndPr/>
      <w:sdtContent>
        <w:p w14:paraId="250FFD07" w14:textId="77777777" w:rsidR="009C620E" w:rsidRPr="009C620E" w:rsidRDefault="009C620E" w:rsidP="009C620E">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10" w:displacedByCustomXml="next"/>
        <w:bookmarkEnd w:id="11" w:displacedByCustomXml="next"/>
      </w:sdtContent>
    </w:sdt>
    <w:p w14:paraId="716ABE5F" w14:textId="77777777" w:rsidR="00834E1D" w:rsidRDefault="00834E1D" w:rsidP="002A7BDB">
      <w:pPr>
        <w:rPr>
          <w:sz w:val="28"/>
          <w:szCs w:val="28"/>
        </w:rPr>
      </w:pPr>
    </w:p>
    <w:p w14:paraId="271631A2" w14:textId="77777777" w:rsidR="002A7BDB" w:rsidRDefault="002A7BDB" w:rsidP="002A7BDB">
      <w:pPr>
        <w:jc w:val="center"/>
        <w:rPr>
          <w:sz w:val="28"/>
          <w:szCs w:val="28"/>
        </w:rPr>
      </w:pPr>
      <w:r>
        <w:rPr>
          <w:b/>
          <w:i/>
          <w:sz w:val="32"/>
          <w:szCs w:val="32"/>
        </w:rPr>
        <w:t>Очная форма обучения</w:t>
      </w:r>
    </w:p>
    <w:p w14:paraId="197AD5B7" w14:textId="77777777" w:rsidR="00E82F66" w:rsidRPr="00543390" w:rsidRDefault="00E82F66" w:rsidP="00E82F66">
      <w:pPr>
        <w:autoSpaceDE w:val="0"/>
        <w:autoSpaceDN w:val="0"/>
        <w:adjustRightInd w:val="0"/>
        <w:ind w:firstLine="709"/>
        <w:jc w:val="right"/>
        <w:rPr>
          <w:sz w:val="28"/>
          <w:szCs w:val="28"/>
          <w:u w:color="000000"/>
        </w:rPr>
      </w:pPr>
      <w:r>
        <w:rPr>
          <w:sz w:val="28"/>
          <w:szCs w:val="28"/>
          <w:u w:color="000000"/>
        </w:rPr>
        <w:t>Таблица 1</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901612" w:rsidRPr="003E1C31" w14:paraId="38FBBCFA" w14:textId="77777777" w:rsidTr="007877CA">
        <w:trPr>
          <w:trHeight w:val="599"/>
          <w:jc w:val="center"/>
        </w:trPr>
        <w:tc>
          <w:tcPr>
            <w:tcW w:w="2827" w:type="dxa"/>
            <w:vMerge w:val="restart"/>
            <w:tcBorders>
              <w:top w:val="single" w:sz="6" w:space="0" w:color="auto"/>
              <w:left w:val="single" w:sz="6" w:space="0" w:color="auto"/>
              <w:right w:val="single" w:sz="6" w:space="0" w:color="auto"/>
            </w:tcBorders>
          </w:tcPr>
          <w:p w14:paraId="18659A5C" w14:textId="77777777" w:rsidR="00901612" w:rsidRPr="003E1C31" w:rsidRDefault="00901612" w:rsidP="002F4625">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14:paraId="0CDF7CD6"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Всего</w:t>
            </w:r>
          </w:p>
          <w:p w14:paraId="74C4E72B"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14:paraId="40E55D20" w14:textId="77777777" w:rsidR="00901612" w:rsidRPr="003E1C31" w:rsidRDefault="00901612" w:rsidP="002F4625">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14:paraId="3A325BE2" w14:textId="77777777" w:rsidR="00901612" w:rsidRPr="003E1C31" w:rsidRDefault="00901612" w:rsidP="002F4625">
            <w:pPr>
              <w:pStyle w:val="Style350"/>
              <w:widowControl/>
              <w:jc w:val="center"/>
              <w:rPr>
                <w:rStyle w:val="FontStyle694"/>
                <w:sz w:val="24"/>
                <w:szCs w:val="24"/>
              </w:rPr>
            </w:pPr>
            <w:r>
              <w:rPr>
                <w:rStyle w:val="FontStyle694"/>
                <w:sz w:val="24"/>
                <w:szCs w:val="24"/>
              </w:rPr>
              <w:t xml:space="preserve"> (в часах)</w:t>
            </w:r>
          </w:p>
        </w:tc>
      </w:tr>
      <w:tr w:rsidR="00901612" w:rsidRPr="003E1C31" w14:paraId="50395B90" w14:textId="77777777" w:rsidTr="007877CA">
        <w:trPr>
          <w:trHeight w:val="380"/>
          <w:jc w:val="center"/>
        </w:trPr>
        <w:tc>
          <w:tcPr>
            <w:tcW w:w="2827" w:type="dxa"/>
            <w:vMerge/>
            <w:tcBorders>
              <w:left w:val="single" w:sz="6" w:space="0" w:color="auto"/>
              <w:bottom w:val="single" w:sz="6" w:space="0" w:color="auto"/>
              <w:right w:val="single" w:sz="6" w:space="0" w:color="auto"/>
            </w:tcBorders>
          </w:tcPr>
          <w:p w14:paraId="2C8D8E6D" w14:textId="77777777" w:rsidR="00901612" w:rsidRPr="003E1C31" w:rsidRDefault="00901612" w:rsidP="002F4625">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14:paraId="4D9DA9A3" w14:textId="77777777" w:rsidR="00901612" w:rsidRPr="003E1C31" w:rsidRDefault="00901612" w:rsidP="002F4625">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14:paraId="3481BB57" w14:textId="77777777" w:rsidR="00901612" w:rsidRPr="003E1C31" w:rsidRDefault="00344024" w:rsidP="002F4625">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6FFCCC5F" w14:textId="77777777" w:rsidR="00901612" w:rsidRPr="003E1C31" w:rsidRDefault="00344024" w:rsidP="002F4625">
            <w:pPr>
              <w:pStyle w:val="Style350"/>
              <w:widowControl/>
              <w:jc w:val="center"/>
              <w:rPr>
                <w:rStyle w:val="FontStyle694"/>
                <w:sz w:val="24"/>
                <w:szCs w:val="24"/>
              </w:rPr>
            </w:pPr>
            <w:r>
              <w:rPr>
                <w:rStyle w:val="FontStyle694"/>
                <w:sz w:val="24"/>
                <w:szCs w:val="24"/>
              </w:rPr>
              <w:t>2</w:t>
            </w:r>
          </w:p>
        </w:tc>
      </w:tr>
      <w:tr w:rsidR="002A7BDB" w:rsidRPr="003E1C31" w14:paraId="48CA403C" w14:textId="77777777"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437A7150" w14:textId="77777777" w:rsidR="002A7BDB" w:rsidRPr="003E1C31" w:rsidRDefault="002A7BDB" w:rsidP="002F4625">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14:paraId="4B59E746" w14:textId="77777777" w:rsidR="002A7BDB" w:rsidRPr="003E1C31" w:rsidRDefault="00344024" w:rsidP="00E82F66">
            <w:pPr>
              <w:pStyle w:val="Style139"/>
              <w:widowControl/>
              <w:jc w:val="center"/>
            </w:pPr>
            <w:r>
              <w:t>6 зач.ед., 216</w:t>
            </w:r>
            <w:r w:rsidR="002A7BDB">
              <w:t xml:space="preserve"> час. </w:t>
            </w:r>
          </w:p>
        </w:tc>
        <w:tc>
          <w:tcPr>
            <w:tcW w:w="2409" w:type="dxa"/>
            <w:tcBorders>
              <w:top w:val="single" w:sz="6" w:space="0" w:color="auto"/>
              <w:left w:val="single" w:sz="6" w:space="0" w:color="auto"/>
              <w:bottom w:val="single" w:sz="6" w:space="0" w:color="auto"/>
              <w:right w:val="single" w:sz="6" w:space="0" w:color="auto"/>
            </w:tcBorders>
          </w:tcPr>
          <w:p w14:paraId="530A40C5" w14:textId="77777777" w:rsidR="002A7BDB" w:rsidRPr="003E1C31" w:rsidRDefault="00D80632" w:rsidP="002F4625">
            <w:pPr>
              <w:pStyle w:val="Style139"/>
              <w:widowControl/>
              <w:jc w:val="center"/>
            </w:pPr>
            <w:r>
              <w:t>108</w:t>
            </w:r>
            <w:r w:rsidR="002A7BDB">
              <w:t xml:space="preserve"> час. </w:t>
            </w:r>
          </w:p>
        </w:tc>
        <w:tc>
          <w:tcPr>
            <w:tcW w:w="2268" w:type="dxa"/>
            <w:tcBorders>
              <w:top w:val="single" w:sz="6" w:space="0" w:color="auto"/>
              <w:left w:val="single" w:sz="6" w:space="0" w:color="auto"/>
              <w:bottom w:val="single" w:sz="6" w:space="0" w:color="auto"/>
              <w:right w:val="single" w:sz="6" w:space="0" w:color="auto"/>
            </w:tcBorders>
          </w:tcPr>
          <w:p w14:paraId="4B63A553" w14:textId="77777777" w:rsidR="002A7BDB" w:rsidRDefault="00D80632" w:rsidP="002F4625">
            <w:pPr>
              <w:pStyle w:val="Style139"/>
              <w:widowControl/>
              <w:jc w:val="center"/>
            </w:pPr>
            <w:r>
              <w:t>108 час.</w:t>
            </w:r>
          </w:p>
        </w:tc>
      </w:tr>
      <w:tr w:rsidR="002A7BDB" w:rsidRPr="003E1C31" w14:paraId="26872559"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120F2AE5" w14:textId="77777777" w:rsidR="002A7BDB" w:rsidRPr="003E1C31" w:rsidRDefault="002A7BDB" w:rsidP="005132CE">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14:paraId="6AED58A6" w14:textId="77777777" w:rsidR="002A7BDB" w:rsidRPr="003E1C31" w:rsidRDefault="007877CA" w:rsidP="005132CE">
            <w:pPr>
              <w:pStyle w:val="Style139"/>
              <w:widowControl/>
              <w:jc w:val="center"/>
            </w:pPr>
            <w:r>
              <w:t>100</w:t>
            </w:r>
          </w:p>
        </w:tc>
        <w:tc>
          <w:tcPr>
            <w:tcW w:w="2409" w:type="dxa"/>
            <w:tcBorders>
              <w:top w:val="single" w:sz="6" w:space="0" w:color="auto"/>
              <w:left w:val="single" w:sz="6" w:space="0" w:color="auto"/>
              <w:bottom w:val="single" w:sz="6" w:space="0" w:color="auto"/>
              <w:right w:val="single" w:sz="6" w:space="0" w:color="auto"/>
            </w:tcBorders>
          </w:tcPr>
          <w:p w14:paraId="2E6EC0C2" w14:textId="77777777" w:rsidR="002A7BDB" w:rsidRPr="003E1C31" w:rsidRDefault="002A7BDB" w:rsidP="007877CA">
            <w:pPr>
              <w:pStyle w:val="Style139"/>
              <w:widowControl/>
              <w:jc w:val="center"/>
            </w:pPr>
            <w:r>
              <w:t>50</w:t>
            </w:r>
          </w:p>
        </w:tc>
        <w:tc>
          <w:tcPr>
            <w:tcW w:w="2268" w:type="dxa"/>
            <w:tcBorders>
              <w:top w:val="single" w:sz="6" w:space="0" w:color="auto"/>
              <w:left w:val="single" w:sz="6" w:space="0" w:color="auto"/>
              <w:bottom w:val="single" w:sz="6" w:space="0" w:color="auto"/>
              <w:right w:val="single" w:sz="6" w:space="0" w:color="auto"/>
            </w:tcBorders>
          </w:tcPr>
          <w:p w14:paraId="69E58E0B" w14:textId="77777777" w:rsidR="002A7BDB" w:rsidRDefault="007877CA" w:rsidP="005132CE">
            <w:pPr>
              <w:pStyle w:val="Style139"/>
              <w:widowControl/>
              <w:jc w:val="center"/>
            </w:pPr>
            <w:r>
              <w:t>50</w:t>
            </w:r>
          </w:p>
        </w:tc>
      </w:tr>
      <w:tr w:rsidR="002A7BDB" w:rsidRPr="003E1C31" w14:paraId="749B4D9F"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29B089A5" w14:textId="77777777" w:rsidR="002A7BDB" w:rsidRPr="003E1C31" w:rsidRDefault="002A7BDB" w:rsidP="005132CE">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14:paraId="749D4F43" w14:textId="77777777" w:rsidR="002A7BDB" w:rsidRPr="00664E20" w:rsidRDefault="007877CA" w:rsidP="007877CA">
            <w:pPr>
              <w:pStyle w:val="Style139"/>
              <w:widowControl/>
              <w:jc w:val="center"/>
            </w:pPr>
            <w:r>
              <w:t>32</w:t>
            </w:r>
          </w:p>
        </w:tc>
        <w:tc>
          <w:tcPr>
            <w:tcW w:w="2409" w:type="dxa"/>
            <w:tcBorders>
              <w:top w:val="single" w:sz="6" w:space="0" w:color="auto"/>
              <w:left w:val="single" w:sz="6" w:space="0" w:color="auto"/>
              <w:bottom w:val="single" w:sz="6" w:space="0" w:color="auto"/>
              <w:right w:val="single" w:sz="6" w:space="0" w:color="auto"/>
            </w:tcBorders>
          </w:tcPr>
          <w:p w14:paraId="51F6B2C0" w14:textId="77777777" w:rsidR="002A7BDB" w:rsidRPr="00664E20" w:rsidRDefault="002A7BDB" w:rsidP="007877CA">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14:paraId="003461DF" w14:textId="77777777" w:rsidR="002A7BDB" w:rsidRDefault="007877CA" w:rsidP="005132CE">
            <w:pPr>
              <w:pStyle w:val="Style139"/>
              <w:widowControl/>
              <w:jc w:val="center"/>
            </w:pPr>
            <w:r>
              <w:t>16</w:t>
            </w:r>
          </w:p>
        </w:tc>
      </w:tr>
      <w:tr w:rsidR="002A7BDB" w:rsidRPr="003E1C31" w14:paraId="7EF7912B" w14:textId="77777777" w:rsidTr="007877CA">
        <w:trPr>
          <w:trHeight w:val="259"/>
          <w:jc w:val="center"/>
        </w:trPr>
        <w:tc>
          <w:tcPr>
            <w:tcW w:w="2827" w:type="dxa"/>
            <w:tcBorders>
              <w:top w:val="single" w:sz="6" w:space="0" w:color="auto"/>
              <w:left w:val="single" w:sz="6" w:space="0" w:color="auto"/>
              <w:bottom w:val="single" w:sz="6" w:space="0" w:color="auto"/>
              <w:right w:val="single" w:sz="6" w:space="0" w:color="auto"/>
            </w:tcBorders>
          </w:tcPr>
          <w:p w14:paraId="04FDD403" w14:textId="77777777" w:rsidR="002A7BDB" w:rsidRPr="003E1C31" w:rsidRDefault="002A7BDB" w:rsidP="005132CE">
            <w:pPr>
              <w:pStyle w:val="Style67"/>
              <w:widowControl/>
              <w:ind w:firstLine="102"/>
              <w:rPr>
                <w:rStyle w:val="FontStyle695"/>
                <w:sz w:val="24"/>
                <w:szCs w:val="24"/>
              </w:rPr>
            </w:pPr>
            <w:r>
              <w:rPr>
                <w:rStyle w:val="FontStyle695"/>
                <w:sz w:val="24"/>
                <w:szCs w:val="24"/>
              </w:rPr>
              <w:lastRenderedPageBreak/>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14:paraId="18BB33B6" w14:textId="77777777" w:rsidR="002A7BDB" w:rsidRPr="003E1C31" w:rsidRDefault="00B428C0" w:rsidP="005132CE">
            <w:pPr>
              <w:pStyle w:val="Style139"/>
              <w:widowControl/>
              <w:jc w:val="center"/>
            </w:pPr>
            <w:r>
              <w:t>68</w:t>
            </w:r>
          </w:p>
        </w:tc>
        <w:tc>
          <w:tcPr>
            <w:tcW w:w="2409" w:type="dxa"/>
            <w:tcBorders>
              <w:top w:val="single" w:sz="6" w:space="0" w:color="auto"/>
              <w:left w:val="single" w:sz="6" w:space="0" w:color="auto"/>
              <w:bottom w:val="single" w:sz="6" w:space="0" w:color="auto"/>
              <w:right w:val="single" w:sz="6" w:space="0" w:color="auto"/>
            </w:tcBorders>
          </w:tcPr>
          <w:p w14:paraId="60BB7E91" w14:textId="77777777" w:rsidR="002A7BDB" w:rsidRPr="003E1C31" w:rsidRDefault="00B428C0" w:rsidP="005132CE">
            <w:pPr>
              <w:pStyle w:val="Style139"/>
              <w:widowControl/>
              <w:jc w:val="center"/>
            </w:pPr>
            <w:r>
              <w:t>34</w:t>
            </w:r>
          </w:p>
        </w:tc>
        <w:tc>
          <w:tcPr>
            <w:tcW w:w="2268" w:type="dxa"/>
            <w:tcBorders>
              <w:top w:val="single" w:sz="6" w:space="0" w:color="auto"/>
              <w:left w:val="single" w:sz="6" w:space="0" w:color="auto"/>
              <w:bottom w:val="single" w:sz="6" w:space="0" w:color="auto"/>
              <w:right w:val="single" w:sz="6" w:space="0" w:color="auto"/>
            </w:tcBorders>
          </w:tcPr>
          <w:p w14:paraId="13F37C63" w14:textId="77777777" w:rsidR="002A7BDB" w:rsidRDefault="00B428C0" w:rsidP="005132CE">
            <w:pPr>
              <w:pStyle w:val="Style139"/>
              <w:widowControl/>
              <w:jc w:val="center"/>
            </w:pPr>
            <w:r>
              <w:t>34</w:t>
            </w:r>
          </w:p>
        </w:tc>
      </w:tr>
      <w:tr w:rsidR="002A7BDB" w:rsidRPr="003E1C31" w14:paraId="50EEFEFD" w14:textId="77777777" w:rsidTr="007877CA">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7A890917" w14:textId="77777777" w:rsidR="002A7BDB" w:rsidRPr="003E1C31" w:rsidRDefault="002A7BDB" w:rsidP="005132CE">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14:paraId="762EBBE7" w14:textId="77777777" w:rsidR="002A7BDB" w:rsidRPr="003E1C31" w:rsidRDefault="00B428C0" w:rsidP="005132CE">
            <w:pPr>
              <w:pStyle w:val="Style139"/>
              <w:widowControl/>
              <w:jc w:val="center"/>
            </w:pPr>
            <w:r>
              <w:t>116</w:t>
            </w:r>
          </w:p>
        </w:tc>
        <w:tc>
          <w:tcPr>
            <w:tcW w:w="2409" w:type="dxa"/>
            <w:tcBorders>
              <w:top w:val="single" w:sz="6" w:space="0" w:color="auto"/>
              <w:left w:val="single" w:sz="6" w:space="0" w:color="auto"/>
              <w:bottom w:val="single" w:sz="6" w:space="0" w:color="auto"/>
              <w:right w:val="single" w:sz="6" w:space="0" w:color="auto"/>
            </w:tcBorders>
          </w:tcPr>
          <w:p w14:paraId="79EB7331" w14:textId="77777777" w:rsidR="002A7BDB" w:rsidRPr="003E1C31" w:rsidRDefault="00B428C0" w:rsidP="005132CE">
            <w:pPr>
              <w:pStyle w:val="Style139"/>
              <w:widowControl/>
              <w:jc w:val="center"/>
            </w:pPr>
            <w:r>
              <w:t>58</w:t>
            </w:r>
          </w:p>
        </w:tc>
        <w:tc>
          <w:tcPr>
            <w:tcW w:w="2268" w:type="dxa"/>
            <w:tcBorders>
              <w:top w:val="single" w:sz="6" w:space="0" w:color="auto"/>
              <w:left w:val="single" w:sz="6" w:space="0" w:color="auto"/>
              <w:bottom w:val="single" w:sz="6" w:space="0" w:color="auto"/>
              <w:right w:val="single" w:sz="6" w:space="0" w:color="auto"/>
            </w:tcBorders>
          </w:tcPr>
          <w:p w14:paraId="58AF1CC1" w14:textId="77777777" w:rsidR="002A7BDB" w:rsidRDefault="00B428C0" w:rsidP="005132CE">
            <w:pPr>
              <w:pStyle w:val="Style139"/>
              <w:widowControl/>
              <w:jc w:val="center"/>
            </w:pPr>
            <w:r>
              <w:t>58</w:t>
            </w:r>
          </w:p>
        </w:tc>
      </w:tr>
      <w:tr w:rsidR="002A7BDB" w:rsidRPr="003E1C31" w14:paraId="4FE10782" w14:textId="77777777" w:rsidTr="007877CA">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7BB918CE" w14:textId="77777777" w:rsidR="002A7BDB" w:rsidRPr="00FD3F1C" w:rsidRDefault="002A7BDB" w:rsidP="002F4625">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14:paraId="06F9A26E" w14:textId="77777777" w:rsidR="002A7BDB" w:rsidRPr="00FD3F1C"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31D918B9" w14:textId="77777777" w:rsidR="002A7BDB" w:rsidRPr="003E1C31" w:rsidRDefault="008E3B7A" w:rsidP="008E3B7A">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14:paraId="709644F9" w14:textId="77777777" w:rsidR="002A7BDB" w:rsidRDefault="008E3B7A" w:rsidP="002F4625">
            <w:pPr>
              <w:pStyle w:val="Style139"/>
              <w:widowControl/>
              <w:jc w:val="center"/>
            </w:pPr>
            <w:r>
              <w:t>контрольная работа</w:t>
            </w:r>
          </w:p>
        </w:tc>
      </w:tr>
      <w:tr w:rsidR="002A7BDB" w:rsidRPr="003E1C31" w14:paraId="69C62746" w14:textId="77777777" w:rsidTr="007877CA">
        <w:trPr>
          <w:trHeight w:val="290"/>
          <w:jc w:val="center"/>
        </w:trPr>
        <w:tc>
          <w:tcPr>
            <w:tcW w:w="2827" w:type="dxa"/>
            <w:tcBorders>
              <w:top w:val="single" w:sz="6" w:space="0" w:color="auto"/>
              <w:left w:val="single" w:sz="6" w:space="0" w:color="auto"/>
              <w:bottom w:val="single" w:sz="6" w:space="0" w:color="auto"/>
              <w:right w:val="single" w:sz="6" w:space="0" w:color="auto"/>
            </w:tcBorders>
          </w:tcPr>
          <w:p w14:paraId="06E9D43B" w14:textId="77777777" w:rsidR="002A7BDB" w:rsidRPr="003E1C31" w:rsidRDefault="002A7BDB" w:rsidP="002F4625">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14:paraId="537F9248" w14:textId="77777777" w:rsidR="002A7BDB" w:rsidRPr="003E1C31" w:rsidRDefault="002A7BDB" w:rsidP="002F4625">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601BAC7F" w14:textId="77777777" w:rsidR="002A7BDB" w:rsidRPr="003E1C31" w:rsidRDefault="0089503B" w:rsidP="008E3B7A">
            <w:pPr>
              <w:pStyle w:val="Style139"/>
              <w:widowControl/>
              <w:jc w:val="center"/>
            </w:pPr>
            <w:r>
              <w:t>зачет</w:t>
            </w:r>
            <w:r w:rsidR="002A7BDB">
              <w:t xml:space="preserve"> </w:t>
            </w:r>
          </w:p>
        </w:tc>
        <w:tc>
          <w:tcPr>
            <w:tcW w:w="2268" w:type="dxa"/>
            <w:tcBorders>
              <w:top w:val="single" w:sz="6" w:space="0" w:color="auto"/>
              <w:left w:val="single" w:sz="6" w:space="0" w:color="auto"/>
              <w:bottom w:val="single" w:sz="6" w:space="0" w:color="auto"/>
              <w:right w:val="single" w:sz="6" w:space="0" w:color="auto"/>
            </w:tcBorders>
          </w:tcPr>
          <w:p w14:paraId="20B563E6" w14:textId="77777777" w:rsidR="002A7BDB" w:rsidRDefault="008E3B7A" w:rsidP="002F4625">
            <w:pPr>
              <w:pStyle w:val="Style139"/>
              <w:widowControl/>
              <w:jc w:val="center"/>
            </w:pPr>
            <w:r>
              <w:t>экзамен</w:t>
            </w:r>
          </w:p>
        </w:tc>
      </w:tr>
    </w:tbl>
    <w:p w14:paraId="71DD9586" w14:textId="77777777" w:rsidR="00305277" w:rsidRDefault="00305277" w:rsidP="00305277">
      <w:pPr>
        <w:pStyle w:val="a5"/>
        <w:jc w:val="both"/>
        <w:rPr>
          <w:snapToGrid w:val="0"/>
          <w:sz w:val="28"/>
          <w:szCs w:val="28"/>
        </w:rPr>
      </w:pPr>
    </w:p>
    <w:p w14:paraId="5CBE2180" w14:textId="77777777" w:rsidR="00305277" w:rsidRDefault="004A61BD" w:rsidP="00305277">
      <w:pPr>
        <w:jc w:val="center"/>
        <w:rPr>
          <w:sz w:val="28"/>
          <w:szCs w:val="28"/>
        </w:rPr>
      </w:pPr>
      <w:r>
        <w:rPr>
          <w:b/>
          <w:i/>
          <w:sz w:val="32"/>
          <w:szCs w:val="32"/>
        </w:rPr>
        <w:t>Очно-з</w:t>
      </w:r>
      <w:r w:rsidR="00305277">
        <w:rPr>
          <w:b/>
          <w:i/>
          <w:sz w:val="32"/>
          <w:szCs w:val="32"/>
        </w:rPr>
        <w:t>аочная форма обучения</w:t>
      </w:r>
    </w:p>
    <w:p w14:paraId="05181407" w14:textId="77777777" w:rsidR="00305277" w:rsidRPr="00543390" w:rsidRDefault="00305277" w:rsidP="00305277">
      <w:pPr>
        <w:autoSpaceDE w:val="0"/>
        <w:autoSpaceDN w:val="0"/>
        <w:adjustRightInd w:val="0"/>
        <w:ind w:firstLine="709"/>
        <w:jc w:val="right"/>
        <w:rPr>
          <w:sz w:val="28"/>
          <w:szCs w:val="28"/>
          <w:u w:color="000000"/>
        </w:rPr>
      </w:pPr>
      <w:r>
        <w:rPr>
          <w:sz w:val="28"/>
          <w:szCs w:val="28"/>
          <w:u w:color="000000"/>
        </w:rPr>
        <w:t>Таблица 2</w:t>
      </w:r>
    </w:p>
    <w:tbl>
      <w:tblPr>
        <w:tblW w:w="10198" w:type="dxa"/>
        <w:jc w:val="center"/>
        <w:tblLayout w:type="fixed"/>
        <w:tblCellMar>
          <w:left w:w="40" w:type="dxa"/>
          <w:right w:w="40" w:type="dxa"/>
        </w:tblCellMar>
        <w:tblLook w:val="0000" w:firstRow="0" w:lastRow="0" w:firstColumn="0" w:lastColumn="0" w:noHBand="0" w:noVBand="0"/>
      </w:tblPr>
      <w:tblGrid>
        <w:gridCol w:w="2827"/>
        <w:gridCol w:w="2694"/>
        <w:gridCol w:w="2409"/>
        <w:gridCol w:w="2268"/>
      </w:tblGrid>
      <w:tr w:rsidR="00613934" w:rsidRPr="003E1C31" w14:paraId="31525F19" w14:textId="77777777" w:rsidTr="00130522">
        <w:trPr>
          <w:trHeight w:val="599"/>
          <w:jc w:val="center"/>
        </w:trPr>
        <w:tc>
          <w:tcPr>
            <w:tcW w:w="2827" w:type="dxa"/>
            <w:vMerge w:val="restart"/>
            <w:tcBorders>
              <w:top w:val="single" w:sz="6" w:space="0" w:color="auto"/>
              <w:left w:val="single" w:sz="6" w:space="0" w:color="auto"/>
              <w:right w:val="single" w:sz="6" w:space="0" w:color="auto"/>
            </w:tcBorders>
          </w:tcPr>
          <w:p w14:paraId="3AF4924A" w14:textId="77777777" w:rsidR="00613934" w:rsidRPr="003E1C31" w:rsidRDefault="00613934" w:rsidP="00130522">
            <w:pPr>
              <w:pStyle w:val="Style350"/>
              <w:widowControl/>
              <w:ind w:hanging="6"/>
              <w:jc w:val="center"/>
              <w:rPr>
                <w:rStyle w:val="FontStyle694"/>
                <w:sz w:val="24"/>
                <w:szCs w:val="24"/>
              </w:rPr>
            </w:pPr>
            <w:r w:rsidRPr="003E1C31">
              <w:rPr>
                <w:rStyle w:val="FontStyle694"/>
                <w:sz w:val="24"/>
                <w:szCs w:val="24"/>
              </w:rPr>
              <w:t>Вид учебной работы по дисциплине</w:t>
            </w:r>
          </w:p>
        </w:tc>
        <w:tc>
          <w:tcPr>
            <w:tcW w:w="2694" w:type="dxa"/>
            <w:vMerge w:val="restart"/>
            <w:tcBorders>
              <w:top w:val="single" w:sz="6" w:space="0" w:color="auto"/>
              <w:left w:val="single" w:sz="6" w:space="0" w:color="auto"/>
              <w:right w:val="single" w:sz="6" w:space="0" w:color="auto"/>
            </w:tcBorders>
          </w:tcPr>
          <w:p w14:paraId="539D0523" w14:textId="77777777" w:rsidR="00613934" w:rsidRPr="003E1C31" w:rsidRDefault="00613934" w:rsidP="00130522">
            <w:pPr>
              <w:pStyle w:val="Style350"/>
              <w:widowControl/>
              <w:jc w:val="center"/>
              <w:rPr>
                <w:rStyle w:val="FontStyle694"/>
                <w:sz w:val="24"/>
                <w:szCs w:val="24"/>
              </w:rPr>
            </w:pPr>
            <w:r w:rsidRPr="003E1C31">
              <w:rPr>
                <w:rStyle w:val="FontStyle694"/>
                <w:sz w:val="24"/>
                <w:szCs w:val="24"/>
              </w:rPr>
              <w:t>Всего</w:t>
            </w:r>
          </w:p>
          <w:p w14:paraId="49DAEAE7" w14:textId="77777777" w:rsidR="00613934" w:rsidRPr="003E1C31" w:rsidRDefault="00613934" w:rsidP="00130522">
            <w:pPr>
              <w:pStyle w:val="Style350"/>
              <w:widowControl/>
              <w:jc w:val="center"/>
              <w:rPr>
                <w:rStyle w:val="FontStyle694"/>
                <w:sz w:val="24"/>
                <w:szCs w:val="24"/>
              </w:rPr>
            </w:pPr>
            <w:r w:rsidRPr="003E1C31">
              <w:rPr>
                <w:rStyle w:val="FontStyle694"/>
                <w:sz w:val="24"/>
                <w:szCs w:val="24"/>
              </w:rPr>
              <w:t>(в з/ед. и часах)</w:t>
            </w:r>
          </w:p>
        </w:tc>
        <w:tc>
          <w:tcPr>
            <w:tcW w:w="4677" w:type="dxa"/>
            <w:gridSpan w:val="2"/>
            <w:tcBorders>
              <w:top w:val="single" w:sz="6" w:space="0" w:color="auto"/>
              <w:left w:val="single" w:sz="6" w:space="0" w:color="auto"/>
              <w:bottom w:val="single" w:sz="6" w:space="0" w:color="auto"/>
              <w:right w:val="single" w:sz="6" w:space="0" w:color="auto"/>
            </w:tcBorders>
          </w:tcPr>
          <w:p w14:paraId="6E727BED" w14:textId="77777777" w:rsidR="00613934" w:rsidRPr="003E1C31" w:rsidRDefault="00613934" w:rsidP="00130522">
            <w:pPr>
              <w:pStyle w:val="Style350"/>
              <w:widowControl/>
              <w:jc w:val="center"/>
              <w:rPr>
                <w:rStyle w:val="FontStyle694"/>
                <w:sz w:val="24"/>
                <w:szCs w:val="24"/>
              </w:rPr>
            </w:pPr>
            <w:r w:rsidRPr="003E1C31">
              <w:rPr>
                <w:rStyle w:val="FontStyle694"/>
                <w:sz w:val="24"/>
                <w:szCs w:val="24"/>
              </w:rPr>
              <w:t>Семестр</w:t>
            </w:r>
            <w:r>
              <w:rPr>
                <w:rStyle w:val="FontStyle694"/>
                <w:sz w:val="24"/>
                <w:szCs w:val="24"/>
              </w:rPr>
              <w:t>ы</w:t>
            </w:r>
          </w:p>
          <w:p w14:paraId="39093566" w14:textId="77777777" w:rsidR="00613934" w:rsidRPr="003E1C31" w:rsidRDefault="00613934" w:rsidP="00130522">
            <w:pPr>
              <w:pStyle w:val="Style350"/>
              <w:widowControl/>
              <w:jc w:val="center"/>
              <w:rPr>
                <w:rStyle w:val="FontStyle694"/>
                <w:sz w:val="24"/>
                <w:szCs w:val="24"/>
              </w:rPr>
            </w:pPr>
            <w:r>
              <w:rPr>
                <w:rStyle w:val="FontStyle694"/>
                <w:sz w:val="24"/>
                <w:szCs w:val="24"/>
              </w:rPr>
              <w:t xml:space="preserve"> (в часах)</w:t>
            </w:r>
          </w:p>
        </w:tc>
      </w:tr>
      <w:tr w:rsidR="00613934" w:rsidRPr="003E1C31" w14:paraId="7913E1FE" w14:textId="77777777" w:rsidTr="00130522">
        <w:trPr>
          <w:trHeight w:val="380"/>
          <w:jc w:val="center"/>
        </w:trPr>
        <w:tc>
          <w:tcPr>
            <w:tcW w:w="2827" w:type="dxa"/>
            <w:vMerge/>
            <w:tcBorders>
              <w:left w:val="single" w:sz="6" w:space="0" w:color="auto"/>
              <w:bottom w:val="single" w:sz="6" w:space="0" w:color="auto"/>
              <w:right w:val="single" w:sz="6" w:space="0" w:color="auto"/>
            </w:tcBorders>
          </w:tcPr>
          <w:p w14:paraId="40172224" w14:textId="77777777" w:rsidR="00613934" w:rsidRPr="003E1C31" w:rsidRDefault="00613934" w:rsidP="00130522">
            <w:pPr>
              <w:pStyle w:val="Style350"/>
              <w:widowControl/>
              <w:ind w:hanging="6"/>
              <w:jc w:val="center"/>
              <w:rPr>
                <w:rStyle w:val="FontStyle694"/>
                <w:sz w:val="24"/>
                <w:szCs w:val="24"/>
              </w:rPr>
            </w:pPr>
          </w:p>
        </w:tc>
        <w:tc>
          <w:tcPr>
            <w:tcW w:w="2694" w:type="dxa"/>
            <w:vMerge/>
            <w:tcBorders>
              <w:left w:val="single" w:sz="6" w:space="0" w:color="auto"/>
              <w:bottom w:val="single" w:sz="6" w:space="0" w:color="auto"/>
              <w:right w:val="single" w:sz="6" w:space="0" w:color="auto"/>
            </w:tcBorders>
          </w:tcPr>
          <w:p w14:paraId="528593AC" w14:textId="77777777" w:rsidR="00613934" w:rsidRPr="003E1C31" w:rsidRDefault="00613934" w:rsidP="00130522">
            <w:pPr>
              <w:pStyle w:val="Style350"/>
              <w:widowControl/>
              <w:jc w:val="center"/>
              <w:rPr>
                <w:rStyle w:val="FontStyle694"/>
                <w:sz w:val="24"/>
                <w:szCs w:val="24"/>
              </w:rPr>
            </w:pPr>
          </w:p>
        </w:tc>
        <w:tc>
          <w:tcPr>
            <w:tcW w:w="2409" w:type="dxa"/>
            <w:tcBorders>
              <w:top w:val="single" w:sz="6" w:space="0" w:color="auto"/>
              <w:left w:val="single" w:sz="6" w:space="0" w:color="auto"/>
              <w:bottom w:val="single" w:sz="6" w:space="0" w:color="auto"/>
              <w:right w:val="single" w:sz="6" w:space="0" w:color="auto"/>
            </w:tcBorders>
          </w:tcPr>
          <w:p w14:paraId="697F0A18" w14:textId="77777777" w:rsidR="00613934" w:rsidRPr="003E1C31" w:rsidRDefault="00613934" w:rsidP="00130522">
            <w:pPr>
              <w:pStyle w:val="Style350"/>
              <w:widowControl/>
              <w:jc w:val="center"/>
              <w:rPr>
                <w:rStyle w:val="FontStyle694"/>
                <w:sz w:val="24"/>
                <w:szCs w:val="24"/>
              </w:rPr>
            </w:pPr>
            <w:r>
              <w:rPr>
                <w:rStyle w:val="FontStyle694"/>
                <w:sz w:val="24"/>
                <w:szCs w:val="24"/>
              </w:rPr>
              <w:t>1</w:t>
            </w:r>
          </w:p>
        </w:tc>
        <w:tc>
          <w:tcPr>
            <w:tcW w:w="2268" w:type="dxa"/>
            <w:tcBorders>
              <w:top w:val="single" w:sz="6" w:space="0" w:color="auto"/>
              <w:left w:val="single" w:sz="6" w:space="0" w:color="auto"/>
              <w:bottom w:val="single" w:sz="6" w:space="0" w:color="auto"/>
              <w:right w:val="single" w:sz="6" w:space="0" w:color="auto"/>
            </w:tcBorders>
          </w:tcPr>
          <w:p w14:paraId="49B3280A" w14:textId="77777777" w:rsidR="00613934" w:rsidRPr="003E1C31" w:rsidRDefault="00613934" w:rsidP="00130522">
            <w:pPr>
              <w:pStyle w:val="Style350"/>
              <w:widowControl/>
              <w:jc w:val="center"/>
              <w:rPr>
                <w:rStyle w:val="FontStyle694"/>
                <w:sz w:val="24"/>
                <w:szCs w:val="24"/>
              </w:rPr>
            </w:pPr>
            <w:r>
              <w:rPr>
                <w:rStyle w:val="FontStyle694"/>
                <w:sz w:val="24"/>
                <w:szCs w:val="24"/>
              </w:rPr>
              <w:t>2</w:t>
            </w:r>
          </w:p>
        </w:tc>
      </w:tr>
      <w:tr w:rsidR="00613934" w:rsidRPr="003E1C31" w14:paraId="05AEB293" w14:textId="77777777" w:rsidTr="00130522">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0AD1CFBA" w14:textId="77777777" w:rsidR="00613934" w:rsidRPr="003E1C31" w:rsidRDefault="00613934" w:rsidP="00130522">
            <w:pPr>
              <w:pStyle w:val="Style350"/>
              <w:widowControl/>
              <w:ind w:hanging="6"/>
              <w:rPr>
                <w:rStyle w:val="FontStyle694"/>
                <w:sz w:val="24"/>
                <w:szCs w:val="24"/>
              </w:rPr>
            </w:pPr>
            <w:r w:rsidRPr="003E1C31">
              <w:rPr>
                <w:rStyle w:val="FontStyle694"/>
                <w:sz w:val="24"/>
                <w:szCs w:val="24"/>
              </w:rPr>
              <w:t>Общая трудоемкость дисциплины</w:t>
            </w:r>
          </w:p>
        </w:tc>
        <w:tc>
          <w:tcPr>
            <w:tcW w:w="2694" w:type="dxa"/>
            <w:tcBorders>
              <w:top w:val="single" w:sz="6" w:space="0" w:color="auto"/>
              <w:left w:val="single" w:sz="6" w:space="0" w:color="auto"/>
              <w:bottom w:val="single" w:sz="6" w:space="0" w:color="auto"/>
              <w:right w:val="single" w:sz="6" w:space="0" w:color="auto"/>
            </w:tcBorders>
          </w:tcPr>
          <w:p w14:paraId="2E1ACF30" w14:textId="77777777" w:rsidR="00613934" w:rsidRPr="003E1C31" w:rsidRDefault="00613934" w:rsidP="00130522">
            <w:pPr>
              <w:pStyle w:val="Style139"/>
              <w:widowControl/>
              <w:jc w:val="center"/>
            </w:pPr>
            <w:r>
              <w:t xml:space="preserve">6 зач.ед., 216 час. </w:t>
            </w:r>
          </w:p>
        </w:tc>
        <w:tc>
          <w:tcPr>
            <w:tcW w:w="2409" w:type="dxa"/>
            <w:tcBorders>
              <w:top w:val="single" w:sz="6" w:space="0" w:color="auto"/>
              <w:left w:val="single" w:sz="6" w:space="0" w:color="auto"/>
              <w:bottom w:val="single" w:sz="6" w:space="0" w:color="auto"/>
              <w:right w:val="single" w:sz="6" w:space="0" w:color="auto"/>
            </w:tcBorders>
          </w:tcPr>
          <w:p w14:paraId="558B3C41" w14:textId="77777777" w:rsidR="00613934" w:rsidRPr="003E1C31" w:rsidRDefault="00613934" w:rsidP="00130522">
            <w:pPr>
              <w:pStyle w:val="Style139"/>
              <w:widowControl/>
              <w:jc w:val="center"/>
            </w:pPr>
            <w:r>
              <w:t xml:space="preserve">108 час. </w:t>
            </w:r>
          </w:p>
        </w:tc>
        <w:tc>
          <w:tcPr>
            <w:tcW w:w="2268" w:type="dxa"/>
            <w:tcBorders>
              <w:top w:val="single" w:sz="6" w:space="0" w:color="auto"/>
              <w:left w:val="single" w:sz="6" w:space="0" w:color="auto"/>
              <w:bottom w:val="single" w:sz="6" w:space="0" w:color="auto"/>
              <w:right w:val="single" w:sz="6" w:space="0" w:color="auto"/>
            </w:tcBorders>
          </w:tcPr>
          <w:p w14:paraId="59935EF5" w14:textId="77777777" w:rsidR="00613934" w:rsidRDefault="00613934" w:rsidP="00130522">
            <w:pPr>
              <w:pStyle w:val="Style139"/>
              <w:widowControl/>
              <w:jc w:val="center"/>
            </w:pPr>
            <w:r>
              <w:t>108 час.</w:t>
            </w:r>
          </w:p>
        </w:tc>
      </w:tr>
      <w:tr w:rsidR="00613934" w:rsidRPr="003E1C31" w14:paraId="6E6CF54E" w14:textId="77777777" w:rsidTr="00130522">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1A057584" w14:textId="77777777" w:rsidR="00613934" w:rsidRPr="003E1C31" w:rsidRDefault="00613934" w:rsidP="00130522">
            <w:pPr>
              <w:pStyle w:val="Style270"/>
              <w:widowControl/>
              <w:ind w:hanging="6"/>
              <w:rPr>
                <w:rStyle w:val="FontStyle693"/>
                <w:sz w:val="24"/>
                <w:szCs w:val="24"/>
              </w:rPr>
            </w:pPr>
            <w:r>
              <w:rPr>
                <w:rStyle w:val="FontStyle693"/>
                <w:sz w:val="24"/>
                <w:szCs w:val="24"/>
              </w:rPr>
              <w:t xml:space="preserve">Контактная работа – </w:t>
            </w:r>
            <w:r w:rsidRPr="003E1C31">
              <w:rPr>
                <w:rStyle w:val="FontStyle693"/>
                <w:sz w:val="24"/>
                <w:szCs w:val="24"/>
              </w:rPr>
              <w:t>Аудиторные занятия</w:t>
            </w:r>
          </w:p>
        </w:tc>
        <w:tc>
          <w:tcPr>
            <w:tcW w:w="2694" w:type="dxa"/>
            <w:tcBorders>
              <w:top w:val="single" w:sz="6" w:space="0" w:color="auto"/>
              <w:left w:val="single" w:sz="6" w:space="0" w:color="auto"/>
              <w:bottom w:val="single" w:sz="6" w:space="0" w:color="auto"/>
              <w:right w:val="single" w:sz="6" w:space="0" w:color="auto"/>
            </w:tcBorders>
          </w:tcPr>
          <w:p w14:paraId="5E7A00B3" w14:textId="77777777" w:rsidR="00613934" w:rsidRPr="003E1C31" w:rsidRDefault="00613934" w:rsidP="00130522">
            <w:pPr>
              <w:pStyle w:val="Style139"/>
              <w:widowControl/>
              <w:jc w:val="center"/>
            </w:pPr>
            <w:r>
              <w:t>68</w:t>
            </w:r>
          </w:p>
        </w:tc>
        <w:tc>
          <w:tcPr>
            <w:tcW w:w="2409" w:type="dxa"/>
            <w:tcBorders>
              <w:top w:val="single" w:sz="6" w:space="0" w:color="auto"/>
              <w:left w:val="single" w:sz="6" w:space="0" w:color="auto"/>
              <w:bottom w:val="single" w:sz="6" w:space="0" w:color="auto"/>
              <w:right w:val="single" w:sz="6" w:space="0" w:color="auto"/>
            </w:tcBorders>
          </w:tcPr>
          <w:p w14:paraId="0979B244" w14:textId="77777777" w:rsidR="00613934" w:rsidRPr="003E1C31" w:rsidRDefault="00613934" w:rsidP="00130522">
            <w:pPr>
              <w:pStyle w:val="Style139"/>
              <w:widowControl/>
              <w:jc w:val="center"/>
            </w:pPr>
            <w:r>
              <w:t>34</w:t>
            </w:r>
          </w:p>
        </w:tc>
        <w:tc>
          <w:tcPr>
            <w:tcW w:w="2268" w:type="dxa"/>
            <w:tcBorders>
              <w:top w:val="single" w:sz="6" w:space="0" w:color="auto"/>
              <w:left w:val="single" w:sz="6" w:space="0" w:color="auto"/>
              <w:bottom w:val="single" w:sz="6" w:space="0" w:color="auto"/>
              <w:right w:val="single" w:sz="6" w:space="0" w:color="auto"/>
            </w:tcBorders>
          </w:tcPr>
          <w:p w14:paraId="1CB88903" w14:textId="77777777" w:rsidR="00613934" w:rsidRDefault="00613934" w:rsidP="00130522">
            <w:pPr>
              <w:pStyle w:val="Style139"/>
              <w:widowControl/>
              <w:jc w:val="center"/>
            </w:pPr>
            <w:r>
              <w:t>34</w:t>
            </w:r>
          </w:p>
        </w:tc>
      </w:tr>
      <w:tr w:rsidR="00613934" w:rsidRPr="003E1C31" w14:paraId="46AC8015" w14:textId="77777777" w:rsidTr="00130522">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650B9A89" w14:textId="77777777" w:rsidR="00613934" w:rsidRPr="003E1C31" w:rsidRDefault="00613934" w:rsidP="00130522">
            <w:pPr>
              <w:pStyle w:val="Style67"/>
              <w:widowControl/>
              <w:ind w:firstLine="102"/>
              <w:rPr>
                <w:rStyle w:val="FontStyle695"/>
                <w:sz w:val="24"/>
                <w:szCs w:val="24"/>
              </w:rPr>
            </w:pPr>
            <w:r w:rsidRPr="003E1C31">
              <w:rPr>
                <w:rStyle w:val="FontStyle695"/>
                <w:sz w:val="24"/>
                <w:szCs w:val="24"/>
              </w:rPr>
              <w:t>Лекции</w:t>
            </w:r>
          </w:p>
        </w:tc>
        <w:tc>
          <w:tcPr>
            <w:tcW w:w="2694" w:type="dxa"/>
            <w:tcBorders>
              <w:top w:val="single" w:sz="6" w:space="0" w:color="auto"/>
              <w:left w:val="single" w:sz="6" w:space="0" w:color="auto"/>
              <w:bottom w:val="single" w:sz="6" w:space="0" w:color="auto"/>
              <w:right w:val="single" w:sz="6" w:space="0" w:color="auto"/>
            </w:tcBorders>
          </w:tcPr>
          <w:p w14:paraId="09345483" w14:textId="77777777" w:rsidR="00613934" w:rsidRPr="00664E20" w:rsidRDefault="00613934" w:rsidP="00130522">
            <w:pPr>
              <w:pStyle w:val="Style139"/>
              <w:widowControl/>
              <w:jc w:val="center"/>
            </w:pPr>
            <w:r>
              <w:t>32</w:t>
            </w:r>
          </w:p>
        </w:tc>
        <w:tc>
          <w:tcPr>
            <w:tcW w:w="2409" w:type="dxa"/>
            <w:tcBorders>
              <w:top w:val="single" w:sz="6" w:space="0" w:color="auto"/>
              <w:left w:val="single" w:sz="6" w:space="0" w:color="auto"/>
              <w:bottom w:val="single" w:sz="6" w:space="0" w:color="auto"/>
              <w:right w:val="single" w:sz="6" w:space="0" w:color="auto"/>
            </w:tcBorders>
          </w:tcPr>
          <w:p w14:paraId="379AD7CB" w14:textId="77777777" w:rsidR="00613934" w:rsidRPr="00664E20" w:rsidRDefault="00613934" w:rsidP="00130522">
            <w:pPr>
              <w:pStyle w:val="Style139"/>
              <w:widowControl/>
              <w:jc w:val="center"/>
            </w:pPr>
            <w:r>
              <w:t>16</w:t>
            </w:r>
          </w:p>
        </w:tc>
        <w:tc>
          <w:tcPr>
            <w:tcW w:w="2268" w:type="dxa"/>
            <w:tcBorders>
              <w:top w:val="single" w:sz="6" w:space="0" w:color="auto"/>
              <w:left w:val="single" w:sz="6" w:space="0" w:color="auto"/>
              <w:bottom w:val="single" w:sz="6" w:space="0" w:color="auto"/>
              <w:right w:val="single" w:sz="6" w:space="0" w:color="auto"/>
            </w:tcBorders>
          </w:tcPr>
          <w:p w14:paraId="4A55550C" w14:textId="77777777" w:rsidR="00613934" w:rsidRDefault="00613934" w:rsidP="00130522">
            <w:pPr>
              <w:pStyle w:val="Style139"/>
              <w:widowControl/>
              <w:jc w:val="center"/>
            </w:pPr>
            <w:r>
              <w:t>16</w:t>
            </w:r>
          </w:p>
        </w:tc>
      </w:tr>
      <w:tr w:rsidR="00613934" w:rsidRPr="003E1C31" w14:paraId="7815BF1B" w14:textId="77777777" w:rsidTr="00130522">
        <w:trPr>
          <w:trHeight w:val="259"/>
          <w:jc w:val="center"/>
        </w:trPr>
        <w:tc>
          <w:tcPr>
            <w:tcW w:w="2827" w:type="dxa"/>
            <w:tcBorders>
              <w:top w:val="single" w:sz="6" w:space="0" w:color="auto"/>
              <w:left w:val="single" w:sz="6" w:space="0" w:color="auto"/>
              <w:bottom w:val="single" w:sz="6" w:space="0" w:color="auto"/>
              <w:right w:val="single" w:sz="6" w:space="0" w:color="auto"/>
            </w:tcBorders>
          </w:tcPr>
          <w:p w14:paraId="62BA6D7C" w14:textId="77777777" w:rsidR="00613934" w:rsidRPr="003E1C31" w:rsidRDefault="00613934" w:rsidP="00130522">
            <w:pPr>
              <w:pStyle w:val="Style67"/>
              <w:widowControl/>
              <w:ind w:firstLine="102"/>
              <w:rPr>
                <w:rStyle w:val="FontStyle695"/>
                <w:sz w:val="24"/>
                <w:szCs w:val="24"/>
              </w:rPr>
            </w:pPr>
            <w:r>
              <w:rPr>
                <w:rStyle w:val="FontStyle695"/>
                <w:sz w:val="24"/>
                <w:szCs w:val="24"/>
              </w:rPr>
              <w:t>С</w:t>
            </w:r>
            <w:r w:rsidRPr="003E1C31">
              <w:rPr>
                <w:rStyle w:val="FontStyle695"/>
                <w:sz w:val="24"/>
                <w:szCs w:val="24"/>
              </w:rPr>
              <w:t>еминар</w:t>
            </w:r>
            <w:r>
              <w:rPr>
                <w:rStyle w:val="FontStyle695"/>
                <w:sz w:val="24"/>
                <w:szCs w:val="24"/>
              </w:rPr>
              <w:t>ы, практические</w:t>
            </w:r>
            <w:r w:rsidRPr="003E1C31">
              <w:rPr>
                <w:rStyle w:val="FontStyle695"/>
                <w:sz w:val="24"/>
                <w:szCs w:val="24"/>
              </w:rPr>
              <w:t xml:space="preserve"> занятия</w:t>
            </w:r>
          </w:p>
        </w:tc>
        <w:tc>
          <w:tcPr>
            <w:tcW w:w="2694" w:type="dxa"/>
            <w:tcBorders>
              <w:top w:val="single" w:sz="6" w:space="0" w:color="auto"/>
              <w:left w:val="single" w:sz="6" w:space="0" w:color="auto"/>
              <w:bottom w:val="single" w:sz="6" w:space="0" w:color="auto"/>
              <w:right w:val="single" w:sz="6" w:space="0" w:color="auto"/>
            </w:tcBorders>
          </w:tcPr>
          <w:p w14:paraId="25070F4E" w14:textId="77777777" w:rsidR="00613934" w:rsidRPr="003E1C31" w:rsidRDefault="00613934" w:rsidP="00130522">
            <w:pPr>
              <w:pStyle w:val="Style139"/>
              <w:widowControl/>
              <w:jc w:val="center"/>
            </w:pPr>
            <w:r>
              <w:t>36</w:t>
            </w:r>
          </w:p>
        </w:tc>
        <w:tc>
          <w:tcPr>
            <w:tcW w:w="2409" w:type="dxa"/>
            <w:tcBorders>
              <w:top w:val="single" w:sz="6" w:space="0" w:color="auto"/>
              <w:left w:val="single" w:sz="6" w:space="0" w:color="auto"/>
              <w:bottom w:val="single" w:sz="6" w:space="0" w:color="auto"/>
              <w:right w:val="single" w:sz="6" w:space="0" w:color="auto"/>
            </w:tcBorders>
          </w:tcPr>
          <w:p w14:paraId="1AE2F456" w14:textId="77777777" w:rsidR="00613934" w:rsidRPr="003E1C31" w:rsidRDefault="00613934" w:rsidP="00130522">
            <w:pPr>
              <w:pStyle w:val="Style139"/>
              <w:widowControl/>
              <w:jc w:val="center"/>
            </w:pPr>
            <w:r>
              <w:t>18</w:t>
            </w:r>
          </w:p>
        </w:tc>
        <w:tc>
          <w:tcPr>
            <w:tcW w:w="2268" w:type="dxa"/>
            <w:tcBorders>
              <w:top w:val="single" w:sz="6" w:space="0" w:color="auto"/>
              <w:left w:val="single" w:sz="6" w:space="0" w:color="auto"/>
              <w:bottom w:val="single" w:sz="6" w:space="0" w:color="auto"/>
              <w:right w:val="single" w:sz="6" w:space="0" w:color="auto"/>
            </w:tcBorders>
          </w:tcPr>
          <w:p w14:paraId="0FC44849" w14:textId="77777777" w:rsidR="00613934" w:rsidRDefault="00613934" w:rsidP="00130522">
            <w:pPr>
              <w:pStyle w:val="Style139"/>
              <w:widowControl/>
              <w:jc w:val="center"/>
            </w:pPr>
            <w:r>
              <w:t>18</w:t>
            </w:r>
          </w:p>
        </w:tc>
      </w:tr>
      <w:tr w:rsidR="00613934" w:rsidRPr="003E1C31" w14:paraId="41D52A78" w14:textId="77777777" w:rsidTr="00130522">
        <w:trPr>
          <w:trHeight w:val="264"/>
          <w:jc w:val="center"/>
        </w:trPr>
        <w:tc>
          <w:tcPr>
            <w:tcW w:w="2827" w:type="dxa"/>
            <w:tcBorders>
              <w:top w:val="single" w:sz="6" w:space="0" w:color="auto"/>
              <w:left w:val="single" w:sz="6" w:space="0" w:color="auto"/>
              <w:bottom w:val="single" w:sz="6" w:space="0" w:color="auto"/>
              <w:right w:val="single" w:sz="6" w:space="0" w:color="auto"/>
            </w:tcBorders>
          </w:tcPr>
          <w:p w14:paraId="75515D8D" w14:textId="77777777" w:rsidR="00613934" w:rsidRPr="003E1C31" w:rsidRDefault="00613934" w:rsidP="00130522">
            <w:pPr>
              <w:pStyle w:val="Style270"/>
              <w:widowControl/>
              <w:ind w:firstLine="102"/>
              <w:rPr>
                <w:rStyle w:val="FontStyle693"/>
                <w:sz w:val="24"/>
                <w:szCs w:val="24"/>
              </w:rPr>
            </w:pPr>
            <w:r w:rsidRPr="003E1C31">
              <w:rPr>
                <w:rStyle w:val="FontStyle693"/>
                <w:sz w:val="24"/>
                <w:szCs w:val="24"/>
              </w:rPr>
              <w:t>Самостоятельная работа</w:t>
            </w:r>
          </w:p>
        </w:tc>
        <w:tc>
          <w:tcPr>
            <w:tcW w:w="2694" w:type="dxa"/>
            <w:tcBorders>
              <w:top w:val="single" w:sz="6" w:space="0" w:color="auto"/>
              <w:left w:val="single" w:sz="6" w:space="0" w:color="auto"/>
              <w:bottom w:val="single" w:sz="6" w:space="0" w:color="auto"/>
              <w:right w:val="single" w:sz="6" w:space="0" w:color="auto"/>
            </w:tcBorders>
          </w:tcPr>
          <w:p w14:paraId="4D7ED60B" w14:textId="77777777" w:rsidR="00613934" w:rsidRPr="003E1C31" w:rsidRDefault="00613934" w:rsidP="00130522">
            <w:pPr>
              <w:pStyle w:val="Style139"/>
              <w:widowControl/>
              <w:jc w:val="center"/>
            </w:pPr>
            <w:r>
              <w:t>148</w:t>
            </w:r>
          </w:p>
        </w:tc>
        <w:tc>
          <w:tcPr>
            <w:tcW w:w="2409" w:type="dxa"/>
            <w:tcBorders>
              <w:top w:val="single" w:sz="6" w:space="0" w:color="auto"/>
              <w:left w:val="single" w:sz="6" w:space="0" w:color="auto"/>
              <w:bottom w:val="single" w:sz="6" w:space="0" w:color="auto"/>
              <w:right w:val="single" w:sz="6" w:space="0" w:color="auto"/>
            </w:tcBorders>
          </w:tcPr>
          <w:p w14:paraId="15E64C86" w14:textId="77777777" w:rsidR="00613934" w:rsidRPr="003E1C31" w:rsidRDefault="00613934" w:rsidP="00130522">
            <w:pPr>
              <w:pStyle w:val="Style139"/>
              <w:widowControl/>
              <w:jc w:val="center"/>
            </w:pPr>
            <w:r>
              <w:t>74</w:t>
            </w:r>
          </w:p>
        </w:tc>
        <w:tc>
          <w:tcPr>
            <w:tcW w:w="2268" w:type="dxa"/>
            <w:tcBorders>
              <w:top w:val="single" w:sz="6" w:space="0" w:color="auto"/>
              <w:left w:val="single" w:sz="6" w:space="0" w:color="auto"/>
              <w:bottom w:val="single" w:sz="6" w:space="0" w:color="auto"/>
              <w:right w:val="single" w:sz="6" w:space="0" w:color="auto"/>
            </w:tcBorders>
          </w:tcPr>
          <w:p w14:paraId="3F127311" w14:textId="77777777" w:rsidR="00613934" w:rsidRDefault="00613934" w:rsidP="00130522">
            <w:pPr>
              <w:pStyle w:val="Style139"/>
              <w:widowControl/>
              <w:jc w:val="center"/>
            </w:pPr>
            <w:r>
              <w:t>74</w:t>
            </w:r>
          </w:p>
        </w:tc>
      </w:tr>
      <w:tr w:rsidR="00613934" w:rsidRPr="003E1C31" w14:paraId="5BEE6EA1" w14:textId="77777777" w:rsidTr="00130522">
        <w:trPr>
          <w:trHeight w:val="268"/>
          <w:jc w:val="center"/>
        </w:trPr>
        <w:tc>
          <w:tcPr>
            <w:tcW w:w="2827" w:type="dxa"/>
            <w:tcBorders>
              <w:top w:val="single" w:sz="6" w:space="0" w:color="auto"/>
              <w:left w:val="single" w:sz="6" w:space="0" w:color="auto"/>
              <w:bottom w:val="single" w:sz="6" w:space="0" w:color="auto"/>
              <w:right w:val="single" w:sz="6" w:space="0" w:color="auto"/>
            </w:tcBorders>
          </w:tcPr>
          <w:p w14:paraId="29CB0886" w14:textId="77777777" w:rsidR="00613934" w:rsidRPr="00FD3F1C" w:rsidRDefault="00613934" w:rsidP="00130522">
            <w:pPr>
              <w:pStyle w:val="Style67"/>
              <w:widowControl/>
              <w:ind w:firstLine="102"/>
              <w:rPr>
                <w:rStyle w:val="FontStyle695"/>
                <w:i w:val="0"/>
                <w:sz w:val="24"/>
                <w:szCs w:val="24"/>
              </w:rPr>
            </w:pPr>
            <w:r>
              <w:rPr>
                <w:rStyle w:val="FontStyle695"/>
                <w:sz w:val="24"/>
                <w:szCs w:val="24"/>
              </w:rPr>
              <w:t>Вид текущего контроля</w:t>
            </w:r>
          </w:p>
        </w:tc>
        <w:tc>
          <w:tcPr>
            <w:tcW w:w="2694" w:type="dxa"/>
            <w:tcBorders>
              <w:top w:val="single" w:sz="6" w:space="0" w:color="auto"/>
              <w:left w:val="single" w:sz="6" w:space="0" w:color="auto"/>
              <w:bottom w:val="single" w:sz="6" w:space="0" w:color="auto"/>
              <w:right w:val="single" w:sz="6" w:space="0" w:color="auto"/>
            </w:tcBorders>
          </w:tcPr>
          <w:p w14:paraId="6D12C8BB" w14:textId="77777777" w:rsidR="00613934" w:rsidRPr="00FD3F1C" w:rsidRDefault="00613934" w:rsidP="00130522">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04AB95CA" w14:textId="77777777" w:rsidR="00613934" w:rsidRPr="003E1C31" w:rsidRDefault="00613934" w:rsidP="00130522">
            <w:pPr>
              <w:pStyle w:val="Style139"/>
              <w:widowControl/>
              <w:jc w:val="center"/>
            </w:pPr>
            <w:r>
              <w:t xml:space="preserve">контрольная работа </w:t>
            </w:r>
          </w:p>
        </w:tc>
        <w:tc>
          <w:tcPr>
            <w:tcW w:w="2268" w:type="dxa"/>
            <w:tcBorders>
              <w:top w:val="single" w:sz="6" w:space="0" w:color="auto"/>
              <w:left w:val="single" w:sz="6" w:space="0" w:color="auto"/>
              <w:bottom w:val="single" w:sz="6" w:space="0" w:color="auto"/>
              <w:right w:val="single" w:sz="6" w:space="0" w:color="auto"/>
            </w:tcBorders>
          </w:tcPr>
          <w:p w14:paraId="459E1091" w14:textId="77777777" w:rsidR="00613934" w:rsidRDefault="00613934" w:rsidP="00130522">
            <w:pPr>
              <w:pStyle w:val="Style139"/>
              <w:widowControl/>
              <w:jc w:val="center"/>
            </w:pPr>
            <w:r>
              <w:t>контрольная работа</w:t>
            </w:r>
          </w:p>
        </w:tc>
      </w:tr>
      <w:tr w:rsidR="00613934" w:rsidRPr="003E1C31" w14:paraId="0E853B95" w14:textId="77777777" w:rsidTr="00130522">
        <w:trPr>
          <w:trHeight w:val="290"/>
          <w:jc w:val="center"/>
        </w:trPr>
        <w:tc>
          <w:tcPr>
            <w:tcW w:w="2827" w:type="dxa"/>
            <w:tcBorders>
              <w:top w:val="single" w:sz="6" w:space="0" w:color="auto"/>
              <w:left w:val="single" w:sz="6" w:space="0" w:color="auto"/>
              <w:bottom w:val="single" w:sz="6" w:space="0" w:color="auto"/>
              <w:right w:val="single" w:sz="6" w:space="0" w:color="auto"/>
            </w:tcBorders>
          </w:tcPr>
          <w:p w14:paraId="6516FC2A" w14:textId="77777777" w:rsidR="00613934" w:rsidRPr="003E1C31" w:rsidRDefault="00613934" w:rsidP="00130522">
            <w:pPr>
              <w:pStyle w:val="Style387"/>
              <w:widowControl/>
              <w:ind w:firstLine="102"/>
              <w:rPr>
                <w:rStyle w:val="FontStyle681"/>
              </w:rPr>
            </w:pPr>
            <w:r w:rsidRPr="003E1C31">
              <w:rPr>
                <w:rStyle w:val="FontStyle681"/>
              </w:rPr>
              <w:t>Вид промежуточной аттестации</w:t>
            </w:r>
          </w:p>
        </w:tc>
        <w:tc>
          <w:tcPr>
            <w:tcW w:w="2694" w:type="dxa"/>
            <w:tcBorders>
              <w:top w:val="single" w:sz="6" w:space="0" w:color="auto"/>
              <w:left w:val="single" w:sz="6" w:space="0" w:color="auto"/>
              <w:bottom w:val="single" w:sz="6" w:space="0" w:color="auto"/>
              <w:right w:val="single" w:sz="6" w:space="0" w:color="auto"/>
            </w:tcBorders>
          </w:tcPr>
          <w:p w14:paraId="3DD4C3C1" w14:textId="77777777" w:rsidR="00613934" w:rsidRPr="003E1C31" w:rsidRDefault="00613934" w:rsidP="00130522">
            <w:pPr>
              <w:pStyle w:val="Style139"/>
              <w:widowControl/>
              <w:jc w:val="center"/>
            </w:pPr>
          </w:p>
        </w:tc>
        <w:tc>
          <w:tcPr>
            <w:tcW w:w="2409" w:type="dxa"/>
            <w:tcBorders>
              <w:top w:val="single" w:sz="6" w:space="0" w:color="auto"/>
              <w:left w:val="single" w:sz="6" w:space="0" w:color="auto"/>
              <w:bottom w:val="single" w:sz="6" w:space="0" w:color="auto"/>
              <w:right w:val="single" w:sz="6" w:space="0" w:color="auto"/>
            </w:tcBorders>
          </w:tcPr>
          <w:p w14:paraId="26669D8E" w14:textId="77777777" w:rsidR="00613934" w:rsidRPr="003E1C31" w:rsidRDefault="00613934" w:rsidP="00130522">
            <w:pPr>
              <w:pStyle w:val="Style139"/>
              <w:widowControl/>
              <w:jc w:val="center"/>
            </w:pPr>
            <w:r>
              <w:t xml:space="preserve">зачет </w:t>
            </w:r>
          </w:p>
        </w:tc>
        <w:tc>
          <w:tcPr>
            <w:tcW w:w="2268" w:type="dxa"/>
            <w:tcBorders>
              <w:top w:val="single" w:sz="6" w:space="0" w:color="auto"/>
              <w:left w:val="single" w:sz="6" w:space="0" w:color="auto"/>
              <w:bottom w:val="single" w:sz="6" w:space="0" w:color="auto"/>
              <w:right w:val="single" w:sz="6" w:space="0" w:color="auto"/>
            </w:tcBorders>
          </w:tcPr>
          <w:p w14:paraId="49B70D47" w14:textId="77777777" w:rsidR="00613934" w:rsidRDefault="00613934" w:rsidP="00130522">
            <w:pPr>
              <w:pStyle w:val="Style139"/>
              <w:widowControl/>
              <w:jc w:val="center"/>
            </w:pPr>
            <w:r>
              <w:t>экзамен</w:t>
            </w:r>
          </w:p>
        </w:tc>
      </w:tr>
    </w:tbl>
    <w:p w14:paraId="26084EE8" w14:textId="77777777" w:rsidR="004B6FAE" w:rsidRDefault="004B6FAE" w:rsidP="00305277">
      <w:pPr>
        <w:pStyle w:val="a5"/>
        <w:jc w:val="both"/>
        <w:rPr>
          <w:snapToGrid w:val="0"/>
          <w:sz w:val="28"/>
          <w:szCs w:val="28"/>
        </w:rPr>
      </w:pPr>
    </w:p>
    <w:bookmarkStart w:id="12" w:name="_Toc517100029" w:displacedByCustomXml="next"/>
    <w:bookmarkStart w:id="13" w:name="_Toc517078006" w:displacedByCustomXml="next"/>
    <w:bookmarkStart w:id="14" w:name="_Toc392184069" w:displacedByCustomXml="next"/>
    <w:sdt>
      <w:sdtPr>
        <w:id w:val="1760101205"/>
        <w:lock w:val="sdtContentLocked"/>
        <w:placeholder>
          <w:docPart w:val="DefaultPlaceholder_1082065158"/>
        </w:placeholder>
        <w:group/>
      </w:sdtPr>
      <w:sdtEndPr/>
      <w:sdtContent>
        <w:p w14:paraId="27C7EECD" w14:textId="77777777" w:rsidR="009C620E" w:rsidRPr="009C620E" w:rsidRDefault="009C620E" w:rsidP="009C620E">
          <w:pPr>
            <w:pStyle w:val="1"/>
            <w:tabs>
              <w:tab w:val="clear" w:pos="365"/>
            </w:tabs>
            <w:spacing w:line="240" w:lineRule="auto"/>
            <w:ind w:left="426" w:hanging="426"/>
            <w:jc w:val="both"/>
          </w:pPr>
          <w:r>
            <w:t>3</w:t>
          </w:r>
          <w:r w:rsidRPr="009C620E">
            <w:t>. Учебно-тематический план</w:t>
          </w:r>
        </w:p>
        <w:bookmarkEnd w:id="12" w:displacedByCustomXml="next"/>
        <w:bookmarkEnd w:id="13" w:displacedByCustomXml="next"/>
        <w:bookmarkEnd w:id="14" w:displacedByCustomXml="next"/>
      </w:sdtContent>
    </w:sdt>
    <w:p w14:paraId="3C21041E" w14:textId="77777777" w:rsidR="001362F9" w:rsidRDefault="001362F9" w:rsidP="001362F9">
      <w:pPr>
        <w:suppressAutoHyphens/>
        <w:spacing w:line="360" w:lineRule="auto"/>
        <w:jc w:val="center"/>
        <w:rPr>
          <w:b/>
          <w:i/>
          <w:sz w:val="32"/>
          <w:szCs w:val="32"/>
        </w:rPr>
      </w:pPr>
    </w:p>
    <w:p w14:paraId="59A7BDFA" w14:textId="77777777" w:rsidR="001362F9" w:rsidRDefault="001362F9" w:rsidP="001362F9">
      <w:pPr>
        <w:suppressAutoHyphens/>
        <w:spacing w:line="360" w:lineRule="auto"/>
        <w:jc w:val="center"/>
        <w:rPr>
          <w:b/>
          <w:i/>
          <w:sz w:val="32"/>
          <w:szCs w:val="32"/>
        </w:rPr>
      </w:pPr>
      <w:r>
        <w:rPr>
          <w:b/>
          <w:i/>
          <w:sz w:val="32"/>
          <w:szCs w:val="32"/>
        </w:rPr>
        <w:t>Очная форма обучения</w:t>
      </w:r>
    </w:p>
    <w:p w14:paraId="132FF9D0" w14:textId="77777777" w:rsidR="001362F9" w:rsidRDefault="00735CFD" w:rsidP="001362F9">
      <w:pPr>
        <w:pStyle w:val="a5"/>
        <w:ind w:firstLine="709"/>
        <w:jc w:val="right"/>
        <w:rPr>
          <w:snapToGrid w:val="0"/>
          <w:sz w:val="28"/>
          <w:szCs w:val="28"/>
        </w:rPr>
      </w:pPr>
      <w:r>
        <w:rPr>
          <w:snapToGrid w:val="0"/>
          <w:sz w:val="28"/>
          <w:szCs w:val="28"/>
        </w:rPr>
        <w:t>Таблица 3</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00"/>
        <w:gridCol w:w="874"/>
        <w:gridCol w:w="1005"/>
        <w:gridCol w:w="736"/>
        <w:gridCol w:w="1277"/>
        <w:gridCol w:w="1275"/>
        <w:gridCol w:w="1366"/>
        <w:gridCol w:w="1308"/>
      </w:tblGrid>
      <w:tr w:rsidR="001362F9" w:rsidRPr="00CB690D" w14:paraId="368A291E" w14:textId="77777777" w:rsidTr="00EF4F8D">
        <w:tc>
          <w:tcPr>
            <w:tcW w:w="267" w:type="pct"/>
            <w:vMerge w:val="restart"/>
            <w:tcBorders>
              <w:top w:val="single" w:sz="4" w:space="0" w:color="auto"/>
              <w:left w:val="single" w:sz="4" w:space="0" w:color="auto"/>
              <w:bottom w:val="single" w:sz="4" w:space="0" w:color="auto"/>
              <w:right w:val="single" w:sz="4" w:space="0" w:color="auto"/>
            </w:tcBorders>
          </w:tcPr>
          <w:p w14:paraId="328F59CF" w14:textId="77777777" w:rsidR="001362F9" w:rsidRPr="00CC27FD" w:rsidRDefault="001362F9" w:rsidP="00B75329">
            <w:pPr>
              <w:suppressAutoHyphens/>
              <w:jc w:val="center"/>
              <w:rPr>
                <w:color w:val="000000"/>
              </w:rPr>
            </w:pPr>
            <w:r w:rsidRPr="00CC27FD">
              <w:rPr>
                <w:color w:val="000000"/>
              </w:rPr>
              <w:t>№</w:t>
            </w:r>
          </w:p>
          <w:p w14:paraId="40752B59" w14:textId="77777777" w:rsidR="001362F9" w:rsidRPr="00CC27FD" w:rsidRDefault="001362F9" w:rsidP="00B75329">
            <w:pPr>
              <w:suppressAutoHyphens/>
              <w:jc w:val="center"/>
              <w:rPr>
                <w:color w:val="000000"/>
              </w:rPr>
            </w:pPr>
            <w:r w:rsidRPr="00CC27FD">
              <w:rPr>
                <w:color w:val="000000"/>
              </w:rPr>
              <w:t>п/п</w:t>
            </w:r>
          </w:p>
        </w:tc>
        <w:tc>
          <w:tcPr>
            <w:tcW w:w="760" w:type="pct"/>
            <w:vMerge w:val="restart"/>
            <w:tcBorders>
              <w:top w:val="single" w:sz="4" w:space="0" w:color="auto"/>
              <w:left w:val="single" w:sz="4" w:space="0" w:color="auto"/>
              <w:bottom w:val="single" w:sz="4" w:space="0" w:color="auto"/>
              <w:right w:val="single" w:sz="4" w:space="0" w:color="auto"/>
            </w:tcBorders>
          </w:tcPr>
          <w:p w14:paraId="6A0CC44E" w14:textId="77777777" w:rsidR="001362F9" w:rsidRPr="00CC27FD" w:rsidRDefault="001362F9" w:rsidP="00B75329">
            <w:pPr>
              <w:suppressAutoHyphens/>
              <w:jc w:val="center"/>
              <w:rPr>
                <w:color w:val="000000"/>
              </w:rPr>
            </w:pPr>
          </w:p>
          <w:p w14:paraId="06D3CF6A" w14:textId="77777777" w:rsidR="001362F9" w:rsidRPr="00CC27FD" w:rsidRDefault="00851299" w:rsidP="00B75329">
            <w:pPr>
              <w:suppressAutoHyphens/>
              <w:jc w:val="center"/>
              <w:rPr>
                <w:b/>
                <w:color w:val="000000"/>
              </w:rPr>
            </w:pPr>
            <w:r>
              <w:rPr>
                <w:b/>
                <w:color w:val="000000"/>
              </w:rPr>
              <w:t>Наименование тем (разделов</w:t>
            </w:r>
            <w:r w:rsidR="001362F9" w:rsidRPr="00CC27FD">
              <w:rPr>
                <w:b/>
                <w:color w:val="000000"/>
              </w:rPr>
              <w:t>) дисциплины</w:t>
            </w:r>
          </w:p>
        </w:tc>
        <w:tc>
          <w:tcPr>
            <w:tcW w:w="3310" w:type="pct"/>
            <w:gridSpan w:val="6"/>
            <w:tcBorders>
              <w:top w:val="single" w:sz="4" w:space="0" w:color="auto"/>
              <w:left w:val="single" w:sz="4" w:space="0" w:color="auto"/>
              <w:bottom w:val="single" w:sz="4" w:space="0" w:color="auto"/>
              <w:right w:val="single" w:sz="4" w:space="0" w:color="auto"/>
            </w:tcBorders>
          </w:tcPr>
          <w:p w14:paraId="06C8B847" w14:textId="77777777" w:rsidR="001362F9" w:rsidRPr="00CC27FD" w:rsidRDefault="001362F9" w:rsidP="00B75329">
            <w:pPr>
              <w:suppressAutoHyphens/>
              <w:jc w:val="center"/>
              <w:rPr>
                <w:b/>
                <w:color w:val="000000"/>
              </w:rPr>
            </w:pPr>
            <w:r w:rsidRPr="00CC27FD">
              <w:rPr>
                <w:b/>
                <w:color w:val="000000"/>
              </w:rPr>
              <w:t>Трудоёмкость в часах</w:t>
            </w:r>
          </w:p>
        </w:tc>
        <w:tc>
          <w:tcPr>
            <w:tcW w:w="663" w:type="pct"/>
            <w:vMerge w:val="restart"/>
            <w:tcBorders>
              <w:top w:val="single" w:sz="4" w:space="0" w:color="auto"/>
              <w:left w:val="single" w:sz="4" w:space="0" w:color="auto"/>
              <w:right w:val="single" w:sz="4" w:space="0" w:color="auto"/>
            </w:tcBorders>
          </w:tcPr>
          <w:p w14:paraId="5D523A0F" w14:textId="77777777" w:rsidR="001362F9" w:rsidRPr="00CC27FD" w:rsidRDefault="001362F9" w:rsidP="00B75329">
            <w:pPr>
              <w:suppressAutoHyphens/>
              <w:jc w:val="center"/>
              <w:rPr>
                <w:b/>
                <w:color w:val="000000"/>
              </w:rPr>
            </w:pPr>
            <w:r w:rsidRPr="00CC27FD">
              <w:rPr>
                <w:b/>
                <w:color w:val="000000"/>
              </w:rPr>
              <w:t>Формы текущего контроля успеваемости</w:t>
            </w:r>
          </w:p>
        </w:tc>
      </w:tr>
      <w:tr w:rsidR="001362F9" w:rsidRPr="00CB690D" w14:paraId="74DDD993" w14:textId="77777777" w:rsidTr="001D4A0B">
        <w:tc>
          <w:tcPr>
            <w:tcW w:w="267" w:type="pct"/>
            <w:vMerge/>
            <w:tcBorders>
              <w:top w:val="single" w:sz="4" w:space="0" w:color="auto"/>
              <w:left w:val="single" w:sz="4" w:space="0" w:color="auto"/>
              <w:bottom w:val="single" w:sz="4" w:space="0" w:color="auto"/>
              <w:right w:val="single" w:sz="4" w:space="0" w:color="auto"/>
            </w:tcBorders>
            <w:hideMark/>
          </w:tcPr>
          <w:p w14:paraId="6D582B4D" w14:textId="77777777" w:rsidR="001362F9" w:rsidRPr="00DB5275" w:rsidRDefault="001362F9" w:rsidP="00B75329">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14:paraId="6A822D25" w14:textId="77777777" w:rsidR="001362F9" w:rsidRPr="00DB5275" w:rsidRDefault="001362F9" w:rsidP="00B75329">
            <w:pPr>
              <w:suppressAutoHyphens/>
              <w:jc w:val="center"/>
              <w:rPr>
                <w:color w:val="000000"/>
                <w:sz w:val="28"/>
                <w:szCs w:val="28"/>
              </w:rPr>
            </w:pPr>
          </w:p>
        </w:tc>
        <w:tc>
          <w:tcPr>
            <w:tcW w:w="443" w:type="pct"/>
            <w:vMerge w:val="restart"/>
            <w:tcBorders>
              <w:top w:val="single" w:sz="4" w:space="0" w:color="auto"/>
              <w:left w:val="single" w:sz="4" w:space="0" w:color="auto"/>
              <w:bottom w:val="single" w:sz="4" w:space="0" w:color="auto"/>
              <w:right w:val="single" w:sz="4" w:space="0" w:color="auto"/>
            </w:tcBorders>
            <w:hideMark/>
          </w:tcPr>
          <w:p w14:paraId="1F0ACE2B" w14:textId="77777777" w:rsidR="001362F9" w:rsidRPr="00851299" w:rsidRDefault="001362F9" w:rsidP="00851299">
            <w:pPr>
              <w:suppressAutoHyphens/>
              <w:jc w:val="center"/>
              <w:rPr>
                <w:b/>
                <w:color w:val="000000"/>
              </w:rPr>
            </w:pPr>
            <w:r w:rsidRPr="00851299">
              <w:rPr>
                <w:b/>
                <w:color w:val="000000"/>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tcPr>
          <w:p w14:paraId="7C940668" w14:textId="77777777" w:rsidR="001362F9" w:rsidRPr="00CC27FD" w:rsidRDefault="001362F9" w:rsidP="00B75329">
            <w:pPr>
              <w:suppressAutoHyphens/>
              <w:jc w:val="center"/>
              <w:rPr>
                <w:b/>
                <w:color w:val="000000"/>
              </w:rPr>
            </w:pPr>
            <w:r w:rsidRPr="00CC27FD">
              <w:rPr>
                <w:b/>
                <w:color w:val="000000"/>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tcPr>
          <w:p w14:paraId="55C6CC3A" w14:textId="77777777" w:rsidR="001362F9" w:rsidRPr="00CC27FD" w:rsidRDefault="001362F9" w:rsidP="00B75329">
            <w:pPr>
              <w:suppressAutoHyphens/>
              <w:jc w:val="center"/>
              <w:rPr>
                <w:b/>
                <w:color w:val="000000"/>
              </w:rPr>
            </w:pPr>
            <w:r w:rsidRPr="00CC27FD">
              <w:rPr>
                <w:b/>
                <w:color w:val="000000"/>
              </w:rPr>
              <w:t>Самостоятельная работа</w:t>
            </w:r>
          </w:p>
        </w:tc>
        <w:tc>
          <w:tcPr>
            <w:tcW w:w="663" w:type="pct"/>
            <w:vMerge/>
            <w:tcBorders>
              <w:left w:val="single" w:sz="4" w:space="0" w:color="auto"/>
              <w:right w:val="single" w:sz="4" w:space="0" w:color="auto"/>
            </w:tcBorders>
          </w:tcPr>
          <w:p w14:paraId="46959E11" w14:textId="77777777" w:rsidR="001362F9" w:rsidRPr="00DB5275" w:rsidRDefault="001362F9" w:rsidP="00B75329">
            <w:pPr>
              <w:suppressAutoHyphens/>
              <w:jc w:val="center"/>
              <w:rPr>
                <w:color w:val="000000"/>
                <w:sz w:val="28"/>
                <w:szCs w:val="28"/>
              </w:rPr>
            </w:pPr>
          </w:p>
        </w:tc>
      </w:tr>
      <w:tr w:rsidR="001362F9" w:rsidRPr="00CB690D" w14:paraId="5498AC7F" w14:textId="77777777" w:rsidTr="001D4A0B">
        <w:trPr>
          <w:trHeight w:val="463"/>
        </w:trPr>
        <w:tc>
          <w:tcPr>
            <w:tcW w:w="267" w:type="pct"/>
            <w:vMerge/>
            <w:tcBorders>
              <w:top w:val="single" w:sz="4" w:space="0" w:color="auto"/>
              <w:left w:val="single" w:sz="4" w:space="0" w:color="auto"/>
              <w:bottom w:val="single" w:sz="4" w:space="0" w:color="auto"/>
              <w:right w:val="single" w:sz="4" w:space="0" w:color="auto"/>
            </w:tcBorders>
            <w:hideMark/>
          </w:tcPr>
          <w:p w14:paraId="7DF0CFB7" w14:textId="77777777" w:rsidR="001362F9" w:rsidRPr="00DB5275" w:rsidRDefault="001362F9" w:rsidP="00B75329">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14:paraId="1A5D8E4D" w14:textId="77777777" w:rsidR="001362F9" w:rsidRPr="00DB5275" w:rsidRDefault="001362F9" w:rsidP="00B75329">
            <w:pPr>
              <w:suppressAutoHyphens/>
              <w:jc w:val="center"/>
              <w:rPr>
                <w:color w:val="000000"/>
                <w:sz w:val="28"/>
                <w:szCs w:val="28"/>
              </w:rPr>
            </w:pPr>
          </w:p>
        </w:tc>
        <w:tc>
          <w:tcPr>
            <w:tcW w:w="443" w:type="pct"/>
            <w:vMerge/>
            <w:tcBorders>
              <w:top w:val="single" w:sz="4" w:space="0" w:color="auto"/>
              <w:left w:val="single" w:sz="4" w:space="0" w:color="auto"/>
              <w:bottom w:val="single" w:sz="4" w:space="0" w:color="auto"/>
              <w:right w:val="single" w:sz="4" w:space="0" w:color="auto"/>
            </w:tcBorders>
            <w:hideMark/>
          </w:tcPr>
          <w:p w14:paraId="1228EC54" w14:textId="77777777" w:rsidR="001362F9" w:rsidRPr="00CC27FD" w:rsidRDefault="001362F9" w:rsidP="00B75329">
            <w:pPr>
              <w:suppressAutoHyphens/>
              <w:jc w:val="center"/>
              <w:rPr>
                <w:color w:val="000000"/>
              </w:rPr>
            </w:pPr>
          </w:p>
        </w:tc>
        <w:tc>
          <w:tcPr>
            <w:tcW w:w="509" w:type="pct"/>
            <w:tcBorders>
              <w:top w:val="single" w:sz="4" w:space="0" w:color="auto"/>
              <w:left w:val="single" w:sz="4" w:space="0" w:color="auto"/>
              <w:bottom w:val="single" w:sz="4" w:space="0" w:color="auto"/>
              <w:right w:val="single" w:sz="4" w:space="0" w:color="auto"/>
            </w:tcBorders>
            <w:hideMark/>
          </w:tcPr>
          <w:p w14:paraId="46FF0983" w14:textId="77777777" w:rsidR="001362F9" w:rsidRPr="00CC27FD" w:rsidRDefault="001362F9" w:rsidP="00B75329">
            <w:pPr>
              <w:suppressAutoHyphens/>
              <w:jc w:val="center"/>
              <w:rPr>
                <w:color w:val="000000"/>
              </w:rPr>
            </w:pPr>
            <w:r w:rsidRPr="00CC27FD">
              <w:rPr>
                <w:color w:val="000000"/>
              </w:rPr>
              <w:t>Общая</w:t>
            </w:r>
            <w:r w:rsidR="006B7BBE">
              <w:rPr>
                <w:color w:val="000000"/>
              </w:rPr>
              <w:t>, в т.</w:t>
            </w:r>
            <w:r w:rsidR="00851299">
              <w:rPr>
                <w:color w:val="000000"/>
              </w:rPr>
              <w:t>ч.:</w:t>
            </w:r>
          </w:p>
        </w:tc>
        <w:tc>
          <w:tcPr>
            <w:tcW w:w="373" w:type="pct"/>
            <w:tcBorders>
              <w:top w:val="single" w:sz="4" w:space="0" w:color="auto"/>
              <w:left w:val="single" w:sz="4" w:space="0" w:color="auto"/>
              <w:bottom w:val="single" w:sz="4" w:space="0" w:color="auto"/>
              <w:right w:val="single" w:sz="4" w:space="0" w:color="auto"/>
            </w:tcBorders>
            <w:hideMark/>
          </w:tcPr>
          <w:p w14:paraId="411CCCDE" w14:textId="77777777" w:rsidR="001362F9" w:rsidRDefault="001362F9" w:rsidP="00B75329">
            <w:pPr>
              <w:suppressAutoHyphens/>
              <w:jc w:val="center"/>
              <w:rPr>
                <w:color w:val="000000"/>
              </w:rPr>
            </w:pPr>
            <w:r w:rsidRPr="00CC27FD">
              <w:rPr>
                <w:color w:val="000000"/>
              </w:rPr>
              <w:t>Лек</w:t>
            </w:r>
          </w:p>
          <w:p w14:paraId="08EC382B" w14:textId="77777777" w:rsidR="001362F9" w:rsidRPr="00CC27FD" w:rsidRDefault="001362F9" w:rsidP="00B75329">
            <w:pPr>
              <w:suppressAutoHyphens/>
              <w:jc w:val="center"/>
              <w:rPr>
                <w:color w:val="000000"/>
              </w:rPr>
            </w:pPr>
            <w:r w:rsidRPr="00CC27FD">
              <w:rPr>
                <w:color w:val="000000"/>
              </w:rPr>
              <w:t>ции</w:t>
            </w:r>
          </w:p>
        </w:tc>
        <w:tc>
          <w:tcPr>
            <w:tcW w:w="647" w:type="pct"/>
            <w:tcBorders>
              <w:top w:val="single" w:sz="4" w:space="0" w:color="auto"/>
              <w:left w:val="single" w:sz="4" w:space="0" w:color="auto"/>
              <w:bottom w:val="single" w:sz="4" w:space="0" w:color="auto"/>
              <w:right w:val="single" w:sz="4" w:space="0" w:color="auto"/>
            </w:tcBorders>
          </w:tcPr>
          <w:p w14:paraId="69338317" w14:textId="77777777" w:rsidR="001362F9" w:rsidRPr="00CC27FD" w:rsidRDefault="00CC4DEC" w:rsidP="00CC4DEC">
            <w:pPr>
              <w:suppressAutoHyphens/>
              <w:jc w:val="center"/>
              <w:rPr>
                <w:color w:val="000000"/>
              </w:rPr>
            </w:pPr>
            <w:r>
              <w:rPr>
                <w:color w:val="000000"/>
              </w:rPr>
              <w:t>Семинары, п</w:t>
            </w:r>
            <w:r w:rsidR="001362F9" w:rsidRPr="00CC27FD">
              <w:rPr>
                <w:color w:val="000000"/>
              </w:rPr>
              <w:t>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14:paraId="7838EF68" w14:textId="77777777" w:rsidR="001362F9" w:rsidRPr="00CC27FD" w:rsidRDefault="001362F9" w:rsidP="00B75329">
            <w:pPr>
              <w:suppressAutoHyphens/>
              <w:jc w:val="center"/>
              <w:rPr>
                <w:color w:val="000000"/>
              </w:rPr>
            </w:pPr>
            <w:r w:rsidRPr="00CC27FD">
              <w:rPr>
                <w:color w:val="000000"/>
              </w:rPr>
              <w:t>Занятия в интерактивных формах</w:t>
            </w:r>
          </w:p>
        </w:tc>
        <w:tc>
          <w:tcPr>
            <w:tcW w:w="692" w:type="pct"/>
            <w:vMerge/>
            <w:tcBorders>
              <w:top w:val="single" w:sz="4" w:space="0" w:color="auto"/>
              <w:left w:val="single" w:sz="4" w:space="0" w:color="auto"/>
              <w:bottom w:val="single" w:sz="4" w:space="0" w:color="auto"/>
              <w:right w:val="single" w:sz="4" w:space="0" w:color="auto"/>
            </w:tcBorders>
            <w:hideMark/>
          </w:tcPr>
          <w:p w14:paraId="3B4551C2" w14:textId="77777777" w:rsidR="001362F9" w:rsidRPr="00DB5275" w:rsidRDefault="001362F9" w:rsidP="00B75329">
            <w:pPr>
              <w:suppressAutoHyphens/>
              <w:jc w:val="center"/>
              <w:rPr>
                <w:color w:val="000000"/>
                <w:sz w:val="28"/>
                <w:szCs w:val="28"/>
              </w:rPr>
            </w:pPr>
          </w:p>
        </w:tc>
        <w:tc>
          <w:tcPr>
            <w:tcW w:w="663" w:type="pct"/>
            <w:vMerge/>
            <w:tcBorders>
              <w:left w:val="single" w:sz="4" w:space="0" w:color="auto"/>
              <w:bottom w:val="single" w:sz="4" w:space="0" w:color="auto"/>
              <w:right w:val="single" w:sz="4" w:space="0" w:color="auto"/>
            </w:tcBorders>
          </w:tcPr>
          <w:p w14:paraId="6D5E4562" w14:textId="77777777" w:rsidR="001362F9" w:rsidRPr="00DB5275" w:rsidRDefault="001362F9" w:rsidP="00B75329">
            <w:pPr>
              <w:suppressAutoHyphens/>
              <w:jc w:val="center"/>
              <w:rPr>
                <w:color w:val="000000"/>
                <w:sz w:val="28"/>
                <w:szCs w:val="28"/>
              </w:rPr>
            </w:pPr>
          </w:p>
        </w:tc>
      </w:tr>
      <w:tr w:rsidR="001362F9" w:rsidRPr="00CB690D" w14:paraId="2B43EC3F" w14:textId="77777777" w:rsidTr="00B75329">
        <w:trPr>
          <w:trHeight w:val="463"/>
        </w:trPr>
        <w:tc>
          <w:tcPr>
            <w:tcW w:w="5000" w:type="pct"/>
            <w:gridSpan w:val="9"/>
            <w:tcBorders>
              <w:top w:val="single" w:sz="4" w:space="0" w:color="auto"/>
              <w:left w:val="single" w:sz="4" w:space="0" w:color="auto"/>
              <w:bottom w:val="single" w:sz="4" w:space="0" w:color="auto"/>
              <w:right w:val="single" w:sz="4" w:space="0" w:color="auto"/>
            </w:tcBorders>
          </w:tcPr>
          <w:p w14:paraId="001E738F" w14:textId="77777777" w:rsidR="001362F9" w:rsidRPr="009E7978" w:rsidRDefault="001362F9" w:rsidP="00B75329">
            <w:pPr>
              <w:suppressAutoHyphens/>
              <w:jc w:val="center"/>
              <w:rPr>
                <w:b/>
                <w:i/>
                <w:color w:val="000000"/>
              </w:rPr>
            </w:pPr>
            <w:r w:rsidRPr="009E7978">
              <w:rPr>
                <w:b/>
                <w:i/>
                <w:color w:val="000000"/>
              </w:rPr>
              <w:t>Раздел 1. Математический анализ</w:t>
            </w:r>
          </w:p>
        </w:tc>
      </w:tr>
      <w:tr w:rsidR="001362F9" w:rsidRPr="00CB690D" w14:paraId="45DBAD90" w14:textId="77777777" w:rsidTr="001D4A0B">
        <w:trPr>
          <w:trHeight w:val="862"/>
        </w:trPr>
        <w:tc>
          <w:tcPr>
            <w:tcW w:w="267" w:type="pct"/>
            <w:tcBorders>
              <w:top w:val="single" w:sz="4" w:space="0" w:color="auto"/>
              <w:left w:val="single" w:sz="4" w:space="0" w:color="auto"/>
              <w:bottom w:val="single" w:sz="4" w:space="0" w:color="auto"/>
              <w:right w:val="single" w:sz="4" w:space="0" w:color="auto"/>
            </w:tcBorders>
            <w:hideMark/>
          </w:tcPr>
          <w:p w14:paraId="67CB08AC" w14:textId="77777777" w:rsidR="001362F9" w:rsidRPr="008D4AB1" w:rsidRDefault="001362F9" w:rsidP="00B75329">
            <w:pPr>
              <w:suppressAutoHyphens/>
              <w:jc w:val="center"/>
            </w:pPr>
            <w:r w:rsidRPr="008D4AB1">
              <w:t>1</w:t>
            </w:r>
          </w:p>
        </w:tc>
        <w:tc>
          <w:tcPr>
            <w:tcW w:w="760" w:type="pct"/>
            <w:tcBorders>
              <w:top w:val="single" w:sz="4" w:space="0" w:color="auto"/>
              <w:left w:val="single" w:sz="4" w:space="0" w:color="auto"/>
              <w:bottom w:val="single" w:sz="4" w:space="0" w:color="auto"/>
              <w:right w:val="single" w:sz="4" w:space="0" w:color="auto"/>
            </w:tcBorders>
            <w:hideMark/>
          </w:tcPr>
          <w:p w14:paraId="7318AA43" w14:textId="77777777" w:rsidR="001362F9" w:rsidRPr="00EA7EFF" w:rsidRDefault="001362F9" w:rsidP="005773F1">
            <w:pPr>
              <w:pStyle w:val="a7"/>
              <w:suppressAutoHyphens/>
              <w:adjustRightInd w:val="0"/>
              <w:spacing w:line="240" w:lineRule="auto"/>
              <w:ind w:left="0" w:firstLine="0"/>
              <w:jc w:val="left"/>
              <w:rPr>
                <w:sz w:val="24"/>
                <w:szCs w:val="24"/>
              </w:rPr>
            </w:pPr>
            <w:r w:rsidRPr="00EA7EFF">
              <w:rPr>
                <w:sz w:val="24"/>
                <w:szCs w:val="24"/>
              </w:rPr>
              <w:t xml:space="preserve">Числовые множества и </w:t>
            </w:r>
          </w:p>
          <w:p w14:paraId="1448CF3E" w14:textId="77777777" w:rsidR="001362F9" w:rsidRPr="008D4AB1" w:rsidRDefault="001362F9" w:rsidP="005773F1">
            <w:pPr>
              <w:pStyle w:val="a7"/>
              <w:suppressAutoHyphens/>
              <w:adjustRightInd w:val="0"/>
              <w:spacing w:line="240" w:lineRule="auto"/>
              <w:ind w:left="0" w:firstLine="0"/>
              <w:jc w:val="left"/>
              <w:rPr>
                <w:sz w:val="24"/>
                <w:szCs w:val="24"/>
              </w:rPr>
            </w:pPr>
            <w:r w:rsidRPr="00EA7EFF">
              <w:rPr>
                <w:sz w:val="24"/>
                <w:szCs w:val="24"/>
              </w:rPr>
              <w:t>функции</w:t>
            </w:r>
          </w:p>
        </w:tc>
        <w:tc>
          <w:tcPr>
            <w:tcW w:w="443" w:type="pct"/>
            <w:tcBorders>
              <w:top w:val="single" w:sz="4" w:space="0" w:color="auto"/>
              <w:left w:val="single" w:sz="4" w:space="0" w:color="auto"/>
              <w:bottom w:val="single" w:sz="4" w:space="0" w:color="auto"/>
              <w:right w:val="single" w:sz="4" w:space="0" w:color="auto"/>
            </w:tcBorders>
          </w:tcPr>
          <w:p w14:paraId="48433D96" w14:textId="77777777" w:rsidR="001362F9" w:rsidRPr="008D4AB1" w:rsidRDefault="00D348A0" w:rsidP="00B75329">
            <w:pPr>
              <w:jc w:val="center"/>
              <w:rPr>
                <w:lang w:val="en-US"/>
              </w:rPr>
            </w:pPr>
            <w:r>
              <w:t>10</w:t>
            </w:r>
          </w:p>
        </w:tc>
        <w:tc>
          <w:tcPr>
            <w:tcW w:w="509" w:type="pct"/>
            <w:tcBorders>
              <w:top w:val="single" w:sz="4" w:space="0" w:color="auto"/>
              <w:left w:val="single" w:sz="4" w:space="0" w:color="auto"/>
              <w:bottom w:val="single" w:sz="4" w:space="0" w:color="auto"/>
              <w:right w:val="single" w:sz="4" w:space="0" w:color="auto"/>
            </w:tcBorders>
          </w:tcPr>
          <w:p w14:paraId="569E88F2" w14:textId="77777777" w:rsidR="001362F9" w:rsidRPr="008D4AB1" w:rsidRDefault="001362F9" w:rsidP="00B75329">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1AF88382" w14:textId="77777777" w:rsidR="001362F9" w:rsidRPr="008D4AB1" w:rsidRDefault="001362F9" w:rsidP="00B75329">
            <w:pPr>
              <w:suppressAutoHyphens/>
              <w:jc w:val="center"/>
              <w:rPr>
                <w:lang w:val="en-US"/>
              </w:rPr>
            </w:pPr>
            <w:r>
              <w:t>2</w:t>
            </w:r>
          </w:p>
        </w:tc>
        <w:tc>
          <w:tcPr>
            <w:tcW w:w="647" w:type="pct"/>
            <w:tcBorders>
              <w:top w:val="single" w:sz="4" w:space="0" w:color="auto"/>
              <w:left w:val="single" w:sz="4" w:space="0" w:color="auto"/>
              <w:bottom w:val="single" w:sz="4" w:space="0" w:color="auto"/>
              <w:right w:val="single" w:sz="4" w:space="0" w:color="auto"/>
            </w:tcBorders>
          </w:tcPr>
          <w:p w14:paraId="4AD9D2AA" w14:textId="77777777" w:rsidR="001362F9" w:rsidRPr="008D4AB1" w:rsidRDefault="001362F9" w:rsidP="00B75329">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14:paraId="2173A5B1" w14:textId="77777777" w:rsidR="001362F9" w:rsidRPr="008D4AB1" w:rsidRDefault="00D348A0" w:rsidP="00B75329">
            <w:pPr>
              <w:suppressAutoHyphens/>
              <w:jc w:val="center"/>
              <w:rPr>
                <w:lang w:val="en-US"/>
              </w:rPr>
            </w:pPr>
            <w:r>
              <w:t>1</w:t>
            </w:r>
          </w:p>
        </w:tc>
        <w:tc>
          <w:tcPr>
            <w:tcW w:w="692" w:type="pct"/>
            <w:tcBorders>
              <w:top w:val="single" w:sz="4" w:space="0" w:color="auto"/>
              <w:left w:val="single" w:sz="4" w:space="0" w:color="auto"/>
              <w:bottom w:val="single" w:sz="4" w:space="0" w:color="auto"/>
              <w:right w:val="single" w:sz="4" w:space="0" w:color="auto"/>
            </w:tcBorders>
          </w:tcPr>
          <w:p w14:paraId="6CA83A49" w14:textId="77777777" w:rsidR="001362F9" w:rsidRPr="004C60EF" w:rsidRDefault="00D348A0" w:rsidP="00B75329">
            <w:pPr>
              <w:suppressAutoHyphens/>
              <w:jc w:val="center"/>
            </w:pPr>
            <w:r>
              <w:t>6</w:t>
            </w:r>
          </w:p>
        </w:tc>
        <w:tc>
          <w:tcPr>
            <w:tcW w:w="663" w:type="pct"/>
            <w:vMerge w:val="restart"/>
            <w:tcBorders>
              <w:top w:val="single" w:sz="4" w:space="0" w:color="auto"/>
              <w:left w:val="single" w:sz="4" w:space="0" w:color="auto"/>
              <w:right w:val="single" w:sz="4" w:space="0" w:color="auto"/>
            </w:tcBorders>
          </w:tcPr>
          <w:p w14:paraId="0CD0EB33" w14:textId="77777777" w:rsidR="001362F9" w:rsidRPr="008D4AB1" w:rsidRDefault="001362F9" w:rsidP="00EF4F8D">
            <w:pPr>
              <w:suppressAutoHyphens/>
            </w:pPr>
            <w:r w:rsidRPr="008D4AB1">
              <w:t>Самостоятельные работы. Участие в решении задач на практичес</w:t>
            </w:r>
            <w:r w:rsidRPr="008D4AB1">
              <w:lastRenderedPageBreak/>
              <w:t xml:space="preserve">ких занятиях. Собеседования по домашним заданиям. </w:t>
            </w:r>
          </w:p>
        </w:tc>
      </w:tr>
      <w:tr w:rsidR="001362F9" w:rsidRPr="00CB690D" w14:paraId="26C97E7A" w14:textId="77777777" w:rsidTr="001D4A0B">
        <w:tc>
          <w:tcPr>
            <w:tcW w:w="267" w:type="pct"/>
            <w:tcBorders>
              <w:top w:val="single" w:sz="4" w:space="0" w:color="auto"/>
              <w:left w:val="single" w:sz="4" w:space="0" w:color="auto"/>
              <w:bottom w:val="single" w:sz="4" w:space="0" w:color="auto"/>
              <w:right w:val="single" w:sz="4" w:space="0" w:color="auto"/>
            </w:tcBorders>
            <w:hideMark/>
          </w:tcPr>
          <w:p w14:paraId="179E4355" w14:textId="77777777" w:rsidR="001362F9" w:rsidRPr="008D4AB1" w:rsidRDefault="001362F9" w:rsidP="00B75329">
            <w:pPr>
              <w:suppressAutoHyphens/>
              <w:jc w:val="center"/>
            </w:pPr>
            <w:r w:rsidRPr="008D4AB1">
              <w:t>2</w:t>
            </w:r>
          </w:p>
        </w:tc>
        <w:tc>
          <w:tcPr>
            <w:tcW w:w="760" w:type="pct"/>
            <w:tcBorders>
              <w:top w:val="single" w:sz="4" w:space="0" w:color="auto"/>
              <w:left w:val="single" w:sz="4" w:space="0" w:color="auto"/>
              <w:bottom w:val="single" w:sz="4" w:space="0" w:color="auto"/>
              <w:right w:val="single" w:sz="4" w:space="0" w:color="auto"/>
            </w:tcBorders>
            <w:hideMark/>
          </w:tcPr>
          <w:p w14:paraId="2D89DB70" w14:textId="77777777" w:rsidR="001362F9" w:rsidRPr="008D4AB1" w:rsidRDefault="001362F9" w:rsidP="005773F1">
            <w:pPr>
              <w:pStyle w:val="a7"/>
              <w:suppressAutoHyphens/>
              <w:adjustRightInd w:val="0"/>
              <w:spacing w:line="240" w:lineRule="auto"/>
              <w:ind w:left="0" w:firstLine="0"/>
              <w:jc w:val="left"/>
              <w:rPr>
                <w:sz w:val="24"/>
                <w:szCs w:val="24"/>
              </w:rPr>
            </w:pPr>
            <w:r w:rsidRPr="008D4AB1">
              <w:rPr>
                <w:sz w:val="24"/>
                <w:szCs w:val="24"/>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tcPr>
          <w:p w14:paraId="1CB41D13" w14:textId="77777777" w:rsidR="001362F9" w:rsidRPr="008D4AB1" w:rsidRDefault="00A40D08" w:rsidP="00B75329">
            <w:pPr>
              <w:jc w:val="center"/>
              <w:rPr>
                <w:lang w:val="en-US"/>
              </w:rPr>
            </w:pPr>
            <w:r>
              <w:t>14</w:t>
            </w:r>
          </w:p>
        </w:tc>
        <w:tc>
          <w:tcPr>
            <w:tcW w:w="509" w:type="pct"/>
            <w:tcBorders>
              <w:top w:val="single" w:sz="4" w:space="0" w:color="auto"/>
              <w:left w:val="single" w:sz="4" w:space="0" w:color="auto"/>
              <w:bottom w:val="single" w:sz="4" w:space="0" w:color="auto"/>
              <w:right w:val="single" w:sz="4" w:space="0" w:color="auto"/>
            </w:tcBorders>
          </w:tcPr>
          <w:p w14:paraId="44CC1D05" w14:textId="77777777" w:rsidR="001362F9" w:rsidRPr="00357973" w:rsidRDefault="00B81796" w:rsidP="00B75329">
            <w:pPr>
              <w:suppressAutoHyphens/>
              <w:jc w:val="center"/>
            </w:pPr>
            <w:r>
              <w:t>6</w:t>
            </w:r>
          </w:p>
        </w:tc>
        <w:tc>
          <w:tcPr>
            <w:tcW w:w="373" w:type="pct"/>
            <w:tcBorders>
              <w:top w:val="single" w:sz="4" w:space="0" w:color="auto"/>
              <w:left w:val="single" w:sz="4" w:space="0" w:color="auto"/>
              <w:bottom w:val="single" w:sz="4" w:space="0" w:color="auto"/>
              <w:right w:val="single" w:sz="4" w:space="0" w:color="auto"/>
            </w:tcBorders>
          </w:tcPr>
          <w:p w14:paraId="65822EB8" w14:textId="77777777" w:rsidR="001362F9" w:rsidRPr="00195F12" w:rsidRDefault="001362F9"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4E4723E2" w14:textId="77777777" w:rsidR="001362F9" w:rsidRPr="008D4AB1" w:rsidRDefault="00FA30B8" w:rsidP="00B75329">
            <w:pPr>
              <w:suppressAutoHyphens/>
              <w:jc w:val="center"/>
              <w:rPr>
                <w:lang w:val="en-US"/>
              </w:rPr>
            </w:pPr>
            <w:r>
              <w:t>4</w:t>
            </w:r>
          </w:p>
        </w:tc>
        <w:tc>
          <w:tcPr>
            <w:tcW w:w="646" w:type="pct"/>
            <w:tcBorders>
              <w:top w:val="single" w:sz="4" w:space="0" w:color="auto"/>
              <w:left w:val="single" w:sz="4" w:space="0" w:color="auto"/>
              <w:bottom w:val="single" w:sz="4" w:space="0" w:color="auto"/>
              <w:right w:val="single" w:sz="4" w:space="0" w:color="auto"/>
            </w:tcBorders>
          </w:tcPr>
          <w:p w14:paraId="1A38632E" w14:textId="77777777" w:rsidR="001362F9" w:rsidRPr="008D4AB1" w:rsidRDefault="009F37BD" w:rsidP="00B75329">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00419988" w14:textId="77777777" w:rsidR="001362F9" w:rsidRPr="004C60EF" w:rsidRDefault="009F37BD" w:rsidP="00B75329">
            <w:pPr>
              <w:suppressAutoHyphens/>
              <w:jc w:val="center"/>
            </w:pPr>
            <w:r>
              <w:t>8</w:t>
            </w:r>
          </w:p>
        </w:tc>
        <w:tc>
          <w:tcPr>
            <w:tcW w:w="663" w:type="pct"/>
            <w:vMerge/>
            <w:tcBorders>
              <w:left w:val="single" w:sz="4" w:space="0" w:color="auto"/>
              <w:right w:val="single" w:sz="4" w:space="0" w:color="auto"/>
            </w:tcBorders>
          </w:tcPr>
          <w:p w14:paraId="6FABA443" w14:textId="77777777" w:rsidR="001362F9" w:rsidRPr="008D4AB1" w:rsidRDefault="001362F9" w:rsidP="00B75329">
            <w:pPr>
              <w:suppressAutoHyphens/>
              <w:jc w:val="center"/>
            </w:pPr>
          </w:p>
        </w:tc>
      </w:tr>
      <w:tr w:rsidR="001362F9" w:rsidRPr="00CB690D" w14:paraId="2BD87358" w14:textId="77777777" w:rsidTr="00D75881">
        <w:tc>
          <w:tcPr>
            <w:tcW w:w="267" w:type="pct"/>
            <w:tcBorders>
              <w:top w:val="single" w:sz="4" w:space="0" w:color="auto"/>
              <w:left w:val="single" w:sz="4" w:space="0" w:color="auto"/>
              <w:bottom w:val="single" w:sz="4" w:space="0" w:color="auto"/>
              <w:right w:val="single" w:sz="4" w:space="0" w:color="auto"/>
            </w:tcBorders>
            <w:hideMark/>
          </w:tcPr>
          <w:p w14:paraId="1B05D1FC" w14:textId="77777777" w:rsidR="001362F9" w:rsidRPr="008D4AB1" w:rsidRDefault="001362F9" w:rsidP="00B75329">
            <w:pPr>
              <w:suppressAutoHyphens/>
              <w:jc w:val="center"/>
            </w:pPr>
            <w:r w:rsidRPr="008D4AB1">
              <w:lastRenderedPageBreak/>
              <w:t>3</w:t>
            </w:r>
          </w:p>
        </w:tc>
        <w:tc>
          <w:tcPr>
            <w:tcW w:w="760" w:type="pct"/>
            <w:tcBorders>
              <w:top w:val="single" w:sz="4" w:space="0" w:color="auto"/>
              <w:left w:val="single" w:sz="4" w:space="0" w:color="auto"/>
              <w:bottom w:val="single" w:sz="4" w:space="0" w:color="auto"/>
              <w:right w:val="single" w:sz="4" w:space="0" w:color="auto"/>
            </w:tcBorders>
            <w:hideMark/>
          </w:tcPr>
          <w:p w14:paraId="495564D9" w14:textId="77777777" w:rsidR="001362F9" w:rsidRPr="008D4AB1" w:rsidRDefault="001362F9" w:rsidP="005773F1">
            <w:pPr>
              <w:suppressAutoHyphens/>
              <w:adjustRightInd w:val="0"/>
            </w:pPr>
            <w:r w:rsidRPr="008D4AB1">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14:paraId="6C0AAA6D" w14:textId="77777777" w:rsidR="001362F9" w:rsidRPr="008D4AB1" w:rsidRDefault="00A40D08" w:rsidP="00B75329">
            <w:pPr>
              <w:suppressAutoHyphens/>
              <w:jc w:val="center"/>
            </w:pPr>
            <w:r>
              <w:t>26</w:t>
            </w:r>
          </w:p>
        </w:tc>
        <w:tc>
          <w:tcPr>
            <w:tcW w:w="509" w:type="pct"/>
            <w:tcBorders>
              <w:top w:val="single" w:sz="4" w:space="0" w:color="auto"/>
              <w:left w:val="single" w:sz="4" w:space="0" w:color="auto"/>
              <w:bottom w:val="single" w:sz="4" w:space="0" w:color="auto"/>
              <w:right w:val="single" w:sz="4" w:space="0" w:color="auto"/>
            </w:tcBorders>
          </w:tcPr>
          <w:p w14:paraId="70391061" w14:textId="77777777" w:rsidR="001362F9" w:rsidRPr="008D4AB1" w:rsidRDefault="009F37BD" w:rsidP="00D75881">
            <w:pPr>
              <w:suppressAutoHyphens/>
              <w:jc w:val="center"/>
              <w:rPr>
                <w:lang w:val="en-US"/>
              </w:rPr>
            </w:pPr>
            <w:r>
              <w:t>14</w:t>
            </w:r>
          </w:p>
        </w:tc>
        <w:tc>
          <w:tcPr>
            <w:tcW w:w="373" w:type="pct"/>
            <w:tcBorders>
              <w:top w:val="single" w:sz="4" w:space="0" w:color="auto"/>
              <w:left w:val="single" w:sz="4" w:space="0" w:color="auto"/>
              <w:bottom w:val="single" w:sz="4" w:space="0" w:color="auto"/>
              <w:right w:val="single" w:sz="4" w:space="0" w:color="auto"/>
            </w:tcBorders>
          </w:tcPr>
          <w:p w14:paraId="583651F2" w14:textId="77777777" w:rsidR="001362F9" w:rsidRPr="008D4AB1" w:rsidRDefault="003A6CE8" w:rsidP="00B75329">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36F2A2BB" w14:textId="77777777" w:rsidR="001362F9" w:rsidRPr="008D4AB1" w:rsidRDefault="00B81796" w:rsidP="00B75329">
            <w:pPr>
              <w:suppressAutoHyphens/>
              <w:jc w:val="center"/>
              <w:rPr>
                <w:lang w:val="en-US"/>
              </w:rPr>
            </w:pPr>
            <w:r>
              <w:t>10</w:t>
            </w:r>
          </w:p>
        </w:tc>
        <w:tc>
          <w:tcPr>
            <w:tcW w:w="646" w:type="pct"/>
            <w:tcBorders>
              <w:top w:val="single" w:sz="4" w:space="0" w:color="auto"/>
              <w:left w:val="single" w:sz="4" w:space="0" w:color="auto"/>
              <w:bottom w:val="single" w:sz="4" w:space="0" w:color="auto"/>
              <w:right w:val="single" w:sz="4" w:space="0" w:color="auto"/>
            </w:tcBorders>
          </w:tcPr>
          <w:p w14:paraId="1559B667" w14:textId="77777777" w:rsidR="001362F9" w:rsidRPr="008D4AB1" w:rsidRDefault="00EE5CCF" w:rsidP="00B75329">
            <w:pPr>
              <w:suppressAutoHyphens/>
              <w:jc w:val="center"/>
              <w:rPr>
                <w:lang w:val="en-US"/>
              </w:rPr>
            </w:pPr>
            <w:r>
              <w:t>5</w:t>
            </w:r>
          </w:p>
        </w:tc>
        <w:tc>
          <w:tcPr>
            <w:tcW w:w="692" w:type="pct"/>
            <w:tcBorders>
              <w:top w:val="single" w:sz="4" w:space="0" w:color="auto"/>
              <w:left w:val="single" w:sz="4" w:space="0" w:color="auto"/>
              <w:bottom w:val="single" w:sz="4" w:space="0" w:color="auto"/>
              <w:right w:val="single" w:sz="4" w:space="0" w:color="auto"/>
            </w:tcBorders>
          </w:tcPr>
          <w:p w14:paraId="2DB7586C" w14:textId="77777777" w:rsidR="001362F9" w:rsidRPr="004C60EF" w:rsidRDefault="009F37BD" w:rsidP="00B75329">
            <w:pPr>
              <w:suppressAutoHyphens/>
              <w:jc w:val="center"/>
            </w:pPr>
            <w:r>
              <w:t>12</w:t>
            </w:r>
          </w:p>
        </w:tc>
        <w:tc>
          <w:tcPr>
            <w:tcW w:w="663" w:type="pct"/>
            <w:vMerge/>
            <w:tcBorders>
              <w:left w:val="single" w:sz="4" w:space="0" w:color="auto"/>
              <w:right w:val="single" w:sz="4" w:space="0" w:color="auto"/>
            </w:tcBorders>
          </w:tcPr>
          <w:p w14:paraId="6DC7FA41" w14:textId="77777777" w:rsidR="001362F9" w:rsidRPr="008D4AB1" w:rsidRDefault="001362F9" w:rsidP="00B75329">
            <w:pPr>
              <w:suppressAutoHyphens/>
              <w:jc w:val="center"/>
            </w:pPr>
          </w:p>
        </w:tc>
      </w:tr>
      <w:tr w:rsidR="001362F9" w:rsidRPr="00CB690D" w14:paraId="27B558B4" w14:textId="77777777" w:rsidTr="001D4A0B">
        <w:trPr>
          <w:trHeight w:val="1154"/>
        </w:trPr>
        <w:tc>
          <w:tcPr>
            <w:tcW w:w="267" w:type="pct"/>
            <w:tcBorders>
              <w:top w:val="single" w:sz="4" w:space="0" w:color="auto"/>
              <w:left w:val="single" w:sz="4" w:space="0" w:color="auto"/>
              <w:bottom w:val="single" w:sz="4" w:space="0" w:color="auto"/>
              <w:right w:val="single" w:sz="4" w:space="0" w:color="auto"/>
            </w:tcBorders>
          </w:tcPr>
          <w:p w14:paraId="29CDC7D1" w14:textId="77777777" w:rsidR="001362F9" w:rsidRPr="008D4AB1" w:rsidRDefault="001362F9" w:rsidP="00B75329">
            <w:pPr>
              <w:suppressAutoHyphens/>
              <w:spacing w:before="120" w:after="120"/>
              <w:jc w:val="center"/>
            </w:pPr>
            <w:r w:rsidRPr="008D4AB1">
              <w:t>4</w:t>
            </w:r>
          </w:p>
        </w:tc>
        <w:tc>
          <w:tcPr>
            <w:tcW w:w="760" w:type="pct"/>
            <w:tcBorders>
              <w:top w:val="single" w:sz="4" w:space="0" w:color="auto"/>
              <w:left w:val="single" w:sz="4" w:space="0" w:color="auto"/>
              <w:bottom w:val="single" w:sz="4" w:space="0" w:color="auto"/>
              <w:right w:val="single" w:sz="4" w:space="0" w:color="auto"/>
            </w:tcBorders>
            <w:hideMark/>
          </w:tcPr>
          <w:p w14:paraId="56777664" w14:textId="77777777" w:rsidR="001362F9" w:rsidRPr="008D4AB1" w:rsidRDefault="004A7F40" w:rsidP="004A7F40">
            <w:pPr>
              <w:pStyle w:val="a7"/>
              <w:tabs>
                <w:tab w:val="center" w:pos="8222"/>
                <w:tab w:val="center" w:pos="8505"/>
                <w:tab w:val="right" w:pos="9356"/>
              </w:tabs>
              <w:suppressAutoHyphens/>
              <w:spacing w:line="240" w:lineRule="auto"/>
              <w:ind w:left="0" w:firstLine="0"/>
              <w:jc w:val="left"/>
              <w:rPr>
                <w:sz w:val="24"/>
                <w:szCs w:val="24"/>
              </w:rPr>
            </w:pPr>
            <w:r>
              <w:rPr>
                <w:sz w:val="24"/>
                <w:szCs w:val="24"/>
              </w:rPr>
              <w:t xml:space="preserve">Интегральное </w:t>
            </w:r>
            <w:r w:rsidR="001362F9" w:rsidRPr="003B1D18">
              <w:rPr>
                <w:sz w:val="24"/>
                <w:szCs w:val="24"/>
              </w:rPr>
              <w:t>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14:paraId="4005AF86" w14:textId="77777777" w:rsidR="001362F9" w:rsidRPr="008D4AB1" w:rsidRDefault="005A5C71" w:rsidP="00B75329">
            <w:pPr>
              <w:suppressAutoHyphens/>
              <w:jc w:val="center"/>
              <w:rPr>
                <w:lang w:val="en-US"/>
              </w:rPr>
            </w:pPr>
            <w:r>
              <w:t>22</w:t>
            </w:r>
          </w:p>
        </w:tc>
        <w:tc>
          <w:tcPr>
            <w:tcW w:w="509" w:type="pct"/>
            <w:tcBorders>
              <w:top w:val="single" w:sz="4" w:space="0" w:color="auto"/>
              <w:left w:val="single" w:sz="4" w:space="0" w:color="auto"/>
              <w:bottom w:val="single" w:sz="4" w:space="0" w:color="auto"/>
              <w:right w:val="single" w:sz="4" w:space="0" w:color="auto"/>
            </w:tcBorders>
          </w:tcPr>
          <w:p w14:paraId="352B6F50" w14:textId="77777777" w:rsidR="001362F9" w:rsidRPr="008D4AB1" w:rsidRDefault="009F37BD" w:rsidP="00B75329">
            <w:pPr>
              <w:suppressAutoHyphens/>
              <w:jc w:val="center"/>
              <w:rPr>
                <w:lang w:val="en-US"/>
              </w:rPr>
            </w:pPr>
            <w:r>
              <w:t>10</w:t>
            </w:r>
          </w:p>
        </w:tc>
        <w:tc>
          <w:tcPr>
            <w:tcW w:w="373" w:type="pct"/>
            <w:tcBorders>
              <w:top w:val="single" w:sz="4" w:space="0" w:color="auto"/>
              <w:left w:val="single" w:sz="4" w:space="0" w:color="auto"/>
              <w:bottom w:val="single" w:sz="4" w:space="0" w:color="auto"/>
              <w:right w:val="single" w:sz="4" w:space="0" w:color="auto"/>
            </w:tcBorders>
          </w:tcPr>
          <w:p w14:paraId="5E5A1C6A" w14:textId="77777777" w:rsidR="001362F9" w:rsidRPr="008D4AB1" w:rsidRDefault="003A6CE8"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4200EBDE" w14:textId="77777777" w:rsidR="001362F9" w:rsidRPr="008D4AB1" w:rsidRDefault="00FA30B8" w:rsidP="00B75329">
            <w:pPr>
              <w:suppressAutoHyphens/>
              <w:jc w:val="center"/>
            </w:pPr>
            <w:r>
              <w:t>8</w:t>
            </w:r>
          </w:p>
        </w:tc>
        <w:tc>
          <w:tcPr>
            <w:tcW w:w="646" w:type="pct"/>
            <w:tcBorders>
              <w:top w:val="single" w:sz="4" w:space="0" w:color="auto"/>
              <w:left w:val="single" w:sz="4" w:space="0" w:color="auto"/>
              <w:bottom w:val="single" w:sz="4" w:space="0" w:color="auto"/>
              <w:right w:val="single" w:sz="4" w:space="0" w:color="auto"/>
            </w:tcBorders>
          </w:tcPr>
          <w:p w14:paraId="386589ED" w14:textId="77777777" w:rsidR="001362F9" w:rsidRPr="008D4AB1" w:rsidRDefault="00EE5CCF" w:rsidP="00B75329">
            <w:pPr>
              <w:suppressAutoHyphens/>
              <w:jc w:val="center"/>
            </w:pPr>
            <w:r>
              <w:t>4</w:t>
            </w:r>
          </w:p>
        </w:tc>
        <w:tc>
          <w:tcPr>
            <w:tcW w:w="692" w:type="pct"/>
            <w:tcBorders>
              <w:top w:val="single" w:sz="4" w:space="0" w:color="auto"/>
              <w:left w:val="single" w:sz="4" w:space="0" w:color="auto"/>
              <w:bottom w:val="single" w:sz="4" w:space="0" w:color="auto"/>
              <w:right w:val="single" w:sz="4" w:space="0" w:color="auto"/>
            </w:tcBorders>
          </w:tcPr>
          <w:p w14:paraId="2A69209E" w14:textId="77777777" w:rsidR="001362F9" w:rsidRPr="004C60EF" w:rsidRDefault="009F37BD" w:rsidP="00B75329">
            <w:pPr>
              <w:suppressAutoHyphens/>
              <w:jc w:val="center"/>
            </w:pPr>
            <w:r>
              <w:t>12</w:t>
            </w:r>
          </w:p>
        </w:tc>
        <w:tc>
          <w:tcPr>
            <w:tcW w:w="663" w:type="pct"/>
            <w:vMerge/>
            <w:tcBorders>
              <w:left w:val="single" w:sz="4" w:space="0" w:color="auto"/>
              <w:right w:val="single" w:sz="4" w:space="0" w:color="auto"/>
            </w:tcBorders>
          </w:tcPr>
          <w:p w14:paraId="1E1506DF" w14:textId="77777777" w:rsidR="001362F9" w:rsidRPr="008D4AB1" w:rsidRDefault="001362F9" w:rsidP="00B75329">
            <w:pPr>
              <w:suppressAutoHyphens/>
              <w:spacing w:before="120" w:after="120"/>
              <w:jc w:val="center"/>
            </w:pPr>
          </w:p>
        </w:tc>
      </w:tr>
      <w:tr w:rsidR="001362F9" w:rsidRPr="00CB690D" w14:paraId="7883FD1B" w14:textId="77777777" w:rsidTr="001D4A0B">
        <w:tc>
          <w:tcPr>
            <w:tcW w:w="267" w:type="pct"/>
            <w:tcBorders>
              <w:top w:val="single" w:sz="4" w:space="0" w:color="auto"/>
              <w:left w:val="single" w:sz="4" w:space="0" w:color="auto"/>
              <w:bottom w:val="single" w:sz="4" w:space="0" w:color="auto"/>
              <w:right w:val="single" w:sz="4" w:space="0" w:color="auto"/>
            </w:tcBorders>
          </w:tcPr>
          <w:p w14:paraId="7318B400" w14:textId="77777777" w:rsidR="001362F9" w:rsidRPr="00243A5E" w:rsidRDefault="001362F9" w:rsidP="00B75329">
            <w:pPr>
              <w:suppressAutoHyphens/>
              <w:spacing w:before="120" w:after="120"/>
              <w:jc w:val="center"/>
            </w:pPr>
            <w:r w:rsidRPr="00243A5E">
              <w:t>5</w:t>
            </w:r>
          </w:p>
        </w:tc>
        <w:tc>
          <w:tcPr>
            <w:tcW w:w="760" w:type="pct"/>
            <w:tcBorders>
              <w:top w:val="single" w:sz="4" w:space="0" w:color="auto"/>
              <w:left w:val="single" w:sz="4" w:space="0" w:color="auto"/>
              <w:bottom w:val="single" w:sz="4" w:space="0" w:color="auto"/>
              <w:right w:val="single" w:sz="4" w:space="0" w:color="auto"/>
            </w:tcBorders>
          </w:tcPr>
          <w:p w14:paraId="15BE5033" w14:textId="77777777" w:rsidR="001362F9" w:rsidRPr="00243A5E" w:rsidRDefault="001362F9" w:rsidP="005773F1">
            <w:pPr>
              <w:tabs>
                <w:tab w:val="center" w:pos="8222"/>
                <w:tab w:val="center" w:pos="8505"/>
                <w:tab w:val="right" w:pos="9356"/>
              </w:tabs>
              <w:suppressAutoHyphens/>
            </w:pPr>
            <w:r w:rsidRPr="00243A5E">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tcPr>
          <w:p w14:paraId="41177318" w14:textId="77777777" w:rsidR="001362F9" w:rsidRPr="00243A5E" w:rsidRDefault="00657F45" w:rsidP="00B75329">
            <w:pPr>
              <w:suppressAutoHyphens/>
              <w:jc w:val="center"/>
            </w:pPr>
            <w:r>
              <w:t>20</w:t>
            </w:r>
          </w:p>
        </w:tc>
        <w:tc>
          <w:tcPr>
            <w:tcW w:w="509" w:type="pct"/>
            <w:tcBorders>
              <w:top w:val="single" w:sz="4" w:space="0" w:color="auto"/>
              <w:left w:val="single" w:sz="4" w:space="0" w:color="auto"/>
              <w:bottom w:val="single" w:sz="4" w:space="0" w:color="auto"/>
              <w:right w:val="single" w:sz="4" w:space="0" w:color="auto"/>
            </w:tcBorders>
          </w:tcPr>
          <w:p w14:paraId="3BA72CE5" w14:textId="77777777" w:rsidR="001362F9" w:rsidRPr="00243A5E" w:rsidRDefault="009F37BD" w:rsidP="00B75329">
            <w:pPr>
              <w:suppressAutoHyphens/>
              <w:jc w:val="center"/>
              <w:rPr>
                <w:lang w:val="en-US"/>
              </w:rPr>
            </w:pPr>
            <w:r>
              <w:t>8</w:t>
            </w:r>
          </w:p>
        </w:tc>
        <w:tc>
          <w:tcPr>
            <w:tcW w:w="373" w:type="pct"/>
            <w:tcBorders>
              <w:top w:val="single" w:sz="4" w:space="0" w:color="auto"/>
              <w:left w:val="single" w:sz="4" w:space="0" w:color="auto"/>
              <w:bottom w:val="single" w:sz="4" w:space="0" w:color="auto"/>
              <w:right w:val="single" w:sz="4" w:space="0" w:color="auto"/>
            </w:tcBorders>
          </w:tcPr>
          <w:p w14:paraId="17722A7B" w14:textId="77777777" w:rsidR="001362F9" w:rsidRPr="00243A5E" w:rsidRDefault="003A6CE8"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11D469A2" w14:textId="77777777" w:rsidR="001362F9" w:rsidRPr="00243A5E" w:rsidRDefault="00FA30B8" w:rsidP="00B75329">
            <w:pPr>
              <w:suppressAutoHyphens/>
              <w:jc w:val="center"/>
              <w:rPr>
                <w:lang w:val="en-US"/>
              </w:rPr>
            </w:pPr>
            <w:r>
              <w:t>6</w:t>
            </w:r>
          </w:p>
        </w:tc>
        <w:tc>
          <w:tcPr>
            <w:tcW w:w="646" w:type="pct"/>
            <w:tcBorders>
              <w:top w:val="single" w:sz="4" w:space="0" w:color="auto"/>
              <w:left w:val="single" w:sz="4" w:space="0" w:color="auto"/>
              <w:bottom w:val="single" w:sz="4" w:space="0" w:color="auto"/>
              <w:right w:val="single" w:sz="4" w:space="0" w:color="auto"/>
            </w:tcBorders>
          </w:tcPr>
          <w:p w14:paraId="1CE52121" w14:textId="77777777" w:rsidR="001362F9" w:rsidRPr="00243A5E" w:rsidRDefault="00EE5CCF" w:rsidP="00B75329">
            <w:pPr>
              <w:suppressAutoHyphens/>
              <w:jc w:val="center"/>
            </w:pPr>
            <w:r>
              <w:t>3</w:t>
            </w:r>
          </w:p>
        </w:tc>
        <w:tc>
          <w:tcPr>
            <w:tcW w:w="692" w:type="pct"/>
            <w:tcBorders>
              <w:top w:val="single" w:sz="4" w:space="0" w:color="auto"/>
              <w:left w:val="single" w:sz="4" w:space="0" w:color="auto"/>
              <w:bottom w:val="single" w:sz="4" w:space="0" w:color="auto"/>
              <w:right w:val="single" w:sz="4" w:space="0" w:color="auto"/>
            </w:tcBorders>
          </w:tcPr>
          <w:p w14:paraId="1D34A816" w14:textId="77777777" w:rsidR="001362F9" w:rsidRPr="00D026C8" w:rsidRDefault="00EE5CCF" w:rsidP="00B75329">
            <w:pPr>
              <w:suppressAutoHyphens/>
              <w:jc w:val="center"/>
              <w:rPr>
                <w:color w:val="FF0000"/>
              </w:rPr>
            </w:pPr>
            <w:r>
              <w:t>12</w:t>
            </w:r>
          </w:p>
        </w:tc>
        <w:tc>
          <w:tcPr>
            <w:tcW w:w="663" w:type="pct"/>
            <w:vMerge/>
            <w:tcBorders>
              <w:left w:val="single" w:sz="4" w:space="0" w:color="auto"/>
              <w:right w:val="single" w:sz="4" w:space="0" w:color="auto"/>
            </w:tcBorders>
          </w:tcPr>
          <w:p w14:paraId="08211735" w14:textId="77777777" w:rsidR="001362F9" w:rsidRPr="008D4AB1" w:rsidRDefault="001362F9" w:rsidP="00B75329">
            <w:pPr>
              <w:suppressAutoHyphens/>
              <w:spacing w:before="120" w:after="120"/>
              <w:jc w:val="center"/>
            </w:pPr>
          </w:p>
        </w:tc>
      </w:tr>
      <w:tr w:rsidR="001362F9" w:rsidRPr="00CB690D" w14:paraId="1679454B" w14:textId="77777777" w:rsidTr="002D2CCB">
        <w:tc>
          <w:tcPr>
            <w:tcW w:w="267" w:type="pct"/>
            <w:tcBorders>
              <w:top w:val="single" w:sz="4" w:space="0" w:color="auto"/>
              <w:left w:val="single" w:sz="4" w:space="0" w:color="auto"/>
              <w:bottom w:val="single" w:sz="4" w:space="0" w:color="auto"/>
              <w:right w:val="single" w:sz="4" w:space="0" w:color="auto"/>
            </w:tcBorders>
          </w:tcPr>
          <w:p w14:paraId="7A91DF21" w14:textId="77777777" w:rsidR="001362F9" w:rsidRPr="008D4AB1" w:rsidRDefault="002D2CCB" w:rsidP="00B75329">
            <w:pPr>
              <w:suppressAutoHyphens/>
              <w:jc w:val="center"/>
            </w:pPr>
            <w:r>
              <w:t>6</w:t>
            </w:r>
          </w:p>
        </w:tc>
        <w:tc>
          <w:tcPr>
            <w:tcW w:w="760" w:type="pct"/>
            <w:tcBorders>
              <w:top w:val="single" w:sz="4" w:space="0" w:color="auto"/>
              <w:left w:val="single" w:sz="4" w:space="0" w:color="auto"/>
              <w:bottom w:val="single" w:sz="4" w:space="0" w:color="auto"/>
              <w:right w:val="single" w:sz="4" w:space="0" w:color="auto"/>
            </w:tcBorders>
          </w:tcPr>
          <w:p w14:paraId="4929EB99" w14:textId="77777777" w:rsidR="001362F9" w:rsidRPr="008D4AB1" w:rsidRDefault="002D2CCB" w:rsidP="005773F1">
            <w:pPr>
              <w:tabs>
                <w:tab w:val="left" w:pos="900"/>
                <w:tab w:val="right" w:pos="9356"/>
              </w:tabs>
              <w:suppressAutoHyphens/>
            </w:pPr>
            <w:r>
              <w:t>Числовые ряды</w:t>
            </w:r>
          </w:p>
        </w:tc>
        <w:tc>
          <w:tcPr>
            <w:tcW w:w="443" w:type="pct"/>
            <w:tcBorders>
              <w:top w:val="single" w:sz="4" w:space="0" w:color="auto"/>
              <w:left w:val="single" w:sz="4" w:space="0" w:color="auto"/>
              <w:bottom w:val="single" w:sz="4" w:space="0" w:color="auto"/>
              <w:right w:val="single" w:sz="4" w:space="0" w:color="auto"/>
            </w:tcBorders>
          </w:tcPr>
          <w:p w14:paraId="68403B19" w14:textId="77777777" w:rsidR="001362F9" w:rsidRPr="003134BD" w:rsidRDefault="00657F45" w:rsidP="00B75329">
            <w:pPr>
              <w:suppressAutoHyphens/>
              <w:jc w:val="center"/>
            </w:pPr>
            <w:r>
              <w:t>6</w:t>
            </w:r>
          </w:p>
        </w:tc>
        <w:tc>
          <w:tcPr>
            <w:tcW w:w="509" w:type="pct"/>
            <w:tcBorders>
              <w:top w:val="single" w:sz="4" w:space="0" w:color="auto"/>
              <w:left w:val="single" w:sz="4" w:space="0" w:color="auto"/>
              <w:bottom w:val="single" w:sz="4" w:space="0" w:color="auto"/>
              <w:right w:val="single" w:sz="4" w:space="0" w:color="auto"/>
            </w:tcBorders>
          </w:tcPr>
          <w:p w14:paraId="03282B37" w14:textId="77777777" w:rsidR="001362F9" w:rsidRPr="00562284" w:rsidRDefault="003A6CE8" w:rsidP="00B75329">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370E9D7F" w14:textId="77777777" w:rsidR="001362F9" w:rsidRPr="008D4AB1" w:rsidRDefault="003A6CE8" w:rsidP="00B75329">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46BCD3AD" w14:textId="77777777" w:rsidR="001362F9" w:rsidRPr="00562284" w:rsidRDefault="00562284" w:rsidP="00B75329">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14:paraId="551169B7" w14:textId="77777777" w:rsidR="001362F9" w:rsidRPr="00F25A0E" w:rsidRDefault="00562284" w:rsidP="00B75329">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14:paraId="18117177" w14:textId="77777777" w:rsidR="001362F9" w:rsidRPr="004C60EF" w:rsidRDefault="00562284" w:rsidP="00B75329">
            <w:pPr>
              <w:suppressAutoHyphens/>
              <w:jc w:val="center"/>
            </w:pPr>
            <w:r>
              <w:t>2</w:t>
            </w:r>
          </w:p>
        </w:tc>
        <w:tc>
          <w:tcPr>
            <w:tcW w:w="663" w:type="pct"/>
            <w:vMerge/>
            <w:tcBorders>
              <w:left w:val="single" w:sz="4" w:space="0" w:color="auto"/>
              <w:right w:val="single" w:sz="4" w:space="0" w:color="auto"/>
            </w:tcBorders>
          </w:tcPr>
          <w:p w14:paraId="703AAFDB" w14:textId="77777777" w:rsidR="001362F9" w:rsidRPr="008D4AB1" w:rsidRDefault="001362F9" w:rsidP="00B75329">
            <w:pPr>
              <w:suppressAutoHyphens/>
              <w:jc w:val="center"/>
            </w:pPr>
          </w:p>
        </w:tc>
      </w:tr>
      <w:tr w:rsidR="002D2CCB" w:rsidRPr="00CB690D" w14:paraId="5B787DC9" w14:textId="77777777" w:rsidTr="001D4A0B">
        <w:tc>
          <w:tcPr>
            <w:tcW w:w="267" w:type="pct"/>
            <w:tcBorders>
              <w:top w:val="single" w:sz="4" w:space="0" w:color="auto"/>
              <w:left w:val="single" w:sz="4" w:space="0" w:color="auto"/>
              <w:bottom w:val="single" w:sz="4" w:space="0" w:color="auto"/>
              <w:right w:val="single" w:sz="4" w:space="0" w:color="auto"/>
            </w:tcBorders>
          </w:tcPr>
          <w:p w14:paraId="456414E7" w14:textId="77777777" w:rsidR="002D2CCB" w:rsidRPr="008D4AB1" w:rsidRDefault="002D2CCB" w:rsidP="002D2CCB">
            <w:pPr>
              <w:suppressAutoHyphens/>
              <w:jc w:val="center"/>
            </w:pPr>
            <w:r>
              <w:t>7</w:t>
            </w:r>
          </w:p>
        </w:tc>
        <w:tc>
          <w:tcPr>
            <w:tcW w:w="760" w:type="pct"/>
            <w:tcBorders>
              <w:top w:val="single" w:sz="4" w:space="0" w:color="auto"/>
              <w:left w:val="single" w:sz="4" w:space="0" w:color="auto"/>
              <w:bottom w:val="single" w:sz="4" w:space="0" w:color="auto"/>
              <w:right w:val="single" w:sz="4" w:space="0" w:color="auto"/>
            </w:tcBorders>
          </w:tcPr>
          <w:p w14:paraId="2B82C6C6" w14:textId="77777777" w:rsidR="002D2CCB" w:rsidRPr="008D4AB1" w:rsidRDefault="002D2CCB" w:rsidP="002D2CCB">
            <w:pPr>
              <w:tabs>
                <w:tab w:val="left" w:pos="900"/>
                <w:tab w:val="right" w:pos="9356"/>
              </w:tabs>
              <w:suppressAutoHyphens/>
            </w:pPr>
            <w:r w:rsidRPr="008D4AB1">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tcPr>
          <w:p w14:paraId="53106023" w14:textId="77777777" w:rsidR="002D2CCB" w:rsidRPr="003134BD" w:rsidRDefault="005A5C71" w:rsidP="002D2CCB">
            <w:pPr>
              <w:suppressAutoHyphens/>
              <w:jc w:val="center"/>
            </w:pPr>
            <w:r>
              <w:t>10</w:t>
            </w:r>
          </w:p>
        </w:tc>
        <w:tc>
          <w:tcPr>
            <w:tcW w:w="509" w:type="pct"/>
            <w:tcBorders>
              <w:top w:val="single" w:sz="4" w:space="0" w:color="auto"/>
              <w:left w:val="single" w:sz="4" w:space="0" w:color="auto"/>
              <w:bottom w:val="single" w:sz="4" w:space="0" w:color="auto"/>
              <w:right w:val="single" w:sz="4" w:space="0" w:color="auto"/>
            </w:tcBorders>
          </w:tcPr>
          <w:p w14:paraId="3645001F" w14:textId="77777777" w:rsidR="002D2CCB" w:rsidRPr="008D4AB1" w:rsidRDefault="00562284" w:rsidP="002D2CCB">
            <w:pPr>
              <w:suppressAutoHyphens/>
              <w:jc w:val="center"/>
              <w:rPr>
                <w:lang w:val="en-US"/>
              </w:rPr>
            </w:pPr>
            <w:r>
              <w:t>4</w:t>
            </w:r>
          </w:p>
        </w:tc>
        <w:tc>
          <w:tcPr>
            <w:tcW w:w="373" w:type="pct"/>
            <w:tcBorders>
              <w:top w:val="single" w:sz="4" w:space="0" w:color="auto"/>
              <w:left w:val="single" w:sz="4" w:space="0" w:color="auto"/>
              <w:bottom w:val="single" w:sz="4" w:space="0" w:color="auto"/>
              <w:right w:val="single" w:sz="4" w:space="0" w:color="auto"/>
            </w:tcBorders>
          </w:tcPr>
          <w:p w14:paraId="10228433" w14:textId="77777777" w:rsidR="002D2CCB" w:rsidRPr="008D4AB1" w:rsidRDefault="002D2CCB" w:rsidP="002D2CCB">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17365153" w14:textId="77777777" w:rsidR="002D2CCB" w:rsidRPr="008D4AB1" w:rsidRDefault="00562284" w:rsidP="002D2CCB">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14:paraId="19DAAADB" w14:textId="77777777" w:rsidR="002D2CCB" w:rsidRPr="00F25A0E" w:rsidRDefault="00562284" w:rsidP="002D2CCB">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14:paraId="74D954E5" w14:textId="77777777" w:rsidR="002D2CCB" w:rsidRPr="004C60EF" w:rsidRDefault="005A5C71" w:rsidP="002D2CCB">
            <w:pPr>
              <w:suppressAutoHyphens/>
              <w:jc w:val="center"/>
            </w:pPr>
            <w:r>
              <w:t>6</w:t>
            </w:r>
          </w:p>
        </w:tc>
        <w:tc>
          <w:tcPr>
            <w:tcW w:w="663" w:type="pct"/>
            <w:tcBorders>
              <w:left w:val="single" w:sz="4" w:space="0" w:color="auto"/>
              <w:right w:val="single" w:sz="4" w:space="0" w:color="auto"/>
            </w:tcBorders>
          </w:tcPr>
          <w:p w14:paraId="509ABE04" w14:textId="77777777" w:rsidR="002D2CCB" w:rsidRPr="008D4AB1" w:rsidRDefault="002D2CCB" w:rsidP="002D2CCB">
            <w:pPr>
              <w:suppressAutoHyphens/>
              <w:jc w:val="center"/>
            </w:pPr>
          </w:p>
        </w:tc>
      </w:tr>
      <w:tr w:rsidR="002D2CCB" w:rsidRPr="00CB690D" w14:paraId="676DF933" w14:textId="77777777" w:rsidTr="00B75329">
        <w:tc>
          <w:tcPr>
            <w:tcW w:w="5000" w:type="pct"/>
            <w:gridSpan w:val="9"/>
            <w:tcBorders>
              <w:top w:val="single" w:sz="4" w:space="0" w:color="auto"/>
              <w:left w:val="single" w:sz="4" w:space="0" w:color="auto"/>
              <w:bottom w:val="single" w:sz="4" w:space="0" w:color="auto"/>
              <w:right w:val="single" w:sz="4" w:space="0" w:color="auto"/>
            </w:tcBorders>
          </w:tcPr>
          <w:p w14:paraId="387E7C29" w14:textId="77777777" w:rsidR="002D2CCB" w:rsidRPr="00B306F2" w:rsidRDefault="002D2CCB" w:rsidP="002D2CCB">
            <w:pPr>
              <w:suppressAutoHyphens/>
              <w:rPr>
                <w:b/>
                <w:i/>
              </w:rPr>
            </w:pPr>
            <w:r w:rsidRPr="00B306F2">
              <w:rPr>
                <w:b/>
                <w:i/>
              </w:rPr>
              <w:t>Раздел 2. Линейная алгебра</w:t>
            </w:r>
          </w:p>
        </w:tc>
      </w:tr>
      <w:tr w:rsidR="002D2CCB" w:rsidRPr="00CB690D" w14:paraId="33391036" w14:textId="77777777" w:rsidTr="001D4A0B">
        <w:tc>
          <w:tcPr>
            <w:tcW w:w="267" w:type="pct"/>
            <w:tcBorders>
              <w:top w:val="single" w:sz="4" w:space="0" w:color="auto"/>
              <w:left w:val="single" w:sz="4" w:space="0" w:color="auto"/>
              <w:bottom w:val="single" w:sz="4" w:space="0" w:color="auto"/>
              <w:right w:val="single" w:sz="4" w:space="0" w:color="auto"/>
            </w:tcBorders>
          </w:tcPr>
          <w:p w14:paraId="00FDFE3C" w14:textId="77777777" w:rsidR="002D2CCB" w:rsidRPr="008D4AB1" w:rsidRDefault="002D2CCB" w:rsidP="002D2CCB">
            <w:pPr>
              <w:suppressAutoHyphens/>
              <w:ind w:right="-105"/>
            </w:pPr>
            <w:r>
              <w:t xml:space="preserve"> 8</w:t>
            </w:r>
          </w:p>
        </w:tc>
        <w:tc>
          <w:tcPr>
            <w:tcW w:w="760" w:type="pct"/>
            <w:tcBorders>
              <w:top w:val="single" w:sz="4" w:space="0" w:color="auto"/>
              <w:left w:val="single" w:sz="4" w:space="0" w:color="auto"/>
              <w:bottom w:val="single" w:sz="4" w:space="0" w:color="auto"/>
              <w:right w:val="single" w:sz="4" w:space="0" w:color="auto"/>
            </w:tcBorders>
          </w:tcPr>
          <w:p w14:paraId="2B0EFC12" w14:textId="77777777" w:rsidR="002D2CCB" w:rsidRDefault="002D2CCB" w:rsidP="002D2CCB">
            <w:pPr>
              <w:tabs>
                <w:tab w:val="center" w:pos="8222"/>
                <w:tab w:val="center" w:pos="8505"/>
                <w:tab w:val="right" w:pos="9356"/>
              </w:tabs>
              <w:suppressAutoHyphens/>
            </w:pPr>
            <w:r>
              <w:t xml:space="preserve">Системы линейных </w:t>
            </w:r>
          </w:p>
          <w:p w14:paraId="78E901D3" w14:textId="77777777" w:rsidR="002D2CCB" w:rsidRPr="008D4AB1" w:rsidRDefault="002D2CCB" w:rsidP="002D2CCB">
            <w:pPr>
              <w:tabs>
                <w:tab w:val="center" w:pos="8222"/>
                <w:tab w:val="center" w:pos="8505"/>
                <w:tab w:val="right" w:pos="9356"/>
              </w:tabs>
              <w:suppressAutoHyphens/>
            </w:pPr>
            <w:r>
              <w:t>уравнений и неравенств</w:t>
            </w:r>
          </w:p>
        </w:tc>
        <w:tc>
          <w:tcPr>
            <w:tcW w:w="443" w:type="pct"/>
            <w:tcBorders>
              <w:top w:val="single" w:sz="4" w:space="0" w:color="auto"/>
              <w:left w:val="single" w:sz="4" w:space="0" w:color="auto"/>
              <w:bottom w:val="single" w:sz="4" w:space="0" w:color="auto"/>
              <w:right w:val="single" w:sz="4" w:space="0" w:color="auto"/>
            </w:tcBorders>
          </w:tcPr>
          <w:p w14:paraId="1DF7E557" w14:textId="77777777" w:rsidR="002D2CCB" w:rsidRPr="00257C36" w:rsidRDefault="002D2CCB" w:rsidP="002D2CCB">
            <w:pPr>
              <w:suppressAutoHyphens/>
              <w:jc w:val="center"/>
            </w:pPr>
            <w:r>
              <w:t>24</w:t>
            </w:r>
          </w:p>
        </w:tc>
        <w:tc>
          <w:tcPr>
            <w:tcW w:w="509" w:type="pct"/>
            <w:tcBorders>
              <w:top w:val="single" w:sz="4" w:space="0" w:color="auto"/>
              <w:left w:val="single" w:sz="4" w:space="0" w:color="auto"/>
              <w:bottom w:val="single" w:sz="4" w:space="0" w:color="auto"/>
              <w:right w:val="single" w:sz="4" w:space="0" w:color="auto"/>
            </w:tcBorders>
          </w:tcPr>
          <w:p w14:paraId="4A260934" w14:textId="77777777" w:rsidR="002D2CCB" w:rsidRPr="008D4AB1" w:rsidRDefault="002D2CCB" w:rsidP="002D2CCB">
            <w:pPr>
              <w:suppressAutoHyphens/>
              <w:jc w:val="center"/>
            </w:pPr>
            <w:r>
              <w:t>12</w:t>
            </w:r>
          </w:p>
        </w:tc>
        <w:tc>
          <w:tcPr>
            <w:tcW w:w="373" w:type="pct"/>
            <w:tcBorders>
              <w:top w:val="single" w:sz="4" w:space="0" w:color="auto"/>
              <w:left w:val="single" w:sz="4" w:space="0" w:color="auto"/>
              <w:bottom w:val="single" w:sz="4" w:space="0" w:color="auto"/>
              <w:right w:val="single" w:sz="4" w:space="0" w:color="auto"/>
            </w:tcBorders>
          </w:tcPr>
          <w:p w14:paraId="303BFE7C" w14:textId="77777777" w:rsidR="002D2CCB" w:rsidRPr="00115910" w:rsidRDefault="002D2CCB" w:rsidP="002D2CCB">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089EB8C9" w14:textId="77777777" w:rsidR="002D2CCB" w:rsidRPr="00E700CD" w:rsidRDefault="002D2CCB" w:rsidP="002D2CCB">
            <w:pPr>
              <w:suppressAutoHyphens/>
              <w:jc w:val="center"/>
            </w:pPr>
            <w:r>
              <w:t>8</w:t>
            </w:r>
          </w:p>
        </w:tc>
        <w:tc>
          <w:tcPr>
            <w:tcW w:w="646" w:type="pct"/>
            <w:tcBorders>
              <w:top w:val="single" w:sz="4" w:space="0" w:color="auto"/>
              <w:left w:val="single" w:sz="4" w:space="0" w:color="auto"/>
              <w:bottom w:val="single" w:sz="4" w:space="0" w:color="auto"/>
              <w:right w:val="single" w:sz="4" w:space="0" w:color="auto"/>
            </w:tcBorders>
          </w:tcPr>
          <w:p w14:paraId="4C23B369" w14:textId="77777777" w:rsidR="002D2CCB" w:rsidRPr="008D4AB1" w:rsidRDefault="004664EC" w:rsidP="002D2CCB">
            <w:pPr>
              <w:suppressAutoHyphens/>
              <w:jc w:val="center"/>
            </w:pPr>
            <w:r>
              <w:t>4</w:t>
            </w:r>
          </w:p>
        </w:tc>
        <w:tc>
          <w:tcPr>
            <w:tcW w:w="692" w:type="pct"/>
            <w:tcBorders>
              <w:top w:val="single" w:sz="4" w:space="0" w:color="auto"/>
              <w:left w:val="single" w:sz="4" w:space="0" w:color="auto"/>
              <w:bottom w:val="single" w:sz="4" w:space="0" w:color="auto"/>
              <w:right w:val="single" w:sz="4" w:space="0" w:color="auto"/>
            </w:tcBorders>
          </w:tcPr>
          <w:p w14:paraId="10A6AC6C" w14:textId="77777777" w:rsidR="002D2CCB" w:rsidRPr="00257C36" w:rsidRDefault="002D2CCB" w:rsidP="002D2CCB">
            <w:pPr>
              <w:suppressAutoHyphens/>
              <w:jc w:val="center"/>
            </w:pPr>
            <w:r>
              <w:t>12</w:t>
            </w:r>
          </w:p>
        </w:tc>
        <w:tc>
          <w:tcPr>
            <w:tcW w:w="663" w:type="pct"/>
            <w:vMerge w:val="restart"/>
            <w:tcBorders>
              <w:top w:val="single" w:sz="4" w:space="0" w:color="auto"/>
              <w:left w:val="single" w:sz="4" w:space="0" w:color="auto"/>
              <w:right w:val="single" w:sz="4" w:space="0" w:color="auto"/>
            </w:tcBorders>
          </w:tcPr>
          <w:p w14:paraId="65316693" w14:textId="77777777" w:rsidR="002D2CCB" w:rsidRPr="008D4AB1" w:rsidRDefault="002D2CCB" w:rsidP="002D2CCB">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2D2CCB" w:rsidRPr="00CB690D" w14:paraId="29263FF8" w14:textId="77777777" w:rsidTr="001D4A0B">
        <w:tc>
          <w:tcPr>
            <w:tcW w:w="267" w:type="pct"/>
            <w:tcBorders>
              <w:top w:val="single" w:sz="4" w:space="0" w:color="auto"/>
              <w:left w:val="single" w:sz="4" w:space="0" w:color="auto"/>
              <w:bottom w:val="single" w:sz="4" w:space="0" w:color="auto"/>
              <w:right w:val="single" w:sz="4" w:space="0" w:color="auto"/>
            </w:tcBorders>
          </w:tcPr>
          <w:p w14:paraId="2F2FB64B" w14:textId="77777777" w:rsidR="002D2CCB" w:rsidRPr="008D4AB1" w:rsidRDefault="002D2CCB" w:rsidP="002D2CCB">
            <w:pPr>
              <w:suppressAutoHyphens/>
              <w:jc w:val="center"/>
            </w:pPr>
            <w:r>
              <w:t>9</w:t>
            </w:r>
          </w:p>
        </w:tc>
        <w:tc>
          <w:tcPr>
            <w:tcW w:w="760" w:type="pct"/>
            <w:tcBorders>
              <w:top w:val="single" w:sz="4" w:space="0" w:color="auto"/>
              <w:left w:val="single" w:sz="4" w:space="0" w:color="auto"/>
              <w:bottom w:val="single" w:sz="4" w:space="0" w:color="auto"/>
              <w:right w:val="single" w:sz="4" w:space="0" w:color="auto"/>
            </w:tcBorders>
          </w:tcPr>
          <w:p w14:paraId="54712A72" w14:textId="77777777" w:rsidR="002D2CCB" w:rsidRPr="008D4AB1" w:rsidRDefault="002D2CCB" w:rsidP="002D2CCB">
            <w:pPr>
              <w:tabs>
                <w:tab w:val="center" w:pos="8222"/>
                <w:tab w:val="center" w:pos="8505"/>
                <w:tab w:val="right" w:pos="9356"/>
              </w:tabs>
              <w:suppressAutoHyphens/>
            </w:pPr>
            <w:r w:rsidRPr="00CF1B10">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tcPr>
          <w:p w14:paraId="14763108" w14:textId="77777777" w:rsidR="002D2CCB" w:rsidRPr="00115910" w:rsidRDefault="002D2CCB" w:rsidP="002D2CCB">
            <w:pPr>
              <w:suppressAutoHyphens/>
              <w:jc w:val="center"/>
            </w:pPr>
            <w:r>
              <w:t>26</w:t>
            </w:r>
          </w:p>
        </w:tc>
        <w:tc>
          <w:tcPr>
            <w:tcW w:w="509" w:type="pct"/>
            <w:tcBorders>
              <w:top w:val="single" w:sz="4" w:space="0" w:color="auto"/>
              <w:left w:val="single" w:sz="4" w:space="0" w:color="auto"/>
              <w:bottom w:val="single" w:sz="4" w:space="0" w:color="auto"/>
              <w:right w:val="single" w:sz="4" w:space="0" w:color="auto"/>
            </w:tcBorders>
          </w:tcPr>
          <w:p w14:paraId="1543BCAD" w14:textId="77777777" w:rsidR="002D2CCB" w:rsidRPr="008D4AB1" w:rsidRDefault="002D2CCB" w:rsidP="002D2CCB">
            <w:pPr>
              <w:suppressAutoHyphens/>
              <w:jc w:val="center"/>
            </w:pPr>
            <w:r>
              <w:t>14</w:t>
            </w:r>
          </w:p>
        </w:tc>
        <w:tc>
          <w:tcPr>
            <w:tcW w:w="373" w:type="pct"/>
            <w:tcBorders>
              <w:top w:val="single" w:sz="4" w:space="0" w:color="auto"/>
              <w:left w:val="single" w:sz="4" w:space="0" w:color="auto"/>
              <w:bottom w:val="single" w:sz="4" w:space="0" w:color="auto"/>
              <w:right w:val="single" w:sz="4" w:space="0" w:color="auto"/>
            </w:tcBorders>
          </w:tcPr>
          <w:p w14:paraId="62A9F83C" w14:textId="77777777" w:rsidR="002D2CCB" w:rsidRPr="00115910" w:rsidRDefault="002D2CCB" w:rsidP="002D2CCB">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2DA50943" w14:textId="77777777" w:rsidR="002D2CCB" w:rsidRPr="00115910" w:rsidRDefault="002D2CCB" w:rsidP="002D2CCB">
            <w:pPr>
              <w:suppressAutoHyphens/>
              <w:jc w:val="center"/>
            </w:pPr>
            <w:r>
              <w:t>10</w:t>
            </w:r>
          </w:p>
        </w:tc>
        <w:tc>
          <w:tcPr>
            <w:tcW w:w="646" w:type="pct"/>
            <w:tcBorders>
              <w:top w:val="single" w:sz="4" w:space="0" w:color="auto"/>
              <w:left w:val="single" w:sz="4" w:space="0" w:color="auto"/>
              <w:bottom w:val="single" w:sz="4" w:space="0" w:color="auto"/>
              <w:right w:val="single" w:sz="4" w:space="0" w:color="auto"/>
            </w:tcBorders>
          </w:tcPr>
          <w:p w14:paraId="2F6125A9" w14:textId="77777777" w:rsidR="002D2CCB" w:rsidRPr="008D4AB1" w:rsidRDefault="004664EC" w:rsidP="002D2CCB">
            <w:pPr>
              <w:suppressAutoHyphens/>
              <w:jc w:val="center"/>
            </w:pPr>
            <w:r>
              <w:t>5</w:t>
            </w:r>
          </w:p>
        </w:tc>
        <w:tc>
          <w:tcPr>
            <w:tcW w:w="692" w:type="pct"/>
            <w:tcBorders>
              <w:top w:val="single" w:sz="4" w:space="0" w:color="auto"/>
              <w:left w:val="single" w:sz="4" w:space="0" w:color="auto"/>
              <w:bottom w:val="single" w:sz="4" w:space="0" w:color="auto"/>
              <w:right w:val="single" w:sz="4" w:space="0" w:color="auto"/>
            </w:tcBorders>
          </w:tcPr>
          <w:p w14:paraId="3CEE8176" w14:textId="77777777" w:rsidR="002D2CCB" w:rsidRPr="00115910" w:rsidRDefault="002D2CCB" w:rsidP="002D2CCB">
            <w:pPr>
              <w:suppressAutoHyphens/>
              <w:jc w:val="center"/>
            </w:pPr>
            <w:r>
              <w:t>12</w:t>
            </w:r>
          </w:p>
        </w:tc>
        <w:tc>
          <w:tcPr>
            <w:tcW w:w="663" w:type="pct"/>
            <w:vMerge/>
            <w:tcBorders>
              <w:left w:val="single" w:sz="4" w:space="0" w:color="auto"/>
              <w:right w:val="single" w:sz="4" w:space="0" w:color="auto"/>
            </w:tcBorders>
          </w:tcPr>
          <w:p w14:paraId="24E96722" w14:textId="77777777" w:rsidR="002D2CCB" w:rsidRPr="008D4AB1" w:rsidRDefault="002D2CCB" w:rsidP="002D2CCB">
            <w:pPr>
              <w:suppressAutoHyphens/>
              <w:jc w:val="center"/>
            </w:pPr>
          </w:p>
        </w:tc>
      </w:tr>
      <w:tr w:rsidR="002D2CCB" w:rsidRPr="00CB690D" w14:paraId="41DCEEFF" w14:textId="77777777" w:rsidTr="001D4A0B">
        <w:tc>
          <w:tcPr>
            <w:tcW w:w="267" w:type="pct"/>
            <w:tcBorders>
              <w:top w:val="single" w:sz="4" w:space="0" w:color="auto"/>
              <w:left w:val="single" w:sz="4" w:space="0" w:color="auto"/>
              <w:bottom w:val="single" w:sz="4" w:space="0" w:color="auto"/>
              <w:right w:val="single" w:sz="4" w:space="0" w:color="auto"/>
            </w:tcBorders>
          </w:tcPr>
          <w:p w14:paraId="3B70E4E9" w14:textId="77777777" w:rsidR="002D2CCB" w:rsidRPr="008D4AB1" w:rsidRDefault="002D2CCB" w:rsidP="002D2CCB">
            <w:pPr>
              <w:suppressAutoHyphens/>
              <w:jc w:val="center"/>
            </w:pPr>
            <w:r>
              <w:t>10</w:t>
            </w:r>
          </w:p>
        </w:tc>
        <w:tc>
          <w:tcPr>
            <w:tcW w:w="760" w:type="pct"/>
            <w:tcBorders>
              <w:top w:val="single" w:sz="4" w:space="0" w:color="auto"/>
              <w:left w:val="single" w:sz="4" w:space="0" w:color="auto"/>
              <w:bottom w:val="single" w:sz="4" w:space="0" w:color="auto"/>
              <w:right w:val="single" w:sz="4" w:space="0" w:color="auto"/>
            </w:tcBorders>
          </w:tcPr>
          <w:p w14:paraId="750A93FC" w14:textId="77777777" w:rsidR="002D2CCB" w:rsidRPr="008D4AB1" w:rsidRDefault="002D2CCB" w:rsidP="002D2CCB">
            <w:pPr>
              <w:tabs>
                <w:tab w:val="center" w:pos="8222"/>
                <w:tab w:val="center" w:pos="8505"/>
                <w:tab w:val="right" w:pos="9356"/>
              </w:tabs>
              <w:suppressAutoHyphens/>
            </w:pPr>
            <w:r w:rsidRPr="00CF1B10">
              <w:t>Линейное пространство</w:t>
            </w:r>
          </w:p>
        </w:tc>
        <w:tc>
          <w:tcPr>
            <w:tcW w:w="443" w:type="pct"/>
            <w:tcBorders>
              <w:top w:val="single" w:sz="4" w:space="0" w:color="auto"/>
              <w:left w:val="single" w:sz="4" w:space="0" w:color="auto"/>
              <w:bottom w:val="single" w:sz="4" w:space="0" w:color="auto"/>
              <w:right w:val="single" w:sz="4" w:space="0" w:color="auto"/>
            </w:tcBorders>
          </w:tcPr>
          <w:p w14:paraId="31DC267B" w14:textId="77777777" w:rsidR="002D2CCB" w:rsidRPr="00257C36" w:rsidRDefault="002D2CCB" w:rsidP="002D2CCB">
            <w:pPr>
              <w:suppressAutoHyphens/>
              <w:jc w:val="center"/>
            </w:pPr>
            <w:r>
              <w:t>14</w:t>
            </w:r>
          </w:p>
        </w:tc>
        <w:tc>
          <w:tcPr>
            <w:tcW w:w="509" w:type="pct"/>
            <w:tcBorders>
              <w:top w:val="single" w:sz="4" w:space="0" w:color="auto"/>
              <w:left w:val="single" w:sz="4" w:space="0" w:color="auto"/>
              <w:bottom w:val="single" w:sz="4" w:space="0" w:color="auto"/>
              <w:right w:val="single" w:sz="4" w:space="0" w:color="auto"/>
            </w:tcBorders>
          </w:tcPr>
          <w:p w14:paraId="65BD00F1" w14:textId="77777777" w:rsidR="002D2CCB" w:rsidRPr="008D4AB1" w:rsidRDefault="002D2CCB" w:rsidP="002D2CCB">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1EDA099A" w14:textId="77777777" w:rsidR="002D2CCB" w:rsidRPr="00115910" w:rsidRDefault="002D2CCB" w:rsidP="002D2CCB">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2DAF0993" w14:textId="77777777" w:rsidR="002D2CCB" w:rsidRPr="00E700CD" w:rsidRDefault="002D2CCB" w:rsidP="002D2CCB">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14:paraId="2F0F21D2" w14:textId="77777777" w:rsidR="002D2CCB" w:rsidRPr="008D4AB1" w:rsidRDefault="004664EC" w:rsidP="002D2CCB">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14:paraId="729151D3" w14:textId="77777777" w:rsidR="002D2CCB" w:rsidRPr="00257C36" w:rsidRDefault="002D2CCB" w:rsidP="002D2CCB">
            <w:pPr>
              <w:suppressAutoHyphens/>
              <w:jc w:val="center"/>
            </w:pPr>
            <w:r>
              <w:t>10</w:t>
            </w:r>
          </w:p>
        </w:tc>
        <w:tc>
          <w:tcPr>
            <w:tcW w:w="663" w:type="pct"/>
            <w:vMerge/>
            <w:tcBorders>
              <w:left w:val="single" w:sz="4" w:space="0" w:color="auto"/>
              <w:right w:val="single" w:sz="4" w:space="0" w:color="auto"/>
            </w:tcBorders>
          </w:tcPr>
          <w:p w14:paraId="4BFCF201" w14:textId="77777777" w:rsidR="002D2CCB" w:rsidRPr="008D4AB1" w:rsidRDefault="002D2CCB" w:rsidP="002D2CCB">
            <w:pPr>
              <w:suppressAutoHyphens/>
              <w:jc w:val="center"/>
            </w:pPr>
          </w:p>
        </w:tc>
      </w:tr>
      <w:tr w:rsidR="002D2CCB" w:rsidRPr="00CB690D" w14:paraId="4024BDB7" w14:textId="77777777" w:rsidTr="001D4A0B">
        <w:tc>
          <w:tcPr>
            <w:tcW w:w="267" w:type="pct"/>
            <w:tcBorders>
              <w:top w:val="single" w:sz="4" w:space="0" w:color="auto"/>
              <w:left w:val="single" w:sz="4" w:space="0" w:color="auto"/>
              <w:bottom w:val="single" w:sz="4" w:space="0" w:color="auto"/>
              <w:right w:val="single" w:sz="4" w:space="0" w:color="auto"/>
            </w:tcBorders>
          </w:tcPr>
          <w:p w14:paraId="53C99649" w14:textId="77777777" w:rsidR="002D2CCB" w:rsidRPr="008D4AB1" w:rsidRDefault="002D2CCB" w:rsidP="002D2CCB">
            <w:pPr>
              <w:suppressAutoHyphens/>
              <w:jc w:val="center"/>
            </w:pPr>
            <w:r>
              <w:t>11</w:t>
            </w:r>
          </w:p>
        </w:tc>
        <w:tc>
          <w:tcPr>
            <w:tcW w:w="760" w:type="pct"/>
            <w:tcBorders>
              <w:top w:val="single" w:sz="4" w:space="0" w:color="auto"/>
              <w:left w:val="single" w:sz="4" w:space="0" w:color="auto"/>
              <w:bottom w:val="single" w:sz="4" w:space="0" w:color="auto"/>
              <w:right w:val="single" w:sz="4" w:space="0" w:color="auto"/>
            </w:tcBorders>
          </w:tcPr>
          <w:p w14:paraId="77974CB4" w14:textId="77777777" w:rsidR="002D2CCB" w:rsidRDefault="002D2CCB" w:rsidP="002D2CCB">
            <w:pPr>
              <w:tabs>
                <w:tab w:val="center" w:pos="8222"/>
                <w:tab w:val="center" w:pos="8505"/>
                <w:tab w:val="right" w:pos="9356"/>
              </w:tabs>
              <w:suppressAutoHyphens/>
            </w:pPr>
            <w:r>
              <w:t xml:space="preserve">Линейные </w:t>
            </w:r>
          </w:p>
          <w:p w14:paraId="02667B99" w14:textId="77777777" w:rsidR="002D2CCB" w:rsidRDefault="002D2CCB" w:rsidP="002D2CCB">
            <w:pPr>
              <w:tabs>
                <w:tab w:val="center" w:pos="8222"/>
                <w:tab w:val="center" w:pos="8505"/>
                <w:tab w:val="right" w:pos="9356"/>
              </w:tabs>
              <w:suppressAutoHyphens/>
            </w:pPr>
            <w:r>
              <w:t xml:space="preserve">преобразования и </w:t>
            </w:r>
          </w:p>
          <w:p w14:paraId="30A046C5" w14:textId="77777777" w:rsidR="002D2CCB" w:rsidRPr="008D4AB1" w:rsidRDefault="002D2CCB" w:rsidP="002D2CCB">
            <w:pPr>
              <w:tabs>
                <w:tab w:val="center" w:pos="8222"/>
                <w:tab w:val="center" w:pos="8505"/>
                <w:tab w:val="right" w:pos="9356"/>
              </w:tabs>
              <w:suppressAutoHyphens/>
            </w:pPr>
            <w:r>
              <w:t>квадратичные формы</w:t>
            </w:r>
          </w:p>
        </w:tc>
        <w:tc>
          <w:tcPr>
            <w:tcW w:w="443" w:type="pct"/>
            <w:tcBorders>
              <w:top w:val="single" w:sz="4" w:space="0" w:color="auto"/>
              <w:left w:val="single" w:sz="4" w:space="0" w:color="auto"/>
              <w:bottom w:val="single" w:sz="4" w:space="0" w:color="auto"/>
              <w:right w:val="single" w:sz="4" w:space="0" w:color="auto"/>
            </w:tcBorders>
          </w:tcPr>
          <w:p w14:paraId="0FC7B12A" w14:textId="77777777" w:rsidR="002D2CCB" w:rsidRPr="00257C36" w:rsidRDefault="002D2CCB" w:rsidP="002D2CCB">
            <w:pPr>
              <w:suppressAutoHyphens/>
              <w:jc w:val="center"/>
            </w:pPr>
            <w:r>
              <w:t>16</w:t>
            </w:r>
          </w:p>
        </w:tc>
        <w:tc>
          <w:tcPr>
            <w:tcW w:w="509" w:type="pct"/>
            <w:tcBorders>
              <w:top w:val="single" w:sz="4" w:space="0" w:color="auto"/>
              <w:left w:val="single" w:sz="4" w:space="0" w:color="auto"/>
              <w:bottom w:val="single" w:sz="4" w:space="0" w:color="auto"/>
              <w:right w:val="single" w:sz="4" w:space="0" w:color="auto"/>
            </w:tcBorders>
          </w:tcPr>
          <w:p w14:paraId="7AE44835" w14:textId="77777777" w:rsidR="002D2CCB" w:rsidRPr="008D4AB1" w:rsidRDefault="002D2CCB" w:rsidP="002D2CCB">
            <w:pPr>
              <w:suppressAutoHyphens/>
              <w:jc w:val="center"/>
            </w:pPr>
            <w:r>
              <w:t>6</w:t>
            </w:r>
          </w:p>
        </w:tc>
        <w:tc>
          <w:tcPr>
            <w:tcW w:w="373" w:type="pct"/>
            <w:tcBorders>
              <w:top w:val="single" w:sz="4" w:space="0" w:color="auto"/>
              <w:left w:val="single" w:sz="4" w:space="0" w:color="auto"/>
              <w:bottom w:val="single" w:sz="4" w:space="0" w:color="auto"/>
              <w:right w:val="single" w:sz="4" w:space="0" w:color="auto"/>
            </w:tcBorders>
          </w:tcPr>
          <w:p w14:paraId="22B3230D" w14:textId="77777777" w:rsidR="002D2CCB" w:rsidRPr="00115910" w:rsidRDefault="002D2CCB" w:rsidP="002D2CCB">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4D545EB2" w14:textId="77777777" w:rsidR="002D2CCB" w:rsidRPr="00E700CD" w:rsidRDefault="002D2CCB" w:rsidP="002D2CCB">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14:paraId="38C1BC9D" w14:textId="77777777" w:rsidR="002D2CCB" w:rsidRPr="008D4AB1" w:rsidRDefault="004664EC" w:rsidP="002D2CCB">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7B6DA6BA" w14:textId="77777777" w:rsidR="002D2CCB" w:rsidRPr="00257C36" w:rsidRDefault="002D2CCB" w:rsidP="002D2CCB">
            <w:pPr>
              <w:suppressAutoHyphens/>
              <w:jc w:val="center"/>
            </w:pPr>
            <w:r>
              <w:t>10</w:t>
            </w:r>
          </w:p>
        </w:tc>
        <w:tc>
          <w:tcPr>
            <w:tcW w:w="663" w:type="pct"/>
            <w:vMerge/>
            <w:tcBorders>
              <w:left w:val="single" w:sz="4" w:space="0" w:color="auto"/>
              <w:right w:val="single" w:sz="4" w:space="0" w:color="auto"/>
            </w:tcBorders>
          </w:tcPr>
          <w:p w14:paraId="38A229A7" w14:textId="77777777" w:rsidR="002D2CCB" w:rsidRPr="008D4AB1" w:rsidRDefault="002D2CCB" w:rsidP="002D2CCB">
            <w:pPr>
              <w:suppressAutoHyphens/>
              <w:jc w:val="center"/>
            </w:pPr>
          </w:p>
        </w:tc>
      </w:tr>
      <w:tr w:rsidR="002D2CCB" w:rsidRPr="00CB690D" w14:paraId="197CDC26" w14:textId="77777777" w:rsidTr="001D4A0B">
        <w:tc>
          <w:tcPr>
            <w:tcW w:w="267" w:type="pct"/>
            <w:tcBorders>
              <w:top w:val="single" w:sz="4" w:space="0" w:color="auto"/>
              <w:left w:val="single" w:sz="4" w:space="0" w:color="auto"/>
              <w:bottom w:val="single" w:sz="4" w:space="0" w:color="auto"/>
              <w:right w:val="single" w:sz="4" w:space="0" w:color="auto"/>
            </w:tcBorders>
          </w:tcPr>
          <w:p w14:paraId="5C8EEB59" w14:textId="77777777" w:rsidR="002D2CCB" w:rsidRPr="008D4AB1" w:rsidRDefault="002D2CCB" w:rsidP="002D2CCB">
            <w:pPr>
              <w:suppressAutoHyphens/>
              <w:jc w:val="center"/>
            </w:pPr>
            <w:r>
              <w:t>12</w:t>
            </w:r>
          </w:p>
        </w:tc>
        <w:tc>
          <w:tcPr>
            <w:tcW w:w="760" w:type="pct"/>
            <w:tcBorders>
              <w:top w:val="single" w:sz="4" w:space="0" w:color="auto"/>
              <w:left w:val="single" w:sz="4" w:space="0" w:color="auto"/>
              <w:bottom w:val="single" w:sz="4" w:space="0" w:color="auto"/>
              <w:right w:val="single" w:sz="4" w:space="0" w:color="auto"/>
            </w:tcBorders>
          </w:tcPr>
          <w:p w14:paraId="71E79550" w14:textId="77777777" w:rsidR="002D2CCB" w:rsidRDefault="002D2CCB" w:rsidP="002D2CCB">
            <w:pPr>
              <w:tabs>
                <w:tab w:val="center" w:pos="8222"/>
                <w:tab w:val="center" w:pos="8505"/>
                <w:tab w:val="right" w:pos="9356"/>
              </w:tabs>
              <w:suppressAutoHyphens/>
            </w:pPr>
            <w:r>
              <w:t xml:space="preserve">Линейное </w:t>
            </w:r>
          </w:p>
          <w:p w14:paraId="5C58120D" w14:textId="77777777" w:rsidR="002D2CCB" w:rsidRPr="008D4AB1" w:rsidRDefault="002D2CCB" w:rsidP="002D2CCB">
            <w:pPr>
              <w:tabs>
                <w:tab w:val="center" w:pos="8222"/>
                <w:tab w:val="center" w:pos="8505"/>
                <w:tab w:val="right" w:pos="9356"/>
              </w:tabs>
              <w:suppressAutoHyphens/>
            </w:pPr>
            <w:r>
              <w:t>программирование</w:t>
            </w:r>
          </w:p>
        </w:tc>
        <w:tc>
          <w:tcPr>
            <w:tcW w:w="443" w:type="pct"/>
            <w:tcBorders>
              <w:top w:val="single" w:sz="4" w:space="0" w:color="auto"/>
              <w:left w:val="single" w:sz="4" w:space="0" w:color="auto"/>
              <w:bottom w:val="single" w:sz="4" w:space="0" w:color="auto"/>
              <w:right w:val="single" w:sz="4" w:space="0" w:color="auto"/>
            </w:tcBorders>
          </w:tcPr>
          <w:p w14:paraId="39B95D75" w14:textId="77777777" w:rsidR="002D2CCB" w:rsidRPr="00257C36" w:rsidRDefault="002D2CCB" w:rsidP="002D2CCB">
            <w:pPr>
              <w:suppressAutoHyphens/>
              <w:jc w:val="center"/>
            </w:pPr>
            <w:r>
              <w:t>28</w:t>
            </w:r>
          </w:p>
        </w:tc>
        <w:tc>
          <w:tcPr>
            <w:tcW w:w="509" w:type="pct"/>
            <w:tcBorders>
              <w:top w:val="single" w:sz="4" w:space="0" w:color="auto"/>
              <w:left w:val="single" w:sz="4" w:space="0" w:color="auto"/>
              <w:bottom w:val="single" w:sz="4" w:space="0" w:color="auto"/>
              <w:right w:val="single" w:sz="4" w:space="0" w:color="auto"/>
            </w:tcBorders>
          </w:tcPr>
          <w:p w14:paraId="17431817" w14:textId="77777777" w:rsidR="002D2CCB" w:rsidRPr="008D4AB1" w:rsidRDefault="002D2CCB" w:rsidP="002D2CCB">
            <w:pPr>
              <w:suppressAutoHyphens/>
              <w:jc w:val="center"/>
            </w:pPr>
            <w:r>
              <w:t>14</w:t>
            </w:r>
          </w:p>
        </w:tc>
        <w:tc>
          <w:tcPr>
            <w:tcW w:w="373" w:type="pct"/>
            <w:tcBorders>
              <w:top w:val="single" w:sz="4" w:space="0" w:color="auto"/>
              <w:left w:val="single" w:sz="4" w:space="0" w:color="auto"/>
              <w:bottom w:val="single" w:sz="4" w:space="0" w:color="auto"/>
              <w:right w:val="single" w:sz="4" w:space="0" w:color="auto"/>
            </w:tcBorders>
          </w:tcPr>
          <w:p w14:paraId="03FFE1E2" w14:textId="77777777" w:rsidR="002D2CCB" w:rsidRPr="008D4AB1" w:rsidRDefault="002D2CCB" w:rsidP="002D2CCB">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0A893F12" w14:textId="77777777" w:rsidR="002D2CCB" w:rsidRPr="008D4AB1" w:rsidRDefault="002D2CCB" w:rsidP="002D2CCB">
            <w:pPr>
              <w:suppressAutoHyphens/>
              <w:jc w:val="center"/>
            </w:pPr>
            <w:r>
              <w:t>10</w:t>
            </w:r>
          </w:p>
        </w:tc>
        <w:tc>
          <w:tcPr>
            <w:tcW w:w="646" w:type="pct"/>
            <w:tcBorders>
              <w:top w:val="single" w:sz="4" w:space="0" w:color="auto"/>
              <w:left w:val="single" w:sz="4" w:space="0" w:color="auto"/>
              <w:bottom w:val="single" w:sz="4" w:space="0" w:color="auto"/>
              <w:right w:val="single" w:sz="4" w:space="0" w:color="auto"/>
            </w:tcBorders>
          </w:tcPr>
          <w:p w14:paraId="4E455035" w14:textId="77777777" w:rsidR="002D2CCB" w:rsidRPr="008D4AB1" w:rsidRDefault="004664EC" w:rsidP="002D2CCB">
            <w:pPr>
              <w:suppressAutoHyphens/>
              <w:jc w:val="center"/>
            </w:pPr>
            <w:r>
              <w:t>5</w:t>
            </w:r>
          </w:p>
        </w:tc>
        <w:tc>
          <w:tcPr>
            <w:tcW w:w="692" w:type="pct"/>
            <w:tcBorders>
              <w:top w:val="single" w:sz="4" w:space="0" w:color="auto"/>
              <w:left w:val="single" w:sz="4" w:space="0" w:color="auto"/>
              <w:bottom w:val="single" w:sz="4" w:space="0" w:color="auto"/>
              <w:right w:val="single" w:sz="4" w:space="0" w:color="auto"/>
            </w:tcBorders>
          </w:tcPr>
          <w:p w14:paraId="5422E3B5" w14:textId="77777777" w:rsidR="002D2CCB" w:rsidRPr="00257C36" w:rsidRDefault="002D2CCB" w:rsidP="002D2CCB">
            <w:pPr>
              <w:suppressAutoHyphens/>
              <w:jc w:val="center"/>
            </w:pPr>
            <w:r>
              <w:t>14</w:t>
            </w:r>
          </w:p>
        </w:tc>
        <w:tc>
          <w:tcPr>
            <w:tcW w:w="663" w:type="pct"/>
            <w:vMerge/>
            <w:tcBorders>
              <w:left w:val="single" w:sz="4" w:space="0" w:color="auto"/>
              <w:bottom w:val="single" w:sz="4" w:space="0" w:color="auto"/>
              <w:right w:val="single" w:sz="4" w:space="0" w:color="auto"/>
            </w:tcBorders>
          </w:tcPr>
          <w:p w14:paraId="59868A84" w14:textId="77777777" w:rsidR="002D2CCB" w:rsidRPr="008D4AB1" w:rsidRDefault="002D2CCB" w:rsidP="002D2CCB">
            <w:pPr>
              <w:suppressAutoHyphens/>
              <w:jc w:val="center"/>
            </w:pPr>
          </w:p>
        </w:tc>
      </w:tr>
      <w:tr w:rsidR="002D2CCB" w:rsidRPr="00CB690D" w14:paraId="2B3BE45B" w14:textId="77777777" w:rsidTr="002D2CCB">
        <w:tc>
          <w:tcPr>
            <w:tcW w:w="1027" w:type="pct"/>
            <w:gridSpan w:val="2"/>
            <w:tcBorders>
              <w:top w:val="single" w:sz="4" w:space="0" w:color="auto"/>
              <w:left w:val="single" w:sz="4" w:space="0" w:color="auto"/>
              <w:bottom w:val="single" w:sz="4" w:space="0" w:color="auto"/>
              <w:right w:val="single" w:sz="4" w:space="0" w:color="auto"/>
            </w:tcBorders>
          </w:tcPr>
          <w:p w14:paraId="66164A63" w14:textId="77777777" w:rsidR="002D2CCB" w:rsidRPr="00BD50DC" w:rsidRDefault="002D2CCB" w:rsidP="002D2CCB">
            <w:pPr>
              <w:pStyle w:val="2"/>
              <w:tabs>
                <w:tab w:val="right" w:pos="9356"/>
              </w:tabs>
              <w:suppressAutoHyphens/>
              <w:spacing w:line="240" w:lineRule="auto"/>
              <w:ind w:left="0"/>
              <w:rPr>
                <w:b w:val="0"/>
                <w:i w:val="0"/>
                <w:sz w:val="24"/>
                <w:szCs w:val="24"/>
              </w:rPr>
            </w:pPr>
            <w:r w:rsidRPr="00BD50DC">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tcPr>
          <w:p w14:paraId="003094BB" w14:textId="77777777" w:rsidR="002D2CCB" w:rsidRPr="00BD50DC" w:rsidRDefault="002D2CCB" w:rsidP="002D2CCB">
            <w:pPr>
              <w:suppressAutoHyphens/>
              <w:jc w:val="center"/>
              <w:rPr>
                <w:lang w:val="en-US"/>
              </w:rPr>
            </w:pPr>
            <w:r w:rsidRPr="00BD50DC">
              <w:t>216</w:t>
            </w:r>
          </w:p>
        </w:tc>
        <w:tc>
          <w:tcPr>
            <w:tcW w:w="509" w:type="pct"/>
            <w:tcBorders>
              <w:top w:val="single" w:sz="4" w:space="0" w:color="auto"/>
              <w:left w:val="single" w:sz="4" w:space="0" w:color="auto"/>
              <w:bottom w:val="single" w:sz="4" w:space="0" w:color="auto"/>
              <w:right w:val="single" w:sz="4" w:space="0" w:color="auto"/>
            </w:tcBorders>
          </w:tcPr>
          <w:p w14:paraId="62C67876" w14:textId="77777777" w:rsidR="002D2CCB" w:rsidRPr="00BD50DC" w:rsidRDefault="002D2CCB" w:rsidP="002D2CCB">
            <w:pPr>
              <w:suppressAutoHyphens/>
              <w:jc w:val="center"/>
            </w:pPr>
            <w:r w:rsidRPr="00BD50DC">
              <w:t>100</w:t>
            </w:r>
          </w:p>
        </w:tc>
        <w:tc>
          <w:tcPr>
            <w:tcW w:w="373" w:type="pct"/>
            <w:tcBorders>
              <w:top w:val="single" w:sz="4" w:space="0" w:color="auto"/>
              <w:left w:val="single" w:sz="4" w:space="0" w:color="auto"/>
              <w:bottom w:val="single" w:sz="4" w:space="0" w:color="auto"/>
              <w:right w:val="single" w:sz="4" w:space="0" w:color="auto"/>
            </w:tcBorders>
          </w:tcPr>
          <w:p w14:paraId="73083F5A" w14:textId="77777777" w:rsidR="002D2CCB" w:rsidRPr="00BD50DC" w:rsidRDefault="002D2CCB" w:rsidP="002D2CCB">
            <w:pPr>
              <w:suppressAutoHyphens/>
              <w:jc w:val="center"/>
            </w:pPr>
            <w:r w:rsidRPr="00BD50DC">
              <w:t>32</w:t>
            </w:r>
          </w:p>
        </w:tc>
        <w:tc>
          <w:tcPr>
            <w:tcW w:w="647" w:type="pct"/>
            <w:tcBorders>
              <w:top w:val="single" w:sz="4" w:space="0" w:color="auto"/>
              <w:left w:val="single" w:sz="4" w:space="0" w:color="auto"/>
              <w:bottom w:val="single" w:sz="4" w:space="0" w:color="auto"/>
              <w:right w:val="single" w:sz="4" w:space="0" w:color="auto"/>
            </w:tcBorders>
          </w:tcPr>
          <w:p w14:paraId="1E734AEC" w14:textId="77777777" w:rsidR="002D2CCB" w:rsidRPr="00BD50DC" w:rsidRDefault="002D2CCB" w:rsidP="002D2CCB">
            <w:pPr>
              <w:suppressAutoHyphens/>
              <w:jc w:val="center"/>
            </w:pPr>
            <w:r w:rsidRPr="00BD50DC">
              <w:t>68</w:t>
            </w:r>
          </w:p>
        </w:tc>
        <w:tc>
          <w:tcPr>
            <w:tcW w:w="646" w:type="pct"/>
            <w:tcBorders>
              <w:top w:val="single" w:sz="4" w:space="0" w:color="auto"/>
              <w:left w:val="single" w:sz="4" w:space="0" w:color="auto"/>
              <w:bottom w:val="single" w:sz="4" w:space="0" w:color="auto"/>
              <w:right w:val="single" w:sz="4" w:space="0" w:color="auto"/>
            </w:tcBorders>
          </w:tcPr>
          <w:p w14:paraId="480DF083" w14:textId="77777777" w:rsidR="002D2CCB" w:rsidRPr="00BD50DC" w:rsidRDefault="002D2CCB" w:rsidP="002D2CCB">
            <w:pPr>
              <w:suppressAutoHyphens/>
              <w:jc w:val="center"/>
            </w:pPr>
            <w:r>
              <w:t>50</w:t>
            </w:r>
          </w:p>
        </w:tc>
        <w:tc>
          <w:tcPr>
            <w:tcW w:w="692" w:type="pct"/>
            <w:tcBorders>
              <w:top w:val="single" w:sz="4" w:space="0" w:color="auto"/>
              <w:left w:val="single" w:sz="4" w:space="0" w:color="auto"/>
              <w:bottom w:val="single" w:sz="4" w:space="0" w:color="auto"/>
              <w:right w:val="single" w:sz="4" w:space="0" w:color="auto"/>
            </w:tcBorders>
          </w:tcPr>
          <w:p w14:paraId="59D0B4F2" w14:textId="77777777" w:rsidR="002D2CCB" w:rsidRPr="00BD50DC" w:rsidRDefault="002D2CCB" w:rsidP="002D2CCB">
            <w:pPr>
              <w:suppressAutoHyphens/>
              <w:jc w:val="center"/>
            </w:pPr>
            <w:r w:rsidRPr="00BD50DC">
              <w:t>116</w:t>
            </w:r>
          </w:p>
        </w:tc>
        <w:tc>
          <w:tcPr>
            <w:tcW w:w="663" w:type="pct"/>
            <w:tcBorders>
              <w:top w:val="single" w:sz="4" w:space="0" w:color="auto"/>
              <w:left w:val="single" w:sz="4" w:space="0" w:color="auto"/>
              <w:bottom w:val="single" w:sz="4" w:space="0" w:color="auto"/>
              <w:right w:val="single" w:sz="4" w:space="0" w:color="auto"/>
            </w:tcBorders>
          </w:tcPr>
          <w:p w14:paraId="36BA7C36" w14:textId="77777777" w:rsidR="002D2CCB" w:rsidRPr="00BD50DC" w:rsidRDefault="002D2CCB" w:rsidP="002D2CCB">
            <w:pPr>
              <w:suppressAutoHyphens/>
              <w:jc w:val="center"/>
            </w:pPr>
            <w:r>
              <w:t>Две контрольные работы</w:t>
            </w:r>
          </w:p>
        </w:tc>
      </w:tr>
      <w:tr w:rsidR="002D2CCB" w:rsidRPr="00CB690D" w14:paraId="050FDB6B" w14:textId="77777777" w:rsidTr="002D2CCB">
        <w:tc>
          <w:tcPr>
            <w:tcW w:w="1027" w:type="pct"/>
            <w:gridSpan w:val="2"/>
            <w:tcBorders>
              <w:top w:val="single" w:sz="4" w:space="0" w:color="auto"/>
              <w:left w:val="single" w:sz="4" w:space="0" w:color="auto"/>
              <w:bottom w:val="single" w:sz="4" w:space="0" w:color="auto"/>
              <w:right w:val="single" w:sz="4" w:space="0" w:color="auto"/>
            </w:tcBorders>
          </w:tcPr>
          <w:p w14:paraId="33B44E80" w14:textId="77777777" w:rsidR="002D2CCB" w:rsidRPr="00EF4F8D" w:rsidRDefault="002D2CCB" w:rsidP="002D2CCB">
            <w:pPr>
              <w:pStyle w:val="2"/>
              <w:tabs>
                <w:tab w:val="right" w:pos="9356"/>
              </w:tabs>
              <w:suppressAutoHyphens/>
              <w:spacing w:line="240" w:lineRule="auto"/>
              <w:ind w:left="0"/>
              <w:rPr>
                <w:b w:val="0"/>
                <w:i w:val="0"/>
                <w:sz w:val="24"/>
                <w:szCs w:val="24"/>
              </w:rPr>
            </w:pPr>
            <w:r w:rsidRPr="00EF4F8D">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14:paraId="27345D5E" w14:textId="77777777" w:rsidR="002D2CCB" w:rsidRPr="008D4AB1" w:rsidRDefault="002D2CCB" w:rsidP="002D2CCB">
            <w:pPr>
              <w:suppressAutoHyphens/>
              <w:jc w:val="center"/>
              <w:rPr>
                <w:b/>
              </w:rPr>
            </w:pPr>
          </w:p>
        </w:tc>
        <w:tc>
          <w:tcPr>
            <w:tcW w:w="509" w:type="pct"/>
            <w:tcBorders>
              <w:top w:val="single" w:sz="4" w:space="0" w:color="auto"/>
              <w:left w:val="single" w:sz="4" w:space="0" w:color="auto"/>
              <w:bottom w:val="single" w:sz="4" w:space="0" w:color="auto"/>
              <w:right w:val="single" w:sz="4" w:space="0" w:color="auto"/>
            </w:tcBorders>
          </w:tcPr>
          <w:p w14:paraId="1EEEA2F6" w14:textId="77777777" w:rsidR="002D2CCB" w:rsidRDefault="002D2CCB" w:rsidP="002D2CCB">
            <w:pPr>
              <w:suppressAutoHyphens/>
              <w:jc w:val="center"/>
              <w:rPr>
                <w:b/>
              </w:rPr>
            </w:pPr>
          </w:p>
        </w:tc>
        <w:tc>
          <w:tcPr>
            <w:tcW w:w="373" w:type="pct"/>
            <w:tcBorders>
              <w:top w:val="single" w:sz="4" w:space="0" w:color="auto"/>
              <w:left w:val="single" w:sz="4" w:space="0" w:color="auto"/>
              <w:bottom w:val="single" w:sz="4" w:space="0" w:color="auto"/>
              <w:right w:val="single" w:sz="4" w:space="0" w:color="auto"/>
            </w:tcBorders>
          </w:tcPr>
          <w:p w14:paraId="43EE799B" w14:textId="77777777" w:rsidR="002D2CCB" w:rsidRDefault="002D2CCB" w:rsidP="002D2CCB">
            <w:pPr>
              <w:suppressAutoHyphens/>
              <w:jc w:val="center"/>
              <w:rPr>
                <w:b/>
              </w:rPr>
            </w:pPr>
          </w:p>
        </w:tc>
        <w:tc>
          <w:tcPr>
            <w:tcW w:w="647" w:type="pct"/>
            <w:tcBorders>
              <w:top w:val="single" w:sz="4" w:space="0" w:color="auto"/>
              <w:left w:val="single" w:sz="4" w:space="0" w:color="auto"/>
              <w:bottom w:val="single" w:sz="4" w:space="0" w:color="auto"/>
              <w:right w:val="single" w:sz="4" w:space="0" w:color="auto"/>
            </w:tcBorders>
          </w:tcPr>
          <w:p w14:paraId="2EBBF8AA" w14:textId="77777777" w:rsidR="002D2CCB" w:rsidRDefault="002D2CCB" w:rsidP="002D2CCB">
            <w:pPr>
              <w:suppressAutoHyphens/>
              <w:jc w:val="center"/>
              <w:rPr>
                <w:b/>
              </w:rPr>
            </w:pPr>
          </w:p>
        </w:tc>
        <w:tc>
          <w:tcPr>
            <w:tcW w:w="646" w:type="pct"/>
            <w:tcBorders>
              <w:top w:val="single" w:sz="4" w:space="0" w:color="auto"/>
              <w:left w:val="single" w:sz="4" w:space="0" w:color="auto"/>
              <w:bottom w:val="single" w:sz="4" w:space="0" w:color="auto"/>
              <w:right w:val="single" w:sz="4" w:space="0" w:color="auto"/>
            </w:tcBorders>
          </w:tcPr>
          <w:p w14:paraId="7C3F64ED" w14:textId="77777777" w:rsidR="002D2CCB" w:rsidRPr="00B308C7" w:rsidRDefault="002D2CCB" w:rsidP="002D2CCB">
            <w:pPr>
              <w:suppressAutoHyphens/>
              <w:jc w:val="center"/>
            </w:pPr>
            <w:r w:rsidRPr="00B308C7">
              <w:t>50%</w:t>
            </w:r>
          </w:p>
        </w:tc>
        <w:tc>
          <w:tcPr>
            <w:tcW w:w="692" w:type="pct"/>
            <w:tcBorders>
              <w:top w:val="single" w:sz="4" w:space="0" w:color="auto"/>
              <w:left w:val="single" w:sz="4" w:space="0" w:color="auto"/>
              <w:bottom w:val="single" w:sz="4" w:space="0" w:color="auto"/>
              <w:right w:val="single" w:sz="4" w:space="0" w:color="auto"/>
            </w:tcBorders>
          </w:tcPr>
          <w:p w14:paraId="270FC9C4" w14:textId="77777777" w:rsidR="002D2CCB" w:rsidRDefault="002D2CCB" w:rsidP="002D2CCB">
            <w:pPr>
              <w:suppressAutoHyphens/>
              <w:jc w:val="center"/>
              <w:rPr>
                <w:b/>
              </w:rPr>
            </w:pPr>
          </w:p>
        </w:tc>
        <w:tc>
          <w:tcPr>
            <w:tcW w:w="663" w:type="pct"/>
            <w:tcBorders>
              <w:top w:val="single" w:sz="4" w:space="0" w:color="auto"/>
              <w:left w:val="single" w:sz="4" w:space="0" w:color="auto"/>
              <w:bottom w:val="single" w:sz="4" w:space="0" w:color="auto"/>
              <w:right w:val="single" w:sz="4" w:space="0" w:color="auto"/>
            </w:tcBorders>
          </w:tcPr>
          <w:p w14:paraId="23BC2CD0" w14:textId="77777777" w:rsidR="002D2CCB" w:rsidRPr="008D4AB1" w:rsidRDefault="002D2CCB" w:rsidP="002D2CCB">
            <w:pPr>
              <w:suppressAutoHyphens/>
              <w:jc w:val="center"/>
            </w:pPr>
          </w:p>
        </w:tc>
      </w:tr>
    </w:tbl>
    <w:p w14:paraId="4C613FA8" w14:textId="77777777" w:rsidR="001362F9" w:rsidRDefault="001362F9" w:rsidP="005132CE">
      <w:pPr>
        <w:pStyle w:val="a5"/>
        <w:ind w:firstLine="709"/>
        <w:jc w:val="right"/>
        <w:rPr>
          <w:snapToGrid w:val="0"/>
          <w:sz w:val="28"/>
          <w:szCs w:val="28"/>
        </w:rPr>
      </w:pPr>
    </w:p>
    <w:p w14:paraId="49D3FB2E" w14:textId="77777777" w:rsidR="00CC57E9" w:rsidRDefault="0030774E" w:rsidP="00CC57E9">
      <w:pPr>
        <w:suppressAutoHyphens/>
        <w:spacing w:line="360" w:lineRule="auto"/>
        <w:jc w:val="center"/>
        <w:rPr>
          <w:b/>
          <w:i/>
          <w:sz w:val="32"/>
          <w:szCs w:val="32"/>
        </w:rPr>
      </w:pPr>
      <w:r>
        <w:rPr>
          <w:b/>
          <w:i/>
          <w:sz w:val="32"/>
          <w:szCs w:val="32"/>
        </w:rPr>
        <w:t>Очно-з</w:t>
      </w:r>
      <w:r w:rsidR="00CC57E9">
        <w:rPr>
          <w:b/>
          <w:i/>
          <w:sz w:val="32"/>
          <w:szCs w:val="32"/>
        </w:rPr>
        <w:t>аочная форма обучения</w:t>
      </w:r>
    </w:p>
    <w:p w14:paraId="6457E3CF" w14:textId="77777777" w:rsidR="00CC57E9" w:rsidRDefault="00735CFD" w:rsidP="00CC57E9">
      <w:pPr>
        <w:pStyle w:val="a5"/>
        <w:ind w:firstLine="709"/>
        <w:jc w:val="right"/>
        <w:rPr>
          <w:snapToGrid w:val="0"/>
          <w:sz w:val="28"/>
          <w:szCs w:val="28"/>
        </w:rPr>
      </w:pPr>
      <w:r>
        <w:rPr>
          <w:snapToGrid w:val="0"/>
          <w:sz w:val="28"/>
          <w:szCs w:val="28"/>
        </w:rPr>
        <w:t>Таблица 4</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7"/>
        <w:gridCol w:w="1500"/>
        <w:gridCol w:w="874"/>
        <w:gridCol w:w="1005"/>
        <w:gridCol w:w="736"/>
        <w:gridCol w:w="1277"/>
        <w:gridCol w:w="1275"/>
        <w:gridCol w:w="1366"/>
        <w:gridCol w:w="1308"/>
      </w:tblGrid>
      <w:tr w:rsidR="00613934" w:rsidRPr="00CB690D" w14:paraId="796848B7" w14:textId="77777777" w:rsidTr="00130522">
        <w:tc>
          <w:tcPr>
            <w:tcW w:w="267" w:type="pct"/>
            <w:vMerge w:val="restart"/>
            <w:tcBorders>
              <w:top w:val="single" w:sz="4" w:space="0" w:color="auto"/>
              <w:left w:val="single" w:sz="4" w:space="0" w:color="auto"/>
              <w:bottom w:val="single" w:sz="4" w:space="0" w:color="auto"/>
              <w:right w:val="single" w:sz="4" w:space="0" w:color="auto"/>
            </w:tcBorders>
          </w:tcPr>
          <w:p w14:paraId="5EC1CFC8" w14:textId="77777777" w:rsidR="00613934" w:rsidRPr="00CC27FD" w:rsidRDefault="00613934" w:rsidP="00130522">
            <w:pPr>
              <w:suppressAutoHyphens/>
              <w:jc w:val="center"/>
              <w:rPr>
                <w:color w:val="000000"/>
              </w:rPr>
            </w:pPr>
            <w:bookmarkStart w:id="15" w:name="_Toc423892381"/>
            <w:bookmarkStart w:id="16" w:name="_Toc517100030"/>
            <w:r w:rsidRPr="00CC27FD">
              <w:rPr>
                <w:color w:val="000000"/>
              </w:rPr>
              <w:t>№</w:t>
            </w:r>
          </w:p>
          <w:p w14:paraId="4C4D2304" w14:textId="77777777" w:rsidR="00613934" w:rsidRPr="00CC27FD" w:rsidRDefault="00613934" w:rsidP="00130522">
            <w:pPr>
              <w:suppressAutoHyphens/>
              <w:jc w:val="center"/>
              <w:rPr>
                <w:color w:val="000000"/>
              </w:rPr>
            </w:pPr>
            <w:r w:rsidRPr="00CC27FD">
              <w:rPr>
                <w:color w:val="000000"/>
              </w:rPr>
              <w:t>п/п</w:t>
            </w:r>
          </w:p>
        </w:tc>
        <w:tc>
          <w:tcPr>
            <w:tcW w:w="760" w:type="pct"/>
            <w:vMerge w:val="restart"/>
            <w:tcBorders>
              <w:top w:val="single" w:sz="4" w:space="0" w:color="auto"/>
              <w:left w:val="single" w:sz="4" w:space="0" w:color="auto"/>
              <w:bottom w:val="single" w:sz="4" w:space="0" w:color="auto"/>
              <w:right w:val="single" w:sz="4" w:space="0" w:color="auto"/>
            </w:tcBorders>
          </w:tcPr>
          <w:p w14:paraId="464537DB" w14:textId="77777777" w:rsidR="00613934" w:rsidRPr="00CC27FD" w:rsidRDefault="00613934" w:rsidP="00130522">
            <w:pPr>
              <w:suppressAutoHyphens/>
              <w:jc w:val="center"/>
              <w:rPr>
                <w:color w:val="000000"/>
              </w:rPr>
            </w:pPr>
          </w:p>
          <w:p w14:paraId="687C9982" w14:textId="77777777" w:rsidR="00613934" w:rsidRPr="00CC27FD" w:rsidRDefault="00613934" w:rsidP="00130522">
            <w:pPr>
              <w:suppressAutoHyphens/>
              <w:jc w:val="center"/>
              <w:rPr>
                <w:b/>
                <w:color w:val="000000"/>
              </w:rPr>
            </w:pPr>
            <w:r>
              <w:rPr>
                <w:b/>
                <w:color w:val="000000"/>
              </w:rPr>
              <w:t>Наименование тем (разделов</w:t>
            </w:r>
            <w:r w:rsidRPr="00CC27FD">
              <w:rPr>
                <w:b/>
                <w:color w:val="000000"/>
              </w:rPr>
              <w:t>) дисциплины</w:t>
            </w:r>
          </w:p>
        </w:tc>
        <w:tc>
          <w:tcPr>
            <w:tcW w:w="3310" w:type="pct"/>
            <w:gridSpan w:val="6"/>
            <w:tcBorders>
              <w:top w:val="single" w:sz="4" w:space="0" w:color="auto"/>
              <w:left w:val="single" w:sz="4" w:space="0" w:color="auto"/>
              <w:bottom w:val="single" w:sz="4" w:space="0" w:color="auto"/>
              <w:right w:val="single" w:sz="4" w:space="0" w:color="auto"/>
            </w:tcBorders>
          </w:tcPr>
          <w:p w14:paraId="0F19FEF9" w14:textId="77777777" w:rsidR="00613934" w:rsidRPr="00CC27FD" w:rsidRDefault="00613934" w:rsidP="00130522">
            <w:pPr>
              <w:suppressAutoHyphens/>
              <w:jc w:val="center"/>
              <w:rPr>
                <w:b/>
                <w:color w:val="000000"/>
              </w:rPr>
            </w:pPr>
            <w:r w:rsidRPr="00CC27FD">
              <w:rPr>
                <w:b/>
                <w:color w:val="000000"/>
              </w:rPr>
              <w:t>Трудоёмкость в часах</w:t>
            </w:r>
          </w:p>
        </w:tc>
        <w:tc>
          <w:tcPr>
            <w:tcW w:w="663" w:type="pct"/>
            <w:vMerge w:val="restart"/>
            <w:tcBorders>
              <w:top w:val="single" w:sz="4" w:space="0" w:color="auto"/>
              <w:left w:val="single" w:sz="4" w:space="0" w:color="auto"/>
              <w:right w:val="single" w:sz="4" w:space="0" w:color="auto"/>
            </w:tcBorders>
          </w:tcPr>
          <w:p w14:paraId="73575BC3" w14:textId="77777777" w:rsidR="00613934" w:rsidRPr="00CC27FD" w:rsidRDefault="00613934" w:rsidP="00130522">
            <w:pPr>
              <w:suppressAutoHyphens/>
              <w:jc w:val="center"/>
              <w:rPr>
                <w:b/>
                <w:color w:val="000000"/>
              </w:rPr>
            </w:pPr>
            <w:r w:rsidRPr="00CC27FD">
              <w:rPr>
                <w:b/>
                <w:color w:val="000000"/>
              </w:rPr>
              <w:t>Формы текущего контроля успеваемости</w:t>
            </w:r>
          </w:p>
        </w:tc>
      </w:tr>
      <w:tr w:rsidR="00613934" w:rsidRPr="00CB690D" w14:paraId="38CB32AC" w14:textId="77777777" w:rsidTr="00130522">
        <w:tc>
          <w:tcPr>
            <w:tcW w:w="267" w:type="pct"/>
            <w:vMerge/>
            <w:tcBorders>
              <w:top w:val="single" w:sz="4" w:space="0" w:color="auto"/>
              <w:left w:val="single" w:sz="4" w:space="0" w:color="auto"/>
              <w:bottom w:val="single" w:sz="4" w:space="0" w:color="auto"/>
              <w:right w:val="single" w:sz="4" w:space="0" w:color="auto"/>
            </w:tcBorders>
            <w:hideMark/>
          </w:tcPr>
          <w:p w14:paraId="30BA7E81" w14:textId="77777777" w:rsidR="00613934" w:rsidRPr="00DB5275" w:rsidRDefault="00613934" w:rsidP="00130522">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14:paraId="7D93F599" w14:textId="77777777" w:rsidR="00613934" w:rsidRPr="00DB5275" w:rsidRDefault="00613934" w:rsidP="00130522">
            <w:pPr>
              <w:suppressAutoHyphens/>
              <w:jc w:val="center"/>
              <w:rPr>
                <w:color w:val="000000"/>
                <w:sz w:val="28"/>
                <w:szCs w:val="28"/>
              </w:rPr>
            </w:pPr>
          </w:p>
        </w:tc>
        <w:tc>
          <w:tcPr>
            <w:tcW w:w="443" w:type="pct"/>
            <w:vMerge w:val="restart"/>
            <w:tcBorders>
              <w:top w:val="single" w:sz="4" w:space="0" w:color="auto"/>
              <w:left w:val="single" w:sz="4" w:space="0" w:color="auto"/>
              <w:bottom w:val="single" w:sz="4" w:space="0" w:color="auto"/>
              <w:right w:val="single" w:sz="4" w:space="0" w:color="auto"/>
            </w:tcBorders>
            <w:hideMark/>
          </w:tcPr>
          <w:p w14:paraId="3041ED83" w14:textId="77777777" w:rsidR="00613934" w:rsidRPr="00851299" w:rsidRDefault="00613934" w:rsidP="00130522">
            <w:pPr>
              <w:suppressAutoHyphens/>
              <w:jc w:val="center"/>
              <w:rPr>
                <w:b/>
                <w:color w:val="000000"/>
              </w:rPr>
            </w:pPr>
            <w:r w:rsidRPr="00851299">
              <w:rPr>
                <w:b/>
                <w:color w:val="000000"/>
              </w:rPr>
              <w:t xml:space="preserve">Всего </w:t>
            </w:r>
          </w:p>
        </w:tc>
        <w:tc>
          <w:tcPr>
            <w:tcW w:w="2175" w:type="pct"/>
            <w:gridSpan w:val="4"/>
            <w:tcBorders>
              <w:top w:val="single" w:sz="4" w:space="0" w:color="auto"/>
              <w:left w:val="single" w:sz="4" w:space="0" w:color="auto"/>
              <w:bottom w:val="single" w:sz="4" w:space="0" w:color="auto"/>
              <w:right w:val="single" w:sz="4" w:space="0" w:color="auto"/>
            </w:tcBorders>
          </w:tcPr>
          <w:p w14:paraId="6C41890A" w14:textId="77777777" w:rsidR="00613934" w:rsidRPr="00CC27FD" w:rsidRDefault="00613934" w:rsidP="00130522">
            <w:pPr>
              <w:suppressAutoHyphens/>
              <w:jc w:val="center"/>
              <w:rPr>
                <w:b/>
                <w:color w:val="000000"/>
              </w:rPr>
            </w:pPr>
            <w:r w:rsidRPr="00CC27FD">
              <w:rPr>
                <w:b/>
                <w:color w:val="000000"/>
              </w:rPr>
              <w:t>Аудиторная работа</w:t>
            </w:r>
          </w:p>
        </w:tc>
        <w:tc>
          <w:tcPr>
            <w:tcW w:w="692" w:type="pct"/>
            <w:vMerge w:val="restart"/>
            <w:tcBorders>
              <w:top w:val="single" w:sz="4" w:space="0" w:color="auto"/>
              <w:left w:val="single" w:sz="4" w:space="0" w:color="auto"/>
              <w:bottom w:val="single" w:sz="4" w:space="0" w:color="auto"/>
              <w:right w:val="single" w:sz="4" w:space="0" w:color="auto"/>
            </w:tcBorders>
          </w:tcPr>
          <w:p w14:paraId="2933254B" w14:textId="77777777" w:rsidR="00613934" w:rsidRPr="00CC27FD" w:rsidRDefault="00613934" w:rsidP="00130522">
            <w:pPr>
              <w:suppressAutoHyphens/>
              <w:jc w:val="center"/>
              <w:rPr>
                <w:b/>
                <w:color w:val="000000"/>
              </w:rPr>
            </w:pPr>
            <w:r w:rsidRPr="00CC27FD">
              <w:rPr>
                <w:b/>
                <w:color w:val="000000"/>
              </w:rPr>
              <w:t>Самостоятельная работа</w:t>
            </w:r>
          </w:p>
        </w:tc>
        <w:tc>
          <w:tcPr>
            <w:tcW w:w="663" w:type="pct"/>
            <w:vMerge/>
            <w:tcBorders>
              <w:left w:val="single" w:sz="4" w:space="0" w:color="auto"/>
              <w:right w:val="single" w:sz="4" w:space="0" w:color="auto"/>
            </w:tcBorders>
          </w:tcPr>
          <w:p w14:paraId="2A2A6E03" w14:textId="77777777" w:rsidR="00613934" w:rsidRPr="00DB5275" w:rsidRDefault="00613934" w:rsidP="00130522">
            <w:pPr>
              <w:suppressAutoHyphens/>
              <w:jc w:val="center"/>
              <w:rPr>
                <w:color w:val="000000"/>
                <w:sz w:val="28"/>
                <w:szCs w:val="28"/>
              </w:rPr>
            </w:pPr>
          </w:p>
        </w:tc>
      </w:tr>
      <w:tr w:rsidR="00613934" w:rsidRPr="00CB690D" w14:paraId="3F9C6C1B" w14:textId="77777777" w:rsidTr="00130522">
        <w:trPr>
          <w:trHeight w:val="463"/>
        </w:trPr>
        <w:tc>
          <w:tcPr>
            <w:tcW w:w="267" w:type="pct"/>
            <w:vMerge/>
            <w:tcBorders>
              <w:top w:val="single" w:sz="4" w:space="0" w:color="auto"/>
              <w:left w:val="single" w:sz="4" w:space="0" w:color="auto"/>
              <w:bottom w:val="single" w:sz="4" w:space="0" w:color="auto"/>
              <w:right w:val="single" w:sz="4" w:space="0" w:color="auto"/>
            </w:tcBorders>
            <w:hideMark/>
          </w:tcPr>
          <w:p w14:paraId="6663B232" w14:textId="77777777" w:rsidR="00613934" w:rsidRPr="00DB5275" w:rsidRDefault="00613934" w:rsidP="00130522">
            <w:pPr>
              <w:suppressAutoHyphens/>
              <w:jc w:val="center"/>
              <w:rPr>
                <w:color w:val="000000"/>
                <w:sz w:val="28"/>
                <w:szCs w:val="28"/>
              </w:rPr>
            </w:pPr>
          </w:p>
        </w:tc>
        <w:tc>
          <w:tcPr>
            <w:tcW w:w="760" w:type="pct"/>
            <w:vMerge/>
            <w:tcBorders>
              <w:top w:val="single" w:sz="4" w:space="0" w:color="auto"/>
              <w:left w:val="single" w:sz="4" w:space="0" w:color="auto"/>
              <w:bottom w:val="single" w:sz="4" w:space="0" w:color="auto"/>
              <w:right w:val="single" w:sz="4" w:space="0" w:color="auto"/>
            </w:tcBorders>
            <w:hideMark/>
          </w:tcPr>
          <w:p w14:paraId="19B80D78" w14:textId="77777777" w:rsidR="00613934" w:rsidRPr="00DB5275" w:rsidRDefault="00613934" w:rsidP="00130522">
            <w:pPr>
              <w:suppressAutoHyphens/>
              <w:jc w:val="center"/>
              <w:rPr>
                <w:color w:val="000000"/>
                <w:sz w:val="28"/>
                <w:szCs w:val="28"/>
              </w:rPr>
            </w:pPr>
          </w:p>
        </w:tc>
        <w:tc>
          <w:tcPr>
            <w:tcW w:w="443" w:type="pct"/>
            <w:vMerge/>
            <w:tcBorders>
              <w:top w:val="single" w:sz="4" w:space="0" w:color="auto"/>
              <w:left w:val="single" w:sz="4" w:space="0" w:color="auto"/>
              <w:bottom w:val="single" w:sz="4" w:space="0" w:color="auto"/>
              <w:right w:val="single" w:sz="4" w:space="0" w:color="auto"/>
            </w:tcBorders>
            <w:hideMark/>
          </w:tcPr>
          <w:p w14:paraId="44E97E40" w14:textId="77777777" w:rsidR="00613934" w:rsidRPr="00CC27FD" w:rsidRDefault="00613934" w:rsidP="00130522">
            <w:pPr>
              <w:suppressAutoHyphens/>
              <w:jc w:val="center"/>
              <w:rPr>
                <w:color w:val="000000"/>
              </w:rPr>
            </w:pPr>
          </w:p>
        </w:tc>
        <w:tc>
          <w:tcPr>
            <w:tcW w:w="509" w:type="pct"/>
            <w:tcBorders>
              <w:top w:val="single" w:sz="4" w:space="0" w:color="auto"/>
              <w:left w:val="single" w:sz="4" w:space="0" w:color="auto"/>
              <w:bottom w:val="single" w:sz="4" w:space="0" w:color="auto"/>
              <w:right w:val="single" w:sz="4" w:space="0" w:color="auto"/>
            </w:tcBorders>
            <w:hideMark/>
          </w:tcPr>
          <w:p w14:paraId="4C9D25EE" w14:textId="77777777" w:rsidR="00613934" w:rsidRPr="00CC27FD" w:rsidRDefault="00613934" w:rsidP="00130522">
            <w:pPr>
              <w:suppressAutoHyphens/>
              <w:jc w:val="center"/>
              <w:rPr>
                <w:color w:val="000000"/>
              </w:rPr>
            </w:pPr>
            <w:r w:rsidRPr="00CC27FD">
              <w:rPr>
                <w:color w:val="000000"/>
              </w:rPr>
              <w:t>Общая</w:t>
            </w:r>
            <w:r>
              <w:rPr>
                <w:color w:val="000000"/>
              </w:rPr>
              <w:t>, в т.ч.:</w:t>
            </w:r>
          </w:p>
        </w:tc>
        <w:tc>
          <w:tcPr>
            <w:tcW w:w="373" w:type="pct"/>
            <w:tcBorders>
              <w:top w:val="single" w:sz="4" w:space="0" w:color="auto"/>
              <w:left w:val="single" w:sz="4" w:space="0" w:color="auto"/>
              <w:bottom w:val="single" w:sz="4" w:space="0" w:color="auto"/>
              <w:right w:val="single" w:sz="4" w:space="0" w:color="auto"/>
            </w:tcBorders>
            <w:hideMark/>
          </w:tcPr>
          <w:p w14:paraId="43C4FCA5" w14:textId="77777777" w:rsidR="00613934" w:rsidRDefault="00613934" w:rsidP="00130522">
            <w:pPr>
              <w:suppressAutoHyphens/>
              <w:jc w:val="center"/>
              <w:rPr>
                <w:color w:val="000000"/>
              </w:rPr>
            </w:pPr>
            <w:r w:rsidRPr="00CC27FD">
              <w:rPr>
                <w:color w:val="000000"/>
              </w:rPr>
              <w:t>Лек</w:t>
            </w:r>
          </w:p>
          <w:p w14:paraId="771D0FF8" w14:textId="77777777" w:rsidR="00613934" w:rsidRPr="00CC27FD" w:rsidRDefault="00613934" w:rsidP="00130522">
            <w:pPr>
              <w:suppressAutoHyphens/>
              <w:jc w:val="center"/>
              <w:rPr>
                <w:color w:val="000000"/>
              </w:rPr>
            </w:pPr>
            <w:r w:rsidRPr="00CC27FD">
              <w:rPr>
                <w:color w:val="000000"/>
              </w:rPr>
              <w:t>ции</w:t>
            </w:r>
          </w:p>
        </w:tc>
        <w:tc>
          <w:tcPr>
            <w:tcW w:w="647" w:type="pct"/>
            <w:tcBorders>
              <w:top w:val="single" w:sz="4" w:space="0" w:color="auto"/>
              <w:left w:val="single" w:sz="4" w:space="0" w:color="auto"/>
              <w:bottom w:val="single" w:sz="4" w:space="0" w:color="auto"/>
              <w:right w:val="single" w:sz="4" w:space="0" w:color="auto"/>
            </w:tcBorders>
          </w:tcPr>
          <w:p w14:paraId="30FA889E" w14:textId="77777777" w:rsidR="00613934" w:rsidRPr="00CC27FD" w:rsidRDefault="00613934" w:rsidP="00130522">
            <w:pPr>
              <w:suppressAutoHyphens/>
              <w:jc w:val="center"/>
              <w:rPr>
                <w:color w:val="000000"/>
              </w:rPr>
            </w:pPr>
            <w:r>
              <w:rPr>
                <w:color w:val="000000"/>
              </w:rPr>
              <w:t>Семинары, п</w:t>
            </w:r>
            <w:r w:rsidRPr="00CC27FD">
              <w:rPr>
                <w:color w:val="000000"/>
              </w:rPr>
              <w:t>рактические занятия</w:t>
            </w:r>
          </w:p>
        </w:tc>
        <w:tc>
          <w:tcPr>
            <w:tcW w:w="646" w:type="pct"/>
            <w:tcBorders>
              <w:top w:val="single" w:sz="4" w:space="0" w:color="auto"/>
              <w:left w:val="single" w:sz="4" w:space="0" w:color="auto"/>
              <w:bottom w:val="single" w:sz="4" w:space="0" w:color="auto"/>
              <w:right w:val="single" w:sz="4" w:space="0" w:color="auto"/>
            </w:tcBorders>
            <w:hideMark/>
          </w:tcPr>
          <w:p w14:paraId="1657E20E" w14:textId="77777777" w:rsidR="00613934" w:rsidRPr="00CC27FD" w:rsidRDefault="00613934" w:rsidP="00130522">
            <w:pPr>
              <w:suppressAutoHyphens/>
              <w:jc w:val="center"/>
              <w:rPr>
                <w:color w:val="000000"/>
              </w:rPr>
            </w:pPr>
            <w:r w:rsidRPr="00CC27FD">
              <w:rPr>
                <w:color w:val="000000"/>
              </w:rPr>
              <w:t>Занятия в интерактивных формах</w:t>
            </w:r>
          </w:p>
        </w:tc>
        <w:tc>
          <w:tcPr>
            <w:tcW w:w="692" w:type="pct"/>
            <w:vMerge/>
            <w:tcBorders>
              <w:top w:val="single" w:sz="4" w:space="0" w:color="auto"/>
              <w:left w:val="single" w:sz="4" w:space="0" w:color="auto"/>
              <w:bottom w:val="single" w:sz="4" w:space="0" w:color="auto"/>
              <w:right w:val="single" w:sz="4" w:space="0" w:color="auto"/>
            </w:tcBorders>
            <w:hideMark/>
          </w:tcPr>
          <w:p w14:paraId="4487DF98" w14:textId="77777777" w:rsidR="00613934" w:rsidRPr="00DB5275" w:rsidRDefault="00613934" w:rsidP="00130522">
            <w:pPr>
              <w:suppressAutoHyphens/>
              <w:jc w:val="center"/>
              <w:rPr>
                <w:color w:val="000000"/>
                <w:sz w:val="28"/>
                <w:szCs w:val="28"/>
              </w:rPr>
            </w:pPr>
          </w:p>
        </w:tc>
        <w:tc>
          <w:tcPr>
            <w:tcW w:w="663" w:type="pct"/>
            <w:vMerge/>
            <w:tcBorders>
              <w:left w:val="single" w:sz="4" w:space="0" w:color="auto"/>
              <w:bottom w:val="single" w:sz="4" w:space="0" w:color="auto"/>
              <w:right w:val="single" w:sz="4" w:space="0" w:color="auto"/>
            </w:tcBorders>
          </w:tcPr>
          <w:p w14:paraId="2B99A003" w14:textId="77777777" w:rsidR="00613934" w:rsidRPr="00DB5275" w:rsidRDefault="00613934" w:rsidP="00130522">
            <w:pPr>
              <w:suppressAutoHyphens/>
              <w:jc w:val="center"/>
              <w:rPr>
                <w:color w:val="000000"/>
                <w:sz w:val="28"/>
                <w:szCs w:val="28"/>
              </w:rPr>
            </w:pPr>
          </w:p>
        </w:tc>
      </w:tr>
      <w:tr w:rsidR="00613934" w:rsidRPr="00CB690D" w14:paraId="729D3CF1" w14:textId="77777777" w:rsidTr="00130522">
        <w:trPr>
          <w:trHeight w:val="463"/>
        </w:trPr>
        <w:tc>
          <w:tcPr>
            <w:tcW w:w="5000" w:type="pct"/>
            <w:gridSpan w:val="9"/>
            <w:tcBorders>
              <w:top w:val="single" w:sz="4" w:space="0" w:color="auto"/>
              <w:left w:val="single" w:sz="4" w:space="0" w:color="auto"/>
              <w:bottom w:val="single" w:sz="4" w:space="0" w:color="auto"/>
              <w:right w:val="single" w:sz="4" w:space="0" w:color="auto"/>
            </w:tcBorders>
          </w:tcPr>
          <w:p w14:paraId="6EEC198E" w14:textId="77777777" w:rsidR="00613934" w:rsidRPr="009E7978" w:rsidRDefault="00613934" w:rsidP="00130522">
            <w:pPr>
              <w:suppressAutoHyphens/>
              <w:jc w:val="center"/>
              <w:rPr>
                <w:b/>
                <w:i/>
                <w:color w:val="000000"/>
              </w:rPr>
            </w:pPr>
            <w:r w:rsidRPr="009E7978">
              <w:rPr>
                <w:b/>
                <w:i/>
                <w:color w:val="000000"/>
              </w:rPr>
              <w:t>Раздел 1. Математический анализ</w:t>
            </w:r>
          </w:p>
        </w:tc>
      </w:tr>
      <w:tr w:rsidR="00613934" w:rsidRPr="00CB690D" w14:paraId="2F2FD932" w14:textId="77777777" w:rsidTr="00130522">
        <w:trPr>
          <w:trHeight w:val="862"/>
        </w:trPr>
        <w:tc>
          <w:tcPr>
            <w:tcW w:w="267" w:type="pct"/>
            <w:tcBorders>
              <w:top w:val="single" w:sz="4" w:space="0" w:color="auto"/>
              <w:left w:val="single" w:sz="4" w:space="0" w:color="auto"/>
              <w:bottom w:val="single" w:sz="4" w:space="0" w:color="auto"/>
              <w:right w:val="single" w:sz="4" w:space="0" w:color="auto"/>
            </w:tcBorders>
            <w:hideMark/>
          </w:tcPr>
          <w:p w14:paraId="1537DA2C" w14:textId="77777777" w:rsidR="00613934" w:rsidRPr="008D4AB1" w:rsidRDefault="00613934" w:rsidP="00130522">
            <w:pPr>
              <w:suppressAutoHyphens/>
              <w:jc w:val="center"/>
            </w:pPr>
            <w:r w:rsidRPr="008D4AB1">
              <w:t>1</w:t>
            </w:r>
          </w:p>
        </w:tc>
        <w:tc>
          <w:tcPr>
            <w:tcW w:w="760" w:type="pct"/>
            <w:tcBorders>
              <w:top w:val="single" w:sz="4" w:space="0" w:color="auto"/>
              <w:left w:val="single" w:sz="4" w:space="0" w:color="auto"/>
              <w:bottom w:val="single" w:sz="4" w:space="0" w:color="auto"/>
              <w:right w:val="single" w:sz="4" w:space="0" w:color="auto"/>
            </w:tcBorders>
            <w:hideMark/>
          </w:tcPr>
          <w:p w14:paraId="1AB97DC3" w14:textId="77777777" w:rsidR="00613934" w:rsidRPr="00EA7EFF" w:rsidRDefault="00613934" w:rsidP="00130522">
            <w:pPr>
              <w:pStyle w:val="a7"/>
              <w:suppressAutoHyphens/>
              <w:adjustRightInd w:val="0"/>
              <w:spacing w:line="240" w:lineRule="auto"/>
              <w:ind w:left="0" w:firstLine="0"/>
              <w:jc w:val="left"/>
              <w:rPr>
                <w:sz w:val="24"/>
                <w:szCs w:val="24"/>
              </w:rPr>
            </w:pPr>
            <w:r w:rsidRPr="00EA7EFF">
              <w:rPr>
                <w:sz w:val="24"/>
                <w:szCs w:val="24"/>
              </w:rPr>
              <w:t xml:space="preserve">Числовые множества и </w:t>
            </w:r>
          </w:p>
          <w:p w14:paraId="591A6905" w14:textId="77777777" w:rsidR="00613934" w:rsidRPr="008D4AB1" w:rsidRDefault="00613934" w:rsidP="00130522">
            <w:pPr>
              <w:pStyle w:val="a7"/>
              <w:suppressAutoHyphens/>
              <w:adjustRightInd w:val="0"/>
              <w:spacing w:line="240" w:lineRule="auto"/>
              <w:ind w:left="0" w:firstLine="0"/>
              <w:jc w:val="left"/>
              <w:rPr>
                <w:sz w:val="24"/>
                <w:szCs w:val="24"/>
              </w:rPr>
            </w:pPr>
            <w:r w:rsidRPr="00EA7EFF">
              <w:rPr>
                <w:sz w:val="24"/>
                <w:szCs w:val="24"/>
              </w:rPr>
              <w:t>функции</w:t>
            </w:r>
          </w:p>
        </w:tc>
        <w:tc>
          <w:tcPr>
            <w:tcW w:w="443" w:type="pct"/>
            <w:tcBorders>
              <w:top w:val="single" w:sz="4" w:space="0" w:color="auto"/>
              <w:left w:val="single" w:sz="4" w:space="0" w:color="auto"/>
              <w:bottom w:val="single" w:sz="4" w:space="0" w:color="auto"/>
              <w:right w:val="single" w:sz="4" w:space="0" w:color="auto"/>
            </w:tcBorders>
          </w:tcPr>
          <w:p w14:paraId="653BD415" w14:textId="77777777" w:rsidR="00613934" w:rsidRPr="008D4AB1" w:rsidRDefault="00613934" w:rsidP="00130522">
            <w:pPr>
              <w:jc w:val="center"/>
              <w:rPr>
                <w:lang w:val="en-US"/>
              </w:rPr>
            </w:pPr>
            <w:r>
              <w:t>10</w:t>
            </w:r>
          </w:p>
        </w:tc>
        <w:tc>
          <w:tcPr>
            <w:tcW w:w="509" w:type="pct"/>
            <w:tcBorders>
              <w:top w:val="single" w:sz="4" w:space="0" w:color="auto"/>
              <w:left w:val="single" w:sz="4" w:space="0" w:color="auto"/>
              <w:bottom w:val="single" w:sz="4" w:space="0" w:color="auto"/>
              <w:right w:val="single" w:sz="4" w:space="0" w:color="auto"/>
            </w:tcBorders>
          </w:tcPr>
          <w:p w14:paraId="43441FB7" w14:textId="77777777" w:rsidR="00613934" w:rsidRPr="008D4AB1" w:rsidRDefault="00613934" w:rsidP="00130522">
            <w:pPr>
              <w:suppressAutoHyphens/>
              <w:jc w:val="center"/>
            </w:pPr>
            <w:r>
              <w:t>2</w:t>
            </w:r>
          </w:p>
        </w:tc>
        <w:tc>
          <w:tcPr>
            <w:tcW w:w="373" w:type="pct"/>
            <w:tcBorders>
              <w:top w:val="single" w:sz="4" w:space="0" w:color="auto"/>
              <w:left w:val="single" w:sz="4" w:space="0" w:color="auto"/>
              <w:bottom w:val="single" w:sz="4" w:space="0" w:color="auto"/>
              <w:right w:val="single" w:sz="4" w:space="0" w:color="auto"/>
            </w:tcBorders>
          </w:tcPr>
          <w:p w14:paraId="27819383" w14:textId="77777777" w:rsidR="00613934" w:rsidRPr="008D4AB1" w:rsidRDefault="00613934" w:rsidP="00130522">
            <w:pPr>
              <w:suppressAutoHyphens/>
              <w:jc w:val="center"/>
              <w:rPr>
                <w:lang w:val="en-US"/>
              </w:rPr>
            </w:pPr>
            <w:r>
              <w:t>2</w:t>
            </w:r>
          </w:p>
        </w:tc>
        <w:tc>
          <w:tcPr>
            <w:tcW w:w="647" w:type="pct"/>
            <w:tcBorders>
              <w:top w:val="single" w:sz="4" w:space="0" w:color="auto"/>
              <w:left w:val="single" w:sz="4" w:space="0" w:color="auto"/>
              <w:bottom w:val="single" w:sz="4" w:space="0" w:color="auto"/>
              <w:right w:val="single" w:sz="4" w:space="0" w:color="auto"/>
            </w:tcBorders>
          </w:tcPr>
          <w:p w14:paraId="3104CEE0" w14:textId="77777777" w:rsidR="00613934" w:rsidRPr="008D4AB1" w:rsidRDefault="00613934" w:rsidP="00130522">
            <w:pPr>
              <w:suppressAutoHyphens/>
              <w:jc w:val="center"/>
              <w:rPr>
                <w:lang w:val="en-US"/>
              </w:rPr>
            </w:pPr>
          </w:p>
        </w:tc>
        <w:tc>
          <w:tcPr>
            <w:tcW w:w="646" w:type="pct"/>
            <w:tcBorders>
              <w:top w:val="single" w:sz="4" w:space="0" w:color="auto"/>
              <w:left w:val="single" w:sz="4" w:space="0" w:color="auto"/>
              <w:bottom w:val="single" w:sz="4" w:space="0" w:color="auto"/>
              <w:right w:val="single" w:sz="4" w:space="0" w:color="auto"/>
            </w:tcBorders>
          </w:tcPr>
          <w:p w14:paraId="20812964" w14:textId="77777777" w:rsidR="00613934" w:rsidRPr="008D4AB1" w:rsidRDefault="00613934" w:rsidP="00130522">
            <w:pPr>
              <w:suppressAutoHyphens/>
              <w:jc w:val="center"/>
              <w:rPr>
                <w:lang w:val="en-US"/>
              </w:rPr>
            </w:pPr>
          </w:p>
        </w:tc>
        <w:tc>
          <w:tcPr>
            <w:tcW w:w="692" w:type="pct"/>
            <w:tcBorders>
              <w:top w:val="single" w:sz="4" w:space="0" w:color="auto"/>
              <w:left w:val="single" w:sz="4" w:space="0" w:color="auto"/>
              <w:bottom w:val="single" w:sz="4" w:space="0" w:color="auto"/>
              <w:right w:val="single" w:sz="4" w:space="0" w:color="auto"/>
            </w:tcBorders>
          </w:tcPr>
          <w:p w14:paraId="161D95C8" w14:textId="77777777" w:rsidR="00613934" w:rsidRPr="004C60EF" w:rsidRDefault="00613934" w:rsidP="00130522">
            <w:pPr>
              <w:suppressAutoHyphens/>
              <w:jc w:val="center"/>
            </w:pPr>
            <w:r>
              <w:t>8</w:t>
            </w:r>
          </w:p>
        </w:tc>
        <w:tc>
          <w:tcPr>
            <w:tcW w:w="663" w:type="pct"/>
            <w:vMerge w:val="restart"/>
            <w:tcBorders>
              <w:top w:val="single" w:sz="4" w:space="0" w:color="auto"/>
              <w:left w:val="single" w:sz="4" w:space="0" w:color="auto"/>
              <w:right w:val="single" w:sz="4" w:space="0" w:color="auto"/>
            </w:tcBorders>
          </w:tcPr>
          <w:p w14:paraId="0807D2D5" w14:textId="77777777" w:rsidR="00613934" w:rsidRPr="008D4AB1" w:rsidRDefault="00613934" w:rsidP="00130522">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613934" w:rsidRPr="00CB690D" w14:paraId="657D4B7A" w14:textId="77777777" w:rsidTr="00130522">
        <w:tc>
          <w:tcPr>
            <w:tcW w:w="267" w:type="pct"/>
            <w:tcBorders>
              <w:top w:val="single" w:sz="4" w:space="0" w:color="auto"/>
              <w:left w:val="single" w:sz="4" w:space="0" w:color="auto"/>
              <w:bottom w:val="single" w:sz="4" w:space="0" w:color="auto"/>
              <w:right w:val="single" w:sz="4" w:space="0" w:color="auto"/>
            </w:tcBorders>
            <w:hideMark/>
          </w:tcPr>
          <w:p w14:paraId="59AC2642" w14:textId="77777777" w:rsidR="00613934" w:rsidRPr="008D4AB1" w:rsidRDefault="00613934" w:rsidP="00130522">
            <w:pPr>
              <w:suppressAutoHyphens/>
              <w:jc w:val="center"/>
            </w:pPr>
            <w:r w:rsidRPr="008D4AB1">
              <w:t>2</w:t>
            </w:r>
          </w:p>
        </w:tc>
        <w:tc>
          <w:tcPr>
            <w:tcW w:w="760" w:type="pct"/>
            <w:tcBorders>
              <w:top w:val="single" w:sz="4" w:space="0" w:color="auto"/>
              <w:left w:val="single" w:sz="4" w:space="0" w:color="auto"/>
              <w:bottom w:val="single" w:sz="4" w:space="0" w:color="auto"/>
              <w:right w:val="single" w:sz="4" w:space="0" w:color="auto"/>
            </w:tcBorders>
            <w:hideMark/>
          </w:tcPr>
          <w:p w14:paraId="3C449CAD" w14:textId="77777777" w:rsidR="00613934" w:rsidRPr="008D4AB1" w:rsidRDefault="00613934" w:rsidP="00130522">
            <w:pPr>
              <w:pStyle w:val="a7"/>
              <w:suppressAutoHyphens/>
              <w:adjustRightInd w:val="0"/>
              <w:spacing w:line="240" w:lineRule="auto"/>
              <w:ind w:left="0" w:firstLine="0"/>
              <w:jc w:val="left"/>
              <w:rPr>
                <w:sz w:val="24"/>
                <w:szCs w:val="24"/>
              </w:rPr>
            </w:pPr>
            <w:r w:rsidRPr="008D4AB1">
              <w:rPr>
                <w:sz w:val="24"/>
                <w:szCs w:val="24"/>
              </w:rPr>
              <w:t xml:space="preserve">Предел и непрерывность </w:t>
            </w:r>
          </w:p>
        </w:tc>
        <w:tc>
          <w:tcPr>
            <w:tcW w:w="443" w:type="pct"/>
            <w:tcBorders>
              <w:top w:val="single" w:sz="4" w:space="0" w:color="auto"/>
              <w:left w:val="single" w:sz="4" w:space="0" w:color="auto"/>
              <w:bottom w:val="single" w:sz="4" w:space="0" w:color="auto"/>
              <w:right w:val="single" w:sz="4" w:space="0" w:color="auto"/>
            </w:tcBorders>
          </w:tcPr>
          <w:p w14:paraId="2F3B6580" w14:textId="77777777" w:rsidR="00613934" w:rsidRPr="008D4AB1" w:rsidRDefault="00613934" w:rsidP="00130522">
            <w:pPr>
              <w:jc w:val="center"/>
              <w:rPr>
                <w:lang w:val="en-US"/>
              </w:rPr>
            </w:pPr>
            <w:r>
              <w:t>14</w:t>
            </w:r>
          </w:p>
        </w:tc>
        <w:tc>
          <w:tcPr>
            <w:tcW w:w="509" w:type="pct"/>
            <w:tcBorders>
              <w:top w:val="single" w:sz="4" w:space="0" w:color="auto"/>
              <w:left w:val="single" w:sz="4" w:space="0" w:color="auto"/>
              <w:bottom w:val="single" w:sz="4" w:space="0" w:color="auto"/>
              <w:right w:val="single" w:sz="4" w:space="0" w:color="auto"/>
            </w:tcBorders>
          </w:tcPr>
          <w:p w14:paraId="14B1B260" w14:textId="77777777" w:rsidR="00613934" w:rsidRPr="00357973" w:rsidRDefault="00613934" w:rsidP="00130522">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0014BC4F" w14:textId="77777777" w:rsidR="00613934" w:rsidRPr="00195F12" w:rsidRDefault="00613934" w:rsidP="00130522">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3688D55A" w14:textId="77777777" w:rsidR="00613934" w:rsidRPr="008D4AB1" w:rsidRDefault="00613934" w:rsidP="00130522">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14:paraId="3A6DAF72" w14:textId="77777777" w:rsidR="00613934" w:rsidRPr="008D4AB1" w:rsidRDefault="00613934" w:rsidP="00130522">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14:paraId="1CF0700C" w14:textId="77777777" w:rsidR="00613934" w:rsidRPr="004C60EF" w:rsidRDefault="00613934" w:rsidP="00130522">
            <w:pPr>
              <w:suppressAutoHyphens/>
              <w:jc w:val="center"/>
            </w:pPr>
            <w:r>
              <w:t>10</w:t>
            </w:r>
          </w:p>
        </w:tc>
        <w:tc>
          <w:tcPr>
            <w:tcW w:w="663" w:type="pct"/>
            <w:vMerge/>
            <w:tcBorders>
              <w:left w:val="single" w:sz="4" w:space="0" w:color="auto"/>
              <w:right w:val="single" w:sz="4" w:space="0" w:color="auto"/>
            </w:tcBorders>
          </w:tcPr>
          <w:p w14:paraId="4F0748B6" w14:textId="77777777" w:rsidR="00613934" w:rsidRPr="008D4AB1" w:rsidRDefault="00613934" w:rsidP="00130522">
            <w:pPr>
              <w:suppressAutoHyphens/>
              <w:jc w:val="center"/>
            </w:pPr>
          </w:p>
        </w:tc>
      </w:tr>
      <w:tr w:rsidR="00613934" w:rsidRPr="00CB690D" w14:paraId="7738B49C" w14:textId="77777777" w:rsidTr="00130522">
        <w:tc>
          <w:tcPr>
            <w:tcW w:w="267" w:type="pct"/>
            <w:tcBorders>
              <w:top w:val="single" w:sz="4" w:space="0" w:color="auto"/>
              <w:left w:val="single" w:sz="4" w:space="0" w:color="auto"/>
              <w:bottom w:val="single" w:sz="4" w:space="0" w:color="auto"/>
              <w:right w:val="single" w:sz="4" w:space="0" w:color="auto"/>
            </w:tcBorders>
            <w:hideMark/>
          </w:tcPr>
          <w:p w14:paraId="12C56D9A" w14:textId="77777777" w:rsidR="00613934" w:rsidRPr="008D4AB1" w:rsidRDefault="00613934" w:rsidP="00130522">
            <w:pPr>
              <w:suppressAutoHyphens/>
              <w:jc w:val="center"/>
            </w:pPr>
            <w:r w:rsidRPr="008D4AB1">
              <w:t>3</w:t>
            </w:r>
          </w:p>
        </w:tc>
        <w:tc>
          <w:tcPr>
            <w:tcW w:w="760" w:type="pct"/>
            <w:tcBorders>
              <w:top w:val="single" w:sz="4" w:space="0" w:color="auto"/>
              <w:left w:val="single" w:sz="4" w:space="0" w:color="auto"/>
              <w:bottom w:val="single" w:sz="4" w:space="0" w:color="auto"/>
              <w:right w:val="single" w:sz="4" w:space="0" w:color="auto"/>
            </w:tcBorders>
            <w:hideMark/>
          </w:tcPr>
          <w:p w14:paraId="3B0A5E19" w14:textId="77777777" w:rsidR="00613934" w:rsidRPr="008D4AB1" w:rsidRDefault="00613934" w:rsidP="00130522">
            <w:pPr>
              <w:suppressAutoHyphens/>
              <w:adjustRightInd w:val="0"/>
            </w:pPr>
            <w:r w:rsidRPr="008D4AB1">
              <w:t>Дифференциальное 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14:paraId="17C8C4EB" w14:textId="77777777" w:rsidR="00613934" w:rsidRPr="008D4AB1" w:rsidRDefault="00613934" w:rsidP="00130522">
            <w:pPr>
              <w:suppressAutoHyphens/>
              <w:jc w:val="center"/>
            </w:pPr>
            <w:r>
              <w:t>26</w:t>
            </w:r>
          </w:p>
        </w:tc>
        <w:tc>
          <w:tcPr>
            <w:tcW w:w="509" w:type="pct"/>
            <w:tcBorders>
              <w:top w:val="single" w:sz="4" w:space="0" w:color="auto"/>
              <w:left w:val="single" w:sz="4" w:space="0" w:color="auto"/>
              <w:bottom w:val="single" w:sz="4" w:space="0" w:color="auto"/>
              <w:right w:val="single" w:sz="4" w:space="0" w:color="auto"/>
            </w:tcBorders>
          </w:tcPr>
          <w:p w14:paraId="0C372B10" w14:textId="77777777" w:rsidR="00613934" w:rsidRPr="008D4AB1" w:rsidRDefault="00613934" w:rsidP="00130522">
            <w:pPr>
              <w:suppressAutoHyphens/>
              <w:jc w:val="center"/>
              <w:rPr>
                <w:lang w:val="en-US"/>
              </w:rPr>
            </w:pPr>
            <w:r>
              <w:t>8</w:t>
            </w:r>
          </w:p>
        </w:tc>
        <w:tc>
          <w:tcPr>
            <w:tcW w:w="373" w:type="pct"/>
            <w:tcBorders>
              <w:top w:val="single" w:sz="4" w:space="0" w:color="auto"/>
              <w:left w:val="single" w:sz="4" w:space="0" w:color="auto"/>
              <w:bottom w:val="single" w:sz="4" w:space="0" w:color="auto"/>
              <w:right w:val="single" w:sz="4" w:space="0" w:color="auto"/>
            </w:tcBorders>
          </w:tcPr>
          <w:p w14:paraId="3B7BC76D" w14:textId="77777777" w:rsidR="00613934" w:rsidRPr="008D4AB1" w:rsidRDefault="00613934" w:rsidP="00130522">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169E666F" w14:textId="77777777" w:rsidR="00613934" w:rsidRPr="008D4AB1" w:rsidRDefault="00613934" w:rsidP="00130522">
            <w:pPr>
              <w:suppressAutoHyphens/>
              <w:jc w:val="center"/>
              <w:rPr>
                <w:lang w:val="en-US"/>
              </w:rPr>
            </w:pPr>
            <w:r>
              <w:t>4</w:t>
            </w:r>
          </w:p>
        </w:tc>
        <w:tc>
          <w:tcPr>
            <w:tcW w:w="646" w:type="pct"/>
            <w:tcBorders>
              <w:top w:val="single" w:sz="4" w:space="0" w:color="auto"/>
              <w:left w:val="single" w:sz="4" w:space="0" w:color="auto"/>
              <w:bottom w:val="single" w:sz="4" w:space="0" w:color="auto"/>
              <w:right w:val="single" w:sz="4" w:space="0" w:color="auto"/>
            </w:tcBorders>
          </w:tcPr>
          <w:p w14:paraId="55CC6EE3" w14:textId="77777777" w:rsidR="00613934" w:rsidRPr="008D4AB1" w:rsidRDefault="00613934" w:rsidP="00130522">
            <w:pPr>
              <w:suppressAutoHyphens/>
              <w:jc w:val="center"/>
              <w:rPr>
                <w:lang w:val="en-US"/>
              </w:rPr>
            </w:pPr>
            <w:r>
              <w:t>2</w:t>
            </w:r>
          </w:p>
        </w:tc>
        <w:tc>
          <w:tcPr>
            <w:tcW w:w="692" w:type="pct"/>
            <w:tcBorders>
              <w:top w:val="single" w:sz="4" w:space="0" w:color="auto"/>
              <w:left w:val="single" w:sz="4" w:space="0" w:color="auto"/>
              <w:bottom w:val="single" w:sz="4" w:space="0" w:color="auto"/>
              <w:right w:val="single" w:sz="4" w:space="0" w:color="auto"/>
            </w:tcBorders>
          </w:tcPr>
          <w:p w14:paraId="1EC6EE02" w14:textId="77777777" w:rsidR="00613934" w:rsidRPr="004C60EF" w:rsidRDefault="00613934" w:rsidP="00130522">
            <w:pPr>
              <w:suppressAutoHyphens/>
              <w:jc w:val="center"/>
            </w:pPr>
            <w:r>
              <w:t>18</w:t>
            </w:r>
          </w:p>
        </w:tc>
        <w:tc>
          <w:tcPr>
            <w:tcW w:w="663" w:type="pct"/>
            <w:vMerge/>
            <w:tcBorders>
              <w:left w:val="single" w:sz="4" w:space="0" w:color="auto"/>
              <w:right w:val="single" w:sz="4" w:space="0" w:color="auto"/>
            </w:tcBorders>
          </w:tcPr>
          <w:p w14:paraId="50A579A6" w14:textId="77777777" w:rsidR="00613934" w:rsidRPr="008D4AB1" w:rsidRDefault="00613934" w:rsidP="00130522">
            <w:pPr>
              <w:suppressAutoHyphens/>
              <w:jc w:val="center"/>
            </w:pPr>
          </w:p>
        </w:tc>
      </w:tr>
      <w:tr w:rsidR="00613934" w:rsidRPr="00CB690D" w14:paraId="7EC9340D" w14:textId="77777777" w:rsidTr="00130522">
        <w:trPr>
          <w:trHeight w:val="1154"/>
        </w:trPr>
        <w:tc>
          <w:tcPr>
            <w:tcW w:w="267" w:type="pct"/>
            <w:tcBorders>
              <w:top w:val="single" w:sz="4" w:space="0" w:color="auto"/>
              <w:left w:val="single" w:sz="4" w:space="0" w:color="auto"/>
              <w:bottom w:val="single" w:sz="4" w:space="0" w:color="auto"/>
              <w:right w:val="single" w:sz="4" w:space="0" w:color="auto"/>
            </w:tcBorders>
          </w:tcPr>
          <w:p w14:paraId="5575C6AC" w14:textId="77777777" w:rsidR="00613934" w:rsidRPr="008D4AB1" w:rsidRDefault="00613934" w:rsidP="00130522">
            <w:pPr>
              <w:suppressAutoHyphens/>
              <w:spacing w:before="120" w:after="120"/>
              <w:jc w:val="center"/>
            </w:pPr>
            <w:r w:rsidRPr="008D4AB1">
              <w:t>4</w:t>
            </w:r>
          </w:p>
        </w:tc>
        <w:tc>
          <w:tcPr>
            <w:tcW w:w="760" w:type="pct"/>
            <w:tcBorders>
              <w:top w:val="single" w:sz="4" w:space="0" w:color="auto"/>
              <w:left w:val="single" w:sz="4" w:space="0" w:color="auto"/>
              <w:bottom w:val="single" w:sz="4" w:space="0" w:color="auto"/>
              <w:right w:val="single" w:sz="4" w:space="0" w:color="auto"/>
            </w:tcBorders>
            <w:hideMark/>
          </w:tcPr>
          <w:p w14:paraId="22539405" w14:textId="77777777" w:rsidR="00613934" w:rsidRPr="008D4AB1" w:rsidRDefault="00613934" w:rsidP="00130522">
            <w:pPr>
              <w:pStyle w:val="a7"/>
              <w:tabs>
                <w:tab w:val="center" w:pos="8222"/>
                <w:tab w:val="center" w:pos="8505"/>
                <w:tab w:val="right" w:pos="9356"/>
              </w:tabs>
              <w:suppressAutoHyphens/>
              <w:spacing w:line="240" w:lineRule="auto"/>
              <w:ind w:left="0" w:firstLine="0"/>
              <w:jc w:val="left"/>
              <w:rPr>
                <w:sz w:val="24"/>
                <w:szCs w:val="24"/>
              </w:rPr>
            </w:pPr>
            <w:r>
              <w:rPr>
                <w:sz w:val="24"/>
                <w:szCs w:val="24"/>
              </w:rPr>
              <w:t xml:space="preserve">Интегральное </w:t>
            </w:r>
            <w:r w:rsidRPr="003B1D18">
              <w:rPr>
                <w:sz w:val="24"/>
                <w:szCs w:val="24"/>
              </w:rPr>
              <w:t>исчисление функций одной переменной</w:t>
            </w:r>
          </w:p>
        </w:tc>
        <w:tc>
          <w:tcPr>
            <w:tcW w:w="443" w:type="pct"/>
            <w:tcBorders>
              <w:top w:val="single" w:sz="4" w:space="0" w:color="auto"/>
              <w:left w:val="single" w:sz="4" w:space="0" w:color="auto"/>
              <w:bottom w:val="single" w:sz="4" w:space="0" w:color="auto"/>
              <w:right w:val="single" w:sz="4" w:space="0" w:color="auto"/>
            </w:tcBorders>
          </w:tcPr>
          <w:p w14:paraId="7B624DFE" w14:textId="77777777" w:rsidR="00613934" w:rsidRPr="008D4AB1" w:rsidRDefault="00613934" w:rsidP="00130522">
            <w:pPr>
              <w:suppressAutoHyphens/>
              <w:jc w:val="center"/>
              <w:rPr>
                <w:lang w:val="en-US"/>
              </w:rPr>
            </w:pPr>
            <w:r>
              <w:t>22</w:t>
            </w:r>
          </w:p>
        </w:tc>
        <w:tc>
          <w:tcPr>
            <w:tcW w:w="509" w:type="pct"/>
            <w:tcBorders>
              <w:top w:val="single" w:sz="4" w:space="0" w:color="auto"/>
              <w:left w:val="single" w:sz="4" w:space="0" w:color="auto"/>
              <w:bottom w:val="single" w:sz="4" w:space="0" w:color="auto"/>
              <w:right w:val="single" w:sz="4" w:space="0" w:color="auto"/>
            </w:tcBorders>
          </w:tcPr>
          <w:p w14:paraId="055702BC" w14:textId="77777777" w:rsidR="00613934" w:rsidRPr="008D4AB1" w:rsidRDefault="00613934" w:rsidP="00130522">
            <w:pPr>
              <w:suppressAutoHyphens/>
              <w:jc w:val="center"/>
              <w:rPr>
                <w:lang w:val="en-US"/>
              </w:rPr>
            </w:pPr>
            <w:r>
              <w:t>6</w:t>
            </w:r>
          </w:p>
        </w:tc>
        <w:tc>
          <w:tcPr>
            <w:tcW w:w="373" w:type="pct"/>
            <w:tcBorders>
              <w:top w:val="single" w:sz="4" w:space="0" w:color="auto"/>
              <w:left w:val="single" w:sz="4" w:space="0" w:color="auto"/>
              <w:bottom w:val="single" w:sz="4" w:space="0" w:color="auto"/>
              <w:right w:val="single" w:sz="4" w:space="0" w:color="auto"/>
            </w:tcBorders>
          </w:tcPr>
          <w:p w14:paraId="7610AAB4" w14:textId="77777777" w:rsidR="00613934" w:rsidRPr="008D4AB1" w:rsidRDefault="00613934" w:rsidP="00130522">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7871B55F" w14:textId="77777777" w:rsidR="00613934" w:rsidRPr="008D4AB1" w:rsidRDefault="00613934" w:rsidP="00130522">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14:paraId="3D47F2A0" w14:textId="77777777" w:rsidR="00613934" w:rsidRPr="008D4AB1" w:rsidRDefault="00613934" w:rsidP="00130522">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0C33BA5F" w14:textId="77777777" w:rsidR="00613934" w:rsidRPr="004C60EF" w:rsidRDefault="00613934" w:rsidP="00130522">
            <w:pPr>
              <w:suppressAutoHyphens/>
              <w:jc w:val="center"/>
            </w:pPr>
            <w:r>
              <w:t>16</w:t>
            </w:r>
          </w:p>
        </w:tc>
        <w:tc>
          <w:tcPr>
            <w:tcW w:w="663" w:type="pct"/>
            <w:vMerge/>
            <w:tcBorders>
              <w:left w:val="single" w:sz="4" w:space="0" w:color="auto"/>
              <w:right w:val="single" w:sz="4" w:space="0" w:color="auto"/>
            </w:tcBorders>
          </w:tcPr>
          <w:p w14:paraId="3781849C" w14:textId="77777777" w:rsidR="00613934" w:rsidRPr="008D4AB1" w:rsidRDefault="00613934" w:rsidP="00130522">
            <w:pPr>
              <w:suppressAutoHyphens/>
              <w:spacing w:before="120" w:after="120"/>
              <w:jc w:val="center"/>
            </w:pPr>
          </w:p>
        </w:tc>
      </w:tr>
      <w:tr w:rsidR="00613934" w:rsidRPr="00CB690D" w14:paraId="6BED7205" w14:textId="77777777" w:rsidTr="00130522">
        <w:tc>
          <w:tcPr>
            <w:tcW w:w="267" w:type="pct"/>
            <w:tcBorders>
              <w:top w:val="single" w:sz="4" w:space="0" w:color="auto"/>
              <w:left w:val="single" w:sz="4" w:space="0" w:color="auto"/>
              <w:bottom w:val="single" w:sz="4" w:space="0" w:color="auto"/>
              <w:right w:val="single" w:sz="4" w:space="0" w:color="auto"/>
            </w:tcBorders>
          </w:tcPr>
          <w:p w14:paraId="07DEDFB2" w14:textId="77777777" w:rsidR="00613934" w:rsidRPr="00243A5E" w:rsidRDefault="00613934" w:rsidP="00130522">
            <w:pPr>
              <w:suppressAutoHyphens/>
              <w:spacing w:before="120" w:after="120"/>
              <w:jc w:val="center"/>
            </w:pPr>
            <w:r w:rsidRPr="00243A5E">
              <w:t>5</w:t>
            </w:r>
          </w:p>
        </w:tc>
        <w:tc>
          <w:tcPr>
            <w:tcW w:w="760" w:type="pct"/>
            <w:tcBorders>
              <w:top w:val="single" w:sz="4" w:space="0" w:color="auto"/>
              <w:left w:val="single" w:sz="4" w:space="0" w:color="auto"/>
              <w:bottom w:val="single" w:sz="4" w:space="0" w:color="auto"/>
              <w:right w:val="single" w:sz="4" w:space="0" w:color="auto"/>
            </w:tcBorders>
          </w:tcPr>
          <w:p w14:paraId="0C3864A4" w14:textId="77777777" w:rsidR="00613934" w:rsidRPr="00243A5E" w:rsidRDefault="00613934" w:rsidP="00130522">
            <w:pPr>
              <w:tabs>
                <w:tab w:val="center" w:pos="8222"/>
                <w:tab w:val="center" w:pos="8505"/>
                <w:tab w:val="right" w:pos="9356"/>
              </w:tabs>
              <w:suppressAutoHyphens/>
            </w:pPr>
            <w:r w:rsidRPr="00243A5E">
              <w:t>Функции нескольких переменных</w:t>
            </w:r>
          </w:p>
        </w:tc>
        <w:tc>
          <w:tcPr>
            <w:tcW w:w="443" w:type="pct"/>
            <w:tcBorders>
              <w:top w:val="single" w:sz="4" w:space="0" w:color="auto"/>
              <w:left w:val="single" w:sz="4" w:space="0" w:color="auto"/>
              <w:bottom w:val="single" w:sz="4" w:space="0" w:color="auto"/>
              <w:right w:val="single" w:sz="4" w:space="0" w:color="auto"/>
            </w:tcBorders>
          </w:tcPr>
          <w:p w14:paraId="6A79AB29" w14:textId="77777777" w:rsidR="00613934" w:rsidRPr="00243A5E" w:rsidRDefault="00613934" w:rsidP="00130522">
            <w:pPr>
              <w:suppressAutoHyphens/>
              <w:jc w:val="center"/>
            </w:pPr>
            <w:r>
              <w:t>20</w:t>
            </w:r>
          </w:p>
        </w:tc>
        <w:tc>
          <w:tcPr>
            <w:tcW w:w="509" w:type="pct"/>
            <w:tcBorders>
              <w:top w:val="single" w:sz="4" w:space="0" w:color="auto"/>
              <w:left w:val="single" w:sz="4" w:space="0" w:color="auto"/>
              <w:bottom w:val="single" w:sz="4" w:space="0" w:color="auto"/>
              <w:right w:val="single" w:sz="4" w:space="0" w:color="auto"/>
            </w:tcBorders>
          </w:tcPr>
          <w:p w14:paraId="58A83DF4" w14:textId="77777777" w:rsidR="00613934" w:rsidRPr="00243A5E" w:rsidRDefault="00613934" w:rsidP="00130522">
            <w:pPr>
              <w:suppressAutoHyphens/>
              <w:jc w:val="center"/>
              <w:rPr>
                <w:lang w:val="en-US"/>
              </w:rPr>
            </w:pPr>
            <w:r>
              <w:t>6</w:t>
            </w:r>
          </w:p>
        </w:tc>
        <w:tc>
          <w:tcPr>
            <w:tcW w:w="373" w:type="pct"/>
            <w:tcBorders>
              <w:top w:val="single" w:sz="4" w:space="0" w:color="auto"/>
              <w:left w:val="single" w:sz="4" w:space="0" w:color="auto"/>
              <w:bottom w:val="single" w:sz="4" w:space="0" w:color="auto"/>
              <w:right w:val="single" w:sz="4" w:space="0" w:color="auto"/>
            </w:tcBorders>
          </w:tcPr>
          <w:p w14:paraId="495D8F5C" w14:textId="77777777" w:rsidR="00613934" w:rsidRPr="00243A5E" w:rsidRDefault="00613934" w:rsidP="00130522">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25518E78" w14:textId="77777777" w:rsidR="00613934" w:rsidRPr="00243A5E" w:rsidRDefault="00613934" w:rsidP="00130522">
            <w:pPr>
              <w:suppressAutoHyphens/>
              <w:jc w:val="center"/>
              <w:rPr>
                <w:lang w:val="en-US"/>
              </w:rPr>
            </w:pPr>
            <w:r>
              <w:t>4</w:t>
            </w:r>
          </w:p>
        </w:tc>
        <w:tc>
          <w:tcPr>
            <w:tcW w:w="646" w:type="pct"/>
            <w:tcBorders>
              <w:top w:val="single" w:sz="4" w:space="0" w:color="auto"/>
              <w:left w:val="single" w:sz="4" w:space="0" w:color="auto"/>
              <w:bottom w:val="single" w:sz="4" w:space="0" w:color="auto"/>
              <w:right w:val="single" w:sz="4" w:space="0" w:color="auto"/>
            </w:tcBorders>
          </w:tcPr>
          <w:p w14:paraId="44D36776" w14:textId="77777777" w:rsidR="00613934" w:rsidRPr="00243A5E" w:rsidRDefault="00613934" w:rsidP="00130522">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7D34F9D9" w14:textId="77777777" w:rsidR="00613934" w:rsidRPr="00D026C8" w:rsidRDefault="00613934" w:rsidP="00130522">
            <w:pPr>
              <w:suppressAutoHyphens/>
              <w:jc w:val="center"/>
              <w:rPr>
                <w:color w:val="FF0000"/>
              </w:rPr>
            </w:pPr>
            <w:r>
              <w:t>14</w:t>
            </w:r>
          </w:p>
        </w:tc>
        <w:tc>
          <w:tcPr>
            <w:tcW w:w="663" w:type="pct"/>
            <w:vMerge/>
            <w:tcBorders>
              <w:left w:val="single" w:sz="4" w:space="0" w:color="auto"/>
              <w:right w:val="single" w:sz="4" w:space="0" w:color="auto"/>
            </w:tcBorders>
          </w:tcPr>
          <w:p w14:paraId="7461EDD1" w14:textId="77777777" w:rsidR="00613934" w:rsidRPr="008D4AB1" w:rsidRDefault="00613934" w:rsidP="00130522">
            <w:pPr>
              <w:suppressAutoHyphens/>
              <w:spacing w:before="120" w:after="120"/>
              <w:jc w:val="center"/>
            </w:pPr>
          </w:p>
        </w:tc>
      </w:tr>
      <w:tr w:rsidR="00613934" w:rsidRPr="00CB690D" w14:paraId="02F93D37" w14:textId="77777777" w:rsidTr="00130522">
        <w:tc>
          <w:tcPr>
            <w:tcW w:w="267" w:type="pct"/>
            <w:tcBorders>
              <w:top w:val="single" w:sz="4" w:space="0" w:color="auto"/>
              <w:left w:val="single" w:sz="4" w:space="0" w:color="auto"/>
              <w:bottom w:val="single" w:sz="4" w:space="0" w:color="auto"/>
              <w:right w:val="single" w:sz="4" w:space="0" w:color="auto"/>
            </w:tcBorders>
          </w:tcPr>
          <w:p w14:paraId="0F3C16D7" w14:textId="77777777" w:rsidR="00613934" w:rsidRPr="008D4AB1" w:rsidRDefault="00613934" w:rsidP="00130522">
            <w:pPr>
              <w:suppressAutoHyphens/>
              <w:jc w:val="center"/>
            </w:pPr>
            <w:r>
              <w:t>6</w:t>
            </w:r>
          </w:p>
        </w:tc>
        <w:tc>
          <w:tcPr>
            <w:tcW w:w="760" w:type="pct"/>
            <w:tcBorders>
              <w:top w:val="single" w:sz="4" w:space="0" w:color="auto"/>
              <w:left w:val="single" w:sz="4" w:space="0" w:color="auto"/>
              <w:bottom w:val="single" w:sz="4" w:space="0" w:color="auto"/>
              <w:right w:val="single" w:sz="4" w:space="0" w:color="auto"/>
            </w:tcBorders>
          </w:tcPr>
          <w:p w14:paraId="0F44F4AD" w14:textId="77777777" w:rsidR="00613934" w:rsidRPr="008D4AB1" w:rsidRDefault="00613934" w:rsidP="00130522">
            <w:pPr>
              <w:tabs>
                <w:tab w:val="left" w:pos="900"/>
                <w:tab w:val="right" w:pos="9356"/>
              </w:tabs>
              <w:suppressAutoHyphens/>
            </w:pPr>
            <w:r>
              <w:t>Числовые ряды</w:t>
            </w:r>
          </w:p>
        </w:tc>
        <w:tc>
          <w:tcPr>
            <w:tcW w:w="443" w:type="pct"/>
            <w:tcBorders>
              <w:top w:val="single" w:sz="4" w:space="0" w:color="auto"/>
              <w:left w:val="single" w:sz="4" w:space="0" w:color="auto"/>
              <w:bottom w:val="single" w:sz="4" w:space="0" w:color="auto"/>
              <w:right w:val="single" w:sz="4" w:space="0" w:color="auto"/>
            </w:tcBorders>
          </w:tcPr>
          <w:p w14:paraId="636B37A9" w14:textId="77777777" w:rsidR="00613934" w:rsidRPr="003134BD" w:rsidRDefault="00613934" w:rsidP="00130522">
            <w:pPr>
              <w:suppressAutoHyphens/>
              <w:jc w:val="center"/>
            </w:pPr>
            <w:r>
              <w:t>6</w:t>
            </w:r>
          </w:p>
        </w:tc>
        <w:tc>
          <w:tcPr>
            <w:tcW w:w="509" w:type="pct"/>
            <w:tcBorders>
              <w:top w:val="single" w:sz="4" w:space="0" w:color="auto"/>
              <w:left w:val="single" w:sz="4" w:space="0" w:color="auto"/>
              <w:bottom w:val="single" w:sz="4" w:space="0" w:color="auto"/>
              <w:right w:val="single" w:sz="4" w:space="0" w:color="auto"/>
            </w:tcBorders>
          </w:tcPr>
          <w:p w14:paraId="23432BAF" w14:textId="77777777" w:rsidR="00613934" w:rsidRPr="00562284" w:rsidRDefault="00613934" w:rsidP="00130522">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62EF9185" w14:textId="77777777" w:rsidR="00613934" w:rsidRPr="008D4AB1" w:rsidRDefault="00613934" w:rsidP="00130522">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1BAE76F5" w14:textId="77777777" w:rsidR="00613934" w:rsidRPr="00562284" w:rsidRDefault="00613934" w:rsidP="00130522">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14:paraId="0F164E1A" w14:textId="77777777" w:rsidR="00613934" w:rsidRPr="00F25A0E" w:rsidRDefault="00613934" w:rsidP="00130522">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14:paraId="65BEFEA7" w14:textId="77777777" w:rsidR="00613934" w:rsidRPr="004C60EF" w:rsidRDefault="00613934" w:rsidP="00130522">
            <w:pPr>
              <w:suppressAutoHyphens/>
              <w:jc w:val="center"/>
            </w:pPr>
            <w:r>
              <w:t>2</w:t>
            </w:r>
          </w:p>
        </w:tc>
        <w:tc>
          <w:tcPr>
            <w:tcW w:w="663" w:type="pct"/>
            <w:vMerge/>
            <w:tcBorders>
              <w:left w:val="single" w:sz="4" w:space="0" w:color="auto"/>
              <w:right w:val="single" w:sz="4" w:space="0" w:color="auto"/>
            </w:tcBorders>
          </w:tcPr>
          <w:p w14:paraId="6B3C4A3F" w14:textId="77777777" w:rsidR="00613934" w:rsidRPr="008D4AB1" w:rsidRDefault="00613934" w:rsidP="00130522">
            <w:pPr>
              <w:suppressAutoHyphens/>
              <w:jc w:val="center"/>
            </w:pPr>
          </w:p>
        </w:tc>
      </w:tr>
      <w:tr w:rsidR="00613934" w:rsidRPr="00CB690D" w14:paraId="03C58916" w14:textId="77777777" w:rsidTr="00130522">
        <w:tc>
          <w:tcPr>
            <w:tcW w:w="267" w:type="pct"/>
            <w:tcBorders>
              <w:top w:val="single" w:sz="4" w:space="0" w:color="auto"/>
              <w:left w:val="single" w:sz="4" w:space="0" w:color="auto"/>
              <w:bottom w:val="single" w:sz="4" w:space="0" w:color="auto"/>
              <w:right w:val="single" w:sz="4" w:space="0" w:color="auto"/>
            </w:tcBorders>
          </w:tcPr>
          <w:p w14:paraId="2EAE10DE" w14:textId="77777777" w:rsidR="00613934" w:rsidRPr="008D4AB1" w:rsidRDefault="00613934" w:rsidP="00130522">
            <w:pPr>
              <w:suppressAutoHyphens/>
              <w:jc w:val="center"/>
            </w:pPr>
            <w:r>
              <w:t>7</w:t>
            </w:r>
          </w:p>
        </w:tc>
        <w:tc>
          <w:tcPr>
            <w:tcW w:w="760" w:type="pct"/>
            <w:tcBorders>
              <w:top w:val="single" w:sz="4" w:space="0" w:color="auto"/>
              <w:left w:val="single" w:sz="4" w:space="0" w:color="auto"/>
              <w:bottom w:val="single" w:sz="4" w:space="0" w:color="auto"/>
              <w:right w:val="single" w:sz="4" w:space="0" w:color="auto"/>
            </w:tcBorders>
          </w:tcPr>
          <w:p w14:paraId="66C9DCBB" w14:textId="77777777" w:rsidR="00613934" w:rsidRPr="008D4AB1" w:rsidRDefault="00613934" w:rsidP="00130522">
            <w:pPr>
              <w:tabs>
                <w:tab w:val="left" w:pos="900"/>
                <w:tab w:val="right" w:pos="9356"/>
              </w:tabs>
              <w:suppressAutoHyphens/>
            </w:pPr>
            <w:r w:rsidRPr="008D4AB1">
              <w:t>Дифференциальные уравнения</w:t>
            </w:r>
          </w:p>
        </w:tc>
        <w:tc>
          <w:tcPr>
            <w:tcW w:w="443" w:type="pct"/>
            <w:tcBorders>
              <w:top w:val="single" w:sz="4" w:space="0" w:color="auto"/>
              <w:left w:val="single" w:sz="4" w:space="0" w:color="auto"/>
              <w:bottom w:val="single" w:sz="4" w:space="0" w:color="auto"/>
              <w:right w:val="single" w:sz="4" w:space="0" w:color="auto"/>
            </w:tcBorders>
          </w:tcPr>
          <w:p w14:paraId="6925D8BC" w14:textId="77777777" w:rsidR="00613934" w:rsidRPr="003134BD" w:rsidRDefault="00613934" w:rsidP="00130522">
            <w:pPr>
              <w:suppressAutoHyphens/>
              <w:jc w:val="center"/>
            </w:pPr>
            <w:r>
              <w:t>10</w:t>
            </w:r>
          </w:p>
        </w:tc>
        <w:tc>
          <w:tcPr>
            <w:tcW w:w="509" w:type="pct"/>
            <w:tcBorders>
              <w:top w:val="single" w:sz="4" w:space="0" w:color="auto"/>
              <w:left w:val="single" w:sz="4" w:space="0" w:color="auto"/>
              <w:bottom w:val="single" w:sz="4" w:space="0" w:color="auto"/>
              <w:right w:val="single" w:sz="4" w:space="0" w:color="auto"/>
            </w:tcBorders>
          </w:tcPr>
          <w:p w14:paraId="6BF8863A" w14:textId="77777777" w:rsidR="00613934" w:rsidRPr="008D4AB1" w:rsidRDefault="00613934" w:rsidP="00130522">
            <w:pPr>
              <w:suppressAutoHyphens/>
              <w:jc w:val="center"/>
              <w:rPr>
                <w:lang w:val="en-US"/>
              </w:rPr>
            </w:pPr>
            <w:r>
              <w:t>4</w:t>
            </w:r>
          </w:p>
        </w:tc>
        <w:tc>
          <w:tcPr>
            <w:tcW w:w="373" w:type="pct"/>
            <w:tcBorders>
              <w:top w:val="single" w:sz="4" w:space="0" w:color="auto"/>
              <w:left w:val="single" w:sz="4" w:space="0" w:color="auto"/>
              <w:bottom w:val="single" w:sz="4" w:space="0" w:color="auto"/>
              <w:right w:val="single" w:sz="4" w:space="0" w:color="auto"/>
            </w:tcBorders>
          </w:tcPr>
          <w:p w14:paraId="3842486C" w14:textId="77777777" w:rsidR="00613934" w:rsidRPr="008D4AB1" w:rsidRDefault="00613934" w:rsidP="00130522">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61E119B2" w14:textId="77777777" w:rsidR="00613934" w:rsidRPr="008D4AB1" w:rsidRDefault="00613934" w:rsidP="00130522">
            <w:pPr>
              <w:suppressAutoHyphens/>
              <w:jc w:val="center"/>
              <w:rPr>
                <w:lang w:val="en-US"/>
              </w:rPr>
            </w:pPr>
            <w:r>
              <w:t>2</w:t>
            </w:r>
          </w:p>
        </w:tc>
        <w:tc>
          <w:tcPr>
            <w:tcW w:w="646" w:type="pct"/>
            <w:tcBorders>
              <w:top w:val="single" w:sz="4" w:space="0" w:color="auto"/>
              <w:left w:val="single" w:sz="4" w:space="0" w:color="auto"/>
              <w:bottom w:val="single" w:sz="4" w:space="0" w:color="auto"/>
              <w:right w:val="single" w:sz="4" w:space="0" w:color="auto"/>
            </w:tcBorders>
          </w:tcPr>
          <w:p w14:paraId="13A39FED" w14:textId="77777777" w:rsidR="00613934" w:rsidRPr="00F25A0E" w:rsidRDefault="00613934" w:rsidP="00130522">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14:paraId="073B0DE9" w14:textId="77777777" w:rsidR="00613934" w:rsidRPr="004C60EF" w:rsidRDefault="00613934" w:rsidP="00130522">
            <w:pPr>
              <w:suppressAutoHyphens/>
              <w:jc w:val="center"/>
            </w:pPr>
            <w:r>
              <w:t>6</w:t>
            </w:r>
          </w:p>
        </w:tc>
        <w:tc>
          <w:tcPr>
            <w:tcW w:w="663" w:type="pct"/>
            <w:tcBorders>
              <w:left w:val="single" w:sz="4" w:space="0" w:color="auto"/>
              <w:right w:val="single" w:sz="4" w:space="0" w:color="auto"/>
            </w:tcBorders>
          </w:tcPr>
          <w:p w14:paraId="7F9149B4" w14:textId="77777777" w:rsidR="00613934" w:rsidRPr="008D4AB1" w:rsidRDefault="00613934" w:rsidP="00130522">
            <w:pPr>
              <w:suppressAutoHyphens/>
              <w:jc w:val="center"/>
            </w:pPr>
          </w:p>
        </w:tc>
      </w:tr>
      <w:tr w:rsidR="00613934" w:rsidRPr="00CB690D" w14:paraId="5447F2C8" w14:textId="77777777" w:rsidTr="00130522">
        <w:tc>
          <w:tcPr>
            <w:tcW w:w="5000" w:type="pct"/>
            <w:gridSpan w:val="9"/>
            <w:tcBorders>
              <w:top w:val="single" w:sz="4" w:space="0" w:color="auto"/>
              <w:left w:val="single" w:sz="4" w:space="0" w:color="auto"/>
              <w:bottom w:val="single" w:sz="4" w:space="0" w:color="auto"/>
              <w:right w:val="single" w:sz="4" w:space="0" w:color="auto"/>
            </w:tcBorders>
          </w:tcPr>
          <w:p w14:paraId="4C28CCDC" w14:textId="77777777" w:rsidR="00613934" w:rsidRPr="00B306F2" w:rsidRDefault="00613934" w:rsidP="00130522">
            <w:pPr>
              <w:suppressAutoHyphens/>
              <w:rPr>
                <w:b/>
                <w:i/>
              </w:rPr>
            </w:pPr>
            <w:r w:rsidRPr="00B306F2">
              <w:rPr>
                <w:b/>
                <w:i/>
              </w:rPr>
              <w:t>Раздел 2. Линейная алгебра</w:t>
            </w:r>
          </w:p>
        </w:tc>
      </w:tr>
      <w:tr w:rsidR="00613934" w:rsidRPr="00CB690D" w14:paraId="1FA2C4B3" w14:textId="77777777" w:rsidTr="00130522">
        <w:tc>
          <w:tcPr>
            <w:tcW w:w="267" w:type="pct"/>
            <w:tcBorders>
              <w:top w:val="single" w:sz="4" w:space="0" w:color="auto"/>
              <w:left w:val="single" w:sz="4" w:space="0" w:color="auto"/>
              <w:bottom w:val="single" w:sz="4" w:space="0" w:color="auto"/>
              <w:right w:val="single" w:sz="4" w:space="0" w:color="auto"/>
            </w:tcBorders>
          </w:tcPr>
          <w:p w14:paraId="6739BAD8" w14:textId="77777777" w:rsidR="00613934" w:rsidRPr="008D4AB1" w:rsidRDefault="00613934" w:rsidP="00130522">
            <w:pPr>
              <w:suppressAutoHyphens/>
              <w:ind w:right="-105"/>
            </w:pPr>
            <w:r>
              <w:t xml:space="preserve"> 8</w:t>
            </w:r>
          </w:p>
        </w:tc>
        <w:tc>
          <w:tcPr>
            <w:tcW w:w="760" w:type="pct"/>
            <w:tcBorders>
              <w:top w:val="single" w:sz="4" w:space="0" w:color="auto"/>
              <w:left w:val="single" w:sz="4" w:space="0" w:color="auto"/>
              <w:bottom w:val="single" w:sz="4" w:space="0" w:color="auto"/>
              <w:right w:val="single" w:sz="4" w:space="0" w:color="auto"/>
            </w:tcBorders>
          </w:tcPr>
          <w:p w14:paraId="2CC1E8A8" w14:textId="77777777" w:rsidR="00613934" w:rsidRDefault="00613934" w:rsidP="00130522">
            <w:pPr>
              <w:tabs>
                <w:tab w:val="center" w:pos="8222"/>
                <w:tab w:val="center" w:pos="8505"/>
                <w:tab w:val="right" w:pos="9356"/>
              </w:tabs>
              <w:suppressAutoHyphens/>
            </w:pPr>
            <w:r>
              <w:t xml:space="preserve">Системы линейных </w:t>
            </w:r>
          </w:p>
          <w:p w14:paraId="260735FF" w14:textId="77777777" w:rsidR="00613934" w:rsidRPr="008D4AB1" w:rsidRDefault="00613934" w:rsidP="00130522">
            <w:pPr>
              <w:tabs>
                <w:tab w:val="center" w:pos="8222"/>
                <w:tab w:val="center" w:pos="8505"/>
                <w:tab w:val="right" w:pos="9356"/>
              </w:tabs>
              <w:suppressAutoHyphens/>
            </w:pPr>
            <w:r>
              <w:t>уравнений и неравенств</w:t>
            </w:r>
          </w:p>
        </w:tc>
        <w:tc>
          <w:tcPr>
            <w:tcW w:w="443" w:type="pct"/>
            <w:tcBorders>
              <w:top w:val="single" w:sz="4" w:space="0" w:color="auto"/>
              <w:left w:val="single" w:sz="4" w:space="0" w:color="auto"/>
              <w:bottom w:val="single" w:sz="4" w:space="0" w:color="auto"/>
              <w:right w:val="single" w:sz="4" w:space="0" w:color="auto"/>
            </w:tcBorders>
          </w:tcPr>
          <w:p w14:paraId="7DAF3D9E" w14:textId="77777777" w:rsidR="00613934" w:rsidRPr="00257C36" w:rsidRDefault="00613934" w:rsidP="00130522">
            <w:pPr>
              <w:suppressAutoHyphens/>
              <w:jc w:val="center"/>
            </w:pPr>
            <w:r>
              <w:t>24</w:t>
            </w:r>
          </w:p>
        </w:tc>
        <w:tc>
          <w:tcPr>
            <w:tcW w:w="509" w:type="pct"/>
            <w:tcBorders>
              <w:top w:val="single" w:sz="4" w:space="0" w:color="auto"/>
              <w:left w:val="single" w:sz="4" w:space="0" w:color="auto"/>
              <w:bottom w:val="single" w:sz="4" w:space="0" w:color="auto"/>
              <w:right w:val="single" w:sz="4" w:space="0" w:color="auto"/>
            </w:tcBorders>
          </w:tcPr>
          <w:p w14:paraId="46DBC943" w14:textId="77777777" w:rsidR="00613934" w:rsidRPr="008D4AB1" w:rsidRDefault="00613934" w:rsidP="00130522">
            <w:pPr>
              <w:suppressAutoHyphens/>
              <w:jc w:val="center"/>
            </w:pPr>
            <w:r>
              <w:t>8</w:t>
            </w:r>
          </w:p>
        </w:tc>
        <w:tc>
          <w:tcPr>
            <w:tcW w:w="373" w:type="pct"/>
            <w:tcBorders>
              <w:top w:val="single" w:sz="4" w:space="0" w:color="auto"/>
              <w:left w:val="single" w:sz="4" w:space="0" w:color="auto"/>
              <w:bottom w:val="single" w:sz="4" w:space="0" w:color="auto"/>
              <w:right w:val="single" w:sz="4" w:space="0" w:color="auto"/>
            </w:tcBorders>
          </w:tcPr>
          <w:p w14:paraId="78C4FAB5" w14:textId="77777777" w:rsidR="00613934" w:rsidRPr="00115910" w:rsidRDefault="00613934" w:rsidP="00130522">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37D2FD1F" w14:textId="77777777" w:rsidR="00613934" w:rsidRPr="00E700CD" w:rsidRDefault="00613934" w:rsidP="00130522">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14:paraId="34456268" w14:textId="77777777" w:rsidR="00613934" w:rsidRPr="008D4AB1" w:rsidRDefault="00613934" w:rsidP="00130522">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64DD08F2" w14:textId="77777777" w:rsidR="00613934" w:rsidRPr="00257C36" w:rsidRDefault="00613934" w:rsidP="00130522">
            <w:pPr>
              <w:suppressAutoHyphens/>
              <w:jc w:val="center"/>
            </w:pPr>
            <w:r>
              <w:t>16</w:t>
            </w:r>
          </w:p>
        </w:tc>
        <w:tc>
          <w:tcPr>
            <w:tcW w:w="663" w:type="pct"/>
            <w:vMerge w:val="restart"/>
            <w:tcBorders>
              <w:top w:val="single" w:sz="4" w:space="0" w:color="auto"/>
              <w:left w:val="single" w:sz="4" w:space="0" w:color="auto"/>
              <w:right w:val="single" w:sz="4" w:space="0" w:color="auto"/>
            </w:tcBorders>
          </w:tcPr>
          <w:p w14:paraId="0EAD0B9A" w14:textId="77777777" w:rsidR="00613934" w:rsidRPr="008D4AB1" w:rsidRDefault="00613934" w:rsidP="00130522">
            <w:pPr>
              <w:suppressAutoHyphens/>
            </w:pPr>
            <w:r w:rsidRPr="008D4AB1">
              <w:t xml:space="preserve">Самостоятельные работы. Участие в решении задач на практических занятиях. Собеседования по домашним заданиям. </w:t>
            </w:r>
          </w:p>
        </w:tc>
      </w:tr>
      <w:tr w:rsidR="00613934" w:rsidRPr="00CB690D" w14:paraId="61351961" w14:textId="77777777" w:rsidTr="00130522">
        <w:tc>
          <w:tcPr>
            <w:tcW w:w="267" w:type="pct"/>
            <w:tcBorders>
              <w:top w:val="single" w:sz="4" w:space="0" w:color="auto"/>
              <w:left w:val="single" w:sz="4" w:space="0" w:color="auto"/>
              <w:bottom w:val="single" w:sz="4" w:space="0" w:color="auto"/>
              <w:right w:val="single" w:sz="4" w:space="0" w:color="auto"/>
            </w:tcBorders>
          </w:tcPr>
          <w:p w14:paraId="4260D1E2" w14:textId="77777777" w:rsidR="00613934" w:rsidRPr="008D4AB1" w:rsidRDefault="00613934" w:rsidP="00130522">
            <w:pPr>
              <w:suppressAutoHyphens/>
              <w:jc w:val="center"/>
            </w:pPr>
            <w:r>
              <w:t>9</w:t>
            </w:r>
          </w:p>
        </w:tc>
        <w:tc>
          <w:tcPr>
            <w:tcW w:w="760" w:type="pct"/>
            <w:tcBorders>
              <w:top w:val="single" w:sz="4" w:space="0" w:color="auto"/>
              <w:left w:val="single" w:sz="4" w:space="0" w:color="auto"/>
              <w:bottom w:val="single" w:sz="4" w:space="0" w:color="auto"/>
              <w:right w:val="single" w:sz="4" w:space="0" w:color="auto"/>
            </w:tcBorders>
          </w:tcPr>
          <w:p w14:paraId="17609030" w14:textId="77777777" w:rsidR="00613934" w:rsidRPr="008D4AB1" w:rsidRDefault="00613934" w:rsidP="00130522">
            <w:pPr>
              <w:tabs>
                <w:tab w:val="center" w:pos="8222"/>
                <w:tab w:val="center" w:pos="8505"/>
                <w:tab w:val="right" w:pos="9356"/>
              </w:tabs>
              <w:suppressAutoHyphens/>
            </w:pPr>
            <w:r w:rsidRPr="00CF1B10">
              <w:t xml:space="preserve">Векторы и матрицы  </w:t>
            </w:r>
          </w:p>
        </w:tc>
        <w:tc>
          <w:tcPr>
            <w:tcW w:w="443" w:type="pct"/>
            <w:tcBorders>
              <w:top w:val="single" w:sz="4" w:space="0" w:color="auto"/>
              <w:left w:val="single" w:sz="4" w:space="0" w:color="auto"/>
              <w:bottom w:val="single" w:sz="4" w:space="0" w:color="auto"/>
              <w:right w:val="single" w:sz="4" w:space="0" w:color="auto"/>
            </w:tcBorders>
          </w:tcPr>
          <w:p w14:paraId="6E88470B" w14:textId="77777777" w:rsidR="00613934" w:rsidRPr="00115910" w:rsidRDefault="00613934" w:rsidP="00130522">
            <w:pPr>
              <w:suppressAutoHyphens/>
              <w:jc w:val="center"/>
            </w:pPr>
            <w:r>
              <w:t>26</w:t>
            </w:r>
          </w:p>
        </w:tc>
        <w:tc>
          <w:tcPr>
            <w:tcW w:w="509" w:type="pct"/>
            <w:tcBorders>
              <w:top w:val="single" w:sz="4" w:space="0" w:color="auto"/>
              <w:left w:val="single" w:sz="4" w:space="0" w:color="auto"/>
              <w:bottom w:val="single" w:sz="4" w:space="0" w:color="auto"/>
              <w:right w:val="single" w:sz="4" w:space="0" w:color="auto"/>
            </w:tcBorders>
          </w:tcPr>
          <w:p w14:paraId="7D1A6761" w14:textId="77777777" w:rsidR="00613934" w:rsidRPr="008D4AB1" w:rsidRDefault="00613934" w:rsidP="00130522">
            <w:pPr>
              <w:suppressAutoHyphens/>
              <w:jc w:val="center"/>
            </w:pPr>
            <w:r>
              <w:t>8</w:t>
            </w:r>
          </w:p>
        </w:tc>
        <w:tc>
          <w:tcPr>
            <w:tcW w:w="373" w:type="pct"/>
            <w:tcBorders>
              <w:top w:val="single" w:sz="4" w:space="0" w:color="auto"/>
              <w:left w:val="single" w:sz="4" w:space="0" w:color="auto"/>
              <w:bottom w:val="single" w:sz="4" w:space="0" w:color="auto"/>
              <w:right w:val="single" w:sz="4" w:space="0" w:color="auto"/>
            </w:tcBorders>
          </w:tcPr>
          <w:p w14:paraId="78FCF423" w14:textId="77777777" w:rsidR="00613934" w:rsidRPr="00115910" w:rsidRDefault="00613934" w:rsidP="00130522">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1B2EE551" w14:textId="77777777" w:rsidR="00613934" w:rsidRPr="00115910" w:rsidRDefault="00613934" w:rsidP="00130522">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14:paraId="71201EFA" w14:textId="77777777" w:rsidR="00613934" w:rsidRPr="008D4AB1" w:rsidRDefault="00613934" w:rsidP="00130522">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785152C1" w14:textId="77777777" w:rsidR="00613934" w:rsidRPr="00115910" w:rsidRDefault="00613934" w:rsidP="00130522">
            <w:pPr>
              <w:suppressAutoHyphens/>
              <w:jc w:val="center"/>
            </w:pPr>
            <w:r>
              <w:t>18</w:t>
            </w:r>
          </w:p>
        </w:tc>
        <w:tc>
          <w:tcPr>
            <w:tcW w:w="663" w:type="pct"/>
            <w:vMerge/>
            <w:tcBorders>
              <w:left w:val="single" w:sz="4" w:space="0" w:color="auto"/>
              <w:right w:val="single" w:sz="4" w:space="0" w:color="auto"/>
            </w:tcBorders>
          </w:tcPr>
          <w:p w14:paraId="62E0B2B8" w14:textId="77777777" w:rsidR="00613934" w:rsidRPr="008D4AB1" w:rsidRDefault="00613934" w:rsidP="00130522">
            <w:pPr>
              <w:suppressAutoHyphens/>
              <w:jc w:val="center"/>
            </w:pPr>
          </w:p>
        </w:tc>
      </w:tr>
      <w:tr w:rsidR="00613934" w:rsidRPr="00CB690D" w14:paraId="341239D6" w14:textId="77777777" w:rsidTr="00130522">
        <w:tc>
          <w:tcPr>
            <w:tcW w:w="267" w:type="pct"/>
            <w:tcBorders>
              <w:top w:val="single" w:sz="4" w:space="0" w:color="auto"/>
              <w:left w:val="single" w:sz="4" w:space="0" w:color="auto"/>
              <w:bottom w:val="single" w:sz="4" w:space="0" w:color="auto"/>
              <w:right w:val="single" w:sz="4" w:space="0" w:color="auto"/>
            </w:tcBorders>
          </w:tcPr>
          <w:p w14:paraId="4D1B8497" w14:textId="77777777" w:rsidR="00613934" w:rsidRPr="008D4AB1" w:rsidRDefault="00613934" w:rsidP="00130522">
            <w:pPr>
              <w:suppressAutoHyphens/>
              <w:jc w:val="center"/>
            </w:pPr>
            <w:r>
              <w:t>10</w:t>
            </w:r>
          </w:p>
        </w:tc>
        <w:tc>
          <w:tcPr>
            <w:tcW w:w="760" w:type="pct"/>
            <w:tcBorders>
              <w:top w:val="single" w:sz="4" w:space="0" w:color="auto"/>
              <w:left w:val="single" w:sz="4" w:space="0" w:color="auto"/>
              <w:bottom w:val="single" w:sz="4" w:space="0" w:color="auto"/>
              <w:right w:val="single" w:sz="4" w:space="0" w:color="auto"/>
            </w:tcBorders>
          </w:tcPr>
          <w:p w14:paraId="33BA7357" w14:textId="77777777" w:rsidR="00613934" w:rsidRPr="008D4AB1" w:rsidRDefault="00613934" w:rsidP="00130522">
            <w:pPr>
              <w:tabs>
                <w:tab w:val="center" w:pos="8222"/>
                <w:tab w:val="center" w:pos="8505"/>
                <w:tab w:val="right" w:pos="9356"/>
              </w:tabs>
              <w:suppressAutoHyphens/>
            </w:pPr>
            <w:r w:rsidRPr="00CF1B10">
              <w:t>Линейное пространство</w:t>
            </w:r>
          </w:p>
        </w:tc>
        <w:tc>
          <w:tcPr>
            <w:tcW w:w="443" w:type="pct"/>
            <w:tcBorders>
              <w:top w:val="single" w:sz="4" w:space="0" w:color="auto"/>
              <w:left w:val="single" w:sz="4" w:space="0" w:color="auto"/>
              <w:bottom w:val="single" w:sz="4" w:space="0" w:color="auto"/>
              <w:right w:val="single" w:sz="4" w:space="0" w:color="auto"/>
            </w:tcBorders>
          </w:tcPr>
          <w:p w14:paraId="12E7AC52" w14:textId="77777777" w:rsidR="00613934" w:rsidRPr="00257C36" w:rsidRDefault="00613934" w:rsidP="00130522">
            <w:pPr>
              <w:suppressAutoHyphens/>
              <w:jc w:val="center"/>
            </w:pPr>
            <w:r>
              <w:t>14</w:t>
            </w:r>
          </w:p>
        </w:tc>
        <w:tc>
          <w:tcPr>
            <w:tcW w:w="509" w:type="pct"/>
            <w:tcBorders>
              <w:top w:val="single" w:sz="4" w:space="0" w:color="auto"/>
              <w:left w:val="single" w:sz="4" w:space="0" w:color="auto"/>
              <w:bottom w:val="single" w:sz="4" w:space="0" w:color="auto"/>
              <w:right w:val="single" w:sz="4" w:space="0" w:color="auto"/>
            </w:tcBorders>
          </w:tcPr>
          <w:p w14:paraId="5CCA85DA" w14:textId="77777777" w:rsidR="00613934" w:rsidRPr="008D4AB1" w:rsidRDefault="00613934" w:rsidP="00130522">
            <w:pPr>
              <w:suppressAutoHyphens/>
              <w:jc w:val="center"/>
            </w:pPr>
            <w:r>
              <w:t>4</w:t>
            </w:r>
          </w:p>
        </w:tc>
        <w:tc>
          <w:tcPr>
            <w:tcW w:w="373" w:type="pct"/>
            <w:tcBorders>
              <w:top w:val="single" w:sz="4" w:space="0" w:color="auto"/>
              <w:left w:val="single" w:sz="4" w:space="0" w:color="auto"/>
              <w:bottom w:val="single" w:sz="4" w:space="0" w:color="auto"/>
              <w:right w:val="single" w:sz="4" w:space="0" w:color="auto"/>
            </w:tcBorders>
          </w:tcPr>
          <w:p w14:paraId="607DE1A6" w14:textId="77777777" w:rsidR="00613934" w:rsidRPr="00115910" w:rsidRDefault="00613934" w:rsidP="00130522">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584674E5" w14:textId="77777777" w:rsidR="00613934" w:rsidRPr="00E700CD" w:rsidRDefault="00613934" w:rsidP="00130522">
            <w:pPr>
              <w:suppressAutoHyphens/>
              <w:jc w:val="center"/>
            </w:pPr>
            <w:r>
              <w:t>2</w:t>
            </w:r>
          </w:p>
        </w:tc>
        <w:tc>
          <w:tcPr>
            <w:tcW w:w="646" w:type="pct"/>
            <w:tcBorders>
              <w:top w:val="single" w:sz="4" w:space="0" w:color="auto"/>
              <w:left w:val="single" w:sz="4" w:space="0" w:color="auto"/>
              <w:bottom w:val="single" w:sz="4" w:space="0" w:color="auto"/>
              <w:right w:val="single" w:sz="4" w:space="0" w:color="auto"/>
            </w:tcBorders>
          </w:tcPr>
          <w:p w14:paraId="21FF5BFF" w14:textId="77777777" w:rsidR="00613934" w:rsidRPr="008D4AB1" w:rsidRDefault="00613934" w:rsidP="00130522">
            <w:pPr>
              <w:suppressAutoHyphens/>
              <w:jc w:val="center"/>
            </w:pPr>
            <w:r>
              <w:t>1</w:t>
            </w:r>
          </w:p>
        </w:tc>
        <w:tc>
          <w:tcPr>
            <w:tcW w:w="692" w:type="pct"/>
            <w:tcBorders>
              <w:top w:val="single" w:sz="4" w:space="0" w:color="auto"/>
              <w:left w:val="single" w:sz="4" w:space="0" w:color="auto"/>
              <w:bottom w:val="single" w:sz="4" w:space="0" w:color="auto"/>
              <w:right w:val="single" w:sz="4" w:space="0" w:color="auto"/>
            </w:tcBorders>
          </w:tcPr>
          <w:p w14:paraId="5C790134" w14:textId="77777777" w:rsidR="00613934" w:rsidRPr="00257C36" w:rsidRDefault="00613934" w:rsidP="00130522">
            <w:pPr>
              <w:suppressAutoHyphens/>
              <w:jc w:val="center"/>
            </w:pPr>
            <w:r>
              <w:t>10</w:t>
            </w:r>
          </w:p>
        </w:tc>
        <w:tc>
          <w:tcPr>
            <w:tcW w:w="663" w:type="pct"/>
            <w:vMerge/>
            <w:tcBorders>
              <w:left w:val="single" w:sz="4" w:space="0" w:color="auto"/>
              <w:right w:val="single" w:sz="4" w:space="0" w:color="auto"/>
            </w:tcBorders>
          </w:tcPr>
          <w:p w14:paraId="2930113E" w14:textId="77777777" w:rsidR="00613934" w:rsidRPr="008D4AB1" w:rsidRDefault="00613934" w:rsidP="00130522">
            <w:pPr>
              <w:suppressAutoHyphens/>
              <w:jc w:val="center"/>
            </w:pPr>
          </w:p>
        </w:tc>
      </w:tr>
      <w:tr w:rsidR="00613934" w:rsidRPr="00CB690D" w14:paraId="22FB203D" w14:textId="77777777" w:rsidTr="00130522">
        <w:tc>
          <w:tcPr>
            <w:tcW w:w="267" w:type="pct"/>
            <w:tcBorders>
              <w:top w:val="single" w:sz="4" w:space="0" w:color="auto"/>
              <w:left w:val="single" w:sz="4" w:space="0" w:color="auto"/>
              <w:bottom w:val="single" w:sz="4" w:space="0" w:color="auto"/>
              <w:right w:val="single" w:sz="4" w:space="0" w:color="auto"/>
            </w:tcBorders>
          </w:tcPr>
          <w:p w14:paraId="3A419711" w14:textId="77777777" w:rsidR="00613934" w:rsidRPr="008D4AB1" w:rsidRDefault="00613934" w:rsidP="00130522">
            <w:pPr>
              <w:suppressAutoHyphens/>
              <w:jc w:val="center"/>
            </w:pPr>
            <w:r>
              <w:t>11</w:t>
            </w:r>
          </w:p>
        </w:tc>
        <w:tc>
          <w:tcPr>
            <w:tcW w:w="760" w:type="pct"/>
            <w:tcBorders>
              <w:top w:val="single" w:sz="4" w:space="0" w:color="auto"/>
              <w:left w:val="single" w:sz="4" w:space="0" w:color="auto"/>
              <w:bottom w:val="single" w:sz="4" w:space="0" w:color="auto"/>
              <w:right w:val="single" w:sz="4" w:space="0" w:color="auto"/>
            </w:tcBorders>
          </w:tcPr>
          <w:p w14:paraId="014D363B" w14:textId="77777777" w:rsidR="00613934" w:rsidRDefault="00613934" w:rsidP="00130522">
            <w:pPr>
              <w:tabs>
                <w:tab w:val="center" w:pos="8222"/>
                <w:tab w:val="center" w:pos="8505"/>
                <w:tab w:val="right" w:pos="9356"/>
              </w:tabs>
              <w:suppressAutoHyphens/>
            </w:pPr>
            <w:r>
              <w:t xml:space="preserve">Линейные </w:t>
            </w:r>
          </w:p>
          <w:p w14:paraId="0A261AC0" w14:textId="77777777" w:rsidR="00613934" w:rsidRDefault="00613934" w:rsidP="00130522">
            <w:pPr>
              <w:tabs>
                <w:tab w:val="center" w:pos="8222"/>
                <w:tab w:val="center" w:pos="8505"/>
                <w:tab w:val="right" w:pos="9356"/>
              </w:tabs>
              <w:suppressAutoHyphens/>
            </w:pPr>
            <w:r>
              <w:t xml:space="preserve">преобразования и </w:t>
            </w:r>
          </w:p>
          <w:p w14:paraId="72DCFCC2" w14:textId="77777777" w:rsidR="00613934" w:rsidRPr="008D4AB1" w:rsidRDefault="00613934" w:rsidP="00130522">
            <w:pPr>
              <w:tabs>
                <w:tab w:val="center" w:pos="8222"/>
                <w:tab w:val="center" w:pos="8505"/>
                <w:tab w:val="right" w:pos="9356"/>
              </w:tabs>
              <w:suppressAutoHyphens/>
            </w:pPr>
            <w:r>
              <w:t>квадратичные формы</w:t>
            </w:r>
          </w:p>
        </w:tc>
        <w:tc>
          <w:tcPr>
            <w:tcW w:w="443" w:type="pct"/>
            <w:tcBorders>
              <w:top w:val="single" w:sz="4" w:space="0" w:color="auto"/>
              <w:left w:val="single" w:sz="4" w:space="0" w:color="auto"/>
              <w:bottom w:val="single" w:sz="4" w:space="0" w:color="auto"/>
              <w:right w:val="single" w:sz="4" w:space="0" w:color="auto"/>
            </w:tcBorders>
          </w:tcPr>
          <w:p w14:paraId="22D98EFC" w14:textId="77777777" w:rsidR="00613934" w:rsidRPr="00257C36" w:rsidRDefault="00613934" w:rsidP="00130522">
            <w:pPr>
              <w:suppressAutoHyphens/>
              <w:jc w:val="center"/>
            </w:pPr>
            <w:r>
              <w:t>16</w:t>
            </w:r>
          </w:p>
        </w:tc>
        <w:tc>
          <w:tcPr>
            <w:tcW w:w="509" w:type="pct"/>
            <w:tcBorders>
              <w:top w:val="single" w:sz="4" w:space="0" w:color="auto"/>
              <w:left w:val="single" w:sz="4" w:space="0" w:color="auto"/>
              <w:bottom w:val="single" w:sz="4" w:space="0" w:color="auto"/>
              <w:right w:val="single" w:sz="4" w:space="0" w:color="auto"/>
            </w:tcBorders>
          </w:tcPr>
          <w:p w14:paraId="0F4F1604" w14:textId="77777777" w:rsidR="00613934" w:rsidRPr="008D4AB1" w:rsidRDefault="00613934" w:rsidP="00130522">
            <w:pPr>
              <w:suppressAutoHyphens/>
              <w:jc w:val="center"/>
            </w:pPr>
            <w:r>
              <w:t>6</w:t>
            </w:r>
          </w:p>
        </w:tc>
        <w:tc>
          <w:tcPr>
            <w:tcW w:w="373" w:type="pct"/>
            <w:tcBorders>
              <w:top w:val="single" w:sz="4" w:space="0" w:color="auto"/>
              <w:left w:val="single" w:sz="4" w:space="0" w:color="auto"/>
              <w:bottom w:val="single" w:sz="4" w:space="0" w:color="auto"/>
              <w:right w:val="single" w:sz="4" w:space="0" w:color="auto"/>
            </w:tcBorders>
          </w:tcPr>
          <w:p w14:paraId="680C6155" w14:textId="77777777" w:rsidR="00613934" w:rsidRPr="00115910" w:rsidRDefault="00613934" w:rsidP="00130522">
            <w:pPr>
              <w:suppressAutoHyphens/>
              <w:jc w:val="center"/>
            </w:pPr>
            <w:r>
              <w:t>2</w:t>
            </w:r>
          </w:p>
        </w:tc>
        <w:tc>
          <w:tcPr>
            <w:tcW w:w="647" w:type="pct"/>
            <w:tcBorders>
              <w:top w:val="single" w:sz="4" w:space="0" w:color="auto"/>
              <w:left w:val="single" w:sz="4" w:space="0" w:color="auto"/>
              <w:bottom w:val="single" w:sz="4" w:space="0" w:color="auto"/>
              <w:right w:val="single" w:sz="4" w:space="0" w:color="auto"/>
            </w:tcBorders>
          </w:tcPr>
          <w:p w14:paraId="3DFED777" w14:textId="77777777" w:rsidR="00613934" w:rsidRPr="00E700CD" w:rsidRDefault="00613934" w:rsidP="00130522">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14:paraId="749CC50C" w14:textId="77777777" w:rsidR="00613934" w:rsidRPr="008D4AB1" w:rsidRDefault="00613934" w:rsidP="00130522">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3D404EE0" w14:textId="77777777" w:rsidR="00613934" w:rsidRPr="00257C36" w:rsidRDefault="00613934" w:rsidP="00130522">
            <w:pPr>
              <w:suppressAutoHyphens/>
              <w:jc w:val="center"/>
            </w:pPr>
            <w:r>
              <w:t>10</w:t>
            </w:r>
          </w:p>
        </w:tc>
        <w:tc>
          <w:tcPr>
            <w:tcW w:w="663" w:type="pct"/>
            <w:vMerge/>
            <w:tcBorders>
              <w:left w:val="single" w:sz="4" w:space="0" w:color="auto"/>
              <w:right w:val="single" w:sz="4" w:space="0" w:color="auto"/>
            </w:tcBorders>
          </w:tcPr>
          <w:p w14:paraId="671EC868" w14:textId="77777777" w:rsidR="00613934" w:rsidRPr="008D4AB1" w:rsidRDefault="00613934" w:rsidP="00130522">
            <w:pPr>
              <w:suppressAutoHyphens/>
              <w:jc w:val="center"/>
            </w:pPr>
          </w:p>
        </w:tc>
      </w:tr>
      <w:tr w:rsidR="00613934" w:rsidRPr="00CB690D" w14:paraId="48320EBD" w14:textId="77777777" w:rsidTr="00130522">
        <w:tc>
          <w:tcPr>
            <w:tcW w:w="267" w:type="pct"/>
            <w:tcBorders>
              <w:top w:val="single" w:sz="4" w:space="0" w:color="auto"/>
              <w:left w:val="single" w:sz="4" w:space="0" w:color="auto"/>
              <w:bottom w:val="single" w:sz="4" w:space="0" w:color="auto"/>
              <w:right w:val="single" w:sz="4" w:space="0" w:color="auto"/>
            </w:tcBorders>
          </w:tcPr>
          <w:p w14:paraId="17109190" w14:textId="77777777" w:rsidR="00613934" w:rsidRPr="008D4AB1" w:rsidRDefault="00613934" w:rsidP="00130522">
            <w:pPr>
              <w:suppressAutoHyphens/>
              <w:jc w:val="center"/>
            </w:pPr>
            <w:r>
              <w:t>12</w:t>
            </w:r>
          </w:p>
        </w:tc>
        <w:tc>
          <w:tcPr>
            <w:tcW w:w="760" w:type="pct"/>
            <w:tcBorders>
              <w:top w:val="single" w:sz="4" w:space="0" w:color="auto"/>
              <w:left w:val="single" w:sz="4" w:space="0" w:color="auto"/>
              <w:bottom w:val="single" w:sz="4" w:space="0" w:color="auto"/>
              <w:right w:val="single" w:sz="4" w:space="0" w:color="auto"/>
            </w:tcBorders>
          </w:tcPr>
          <w:p w14:paraId="71AD0D23" w14:textId="77777777" w:rsidR="00613934" w:rsidRDefault="00613934" w:rsidP="00130522">
            <w:pPr>
              <w:tabs>
                <w:tab w:val="center" w:pos="8222"/>
                <w:tab w:val="center" w:pos="8505"/>
                <w:tab w:val="right" w:pos="9356"/>
              </w:tabs>
              <w:suppressAutoHyphens/>
            </w:pPr>
            <w:r>
              <w:t xml:space="preserve">Линейное </w:t>
            </w:r>
          </w:p>
          <w:p w14:paraId="16DDF107" w14:textId="77777777" w:rsidR="00613934" w:rsidRPr="008D4AB1" w:rsidRDefault="00613934" w:rsidP="00130522">
            <w:pPr>
              <w:tabs>
                <w:tab w:val="center" w:pos="8222"/>
                <w:tab w:val="center" w:pos="8505"/>
                <w:tab w:val="right" w:pos="9356"/>
              </w:tabs>
              <w:suppressAutoHyphens/>
            </w:pPr>
            <w:r>
              <w:t>программирование</w:t>
            </w:r>
          </w:p>
        </w:tc>
        <w:tc>
          <w:tcPr>
            <w:tcW w:w="443" w:type="pct"/>
            <w:tcBorders>
              <w:top w:val="single" w:sz="4" w:space="0" w:color="auto"/>
              <w:left w:val="single" w:sz="4" w:space="0" w:color="auto"/>
              <w:bottom w:val="single" w:sz="4" w:space="0" w:color="auto"/>
              <w:right w:val="single" w:sz="4" w:space="0" w:color="auto"/>
            </w:tcBorders>
          </w:tcPr>
          <w:p w14:paraId="5B745004" w14:textId="77777777" w:rsidR="00613934" w:rsidRPr="00257C36" w:rsidRDefault="00613934" w:rsidP="00130522">
            <w:pPr>
              <w:suppressAutoHyphens/>
              <w:jc w:val="center"/>
            </w:pPr>
            <w:r>
              <w:t>28</w:t>
            </w:r>
          </w:p>
        </w:tc>
        <w:tc>
          <w:tcPr>
            <w:tcW w:w="509" w:type="pct"/>
            <w:tcBorders>
              <w:top w:val="single" w:sz="4" w:space="0" w:color="auto"/>
              <w:left w:val="single" w:sz="4" w:space="0" w:color="auto"/>
              <w:bottom w:val="single" w:sz="4" w:space="0" w:color="auto"/>
              <w:right w:val="single" w:sz="4" w:space="0" w:color="auto"/>
            </w:tcBorders>
          </w:tcPr>
          <w:p w14:paraId="182E8551" w14:textId="77777777" w:rsidR="00613934" w:rsidRPr="008D4AB1" w:rsidRDefault="00613934" w:rsidP="00130522">
            <w:pPr>
              <w:suppressAutoHyphens/>
              <w:jc w:val="center"/>
            </w:pPr>
            <w:r>
              <w:t>8</w:t>
            </w:r>
          </w:p>
        </w:tc>
        <w:tc>
          <w:tcPr>
            <w:tcW w:w="373" w:type="pct"/>
            <w:tcBorders>
              <w:top w:val="single" w:sz="4" w:space="0" w:color="auto"/>
              <w:left w:val="single" w:sz="4" w:space="0" w:color="auto"/>
              <w:bottom w:val="single" w:sz="4" w:space="0" w:color="auto"/>
              <w:right w:val="single" w:sz="4" w:space="0" w:color="auto"/>
            </w:tcBorders>
          </w:tcPr>
          <w:p w14:paraId="4BBD426D" w14:textId="77777777" w:rsidR="00613934" w:rsidRPr="008D4AB1" w:rsidRDefault="00613934" w:rsidP="00130522">
            <w:pPr>
              <w:suppressAutoHyphens/>
              <w:jc w:val="center"/>
            </w:pPr>
            <w:r>
              <w:t>4</w:t>
            </w:r>
          </w:p>
        </w:tc>
        <w:tc>
          <w:tcPr>
            <w:tcW w:w="647" w:type="pct"/>
            <w:tcBorders>
              <w:top w:val="single" w:sz="4" w:space="0" w:color="auto"/>
              <w:left w:val="single" w:sz="4" w:space="0" w:color="auto"/>
              <w:bottom w:val="single" w:sz="4" w:space="0" w:color="auto"/>
              <w:right w:val="single" w:sz="4" w:space="0" w:color="auto"/>
            </w:tcBorders>
          </w:tcPr>
          <w:p w14:paraId="36AA2CCF" w14:textId="77777777" w:rsidR="00613934" w:rsidRPr="008D4AB1" w:rsidRDefault="00613934" w:rsidP="00130522">
            <w:pPr>
              <w:suppressAutoHyphens/>
              <w:jc w:val="center"/>
            </w:pPr>
            <w:r>
              <w:t>4</w:t>
            </w:r>
          </w:p>
        </w:tc>
        <w:tc>
          <w:tcPr>
            <w:tcW w:w="646" w:type="pct"/>
            <w:tcBorders>
              <w:top w:val="single" w:sz="4" w:space="0" w:color="auto"/>
              <w:left w:val="single" w:sz="4" w:space="0" w:color="auto"/>
              <w:bottom w:val="single" w:sz="4" w:space="0" w:color="auto"/>
              <w:right w:val="single" w:sz="4" w:space="0" w:color="auto"/>
            </w:tcBorders>
          </w:tcPr>
          <w:p w14:paraId="3985D98A" w14:textId="77777777" w:rsidR="00613934" w:rsidRPr="008D4AB1" w:rsidRDefault="00613934" w:rsidP="00130522">
            <w:pPr>
              <w:suppressAutoHyphens/>
              <w:jc w:val="center"/>
            </w:pPr>
            <w:r>
              <w:t>2</w:t>
            </w:r>
          </w:p>
        </w:tc>
        <w:tc>
          <w:tcPr>
            <w:tcW w:w="692" w:type="pct"/>
            <w:tcBorders>
              <w:top w:val="single" w:sz="4" w:space="0" w:color="auto"/>
              <w:left w:val="single" w:sz="4" w:space="0" w:color="auto"/>
              <w:bottom w:val="single" w:sz="4" w:space="0" w:color="auto"/>
              <w:right w:val="single" w:sz="4" w:space="0" w:color="auto"/>
            </w:tcBorders>
          </w:tcPr>
          <w:p w14:paraId="5EF762E4" w14:textId="77777777" w:rsidR="00613934" w:rsidRPr="00257C36" w:rsidRDefault="00613934" w:rsidP="00130522">
            <w:pPr>
              <w:suppressAutoHyphens/>
              <w:jc w:val="center"/>
            </w:pPr>
            <w:r>
              <w:t>20</w:t>
            </w:r>
          </w:p>
        </w:tc>
        <w:tc>
          <w:tcPr>
            <w:tcW w:w="663" w:type="pct"/>
            <w:vMerge/>
            <w:tcBorders>
              <w:left w:val="single" w:sz="4" w:space="0" w:color="auto"/>
              <w:bottom w:val="single" w:sz="4" w:space="0" w:color="auto"/>
              <w:right w:val="single" w:sz="4" w:space="0" w:color="auto"/>
            </w:tcBorders>
          </w:tcPr>
          <w:p w14:paraId="5399A3E9" w14:textId="77777777" w:rsidR="00613934" w:rsidRPr="008D4AB1" w:rsidRDefault="00613934" w:rsidP="00130522">
            <w:pPr>
              <w:suppressAutoHyphens/>
              <w:jc w:val="center"/>
            </w:pPr>
          </w:p>
        </w:tc>
      </w:tr>
      <w:tr w:rsidR="00613934" w:rsidRPr="00CB690D" w14:paraId="248BD29E" w14:textId="77777777" w:rsidTr="00130522">
        <w:tc>
          <w:tcPr>
            <w:tcW w:w="1027" w:type="pct"/>
            <w:gridSpan w:val="2"/>
            <w:tcBorders>
              <w:top w:val="single" w:sz="4" w:space="0" w:color="auto"/>
              <w:left w:val="single" w:sz="4" w:space="0" w:color="auto"/>
              <w:bottom w:val="single" w:sz="4" w:space="0" w:color="auto"/>
              <w:right w:val="single" w:sz="4" w:space="0" w:color="auto"/>
            </w:tcBorders>
          </w:tcPr>
          <w:p w14:paraId="436C547B" w14:textId="77777777" w:rsidR="00613934" w:rsidRPr="00BD50DC" w:rsidRDefault="00613934" w:rsidP="00130522">
            <w:pPr>
              <w:pStyle w:val="2"/>
              <w:tabs>
                <w:tab w:val="right" w:pos="9356"/>
              </w:tabs>
              <w:suppressAutoHyphens/>
              <w:spacing w:line="240" w:lineRule="auto"/>
              <w:ind w:left="0"/>
              <w:rPr>
                <w:b w:val="0"/>
                <w:i w:val="0"/>
                <w:sz w:val="24"/>
                <w:szCs w:val="24"/>
              </w:rPr>
            </w:pPr>
            <w:r w:rsidRPr="00BD50DC">
              <w:rPr>
                <w:b w:val="0"/>
                <w:i w:val="0"/>
                <w:sz w:val="22"/>
                <w:szCs w:val="22"/>
              </w:rPr>
              <w:t>В целом по дисциплине</w:t>
            </w:r>
          </w:p>
        </w:tc>
        <w:tc>
          <w:tcPr>
            <w:tcW w:w="443" w:type="pct"/>
            <w:tcBorders>
              <w:top w:val="single" w:sz="4" w:space="0" w:color="auto"/>
              <w:left w:val="single" w:sz="4" w:space="0" w:color="auto"/>
              <w:bottom w:val="single" w:sz="4" w:space="0" w:color="auto"/>
              <w:right w:val="single" w:sz="4" w:space="0" w:color="auto"/>
            </w:tcBorders>
          </w:tcPr>
          <w:p w14:paraId="2DF1DB23" w14:textId="77777777" w:rsidR="00613934" w:rsidRPr="00BD50DC" w:rsidRDefault="00613934" w:rsidP="00130522">
            <w:pPr>
              <w:suppressAutoHyphens/>
              <w:jc w:val="center"/>
              <w:rPr>
                <w:lang w:val="en-US"/>
              </w:rPr>
            </w:pPr>
            <w:r w:rsidRPr="00BD50DC">
              <w:t>216</w:t>
            </w:r>
          </w:p>
        </w:tc>
        <w:tc>
          <w:tcPr>
            <w:tcW w:w="509" w:type="pct"/>
            <w:tcBorders>
              <w:top w:val="single" w:sz="4" w:space="0" w:color="auto"/>
              <w:left w:val="single" w:sz="4" w:space="0" w:color="auto"/>
              <w:bottom w:val="single" w:sz="4" w:space="0" w:color="auto"/>
              <w:right w:val="single" w:sz="4" w:space="0" w:color="auto"/>
            </w:tcBorders>
          </w:tcPr>
          <w:p w14:paraId="32708922" w14:textId="77777777" w:rsidR="00613934" w:rsidRPr="00BD50DC" w:rsidRDefault="00613934" w:rsidP="00130522">
            <w:pPr>
              <w:suppressAutoHyphens/>
              <w:jc w:val="center"/>
            </w:pPr>
            <w:r>
              <w:t>68</w:t>
            </w:r>
          </w:p>
        </w:tc>
        <w:tc>
          <w:tcPr>
            <w:tcW w:w="373" w:type="pct"/>
            <w:tcBorders>
              <w:top w:val="single" w:sz="4" w:space="0" w:color="auto"/>
              <w:left w:val="single" w:sz="4" w:space="0" w:color="auto"/>
              <w:bottom w:val="single" w:sz="4" w:space="0" w:color="auto"/>
              <w:right w:val="single" w:sz="4" w:space="0" w:color="auto"/>
            </w:tcBorders>
          </w:tcPr>
          <w:p w14:paraId="2249B8C4" w14:textId="77777777" w:rsidR="00613934" w:rsidRPr="00BD50DC" w:rsidRDefault="00613934" w:rsidP="00130522">
            <w:pPr>
              <w:suppressAutoHyphens/>
              <w:jc w:val="center"/>
            </w:pPr>
            <w:r w:rsidRPr="00BD50DC">
              <w:t>32</w:t>
            </w:r>
          </w:p>
        </w:tc>
        <w:tc>
          <w:tcPr>
            <w:tcW w:w="647" w:type="pct"/>
            <w:tcBorders>
              <w:top w:val="single" w:sz="4" w:space="0" w:color="auto"/>
              <w:left w:val="single" w:sz="4" w:space="0" w:color="auto"/>
              <w:bottom w:val="single" w:sz="4" w:space="0" w:color="auto"/>
              <w:right w:val="single" w:sz="4" w:space="0" w:color="auto"/>
            </w:tcBorders>
          </w:tcPr>
          <w:p w14:paraId="014201C3" w14:textId="77777777" w:rsidR="00613934" w:rsidRPr="00BD50DC" w:rsidRDefault="00613934" w:rsidP="00130522">
            <w:pPr>
              <w:suppressAutoHyphens/>
              <w:jc w:val="center"/>
            </w:pPr>
            <w:r>
              <w:t>36</w:t>
            </w:r>
          </w:p>
        </w:tc>
        <w:tc>
          <w:tcPr>
            <w:tcW w:w="646" w:type="pct"/>
            <w:tcBorders>
              <w:top w:val="single" w:sz="4" w:space="0" w:color="auto"/>
              <w:left w:val="single" w:sz="4" w:space="0" w:color="auto"/>
              <w:bottom w:val="single" w:sz="4" w:space="0" w:color="auto"/>
              <w:right w:val="single" w:sz="4" w:space="0" w:color="auto"/>
            </w:tcBorders>
          </w:tcPr>
          <w:p w14:paraId="5C4A3F0D" w14:textId="77777777" w:rsidR="00613934" w:rsidRPr="00BD50DC" w:rsidRDefault="00613934" w:rsidP="00130522">
            <w:pPr>
              <w:suppressAutoHyphens/>
              <w:jc w:val="center"/>
            </w:pPr>
            <w:r>
              <w:t>18</w:t>
            </w:r>
          </w:p>
        </w:tc>
        <w:tc>
          <w:tcPr>
            <w:tcW w:w="692" w:type="pct"/>
            <w:tcBorders>
              <w:top w:val="single" w:sz="4" w:space="0" w:color="auto"/>
              <w:left w:val="single" w:sz="4" w:space="0" w:color="auto"/>
              <w:bottom w:val="single" w:sz="4" w:space="0" w:color="auto"/>
              <w:right w:val="single" w:sz="4" w:space="0" w:color="auto"/>
            </w:tcBorders>
          </w:tcPr>
          <w:p w14:paraId="2761ABD1" w14:textId="77777777" w:rsidR="00613934" w:rsidRPr="00BD50DC" w:rsidRDefault="00613934" w:rsidP="00130522">
            <w:pPr>
              <w:suppressAutoHyphens/>
              <w:jc w:val="center"/>
            </w:pPr>
            <w:r>
              <w:t>148</w:t>
            </w:r>
          </w:p>
        </w:tc>
        <w:tc>
          <w:tcPr>
            <w:tcW w:w="663" w:type="pct"/>
            <w:tcBorders>
              <w:top w:val="single" w:sz="4" w:space="0" w:color="auto"/>
              <w:left w:val="single" w:sz="4" w:space="0" w:color="auto"/>
              <w:bottom w:val="single" w:sz="4" w:space="0" w:color="auto"/>
              <w:right w:val="single" w:sz="4" w:space="0" w:color="auto"/>
            </w:tcBorders>
          </w:tcPr>
          <w:p w14:paraId="69094AEA" w14:textId="77777777" w:rsidR="00613934" w:rsidRPr="00BD50DC" w:rsidRDefault="00613934" w:rsidP="00130522">
            <w:pPr>
              <w:suppressAutoHyphens/>
              <w:jc w:val="center"/>
            </w:pPr>
            <w:r>
              <w:t>Две контрольные работы</w:t>
            </w:r>
          </w:p>
        </w:tc>
      </w:tr>
      <w:tr w:rsidR="00613934" w:rsidRPr="00CB690D" w14:paraId="48DE6009" w14:textId="77777777" w:rsidTr="00130522">
        <w:tc>
          <w:tcPr>
            <w:tcW w:w="1027" w:type="pct"/>
            <w:gridSpan w:val="2"/>
            <w:tcBorders>
              <w:top w:val="single" w:sz="4" w:space="0" w:color="auto"/>
              <w:left w:val="single" w:sz="4" w:space="0" w:color="auto"/>
              <w:bottom w:val="single" w:sz="4" w:space="0" w:color="auto"/>
              <w:right w:val="single" w:sz="4" w:space="0" w:color="auto"/>
            </w:tcBorders>
          </w:tcPr>
          <w:p w14:paraId="231BC88C" w14:textId="77777777" w:rsidR="00613934" w:rsidRPr="00EF4F8D" w:rsidRDefault="00613934" w:rsidP="00130522">
            <w:pPr>
              <w:pStyle w:val="2"/>
              <w:tabs>
                <w:tab w:val="right" w:pos="9356"/>
              </w:tabs>
              <w:suppressAutoHyphens/>
              <w:spacing w:line="240" w:lineRule="auto"/>
              <w:ind w:left="0"/>
              <w:rPr>
                <w:b w:val="0"/>
                <w:i w:val="0"/>
                <w:sz w:val="24"/>
                <w:szCs w:val="24"/>
              </w:rPr>
            </w:pPr>
            <w:r w:rsidRPr="00EF4F8D">
              <w:rPr>
                <w:b w:val="0"/>
                <w:i w:val="0"/>
                <w:sz w:val="22"/>
                <w:szCs w:val="22"/>
              </w:rPr>
              <w:t>Итого в %</w:t>
            </w:r>
          </w:p>
        </w:tc>
        <w:tc>
          <w:tcPr>
            <w:tcW w:w="443" w:type="pct"/>
            <w:tcBorders>
              <w:top w:val="single" w:sz="4" w:space="0" w:color="auto"/>
              <w:left w:val="single" w:sz="4" w:space="0" w:color="auto"/>
              <w:bottom w:val="single" w:sz="4" w:space="0" w:color="auto"/>
              <w:right w:val="single" w:sz="4" w:space="0" w:color="auto"/>
            </w:tcBorders>
          </w:tcPr>
          <w:p w14:paraId="7BE971D5" w14:textId="77777777" w:rsidR="00613934" w:rsidRPr="008D4AB1" w:rsidRDefault="00613934" w:rsidP="00130522">
            <w:pPr>
              <w:suppressAutoHyphens/>
              <w:jc w:val="center"/>
              <w:rPr>
                <w:b/>
              </w:rPr>
            </w:pPr>
          </w:p>
        </w:tc>
        <w:tc>
          <w:tcPr>
            <w:tcW w:w="509" w:type="pct"/>
            <w:tcBorders>
              <w:top w:val="single" w:sz="4" w:space="0" w:color="auto"/>
              <w:left w:val="single" w:sz="4" w:space="0" w:color="auto"/>
              <w:bottom w:val="single" w:sz="4" w:space="0" w:color="auto"/>
              <w:right w:val="single" w:sz="4" w:space="0" w:color="auto"/>
            </w:tcBorders>
          </w:tcPr>
          <w:p w14:paraId="45C0E374" w14:textId="77777777" w:rsidR="00613934" w:rsidRDefault="00613934" w:rsidP="00130522">
            <w:pPr>
              <w:suppressAutoHyphens/>
              <w:jc w:val="center"/>
              <w:rPr>
                <w:b/>
              </w:rPr>
            </w:pPr>
          </w:p>
        </w:tc>
        <w:tc>
          <w:tcPr>
            <w:tcW w:w="373" w:type="pct"/>
            <w:tcBorders>
              <w:top w:val="single" w:sz="4" w:space="0" w:color="auto"/>
              <w:left w:val="single" w:sz="4" w:space="0" w:color="auto"/>
              <w:bottom w:val="single" w:sz="4" w:space="0" w:color="auto"/>
              <w:right w:val="single" w:sz="4" w:space="0" w:color="auto"/>
            </w:tcBorders>
          </w:tcPr>
          <w:p w14:paraId="13E2A259" w14:textId="77777777" w:rsidR="00613934" w:rsidRDefault="00613934" w:rsidP="00130522">
            <w:pPr>
              <w:suppressAutoHyphens/>
              <w:jc w:val="center"/>
              <w:rPr>
                <w:b/>
              </w:rPr>
            </w:pPr>
          </w:p>
        </w:tc>
        <w:tc>
          <w:tcPr>
            <w:tcW w:w="647" w:type="pct"/>
            <w:tcBorders>
              <w:top w:val="single" w:sz="4" w:space="0" w:color="auto"/>
              <w:left w:val="single" w:sz="4" w:space="0" w:color="auto"/>
              <w:bottom w:val="single" w:sz="4" w:space="0" w:color="auto"/>
              <w:right w:val="single" w:sz="4" w:space="0" w:color="auto"/>
            </w:tcBorders>
          </w:tcPr>
          <w:p w14:paraId="787AF590" w14:textId="77777777" w:rsidR="00613934" w:rsidRDefault="00613934" w:rsidP="00130522">
            <w:pPr>
              <w:suppressAutoHyphens/>
              <w:jc w:val="center"/>
              <w:rPr>
                <w:b/>
              </w:rPr>
            </w:pPr>
          </w:p>
        </w:tc>
        <w:tc>
          <w:tcPr>
            <w:tcW w:w="646" w:type="pct"/>
            <w:tcBorders>
              <w:top w:val="single" w:sz="4" w:space="0" w:color="auto"/>
              <w:left w:val="single" w:sz="4" w:space="0" w:color="auto"/>
              <w:bottom w:val="single" w:sz="4" w:space="0" w:color="auto"/>
              <w:right w:val="single" w:sz="4" w:space="0" w:color="auto"/>
            </w:tcBorders>
          </w:tcPr>
          <w:p w14:paraId="202B8F39" w14:textId="77777777" w:rsidR="00613934" w:rsidRPr="00B308C7" w:rsidRDefault="00613934" w:rsidP="00130522">
            <w:pPr>
              <w:suppressAutoHyphens/>
              <w:jc w:val="center"/>
            </w:pPr>
            <w:r w:rsidRPr="00B308C7">
              <w:t>50%</w:t>
            </w:r>
          </w:p>
        </w:tc>
        <w:tc>
          <w:tcPr>
            <w:tcW w:w="692" w:type="pct"/>
            <w:tcBorders>
              <w:top w:val="single" w:sz="4" w:space="0" w:color="auto"/>
              <w:left w:val="single" w:sz="4" w:space="0" w:color="auto"/>
              <w:bottom w:val="single" w:sz="4" w:space="0" w:color="auto"/>
              <w:right w:val="single" w:sz="4" w:space="0" w:color="auto"/>
            </w:tcBorders>
          </w:tcPr>
          <w:p w14:paraId="42224590" w14:textId="77777777" w:rsidR="00613934" w:rsidRDefault="00613934" w:rsidP="00130522">
            <w:pPr>
              <w:suppressAutoHyphens/>
              <w:jc w:val="center"/>
              <w:rPr>
                <w:b/>
              </w:rPr>
            </w:pPr>
          </w:p>
        </w:tc>
        <w:tc>
          <w:tcPr>
            <w:tcW w:w="663" w:type="pct"/>
            <w:tcBorders>
              <w:top w:val="single" w:sz="4" w:space="0" w:color="auto"/>
              <w:left w:val="single" w:sz="4" w:space="0" w:color="auto"/>
              <w:bottom w:val="single" w:sz="4" w:space="0" w:color="auto"/>
              <w:right w:val="single" w:sz="4" w:space="0" w:color="auto"/>
            </w:tcBorders>
          </w:tcPr>
          <w:p w14:paraId="37D38692" w14:textId="77777777" w:rsidR="00613934" w:rsidRPr="008D4AB1" w:rsidRDefault="00613934" w:rsidP="00130522">
            <w:pPr>
              <w:suppressAutoHyphens/>
              <w:jc w:val="center"/>
            </w:pPr>
          </w:p>
        </w:tc>
      </w:tr>
    </w:tbl>
    <w:p w14:paraId="1C174E78" w14:textId="77777777" w:rsidR="00735CFD" w:rsidRDefault="00735CFD" w:rsidP="008C047D">
      <w:pPr>
        <w:pStyle w:val="1"/>
        <w:tabs>
          <w:tab w:val="clear" w:pos="365"/>
        </w:tabs>
        <w:spacing w:line="240" w:lineRule="auto"/>
        <w:ind w:left="426" w:hanging="426"/>
        <w:jc w:val="both"/>
      </w:pPr>
    </w:p>
    <w:sdt>
      <w:sdtPr>
        <w:id w:val="-131483329"/>
        <w:lock w:val="sdtContentLocked"/>
        <w:placeholder>
          <w:docPart w:val="DefaultPlaceholder_1082065158"/>
        </w:placeholder>
        <w:group/>
      </w:sdtPr>
      <w:sdtEndPr/>
      <w:sdtContent>
        <w:p w14:paraId="452A1D0C" w14:textId="77777777" w:rsidR="006E771F" w:rsidRDefault="009C620E" w:rsidP="008C047D">
          <w:pPr>
            <w:pStyle w:val="1"/>
            <w:tabs>
              <w:tab w:val="clear" w:pos="365"/>
            </w:tabs>
            <w:spacing w:line="240" w:lineRule="auto"/>
            <w:ind w:left="426" w:hanging="426"/>
            <w:jc w:val="both"/>
          </w:pPr>
          <w:r>
            <w:t>4</w:t>
          </w:r>
          <w:r w:rsidR="006E771F">
            <w:t xml:space="preserve">. </w:t>
          </w:r>
          <w:bookmarkEnd w:id="15"/>
          <w:r w:rsidR="00834E1D" w:rsidRPr="00834E1D">
            <w:t>Содержание</w:t>
          </w:r>
          <w:r w:rsidR="00834E1D">
            <w:t xml:space="preserve"> семинаров, практических занятий</w:t>
          </w:r>
        </w:p>
        <w:bookmarkEnd w:id="16" w:displacedByCustomXml="next"/>
      </w:sdtContent>
    </w:sdt>
    <w:p w14:paraId="7BA92BD3" w14:textId="77777777" w:rsidR="00567623" w:rsidRDefault="00735CFD" w:rsidP="00567623">
      <w:pPr>
        <w:pStyle w:val="a5"/>
        <w:ind w:firstLine="709"/>
        <w:jc w:val="right"/>
        <w:rPr>
          <w:snapToGrid w:val="0"/>
          <w:sz w:val="28"/>
          <w:szCs w:val="28"/>
        </w:rPr>
      </w:pPr>
      <w:r>
        <w:rPr>
          <w:snapToGrid w:val="0"/>
          <w:sz w:val="28"/>
          <w:szCs w:val="28"/>
        </w:rPr>
        <w:t>Таблица 5</w:t>
      </w:r>
    </w:p>
    <w:tbl>
      <w:tblPr>
        <w:tblStyle w:val="a3"/>
        <w:tblW w:w="0" w:type="auto"/>
        <w:tblLook w:val="04A0" w:firstRow="1" w:lastRow="0" w:firstColumn="1" w:lastColumn="0" w:noHBand="0" w:noVBand="1"/>
      </w:tblPr>
      <w:tblGrid>
        <w:gridCol w:w="2239"/>
        <w:gridCol w:w="4168"/>
        <w:gridCol w:w="2938"/>
      </w:tblGrid>
      <w:tr w:rsidR="00631B49" w14:paraId="3351EA9F" w14:textId="77777777" w:rsidTr="00942343">
        <w:tc>
          <w:tcPr>
            <w:tcW w:w="2239" w:type="dxa"/>
          </w:tcPr>
          <w:p w14:paraId="24032F05" w14:textId="77777777" w:rsidR="00631B49" w:rsidRPr="00435040" w:rsidRDefault="00631B49" w:rsidP="00564CCF">
            <w:pPr>
              <w:pStyle w:val="a5"/>
              <w:jc w:val="center"/>
              <w:rPr>
                <w:b/>
                <w:snapToGrid w:val="0"/>
              </w:rPr>
            </w:pPr>
            <w:r>
              <w:rPr>
                <w:b/>
                <w:snapToGrid w:val="0"/>
              </w:rPr>
              <w:t>Наименование тем (разделов) дисциплины</w:t>
            </w:r>
          </w:p>
        </w:tc>
        <w:tc>
          <w:tcPr>
            <w:tcW w:w="4168" w:type="dxa"/>
          </w:tcPr>
          <w:p w14:paraId="292FA5EA" w14:textId="77777777" w:rsidR="00631B49" w:rsidRPr="00435040" w:rsidRDefault="00631B49" w:rsidP="00491179">
            <w:pPr>
              <w:pStyle w:val="a5"/>
              <w:jc w:val="center"/>
              <w:rPr>
                <w:b/>
                <w:snapToGrid w:val="0"/>
              </w:rPr>
            </w:pPr>
            <w:r>
              <w:rPr>
                <w:b/>
                <w:snapToGrid w:val="0"/>
              </w:rPr>
              <w:t xml:space="preserve">Перечень вопросов для обсуждения на семинарских, практических занятиях, рекомендуемые источники из </w:t>
            </w:r>
            <w:r w:rsidRPr="003C5C87">
              <w:rPr>
                <w:b/>
                <w:snapToGrid w:val="0"/>
              </w:rPr>
              <w:t>раздел</w:t>
            </w:r>
            <w:r w:rsidR="00491179" w:rsidRPr="003C5C87">
              <w:rPr>
                <w:b/>
                <w:snapToGrid w:val="0"/>
              </w:rPr>
              <w:t>а</w:t>
            </w:r>
            <w:r w:rsidRPr="003C5C87">
              <w:rPr>
                <w:b/>
                <w:snapToGrid w:val="0"/>
              </w:rPr>
              <w:t xml:space="preserve"> </w:t>
            </w:r>
            <w:r w:rsidR="00491179" w:rsidRPr="003C5C87">
              <w:rPr>
                <w:b/>
                <w:snapToGrid w:val="0"/>
              </w:rPr>
              <w:t>7</w:t>
            </w:r>
            <w:r>
              <w:rPr>
                <w:b/>
                <w:snapToGrid w:val="0"/>
              </w:rPr>
              <w:t xml:space="preserve"> </w:t>
            </w:r>
          </w:p>
        </w:tc>
        <w:tc>
          <w:tcPr>
            <w:tcW w:w="2938" w:type="dxa"/>
          </w:tcPr>
          <w:p w14:paraId="23FCC658" w14:textId="77777777" w:rsidR="00631B49" w:rsidRPr="00435040" w:rsidRDefault="00631B49" w:rsidP="00564CCF">
            <w:pPr>
              <w:pStyle w:val="a5"/>
              <w:jc w:val="center"/>
              <w:rPr>
                <w:b/>
                <w:snapToGrid w:val="0"/>
              </w:rPr>
            </w:pPr>
            <w:r>
              <w:rPr>
                <w:b/>
                <w:snapToGrid w:val="0"/>
              </w:rPr>
              <w:t>Формы проведения занятий</w:t>
            </w:r>
          </w:p>
        </w:tc>
      </w:tr>
      <w:tr w:rsidR="00631B49" w14:paraId="55C74930" w14:textId="77777777" w:rsidTr="00D409AC">
        <w:tc>
          <w:tcPr>
            <w:tcW w:w="2239" w:type="dxa"/>
          </w:tcPr>
          <w:p w14:paraId="68A2A8A1" w14:textId="77777777" w:rsidR="00631B49" w:rsidRPr="00435040" w:rsidRDefault="00631B49" w:rsidP="00D409AC">
            <w:pPr>
              <w:pStyle w:val="a5"/>
              <w:rPr>
                <w:snapToGrid w:val="0"/>
              </w:rPr>
            </w:pPr>
            <w:r>
              <w:t xml:space="preserve">Тема 1. Числовые множества и </w:t>
            </w:r>
            <w:r w:rsidRPr="00EA7EFF">
              <w:t>функции</w:t>
            </w:r>
          </w:p>
        </w:tc>
        <w:tc>
          <w:tcPr>
            <w:tcW w:w="4168" w:type="dxa"/>
          </w:tcPr>
          <w:p w14:paraId="432C24A5" w14:textId="77777777" w:rsidR="00D96D23" w:rsidRPr="00D96D23" w:rsidRDefault="00D96D23" w:rsidP="00D96D23">
            <w:pPr>
              <w:pStyle w:val="a5"/>
              <w:spacing w:after="0"/>
              <w:rPr>
                <w:snapToGrid w:val="0"/>
              </w:rPr>
            </w:pPr>
            <w:r>
              <w:rPr>
                <w:snapToGrid w:val="0"/>
              </w:rPr>
              <w:t xml:space="preserve">Операции над числовыми </w:t>
            </w:r>
            <w:r w:rsidRPr="00D96D23">
              <w:rPr>
                <w:snapToGrid w:val="0"/>
              </w:rPr>
              <w:t>множествам</w:t>
            </w:r>
            <w:r>
              <w:rPr>
                <w:snapToGrid w:val="0"/>
              </w:rPr>
              <w:t>и.  Исследование числовых множеств на ограниченность.  Нахождение комплексных</w:t>
            </w:r>
            <w:r w:rsidR="002937A6">
              <w:rPr>
                <w:snapToGrid w:val="0"/>
              </w:rPr>
              <w:t xml:space="preserve"> корней </w:t>
            </w:r>
            <w:r w:rsidR="00D65937">
              <w:rPr>
                <w:snapToGrid w:val="0"/>
              </w:rPr>
              <w:t xml:space="preserve">многочлена. </w:t>
            </w:r>
            <w:r w:rsidRPr="00D96D23">
              <w:rPr>
                <w:snapToGrid w:val="0"/>
              </w:rPr>
              <w:t>Арифметические действия с комплексными ч</w:t>
            </w:r>
            <w:r w:rsidR="002937A6">
              <w:rPr>
                <w:snapToGrid w:val="0"/>
              </w:rPr>
              <w:t>ислами. Нахождения модуля и ар</w:t>
            </w:r>
            <w:r w:rsidRPr="00D96D23">
              <w:rPr>
                <w:snapToGrid w:val="0"/>
              </w:rPr>
              <w:t>гумента комплексного числа. Представление</w:t>
            </w:r>
            <w:r w:rsidR="002937A6">
              <w:rPr>
                <w:snapToGrid w:val="0"/>
              </w:rPr>
              <w:t xml:space="preserve"> комплексного числа в арифмети</w:t>
            </w:r>
            <w:r w:rsidRPr="00D96D23">
              <w:rPr>
                <w:snapToGrid w:val="0"/>
              </w:rPr>
              <w:t xml:space="preserve">ческой и тригонометрической форме. </w:t>
            </w:r>
          </w:p>
          <w:p w14:paraId="0F86A6F6" w14:textId="77777777" w:rsidR="00631B49" w:rsidRPr="00435040" w:rsidRDefault="002937A6" w:rsidP="00BC60A1">
            <w:pPr>
              <w:pStyle w:val="a5"/>
              <w:spacing w:after="0"/>
              <w:rPr>
                <w:snapToGrid w:val="0"/>
              </w:rPr>
            </w:pPr>
            <w:r>
              <w:rPr>
                <w:snapToGrid w:val="0"/>
              </w:rPr>
              <w:t>Функциональные</w:t>
            </w:r>
            <w:r w:rsidR="00D65937">
              <w:rPr>
                <w:snapToGrid w:val="0"/>
              </w:rPr>
              <w:t xml:space="preserve"> зависимости в </w:t>
            </w:r>
            <w:r w:rsidR="00D96D23" w:rsidRPr="00D96D23">
              <w:rPr>
                <w:snapToGrid w:val="0"/>
              </w:rPr>
              <w:t>экономик</w:t>
            </w:r>
            <w:r>
              <w:rPr>
                <w:snapToGrid w:val="0"/>
              </w:rPr>
              <w:t xml:space="preserve">е: функции </w:t>
            </w:r>
            <w:r w:rsidR="00BC60A1">
              <w:rPr>
                <w:snapToGrid w:val="0"/>
              </w:rPr>
              <w:t xml:space="preserve">полезности, </w:t>
            </w:r>
            <w:r>
              <w:rPr>
                <w:snapToGrid w:val="0"/>
              </w:rPr>
              <w:t>одно</w:t>
            </w:r>
            <w:r w:rsidR="00D96D23" w:rsidRPr="00D96D23">
              <w:rPr>
                <w:snapToGrid w:val="0"/>
              </w:rPr>
              <w:t>факторные производственные функции, фун</w:t>
            </w:r>
            <w:r>
              <w:rPr>
                <w:snapToGrid w:val="0"/>
              </w:rPr>
              <w:t>кции спроса и предложения. Функ</w:t>
            </w:r>
            <w:r w:rsidR="00D96D23" w:rsidRPr="00D96D23">
              <w:rPr>
                <w:snapToGrid w:val="0"/>
              </w:rPr>
              <w:t>ции средних издержек и связь между ними (ATC = AVC + AFC).</w:t>
            </w:r>
            <w:r w:rsidR="00631B49" w:rsidRPr="00C619FA">
              <w:rPr>
                <w:snapToGrid w:val="0"/>
              </w:rPr>
              <w:t xml:space="preserve"> Рекомендуемые источники</w:t>
            </w:r>
            <w:r w:rsidR="00D65937">
              <w:rPr>
                <w:snapToGrid w:val="0"/>
              </w:rPr>
              <w:t>:</w:t>
            </w:r>
            <w:r w:rsidR="00631B49" w:rsidRPr="00C619FA">
              <w:rPr>
                <w:snapToGrid w:val="0"/>
              </w:rPr>
              <w:t xml:space="preserve"> [2</w:t>
            </w:r>
            <w:r w:rsidR="00631B49" w:rsidRPr="004E5F4C">
              <w:rPr>
                <w:snapToGrid w:val="0"/>
              </w:rPr>
              <w:t>].</w:t>
            </w:r>
          </w:p>
        </w:tc>
        <w:tc>
          <w:tcPr>
            <w:tcW w:w="2938" w:type="dxa"/>
          </w:tcPr>
          <w:p w14:paraId="3BBFD6C0" w14:textId="77777777" w:rsidR="00631B49" w:rsidRDefault="00631B49" w:rsidP="00564CCF">
            <w:pPr>
              <w:pStyle w:val="a5"/>
              <w:jc w:val="both"/>
            </w:pPr>
            <w:r>
              <w:t>Интерактив – Практикум по решению задач по те-матике занятия в малых группах (2-4 студента) и</w:t>
            </w:r>
          </w:p>
          <w:p w14:paraId="499E641C" w14:textId="77777777" w:rsidR="00631B49" w:rsidRDefault="00631B49" w:rsidP="00564CCF">
            <w:pPr>
              <w:pStyle w:val="a5"/>
              <w:jc w:val="both"/>
            </w:pPr>
            <w:r>
              <w:t>коллективное обсуждение решений – до 50% от трудоемкости практиче-ского занятия</w:t>
            </w:r>
          </w:p>
          <w:p w14:paraId="5C735046" w14:textId="77777777" w:rsidR="00631B49" w:rsidRDefault="00631B49" w:rsidP="00564CCF">
            <w:pPr>
              <w:pStyle w:val="a5"/>
              <w:jc w:val="both"/>
            </w:pPr>
          </w:p>
          <w:p w14:paraId="4EDB7FEB" w14:textId="77777777" w:rsidR="00631B49" w:rsidRPr="00435040" w:rsidRDefault="00631B49" w:rsidP="00564CCF">
            <w:pPr>
              <w:pStyle w:val="a5"/>
              <w:jc w:val="center"/>
              <w:rPr>
                <w:snapToGrid w:val="0"/>
              </w:rPr>
            </w:pPr>
          </w:p>
        </w:tc>
      </w:tr>
      <w:tr w:rsidR="00874DEB" w14:paraId="6AE2F20C" w14:textId="77777777" w:rsidTr="00942343">
        <w:tc>
          <w:tcPr>
            <w:tcW w:w="2239" w:type="dxa"/>
            <w:tcBorders>
              <w:top w:val="single" w:sz="4" w:space="0" w:color="auto"/>
              <w:bottom w:val="single" w:sz="4" w:space="0" w:color="auto"/>
              <w:right w:val="single" w:sz="4" w:space="0" w:color="auto"/>
            </w:tcBorders>
          </w:tcPr>
          <w:p w14:paraId="594FA914" w14:textId="77777777" w:rsidR="00874DEB" w:rsidRPr="00D32EAB" w:rsidRDefault="00874DEB" w:rsidP="00874DEB">
            <w:pPr>
              <w:rPr>
                <w:sz w:val="28"/>
                <w:szCs w:val="28"/>
              </w:rPr>
            </w:pPr>
            <w:r>
              <w:t xml:space="preserve">Тема 2. </w:t>
            </w:r>
            <w:r w:rsidRPr="008D4AB1">
              <w:t xml:space="preserve">Предел и непрерывность </w:t>
            </w:r>
          </w:p>
        </w:tc>
        <w:tc>
          <w:tcPr>
            <w:tcW w:w="4168" w:type="dxa"/>
          </w:tcPr>
          <w:p w14:paraId="60163AA8" w14:textId="77777777" w:rsidR="00487B30" w:rsidRPr="00487B30" w:rsidRDefault="00487B30" w:rsidP="003C5803">
            <w:pPr>
              <w:pStyle w:val="a5"/>
              <w:spacing w:after="0"/>
              <w:rPr>
                <w:snapToGrid w:val="0"/>
              </w:rPr>
            </w:pPr>
            <w:r>
              <w:rPr>
                <w:snapToGrid w:val="0"/>
              </w:rPr>
              <w:t>Паутинообразная модель</w:t>
            </w:r>
            <w:r w:rsidRPr="00487B30">
              <w:rPr>
                <w:snapToGrid w:val="0"/>
              </w:rPr>
              <w:t xml:space="preserve"> рын</w:t>
            </w:r>
            <w:r>
              <w:rPr>
                <w:snapToGrid w:val="0"/>
              </w:rPr>
              <w:t>ка одного товара.  Вычисление</w:t>
            </w:r>
            <w:r w:rsidRPr="00487B30">
              <w:rPr>
                <w:snapToGrid w:val="0"/>
              </w:rPr>
              <w:t xml:space="preserve"> пределов </w:t>
            </w:r>
          </w:p>
          <w:p w14:paraId="4FD5296E" w14:textId="77777777" w:rsidR="00487B30" w:rsidRDefault="00487B30" w:rsidP="003C5803">
            <w:pPr>
              <w:pStyle w:val="a5"/>
              <w:spacing w:after="0"/>
              <w:rPr>
                <w:snapToGrid w:val="0"/>
              </w:rPr>
            </w:pPr>
            <w:r w:rsidRPr="00487B30">
              <w:rPr>
                <w:snapToGrid w:val="0"/>
              </w:rPr>
              <w:t>числовой последовательности. Исследование н</w:t>
            </w:r>
            <w:r>
              <w:rPr>
                <w:snapToGrid w:val="0"/>
              </w:rPr>
              <w:t>а сходимость рядов. Решение за</w:t>
            </w:r>
            <w:r w:rsidRPr="00487B30">
              <w:rPr>
                <w:snapToGrid w:val="0"/>
              </w:rPr>
              <w:t>дач: формула сложных процентов, непрерывно</w:t>
            </w:r>
            <w:r>
              <w:rPr>
                <w:snapToGrid w:val="0"/>
              </w:rPr>
              <w:t xml:space="preserve">е начисление процентов, вечная </w:t>
            </w:r>
            <w:r w:rsidRPr="00487B30">
              <w:rPr>
                <w:snapToGrid w:val="0"/>
              </w:rPr>
              <w:t xml:space="preserve">рента. </w:t>
            </w:r>
          </w:p>
          <w:p w14:paraId="3FA3381A" w14:textId="77777777" w:rsidR="00E834BC" w:rsidRPr="00E834BC" w:rsidRDefault="00E834BC" w:rsidP="003C5803">
            <w:pPr>
              <w:pStyle w:val="a5"/>
              <w:spacing w:after="0"/>
              <w:rPr>
                <w:snapToGrid w:val="0"/>
              </w:rPr>
            </w:pPr>
            <w:r w:rsidRPr="00E834BC">
              <w:rPr>
                <w:snapToGrid w:val="0"/>
              </w:rPr>
              <w:t xml:space="preserve">Вычисление пределов функций на бесконечности и в точке. Вычисление </w:t>
            </w:r>
          </w:p>
          <w:p w14:paraId="73AC20CC" w14:textId="77777777" w:rsidR="00487B30" w:rsidRDefault="00E834BC" w:rsidP="003C5803">
            <w:pPr>
              <w:pStyle w:val="a5"/>
              <w:spacing w:after="0"/>
              <w:rPr>
                <w:snapToGrid w:val="0"/>
              </w:rPr>
            </w:pPr>
            <w:r>
              <w:rPr>
                <w:snapToGrid w:val="0"/>
              </w:rPr>
              <w:t>односторонних пределов.</w:t>
            </w:r>
            <w:r w:rsidRPr="00E834BC">
              <w:rPr>
                <w:snapToGrid w:val="0"/>
              </w:rPr>
              <w:t xml:space="preserve"> Решени</w:t>
            </w:r>
            <w:r>
              <w:rPr>
                <w:snapToGrid w:val="0"/>
              </w:rPr>
              <w:t xml:space="preserve">е задач </w:t>
            </w:r>
            <w:r w:rsidR="003C5803">
              <w:rPr>
                <w:snapToGrid w:val="0"/>
              </w:rPr>
              <w:t>на</w:t>
            </w:r>
            <w:r w:rsidRPr="00E834BC">
              <w:rPr>
                <w:snapToGrid w:val="0"/>
              </w:rPr>
              <w:t xml:space="preserve"> ср</w:t>
            </w:r>
            <w:r w:rsidR="00F01DF7">
              <w:rPr>
                <w:snapToGrid w:val="0"/>
              </w:rPr>
              <w:t xml:space="preserve">авнение бесконечно </w:t>
            </w:r>
            <w:r>
              <w:rPr>
                <w:snapToGrid w:val="0"/>
              </w:rPr>
              <w:t xml:space="preserve">больших и </w:t>
            </w:r>
            <w:r w:rsidRPr="00E834BC">
              <w:rPr>
                <w:snapToGrid w:val="0"/>
              </w:rPr>
              <w:t xml:space="preserve">бесконечно малых функций.  </w:t>
            </w:r>
          </w:p>
          <w:p w14:paraId="2D732CC5" w14:textId="77777777" w:rsidR="003C5803" w:rsidRDefault="00F01DF7" w:rsidP="003C5803">
            <w:pPr>
              <w:pStyle w:val="a5"/>
              <w:spacing w:after="0"/>
              <w:rPr>
                <w:snapToGrid w:val="0"/>
              </w:rPr>
            </w:pPr>
            <w:r>
              <w:rPr>
                <w:snapToGrid w:val="0"/>
              </w:rPr>
              <w:t>Определение</w:t>
            </w:r>
            <w:r w:rsidR="003C5803" w:rsidRPr="003C5803">
              <w:rPr>
                <w:snapToGrid w:val="0"/>
              </w:rPr>
              <w:t xml:space="preserve"> </w:t>
            </w:r>
            <w:r>
              <w:rPr>
                <w:snapToGrid w:val="0"/>
              </w:rPr>
              <w:t>точек разрыва</w:t>
            </w:r>
            <w:r w:rsidR="003C5803" w:rsidRPr="003C5803">
              <w:rPr>
                <w:snapToGrid w:val="0"/>
              </w:rPr>
              <w:t xml:space="preserve"> фу</w:t>
            </w:r>
            <w:r>
              <w:rPr>
                <w:snapToGrid w:val="0"/>
              </w:rPr>
              <w:t>нкции</w:t>
            </w:r>
            <w:r w:rsidR="00A56B41">
              <w:rPr>
                <w:snapToGrid w:val="0"/>
              </w:rPr>
              <w:t xml:space="preserve">   ее</w:t>
            </w:r>
            <w:r>
              <w:rPr>
                <w:snapToGrid w:val="0"/>
              </w:rPr>
              <w:t xml:space="preserve"> типа.  Нахождение асимптот </w:t>
            </w:r>
            <w:r w:rsidR="003C5803" w:rsidRPr="003C5803">
              <w:rPr>
                <w:snapToGrid w:val="0"/>
              </w:rPr>
              <w:t>графика функции. Построение графиков фун</w:t>
            </w:r>
            <w:r w:rsidR="00151AE3">
              <w:rPr>
                <w:snapToGrid w:val="0"/>
              </w:rPr>
              <w:t>кций спроса Торнквиста и нахож</w:t>
            </w:r>
            <w:r w:rsidR="003C5803" w:rsidRPr="003C5803">
              <w:rPr>
                <w:snapToGrid w:val="0"/>
              </w:rPr>
              <w:t>дение их асимптот.</w:t>
            </w:r>
          </w:p>
          <w:p w14:paraId="36894261" w14:textId="77777777" w:rsidR="00874DEB" w:rsidRPr="00435040" w:rsidRDefault="00874DEB" w:rsidP="003C5803">
            <w:pPr>
              <w:pStyle w:val="a5"/>
              <w:spacing w:after="0"/>
              <w:rPr>
                <w:snapToGrid w:val="0"/>
              </w:rPr>
            </w:pPr>
            <w:r w:rsidRPr="007345AB">
              <w:rPr>
                <w:snapToGrid w:val="0"/>
              </w:rPr>
              <w:t>Рекомендуемые источники</w:t>
            </w:r>
            <w:r>
              <w:rPr>
                <w:snapToGrid w:val="0"/>
              </w:rPr>
              <w:t>:</w:t>
            </w:r>
            <w:r w:rsidRPr="00801582">
              <w:rPr>
                <w:snapToGrid w:val="0"/>
              </w:rPr>
              <w:t xml:space="preserve"> [2].</w:t>
            </w:r>
          </w:p>
        </w:tc>
        <w:tc>
          <w:tcPr>
            <w:tcW w:w="2938" w:type="dxa"/>
          </w:tcPr>
          <w:p w14:paraId="4AC461A6" w14:textId="77777777" w:rsidR="00874DEB" w:rsidRPr="00435040" w:rsidRDefault="00874DEB" w:rsidP="00874DEB">
            <w:pPr>
              <w:pStyle w:val="a5"/>
              <w:jc w:val="both"/>
              <w:rPr>
                <w:snapToGrid w:val="0"/>
              </w:rPr>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A56B41" w14:paraId="4785F30E" w14:textId="77777777" w:rsidTr="00942343">
        <w:tc>
          <w:tcPr>
            <w:tcW w:w="2239" w:type="dxa"/>
            <w:tcBorders>
              <w:top w:val="single" w:sz="4" w:space="0" w:color="auto"/>
              <w:bottom w:val="single" w:sz="4" w:space="0" w:color="auto"/>
              <w:right w:val="single" w:sz="4" w:space="0" w:color="auto"/>
            </w:tcBorders>
          </w:tcPr>
          <w:p w14:paraId="1F6CA0E9" w14:textId="77777777" w:rsidR="00A56B41" w:rsidRPr="00C55F8C" w:rsidRDefault="00A56B41" w:rsidP="00A56B41">
            <w:pPr>
              <w:suppressAutoHyphens/>
              <w:adjustRightInd w:val="0"/>
              <w:rPr>
                <w:sz w:val="28"/>
                <w:szCs w:val="28"/>
              </w:rPr>
            </w:pPr>
            <w:r>
              <w:t xml:space="preserve">Тема 3. </w:t>
            </w:r>
            <w:r w:rsidRPr="008D4AB1">
              <w:t xml:space="preserve">Дифференциальное исчисление  </w:t>
            </w:r>
            <w:r w:rsidRPr="008D4AB1">
              <w:lastRenderedPageBreak/>
              <w:t>функций одной переменной</w:t>
            </w:r>
          </w:p>
        </w:tc>
        <w:tc>
          <w:tcPr>
            <w:tcW w:w="4168" w:type="dxa"/>
          </w:tcPr>
          <w:p w14:paraId="2565C983" w14:textId="77777777" w:rsidR="00A56B41" w:rsidRPr="00A56B41" w:rsidRDefault="00A56B41" w:rsidP="008823E4">
            <w:pPr>
              <w:pStyle w:val="a5"/>
              <w:spacing w:after="0"/>
              <w:rPr>
                <w:snapToGrid w:val="0"/>
              </w:rPr>
            </w:pPr>
            <w:r>
              <w:rPr>
                <w:snapToGrid w:val="0"/>
              </w:rPr>
              <w:lastRenderedPageBreak/>
              <w:t>Вычисление</w:t>
            </w:r>
            <w:r w:rsidR="001E4EEE">
              <w:rPr>
                <w:snapToGrid w:val="0"/>
              </w:rPr>
              <w:t xml:space="preserve"> производных</w:t>
            </w:r>
            <w:r w:rsidR="008E4F37">
              <w:rPr>
                <w:snapToGrid w:val="0"/>
              </w:rPr>
              <w:t xml:space="preserve"> </w:t>
            </w:r>
            <w:r w:rsidR="00564CCF">
              <w:rPr>
                <w:snapToGrid w:val="0"/>
              </w:rPr>
              <w:t>функции</w:t>
            </w:r>
            <w:r w:rsidR="001E4EEE">
              <w:rPr>
                <w:snapToGrid w:val="0"/>
              </w:rPr>
              <w:t xml:space="preserve">  </w:t>
            </w:r>
            <w:r w:rsidR="00564CCF">
              <w:rPr>
                <w:snapToGrid w:val="0"/>
              </w:rPr>
              <w:t xml:space="preserve"> </w:t>
            </w:r>
            <w:r w:rsidR="001E4EEE">
              <w:rPr>
                <w:snapToGrid w:val="0"/>
              </w:rPr>
              <w:t xml:space="preserve">одной </w:t>
            </w:r>
            <w:r w:rsidR="008E4F37">
              <w:rPr>
                <w:snapToGrid w:val="0"/>
              </w:rPr>
              <w:t>переменной.  Нахождение</w:t>
            </w:r>
          </w:p>
          <w:p w14:paraId="4CF06947" w14:textId="77777777" w:rsidR="001E4EEE" w:rsidRDefault="00A56B41" w:rsidP="008823E4">
            <w:pPr>
              <w:pStyle w:val="a5"/>
              <w:spacing w:after="0"/>
              <w:rPr>
                <w:snapToGrid w:val="0"/>
              </w:rPr>
            </w:pPr>
            <w:r w:rsidRPr="00A56B41">
              <w:rPr>
                <w:snapToGrid w:val="0"/>
              </w:rPr>
              <w:t xml:space="preserve">касательной к графику функции. </w:t>
            </w:r>
            <w:r w:rsidRPr="00A56B41">
              <w:rPr>
                <w:snapToGrid w:val="0"/>
              </w:rPr>
              <w:lastRenderedPageBreak/>
              <w:t xml:space="preserve">Вычисление предельных величин в экономике </w:t>
            </w:r>
            <w:r w:rsidR="001E4EEE">
              <w:rPr>
                <w:snapToGrid w:val="0"/>
              </w:rPr>
              <w:t>и их интерпретация. Вычисление</w:t>
            </w:r>
            <w:r w:rsidR="008E4F37">
              <w:rPr>
                <w:snapToGrid w:val="0"/>
              </w:rPr>
              <w:t xml:space="preserve"> средней и</w:t>
            </w:r>
            <w:r w:rsidRPr="00A56B41">
              <w:rPr>
                <w:snapToGrid w:val="0"/>
              </w:rPr>
              <w:t xml:space="preserve"> т</w:t>
            </w:r>
            <w:r w:rsidR="008E4F37">
              <w:rPr>
                <w:snapToGrid w:val="0"/>
              </w:rPr>
              <w:t>очечной</w:t>
            </w:r>
            <w:r w:rsidR="00564CCF">
              <w:rPr>
                <w:snapToGrid w:val="0"/>
              </w:rPr>
              <w:t xml:space="preserve"> эластичности</w:t>
            </w:r>
            <w:r w:rsidR="001E4EEE">
              <w:rPr>
                <w:snapToGrid w:val="0"/>
              </w:rPr>
              <w:t xml:space="preserve"> функций </w:t>
            </w:r>
            <w:r w:rsidRPr="00A56B41">
              <w:rPr>
                <w:snapToGrid w:val="0"/>
              </w:rPr>
              <w:t xml:space="preserve">спроса и предложения по цене, эластичности спроса по доходу. </w:t>
            </w:r>
          </w:p>
          <w:p w14:paraId="3E039598" w14:textId="77777777" w:rsidR="00564CCF" w:rsidRDefault="00BB0D5C" w:rsidP="008823E4">
            <w:pPr>
              <w:pStyle w:val="a5"/>
              <w:spacing w:after="0"/>
              <w:rPr>
                <w:snapToGrid w:val="0"/>
              </w:rPr>
            </w:pPr>
            <w:r>
              <w:rPr>
                <w:snapToGrid w:val="0"/>
              </w:rPr>
              <w:t>Приближенное вычисление значения функции с помощью дифференциала.  Вычисление производных сложной и неявно</w:t>
            </w:r>
            <w:r w:rsidR="00564CCF" w:rsidRPr="00564CCF">
              <w:rPr>
                <w:snapToGrid w:val="0"/>
              </w:rPr>
              <w:t xml:space="preserve"> </w:t>
            </w:r>
            <w:r>
              <w:rPr>
                <w:snapToGrid w:val="0"/>
              </w:rPr>
              <w:t xml:space="preserve">заданных </w:t>
            </w:r>
            <w:r w:rsidR="00564CCF" w:rsidRPr="00564CCF">
              <w:rPr>
                <w:snapToGrid w:val="0"/>
              </w:rPr>
              <w:t xml:space="preserve">функций.  </w:t>
            </w:r>
          </w:p>
          <w:p w14:paraId="2A8EC907" w14:textId="77777777" w:rsidR="00BB0D5C" w:rsidRPr="00BB0D5C" w:rsidRDefault="00BB0D5C" w:rsidP="008823E4">
            <w:pPr>
              <w:pStyle w:val="a5"/>
              <w:spacing w:after="0"/>
              <w:rPr>
                <w:snapToGrid w:val="0"/>
              </w:rPr>
            </w:pPr>
            <w:r>
              <w:rPr>
                <w:snapToGrid w:val="0"/>
              </w:rPr>
              <w:t xml:space="preserve">Вычисление </w:t>
            </w:r>
            <w:r w:rsidRPr="00BB0D5C">
              <w:rPr>
                <w:snapToGrid w:val="0"/>
              </w:rPr>
              <w:t xml:space="preserve">пределов по </w:t>
            </w:r>
            <w:r>
              <w:rPr>
                <w:snapToGrid w:val="0"/>
              </w:rPr>
              <w:t xml:space="preserve">правилу Лопиталя.  Решение задач </w:t>
            </w:r>
            <w:r w:rsidRPr="00BB0D5C">
              <w:rPr>
                <w:snapToGrid w:val="0"/>
              </w:rPr>
              <w:t xml:space="preserve">на </w:t>
            </w:r>
          </w:p>
          <w:p w14:paraId="42C2DF18" w14:textId="77777777" w:rsidR="00BB0D5C" w:rsidRDefault="00BB0D5C" w:rsidP="008823E4">
            <w:pPr>
              <w:pStyle w:val="a5"/>
              <w:spacing w:after="0"/>
              <w:rPr>
                <w:snapToGrid w:val="0"/>
              </w:rPr>
            </w:pPr>
            <w:r w:rsidRPr="00BB0D5C">
              <w:rPr>
                <w:snapToGrid w:val="0"/>
              </w:rPr>
              <w:t>нахождение интервалов монотонности функции.</w:t>
            </w:r>
          </w:p>
          <w:p w14:paraId="48F5757C" w14:textId="77777777" w:rsidR="00BB0D5C" w:rsidRDefault="00575920" w:rsidP="008823E4">
            <w:pPr>
              <w:pStyle w:val="a5"/>
              <w:spacing w:after="0"/>
              <w:rPr>
                <w:snapToGrid w:val="0"/>
              </w:rPr>
            </w:pPr>
            <w:r w:rsidRPr="00575920">
              <w:rPr>
                <w:snapToGrid w:val="0"/>
              </w:rPr>
              <w:t xml:space="preserve">Нахождение </w:t>
            </w:r>
            <w:r>
              <w:rPr>
                <w:snapToGrid w:val="0"/>
              </w:rPr>
              <w:t>точек экстремума и экстремумов функции</w:t>
            </w:r>
            <w:r w:rsidRPr="00575920">
              <w:rPr>
                <w:snapToGrid w:val="0"/>
              </w:rPr>
              <w:t xml:space="preserve"> одной пе</w:t>
            </w:r>
            <w:r w:rsidR="00F149F5">
              <w:rPr>
                <w:snapToGrid w:val="0"/>
              </w:rPr>
              <w:t>ременной.  Решение задач на нахождение наибольшего и наименьшего значения функции</w:t>
            </w:r>
            <w:r w:rsidRPr="00575920">
              <w:rPr>
                <w:snapToGrid w:val="0"/>
              </w:rPr>
              <w:t xml:space="preserve"> на отрезке. Задача максимизации прибыли.  Задача</w:t>
            </w:r>
            <w:r w:rsidR="00F149F5">
              <w:rPr>
                <w:snapToGrid w:val="0"/>
              </w:rPr>
              <w:t xml:space="preserve"> о </w:t>
            </w:r>
            <w:r w:rsidRPr="00575920">
              <w:rPr>
                <w:snapToGrid w:val="0"/>
              </w:rPr>
              <w:t>максимизации налоговой выручки.</w:t>
            </w:r>
          </w:p>
          <w:p w14:paraId="0BA8E0C1" w14:textId="77777777" w:rsidR="008823E4" w:rsidRPr="008823E4" w:rsidRDefault="00A56B41" w:rsidP="008823E4">
            <w:pPr>
              <w:pStyle w:val="a5"/>
              <w:spacing w:after="0"/>
              <w:rPr>
                <w:snapToGrid w:val="0"/>
              </w:rPr>
            </w:pPr>
            <w:r w:rsidRPr="00A56B41">
              <w:rPr>
                <w:snapToGrid w:val="0"/>
              </w:rPr>
              <w:t xml:space="preserve"> </w:t>
            </w:r>
            <w:r w:rsidR="008823E4">
              <w:rPr>
                <w:snapToGrid w:val="0"/>
              </w:rPr>
              <w:t xml:space="preserve">Вычисление производных и </w:t>
            </w:r>
            <w:r w:rsidR="008823E4" w:rsidRPr="008823E4">
              <w:rPr>
                <w:snapToGrid w:val="0"/>
              </w:rPr>
              <w:t>дифференциал</w:t>
            </w:r>
            <w:r w:rsidR="008823E4">
              <w:rPr>
                <w:snapToGrid w:val="0"/>
              </w:rPr>
              <w:t xml:space="preserve">ов функции второго порядка. </w:t>
            </w:r>
            <w:r w:rsidR="008823E4" w:rsidRPr="008823E4">
              <w:rPr>
                <w:snapToGrid w:val="0"/>
              </w:rPr>
              <w:t>Опре</w:t>
            </w:r>
            <w:r w:rsidR="008823E4">
              <w:rPr>
                <w:snapToGrid w:val="0"/>
              </w:rPr>
              <w:t>деление интервалов выпуклости/вогнутости функции и</w:t>
            </w:r>
            <w:r w:rsidR="00BC60A1">
              <w:rPr>
                <w:snapToGrid w:val="0"/>
              </w:rPr>
              <w:t xml:space="preserve"> точек</w:t>
            </w:r>
            <w:r w:rsidR="008823E4" w:rsidRPr="008823E4">
              <w:rPr>
                <w:snapToGrid w:val="0"/>
              </w:rPr>
              <w:t xml:space="preserve"> перегиба. </w:t>
            </w:r>
          </w:p>
          <w:p w14:paraId="68C30342" w14:textId="77777777" w:rsidR="008823E4" w:rsidRPr="008823E4" w:rsidRDefault="00142F39" w:rsidP="008823E4">
            <w:pPr>
              <w:pStyle w:val="a5"/>
              <w:spacing w:after="0"/>
              <w:rPr>
                <w:snapToGrid w:val="0"/>
              </w:rPr>
            </w:pPr>
            <w:r>
              <w:rPr>
                <w:snapToGrid w:val="0"/>
              </w:rPr>
              <w:t>Решение задач</w:t>
            </w:r>
            <w:r w:rsidR="008823E4" w:rsidRPr="008823E4">
              <w:rPr>
                <w:snapToGrid w:val="0"/>
              </w:rPr>
              <w:t xml:space="preserve"> </w:t>
            </w:r>
            <w:r>
              <w:rPr>
                <w:snapToGrid w:val="0"/>
              </w:rPr>
              <w:t xml:space="preserve">на </w:t>
            </w:r>
            <w:r w:rsidR="008823E4" w:rsidRPr="008823E4">
              <w:rPr>
                <w:snapToGrid w:val="0"/>
              </w:rPr>
              <w:t>формулы Тейлор</w:t>
            </w:r>
            <w:r>
              <w:rPr>
                <w:snapToGrid w:val="0"/>
              </w:rPr>
              <w:t>а и Маклорена.  Использование</w:t>
            </w:r>
            <w:r w:rsidR="008823E4" w:rsidRPr="008823E4">
              <w:rPr>
                <w:snapToGrid w:val="0"/>
              </w:rPr>
              <w:t xml:space="preserve"> их для </w:t>
            </w:r>
          </w:p>
          <w:p w14:paraId="1C60EF31" w14:textId="77777777" w:rsidR="00A56B41" w:rsidRDefault="008823E4" w:rsidP="008823E4">
            <w:pPr>
              <w:pStyle w:val="a5"/>
              <w:spacing w:after="0"/>
              <w:rPr>
                <w:snapToGrid w:val="0"/>
              </w:rPr>
            </w:pPr>
            <w:r w:rsidRPr="008823E4">
              <w:rPr>
                <w:snapToGrid w:val="0"/>
              </w:rPr>
              <w:t xml:space="preserve">приближенных вычислений.  </w:t>
            </w:r>
          </w:p>
          <w:p w14:paraId="4DC4FA13" w14:textId="77777777" w:rsidR="00142F39" w:rsidRPr="00435040" w:rsidRDefault="0092436A" w:rsidP="008823E4">
            <w:pPr>
              <w:pStyle w:val="a5"/>
              <w:spacing w:after="0"/>
              <w:rPr>
                <w:snapToGrid w:val="0"/>
              </w:rPr>
            </w:pPr>
            <w:r w:rsidRPr="0092436A">
              <w:rPr>
                <w:snapToGrid w:val="0"/>
              </w:rPr>
              <w:t>Полное исследование функции и построение ее графика.</w:t>
            </w:r>
            <w:r w:rsidR="006332E9">
              <w:rPr>
                <w:snapToGrid w:val="0"/>
              </w:rPr>
              <w:t xml:space="preserve"> </w:t>
            </w:r>
            <w:r w:rsidR="006332E9" w:rsidRPr="006332E9">
              <w:rPr>
                <w:snapToGrid w:val="0"/>
              </w:rPr>
              <w:t>Рекомендуемые источники: [2].</w:t>
            </w:r>
          </w:p>
        </w:tc>
        <w:tc>
          <w:tcPr>
            <w:tcW w:w="2938" w:type="dxa"/>
          </w:tcPr>
          <w:p w14:paraId="18BA8B7D" w14:textId="77777777" w:rsidR="00A56B41" w:rsidRPr="00435040" w:rsidRDefault="00A56B41" w:rsidP="00575920">
            <w:pPr>
              <w:pStyle w:val="a5"/>
              <w:spacing w:after="0"/>
              <w:jc w:val="both"/>
              <w:rPr>
                <w:snapToGrid w:val="0"/>
              </w:rPr>
            </w:pPr>
            <w:r w:rsidRPr="007345AB">
              <w:lastRenderedPageBreak/>
              <w:t xml:space="preserve">Интерактив – Практикум по решению задач по те-матике занятия в малых </w:t>
            </w:r>
            <w:r w:rsidRPr="007345AB">
              <w:lastRenderedPageBreak/>
              <w:t>группах (2-4 студента) и коллективное обсуждение решений – до 50% от трудоемкости практиче-ского занятия.</w:t>
            </w:r>
          </w:p>
        </w:tc>
      </w:tr>
      <w:tr w:rsidR="00A56B41" w14:paraId="0EDF0439" w14:textId="77777777" w:rsidTr="00D409AC">
        <w:tc>
          <w:tcPr>
            <w:tcW w:w="2239" w:type="dxa"/>
            <w:tcBorders>
              <w:top w:val="single" w:sz="4" w:space="0" w:color="auto"/>
              <w:bottom w:val="single" w:sz="4" w:space="0" w:color="auto"/>
              <w:right w:val="single" w:sz="4" w:space="0" w:color="auto"/>
            </w:tcBorders>
          </w:tcPr>
          <w:p w14:paraId="78CA4636" w14:textId="77777777" w:rsidR="00152F99" w:rsidRDefault="00A56B41" w:rsidP="00D409AC">
            <w:pPr>
              <w:ind w:left="-31"/>
              <w:rPr>
                <w:rFonts w:eastAsia="Arial Unicode MS"/>
                <w:color w:val="000000"/>
                <w:sz w:val="22"/>
                <w:szCs w:val="22"/>
                <w:u w:color="000000"/>
                <w:bdr w:val="nil"/>
              </w:rPr>
            </w:pPr>
            <w:r w:rsidRPr="00F9675F">
              <w:rPr>
                <w:rFonts w:eastAsia="Arial Unicode MS"/>
                <w:color w:val="000000"/>
                <w:sz w:val="22"/>
                <w:szCs w:val="22"/>
                <w:u w:color="000000"/>
                <w:bdr w:val="nil"/>
              </w:rPr>
              <w:lastRenderedPageBreak/>
              <w:t xml:space="preserve">Тема </w:t>
            </w:r>
            <w:r>
              <w:rPr>
                <w:rFonts w:eastAsia="Arial Unicode MS"/>
                <w:color w:val="000000"/>
                <w:sz w:val="22"/>
                <w:szCs w:val="22"/>
                <w:u w:color="000000"/>
                <w:bdr w:val="nil"/>
              </w:rPr>
              <w:t>4</w:t>
            </w:r>
            <w:r w:rsidRPr="00F9675F">
              <w:rPr>
                <w:rFonts w:eastAsia="Arial Unicode MS"/>
                <w:color w:val="000000"/>
                <w:sz w:val="22"/>
                <w:szCs w:val="22"/>
                <w:u w:color="000000"/>
                <w:bdr w:val="nil"/>
              </w:rPr>
              <w:t xml:space="preserve">. </w:t>
            </w:r>
            <w:r w:rsidR="006332E9" w:rsidRPr="003B1D18">
              <w:t>Интегральное исчисление функций одной переменной</w:t>
            </w:r>
          </w:p>
          <w:p w14:paraId="02F47590" w14:textId="77777777" w:rsidR="00152F99" w:rsidRDefault="00152F99" w:rsidP="00D409AC">
            <w:pPr>
              <w:ind w:left="-31"/>
              <w:rPr>
                <w:rFonts w:eastAsia="Arial Unicode MS"/>
                <w:color w:val="000000"/>
                <w:sz w:val="22"/>
                <w:szCs w:val="22"/>
                <w:u w:color="000000"/>
                <w:bdr w:val="nil"/>
              </w:rPr>
            </w:pPr>
          </w:p>
          <w:p w14:paraId="774ED72C" w14:textId="77777777" w:rsidR="00A56B41" w:rsidRPr="00C22BA5" w:rsidRDefault="00A56B41" w:rsidP="00D409AC">
            <w:pPr>
              <w:ind w:left="-31"/>
              <w:rPr>
                <w:rFonts w:eastAsia="Calibri"/>
                <w:sz w:val="22"/>
                <w:szCs w:val="22"/>
                <w:lang w:eastAsia="en-US"/>
              </w:rPr>
            </w:pPr>
          </w:p>
        </w:tc>
        <w:tc>
          <w:tcPr>
            <w:tcW w:w="4168" w:type="dxa"/>
          </w:tcPr>
          <w:p w14:paraId="26A1A63A" w14:textId="77777777" w:rsidR="006332E9" w:rsidRPr="006332E9" w:rsidRDefault="008537AD" w:rsidP="008537AD">
            <w:pPr>
              <w:pStyle w:val="a5"/>
              <w:spacing w:after="0"/>
              <w:rPr>
                <w:snapToGrid w:val="0"/>
              </w:rPr>
            </w:pPr>
            <w:r>
              <w:rPr>
                <w:snapToGrid w:val="0"/>
              </w:rPr>
              <w:t xml:space="preserve">Вычисление неопределенных </w:t>
            </w:r>
            <w:r w:rsidR="006332E9" w:rsidRPr="006332E9">
              <w:rPr>
                <w:snapToGrid w:val="0"/>
              </w:rPr>
              <w:t xml:space="preserve">интегралов </w:t>
            </w:r>
            <w:r>
              <w:rPr>
                <w:snapToGrid w:val="0"/>
              </w:rPr>
              <w:t>путем</w:t>
            </w:r>
            <w:r w:rsidR="006332E9" w:rsidRPr="006332E9">
              <w:rPr>
                <w:snapToGrid w:val="0"/>
              </w:rPr>
              <w:t xml:space="preserve"> непосредственного </w:t>
            </w:r>
          </w:p>
          <w:p w14:paraId="2272D790" w14:textId="77777777" w:rsidR="006332E9" w:rsidRPr="006332E9" w:rsidRDefault="006332E9" w:rsidP="008537AD">
            <w:pPr>
              <w:pStyle w:val="a5"/>
              <w:spacing w:after="0"/>
              <w:rPr>
                <w:snapToGrid w:val="0"/>
              </w:rPr>
            </w:pPr>
            <w:r w:rsidRPr="006332E9">
              <w:rPr>
                <w:snapToGrid w:val="0"/>
              </w:rPr>
              <w:t>интегрирования, методом замены, методом инт</w:t>
            </w:r>
            <w:r w:rsidR="008537AD">
              <w:rPr>
                <w:snapToGrid w:val="0"/>
              </w:rPr>
              <w:t xml:space="preserve">егрирования по частям. Решение </w:t>
            </w:r>
            <w:r w:rsidRPr="006332E9">
              <w:rPr>
                <w:snapToGrid w:val="0"/>
              </w:rPr>
              <w:t>задач на интегрирование рациональных дробей.</w:t>
            </w:r>
            <w:r w:rsidR="008537AD">
              <w:rPr>
                <w:snapToGrid w:val="0"/>
              </w:rPr>
              <w:t xml:space="preserve"> </w:t>
            </w:r>
            <w:r w:rsidRPr="006332E9">
              <w:rPr>
                <w:snapToGrid w:val="0"/>
              </w:rPr>
              <w:t>Вычисление определенных интегралов</w:t>
            </w:r>
            <w:r w:rsidR="008537AD">
              <w:rPr>
                <w:snapToGrid w:val="0"/>
              </w:rPr>
              <w:t xml:space="preserve"> по формуле Ньютона-Лейбница.  </w:t>
            </w:r>
            <w:r w:rsidRPr="006332E9">
              <w:rPr>
                <w:snapToGrid w:val="0"/>
              </w:rPr>
              <w:t xml:space="preserve">Вычисление площадей плоских </w:t>
            </w:r>
            <w:r w:rsidR="008537AD">
              <w:rPr>
                <w:snapToGrid w:val="0"/>
              </w:rPr>
              <w:t xml:space="preserve">фигур. </w:t>
            </w:r>
            <w:r w:rsidRPr="006332E9">
              <w:rPr>
                <w:snapToGrid w:val="0"/>
              </w:rPr>
              <w:t xml:space="preserve">Нахождение выпуска продукции </w:t>
            </w:r>
          </w:p>
          <w:p w14:paraId="2AC476A5" w14:textId="77777777" w:rsidR="006332E9" w:rsidRPr="006332E9" w:rsidRDefault="006332E9" w:rsidP="008537AD">
            <w:pPr>
              <w:pStyle w:val="a5"/>
              <w:spacing w:after="0"/>
              <w:rPr>
                <w:snapToGrid w:val="0"/>
              </w:rPr>
            </w:pPr>
            <w:r w:rsidRPr="006332E9">
              <w:rPr>
                <w:snapToGrid w:val="0"/>
              </w:rPr>
              <w:t xml:space="preserve">за </w:t>
            </w:r>
            <w:r w:rsidR="008537AD">
              <w:rPr>
                <w:snapToGrid w:val="0"/>
              </w:rPr>
              <w:t>определенное</w:t>
            </w:r>
            <w:r w:rsidRPr="006332E9">
              <w:rPr>
                <w:snapToGrid w:val="0"/>
              </w:rPr>
              <w:t xml:space="preserve"> время пр</w:t>
            </w:r>
            <w:r w:rsidR="00F85E8D">
              <w:rPr>
                <w:snapToGrid w:val="0"/>
              </w:rPr>
              <w:t xml:space="preserve">и заданном </w:t>
            </w:r>
            <w:r w:rsidR="008537AD">
              <w:rPr>
                <w:snapToGrid w:val="0"/>
              </w:rPr>
              <w:t>законе мгновенной</w:t>
            </w:r>
            <w:r w:rsidRPr="006332E9">
              <w:rPr>
                <w:snapToGrid w:val="0"/>
              </w:rPr>
              <w:t xml:space="preserve"> мощности </w:t>
            </w:r>
          </w:p>
          <w:p w14:paraId="4E086EC8" w14:textId="77777777" w:rsidR="006332E9" w:rsidRDefault="00F85E8D" w:rsidP="008537AD">
            <w:pPr>
              <w:pStyle w:val="a5"/>
              <w:spacing w:after="0"/>
              <w:rPr>
                <w:snapToGrid w:val="0"/>
              </w:rPr>
            </w:pPr>
            <w:r>
              <w:rPr>
                <w:snapToGrid w:val="0"/>
              </w:rPr>
              <w:t xml:space="preserve">производства.  Вычисление </w:t>
            </w:r>
            <w:r w:rsidR="006332E9" w:rsidRPr="006332E9">
              <w:rPr>
                <w:snapToGrid w:val="0"/>
              </w:rPr>
              <w:t xml:space="preserve">среднего значения функции. </w:t>
            </w:r>
            <w:r>
              <w:rPr>
                <w:snapToGrid w:val="0"/>
              </w:rPr>
              <w:t xml:space="preserve">Вычисление средней </w:t>
            </w:r>
            <w:r w:rsidR="006332E9" w:rsidRPr="006332E9">
              <w:rPr>
                <w:snapToGrid w:val="0"/>
              </w:rPr>
              <w:t>производительности труда и средней капиталоотдачи.</w:t>
            </w:r>
          </w:p>
          <w:p w14:paraId="348EDC81" w14:textId="77777777" w:rsidR="006332E9" w:rsidRDefault="006332E9" w:rsidP="008537AD">
            <w:pPr>
              <w:pStyle w:val="a5"/>
              <w:spacing w:after="0"/>
              <w:rPr>
                <w:snapToGrid w:val="0"/>
              </w:rPr>
            </w:pPr>
            <w:r w:rsidRPr="006332E9">
              <w:rPr>
                <w:snapToGrid w:val="0"/>
              </w:rPr>
              <w:t>Установление сходимости (расходимо</w:t>
            </w:r>
            <w:r w:rsidR="00F85E8D">
              <w:rPr>
                <w:snapToGrid w:val="0"/>
              </w:rPr>
              <w:t xml:space="preserve">сти) несобственных интегралов. </w:t>
            </w:r>
            <w:r w:rsidRPr="006332E9">
              <w:rPr>
                <w:snapToGrid w:val="0"/>
              </w:rPr>
              <w:t xml:space="preserve">Вычисление сходящихся </w:t>
            </w:r>
            <w:r w:rsidRPr="006332E9">
              <w:rPr>
                <w:snapToGrid w:val="0"/>
              </w:rPr>
              <w:lastRenderedPageBreak/>
              <w:t xml:space="preserve">несобственных интегралов.  </w:t>
            </w:r>
          </w:p>
          <w:p w14:paraId="67ADFF47" w14:textId="77777777" w:rsidR="00F85E8D" w:rsidRPr="00435040" w:rsidRDefault="00F85E8D" w:rsidP="008537AD">
            <w:pPr>
              <w:pStyle w:val="a5"/>
              <w:spacing w:after="0"/>
              <w:rPr>
                <w:snapToGrid w:val="0"/>
              </w:rPr>
            </w:pPr>
            <w:r w:rsidRPr="006332E9">
              <w:rPr>
                <w:snapToGrid w:val="0"/>
              </w:rPr>
              <w:t>Рекомендуемые источники: [2].</w:t>
            </w:r>
          </w:p>
        </w:tc>
        <w:tc>
          <w:tcPr>
            <w:tcW w:w="2938" w:type="dxa"/>
          </w:tcPr>
          <w:p w14:paraId="19272C66" w14:textId="77777777" w:rsidR="00A56B41" w:rsidRPr="00435040" w:rsidRDefault="00A56B41" w:rsidP="00A56B41">
            <w:pPr>
              <w:pStyle w:val="a5"/>
              <w:jc w:val="both"/>
              <w:rPr>
                <w:snapToGrid w:val="0"/>
              </w:rPr>
            </w:pPr>
            <w:r w:rsidRPr="007345AB">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85E8D" w14:paraId="5A0C4D26" w14:textId="77777777" w:rsidTr="00D409AC">
        <w:tc>
          <w:tcPr>
            <w:tcW w:w="2239" w:type="dxa"/>
            <w:tcBorders>
              <w:top w:val="single" w:sz="4" w:space="0" w:color="auto"/>
              <w:bottom w:val="single" w:sz="4" w:space="0" w:color="auto"/>
              <w:right w:val="single" w:sz="4" w:space="0" w:color="auto"/>
            </w:tcBorders>
          </w:tcPr>
          <w:p w14:paraId="1CB1B6E8" w14:textId="77777777" w:rsidR="00F85E8D" w:rsidRPr="00F9675F" w:rsidRDefault="006E5F60" w:rsidP="00D409AC">
            <w:pPr>
              <w:ind w:left="-31"/>
              <w:rPr>
                <w:rFonts w:eastAsia="Arial Unicode MS"/>
                <w:color w:val="000000"/>
                <w:sz w:val="22"/>
                <w:szCs w:val="22"/>
                <w:u w:color="000000"/>
                <w:bdr w:val="nil"/>
              </w:rPr>
            </w:pPr>
            <w:r w:rsidRPr="00F9675F">
              <w:rPr>
                <w:rFonts w:eastAsia="Arial Unicode MS"/>
                <w:color w:val="000000"/>
                <w:sz w:val="22"/>
                <w:szCs w:val="22"/>
                <w:u w:color="000000"/>
                <w:bdr w:val="nil"/>
              </w:rPr>
              <w:t xml:space="preserve">Тема </w:t>
            </w:r>
            <w:r>
              <w:rPr>
                <w:rFonts w:eastAsia="Arial Unicode MS"/>
                <w:color w:val="000000"/>
                <w:sz w:val="22"/>
                <w:szCs w:val="22"/>
                <w:u w:color="000000"/>
                <w:bdr w:val="nil"/>
              </w:rPr>
              <w:t>5</w:t>
            </w:r>
            <w:r w:rsidRPr="00F9675F">
              <w:rPr>
                <w:rFonts w:eastAsia="Arial Unicode MS"/>
                <w:color w:val="000000"/>
                <w:sz w:val="22"/>
                <w:szCs w:val="22"/>
                <w:u w:color="000000"/>
                <w:bdr w:val="nil"/>
              </w:rPr>
              <w:t>.</w:t>
            </w:r>
            <w:r>
              <w:rPr>
                <w:rFonts w:eastAsia="Arial Unicode MS"/>
                <w:color w:val="000000"/>
                <w:sz w:val="22"/>
                <w:szCs w:val="22"/>
                <w:u w:color="000000"/>
                <w:bdr w:val="nil"/>
              </w:rPr>
              <w:t xml:space="preserve"> </w:t>
            </w:r>
            <w:r w:rsidR="00B517E5">
              <w:t xml:space="preserve">Функции </w:t>
            </w:r>
            <w:r w:rsidR="00B517E5" w:rsidRPr="008D4AB1">
              <w:t>нескольких переменных</w:t>
            </w:r>
          </w:p>
        </w:tc>
        <w:tc>
          <w:tcPr>
            <w:tcW w:w="4168" w:type="dxa"/>
          </w:tcPr>
          <w:p w14:paraId="68C29E99" w14:textId="77777777" w:rsidR="00B517E5" w:rsidRPr="00B517E5" w:rsidRDefault="00A068D9" w:rsidP="00A068D9">
            <w:pPr>
              <w:pStyle w:val="a5"/>
              <w:spacing w:after="0"/>
              <w:rPr>
                <w:snapToGrid w:val="0"/>
              </w:rPr>
            </w:pPr>
            <w:r>
              <w:rPr>
                <w:snapToGrid w:val="0"/>
              </w:rPr>
              <w:t>Представление множеств</w:t>
            </w:r>
            <w:r w:rsidR="000F0635">
              <w:rPr>
                <w:snapToGrid w:val="0"/>
              </w:rPr>
              <w:t xml:space="preserve"> в пространствах </w:t>
            </w:r>
            <w:r>
              <w:rPr>
                <w:snapToGrid w:val="0"/>
              </w:rPr>
              <w:t>R</w:t>
            </w:r>
            <w:r>
              <w:rPr>
                <w:snapToGrid w:val="0"/>
                <w:vertAlign w:val="superscript"/>
              </w:rPr>
              <w:t>2</w:t>
            </w:r>
            <w:r>
              <w:rPr>
                <w:snapToGrid w:val="0"/>
              </w:rPr>
              <w:t xml:space="preserve"> и R</w:t>
            </w:r>
            <w:r>
              <w:rPr>
                <w:snapToGrid w:val="0"/>
                <w:vertAlign w:val="superscript"/>
              </w:rPr>
              <w:t>3</w:t>
            </w:r>
            <w:r w:rsidR="000F0635">
              <w:rPr>
                <w:snapToGrid w:val="0"/>
              </w:rPr>
              <w:t>.  Расстояние между точками в пространстве.  Построение</w:t>
            </w:r>
            <w:r w:rsidR="00B517E5" w:rsidRPr="00B517E5">
              <w:rPr>
                <w:snapToGrid w:val="0"/>
              </w:rPr>
              <w:t xml:space="preserve"> поверхносте</w:t>
            </w:r>
            <w:r w:rsidR="000F0635">
              <w:rPr>
                <w:snapToGrid w:val="0"/>
              </w:rPr>
              <w:t>й и линий уровня</w:t>
            </w:r>
            <w:r w:rsidR="00CD3A1A">
              <w:rPr>
                <w:snapToGrid w:val="0"/>
              </w:rPr>
              <w:t xml:space="preserve"> </w:t>
            </w:r>
            <w:r w:rsidR="000F0635">
              <w:rPr>
                <w:snapToGrid w:val="0"/>
              </w:rPr>
              <w:t xml:space="preserve">кривых </w:t>
            </w:r>
            <w:r w:rsidR="00B517E5" w:rsidRPr="00B517E5">
              <w:rPr>
                <w:snapToGrid w:val="0"/>
              </w:rPr>
              <w:t>безразл</w:t>
            </w:r>
            <w:r w:rsidR="000F0635">
              <w:rPr>
                <w:snapToGrid w:val="0"/>
              </w:rPr>
              <w:t xml:space="preserve">ичия и  </w:t>
            </w:r>
            <w:r w:rsidR="006E672D">
              <w:rPr>
                <w:snapToGrid w:val="0"/>
              </w:rPr>
              <w:t>и</w:t>
            </w:r>
            <w:r w:rsidR="000F0635">
              <w:rPr>
                <w:snapToGrid w:val="0"/>
              </w:rPr>
              <w:t>зоквант.  Вычисление частных производных</w:t>
            </w:r>
            <w:r w:rsidR="00B517E5" w:rsidRPr="00B517E5">
              <w:rPr>
                <w:snapToGrid w:val="0"/>
              </w:rPr>
              <w:t xml:space="preserve"> нескольких </w:t>
            </w:r>
          </w:p>
          <w:p w14:paraId="0D4B35E4" w14:textId="77777777" w:rsidR="00B517E5" w:rsidRPr="00B517E5" w:rsidRDefault="000F0635" w:rsidP="00A068D9">
            <w:pPr>
              <w:pStyle w:val="a5"/>
              <w:spacing w:after="0"/>
              <w:rPr>
                <w:snapToGrid w:val="0"/>
              </w:rPr>
            </w:pPr>
            <w:r>
              <w:rPr>
                <w:snapToGrid w:val="0"/>
              </w:rPr>
              <w:t xml:space="preserve">переменных </w:t>
            </w:r>
            <w:r w:rsidR="00B517E5" w:rsidRPr="00B517E5">
              <w:rPr>
                <w:snapToGrid w:val="0"/>
              </w:rPr>
              <w:t xml:space="preserve">и </w:t>
            </w:r>
            <w:r>
              <w:rPr>
                <w:snapToGrid w:val="0"/>
              </w:rPr>
              <w:t xml:space="preserve">производной сложной функции.  Вычисление средней </w:t>
            </w:r>
            <w:r w:rsidR="00B517E5" w:rsidRPr="00B517E5">
              <w:rPr>
                <w:snapToGrid w:val="0"/>
              </w:rPr>
              <w:t xml:space="preserve">и </w:t>
            </w:r>
          </w:p>
          <w:p w14:paraId="195F2B4C" w14:textId="77777777" w:rsidR="00B517E5" w:rsidRPr="00B517E5" w:rsidRDefault="000F0635" w:rsidP="00A068D9">
            <w:pPr>
              <w:pStyle w:val="a5"/>
              <w:spacing w:after="0"/>
              <w:rPr>
                <w:snapToGrid w:val="0"/>
              </w:rPr>
            </w:pPr>
            <w:r>
              <w:rPr>
                <w:snapToGrid w:val="0"/>
              </w:rPr>
              <w:t xml:space="preserve">предельной </w:t>
            </w:r>
            <w:r w:rsidR="00CD3A1A">
              <w:rPr>
                <w:snapToGrid w:val="0"/>
              </w:rPr>
              <w:t xml:space="preserve">производительности труда и капиталоотдачи. Вычисление </w:t>
            </w:r>
            <w:r w:rsidR="00B517E5" w:rsidRPr="00B517E5">
              <w:rPr>
                <w:snapToGrid w:val="0"/>
              </w:rPr>
              <w:t>эластичност</w:t>
            </w:r>
            <w:r w:rsidR="00CD3A1A">
              <w:rPr>
                <w:snapToGrid w:val="0"/>
              </w:rPr>
              <w:t xml:space="preserve">и выпуска по труду </w:t>
            </w:r>
            <w:r w:rsidR="00B517E5" w:rsidRPr="00B517E5">
              <w:rPr>
                <w:snapToGrid w:val="0"/>
              </w:rPr>
              <w:t>и капиталу,</w:t>
            </w:r>
            <w:r w:rsidR="00CD3A1A">
              <w:rPr>
                <w:snapToGrid w:val="0"/>
              </w:rPr>
              <w:t xml:space="preserve"> предельной нормы замещения факторов</w:t>
            </w:r>
            <w:r w:rsidR="00B517E5" w:rsidRPr="00B517E5">
              <w:rPr>
                <w:snapToGrid w:val="0"/>
              </w:rPr>
              <w:t xml:space="preserve"> производ</w:t>
            </w:r>
            <w:r w:rsidR="00CD3A1A">
              <w:rPr>
                <w:snapToGrid w:val="0"/>
              </w:rPr>
              <w:t xml:space="preserve">ства.  Вычисление производной сложной функции, </w:t>
            </w:r>
            <w:r w:rsidR="00B517E5" w:rsidRPr="00B517E5">
              <w:rPr>
                <w:snapToGrid w:val="0"/>
              </w:rPr>
              <w:t xml:space="preserve">производной по направлению и градиента. </w:t>
            </w:r>
          </w:p>
          <w:p w14:paraId="730CB050" w14:textId="77777777" w:rsidR="00B517E5" w:rsidRPr="00B517E5" w:rsidRDefault="00CD3A1A" w:rsidP="00A068D9">
            <w:pPr>
              <w:pStyle w:val="a5"/>
              <w:spacing w:after="0"/>
              <w:rPr>
                <w:snapToGrid w:val="0"/>
              </w:rPr>
            </w:pPr>
            <w:r>
              <w:rPr>
                <w:snapToGrid w:val="0"/>
              </w:rPr>
              <w:t>Решение задач</w:t>
            </w:r>
            <w:r w:rsidR="006E672D">
              <w:rPr>
                <w:snapToGrid w:val="0"/>
              </w:rPr>
              <w:t xml:space="preserve"> на нахождение локальных экстремумов</w:t>
            </w:r>
            <w:r w:rsidR="00B517E5" w:rsidRPr="00B517E5">
              <w:rPr>
                <w:snapToGrid w:val="0"/>
              </w:rPr>
              <w:t xml:space="preserve"> функций </w:t>
            </w:r>
          </w:p>
          <w:p w14:paraId="48D4E59F" w14:textId="77777777" w:rsidR="00F85E8D" w:rsidRDefault="00B517E5" w:rsidP="00A068D9">
            <w:pPr>
              <w:pStyle w:val="a5"/>
              <w:spacing w:after="0"/>
              <w:rPr>
                <w:snapToGrid w:val="0"/>
              </w:rPr>
            </w:pPr>
            <w:r w:rsidRPr="00B517E5">
              <w:rPr>
                <w:snapToGrid w:val="0"/>
              </w:rPr>
              <w:t xml:space="preserve">нескольких переменных.  </w:t>
            </w:r>
          </w:p>
          <w:p w14:paraId="2A79E8A5" w14:textId="77777777" w:rsidR="00B517E5" w:rsidRPr="00B517E5" w:rsidRDefault="00B517E5" w:rsidP="00A068D9">
            <w:pPr>
              <w:pStyle w:val="a5"/>
              <w:spacing w:after="0"/>
              <w:rPr>
                <w:snapToGrid w:val="0"/>
              </w:rPr>
            </w:pPr>
            <w:r w:rsidRPr="00B517E5">
              <w:rPr>
                <w:snapToGrid w:val="0"/>
              </w:rPr>
              <w:t>Решение задач на нахождение условного экстремума функций нескольких переменных</w:t>
            </w:r>
            <w:r w:rsidR="006E672D">
              <w:rPr>
                <w:snapToGrid w:val="0"/>
              </w:rPr>
              <w:t xml:space="preserve">: метод подстановки </w:t>
            </w:r>
            <w:r w:rsidR="00114F83">
              <w:rPr>
                <w:snapToGrid w:val="0"/>
              </w:rPr>
              <w:t xml:space="preserve">и </w:t>
            </w:r>
            <w:r w:rsidR="006E672D">
              <w:rPr>
                <w:snapToGrid w:val="0"/>
              </w:rPr>
              <w:t>метод</w:t>
            </w:r>
            <w:r w:rsidR="004231DE">
              <w:rPr>
                <w:snapToGrid w:val="0"/>
              </w:rPr>
              <w:t xml:space="preserve"> множителей </w:t>
            </w:r>
            <w:r w:rsidRPr="00B517E5">
              <w:rPr>
                <w:snapToGrid w:val="0"/>
              </w:rPr>
              <w:t xml:space="preserve">Лагранжа.  Задача </w:t>
            </w:r>
          </w:p>
          <w:p w14:paraId="21DEBA4A" w14:textId="77777777" w:rsidR="00B517E5" w:rsidRDefault="00B517E5" w:rsidP="00A068D9">
            <w:pPr>
              <w:pStyle w:val="a5"/>
              <w:spacing w:after="0"/>
              <w:rPr>
                <w:snapToGrid w:val="0"/>
              </w:rPr>
            </w:pPr>
            <w:r w:rsidRPr="00B517E5">
              <w:rPr>
                <w:snapToGrid w:val="0"/>
              </w:rPr>
              <w:t>потребительского выбора, экономический смысл множителей Лагранжа.</w:t>
            </w:r>
          </w:p>
          <w:p w14:paraId="789D7322" w14:textId="77777777" w:rsidR="00B517E5" w:rsidRPr="00B517E5" w:rsidRDefault="006E672D" w:rsidP="00A068D9">
            <w:pPr>
              <w:pStyle w:val="a5"/>
              <w:spacing w:after="0"/>
              <w:rPr>
                <w:snapToGrid w:val="0"/>
              </w:rPr>
            </w:pPr>
            <w:r>
              <w:rPr>
                <w:snapToGrid w:val="0"/>
              </w:rPr>
              <w:t>Решение задач на</w:t>
            </w:r>
            <w:r w:rsidR="00D27FBB">
              <w:rPr>
                <w:snapToGrid w:val="0"/>
              </w:rPr>
              <w:t xml:space="preserve"> нахождение</w:t>
            </w:r>
            <w:r w:rsidR="00B517E5" w:rsidRPr="00B517E5">
              <w:rPr>
                <w:snapToGrid w:val="0"/>
              </w:rPr>
              <w:t xml:space="preserve"> наиб</w:t>
            </w:r>
            <w:r w:rsidR="00D27FBB">
              <w:rPr>
                <w:snapToGrid w:val="0"/>
              </w:rPr>
              <w:t>ольших и</w:t>
            </w:r>
            <w:r>
              <w:rPr>
                <w:snapToGrid w:val="0"/>
              </w:rPr>
              <w:t xml:space="preserve"> наименьших </w:t>
            </w:r>
            <w:r w:rsidR="00B517E5" w:rsidRPr="00B517E5">
              <w:rPr>
                <w:snapToGrid w:val="0"/>
              </w:rPr>
              <w:t xml:space="preserve">значений </w:t>
            </w:r>
          </w:p>
          <w:p w14:paraId="4B56DFC7" w14:textId="77777777" w:rsidR="00B517E5" w:rsidRPr="00B517E5" w:rsidRDefault="00D27FBB" w:rsidP="00A068D9">
            <w:pPr>
              <w:pStyle w:val="a5"/>
              <w:spacing w:after="0"/>
              <w:rPr>
                <w:snapToGrid w:val="0"/>
              </w:rPr>
            </w:pPr>
            <w:r>
              <w:rPr>
                <w:snapToGrid w:val="0"/>
              </w:rPr>
              <w:t xml:space="preserve">дифференцируемой функции на </w:t>
            </w:r>
            <w:r w:rsidR="00B517E5" w:rsidRPr="00B517E5">
              <w:rPr>
                <w:snapToGrid w:val="0"/>
              </w:rPr>
              <w:t xml:space="preserve">замкнутом </w:t>
            </w:r>
            <w:r w:rsidR="009A4A79">
              <w:rPr>
                <w:snapToGrid w:val="0"/>
              </w:rPr>
              <w:t xml:space="preserve">ограниченном </w:t>
            </w:r>
            <w:r w:rsidR="00B517E5" w:rsidRPr="00B517E5">
              <w:rPr>
                <w:snapToGrid w:val="0"/>
              </w:rPr>
              <w:t xml:space="preserve">множестве. </w:t>
            </w:r>
          </w:p>
          <w:p w14:paraId="5ED3BC05" w14:textId="77777777" w:rsidR="00B517E5" w:rsidRDefault="00B517E5" w:rsidP="00A068D9">
            <w:pPr>
              <w:pStyle w:val="a5"/>
              <w:spacing w:after="0"/>
              <w:rPr>
                <w:snapToGrid w:val="0"/>
              </w:rPr>
            </w:pPr>
            <w:r w:rsidRPr="00B517E5">
              <w:rPr>
                <w:snapToGrid w:val="0"/>
              </w:rPr>
              <w:t xml:space="preserve">Минимизация затрат и максимизация прибыли многопродуктовой фирмы.  </w:t>
            </w:r>
          </w:p>
          <w:p w14:paraId="7BE0E6C7" w14:textId="77777777" w:rsidR="00B517E5" w:rsidRPr="00B517E5" w:rsidRDefault="00B517E5" w:rsidP="00A068D9">
            <w:pPr>
              <w:pStyle w:val="a5"/>
              <w:spacing w:after="0"/>
              <w:rPr>
                <w:snapToGrid w:val="0"/>
              </w:rPr>
            </w:pPr>
            <w:r w:rsidRPr="00B517E5">
              <w:rPr>
                <w:snapToGrid w:val="0"/>
              </w:rPr>
              <w:t>Вычисление</w:t>
            </w:r>
            <w:r w:rsidR="00D27FBB">
              <w:rPr>
                <w:snapToGrid w:val="0"/>
              </w:rPr>
              <w:t xml:space="preserve"> кратных</w:t>
            </w:r>
            <w:r w:rsidRPr="00B517E5">
              <w:rPr>
                <w:snapToGrid w:val="0"/>
              </w:rPr>
              <w:t xml:space="preserve"> </w:t>
            </w:r>
            <w:r w:rsidR="00D27FBB">
              <w:rPr>
                <w:snapToGrid w:val="0"/>
              </w:rPr>
              <w:t>интегралов.  Сведение кратного интеграла</w:t>
            </w:r>
            <w:r w:rsidRPr="00B517E5">
              <w:rPr>
                <w:snapToGrid w:val="0"/>
              </w:rPr>
              <w:t xml:space="preserve"> к </w:t>
            </w:r>
          </w:p>
          <w:p w14:paraId="7E024DC2" w14:textId="77777777" w:rsidR="00B517E5" w:rsidRDefault="00B517E5" w:rsidP="00A068D9">
            <w:pPr>
              <w:pStyle w:val="a5"/>
              <w:spacing w:after="0"/>
              <w:rPr>
                <w:snapToGrid w:val="0"/>
              </w:rPr>
            </w:pPr>
            <w:r w:rsidRPr="00B517E5">
              <w:rPr>
                <w:snapToGrid w:val="0"/>
              </w:rPr>
              <w:t>повторному.</w:t>
            </w:r>
          </w:p>
          <w:p w14:paraId="396E1A37" w14:textId="77777777" w:rsidR="00114F83" w:rsidRDefault="00114F83" w:rsidP="00A068D9">
            <w:pPr>
              <w:pStyle w:val="a5"/>
              <w:spacing w:after="0"/>
              <w:rPr>
                <w:snapToGrid w:val="0"/>
              </w:rPr>
            </w:pPr>
            <w:r w:rsidRPr="006332E9">
              <w:rPr>
                <w:snapToGrid w:val="0"/>
              </w:rPr>
              <w:t>Рекомендуемые источники: [2].</w:t>
            </w:r>
          </w:p>
        </w:tc>
        <w:tc>
          <w:tcPr>
            <w:tcW w:w="2938" w:type="dxa"/>
          </w:tcPr>
          <w:p w14:paraId="4FF08ADE" w14:textId="77777777" w:rsidR="00F85E8D" w:rsidRPr="007345AB" w:rsidRDefault="00114F83" w:rsidP="00A56B4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A64CBD" w14:paraId="178A7FCA" w14:textId="77777777" w:rsidTr="00D409AC">
        <w:tc>
          <w:tcPr>
            <w:tcW w:w="2239" w:type="dxa"/>
            <w:tcBorders>
              <w:top w:val="single" w:sz="4" w:space="0" w:color="auto"/>
              <w:bottom w:val="single" w:sz="4" w:space="0" w:color="auto"/>
              <w:right w:val="single" w:sz="4" w:space="0" w:color="auto"/>
            </w:tcBorders>
          </w:tcPr>
          <w:p w14:paraId="24F8973A" w14:textId="77777777" w:rsidR="00A64CBD" w:rsidRPr="00293A03" w:rsidRDefault="00293A03" w:rsidP="00D409AC">
            <w:pPr>
              <w:ind w:left="-31"/>
              <w:rPr>
                <w:rFonts w:eastAsia="Arial Unicode MS"/>
                <w:color w:val="000000"/>
                <w:u w:color="000000"/>
                <w:bdr w:val="nil"/>
              </w:rPr>
            </w:pPr>
            <w:r w:rsidRPr="00293A03">
              <w:rPr>
                <w:rFonts w:eastAsia="Arial Unicode MS"/>
                <w:color w:val="000000"/>
                <w:u w:color="000000"/>
                <w:bdr w:val="nil"/>
              </w:rPr>
              <w:t>Тема 6. Числовые ряды</w:t>
            </w:r>
          </w:p>
        </w:tc>
        <w:tc>
          <w:tcPr>
            <w:tcW w:w="4168" w:type="dxa"/>
          </w:tcPr>
          <w:p w14:paraId="6FCE5F8A" w14:textId="77777777" w:rsidR="00A64CBD" w:rsidRDefault="00293A03" w:rsidP="00A068D9">
            <w:pPr>
              <w:pStyle w:val="a5"/>
              <w:spacing w:after="0"/>
              <w:rPr>
                <w:snapToGrid w:val="0"/>
              </w:rPr>
            </w:pPr>
            <w:r w:rsidRPr="00293A03">
              <w:rPr>
                <w:snapToGrid w:val="0"/>
              </w:rPr>
              <w:t xml:space="preserve">Понятие о числовых рядах. Сходимость ряда. Сумма ряда. </w:t>
            </w:r>
            <w:r w:rsidR="00CB0D43">
              <w:rPr>
                <w:snapToGrid w:val="0"/>
              </w:rPr>
              <w:t xml:space="preserve">Признаки сходимости </w:t>
            </w:r>
            <w:r w:rsidR="008C0BA2">
              <w:rPr>
                <w:snapToGrid w:val="0"/>
              </w:rPr>
              <w:t xml:space="preserve">рядов с положительными членами (признаки сравнения, Коши, Даламбера, интегральный признак). Условная сходимость ряда, признак Лейбница. </w:t>
            </w:r>
            <w:r w:rsidRPr="00293A03">
              <w:rPr>
                <w:snapToGrid w:val="0"/>
              </w:rPr>
              <w:t>Вечная рента.</w:t>
            </w:r>
            <w:r w:rsidR="00CB0D43">
              <w:rPr>
                <w:snapToGrid w:val="0"/>
              </w:rPr>
              <w:t xml:space="preserve"> </w:t>
            </w:r>
          </w:p>
          <w:p w14:paraId="5B34184F" w14:textId="77777777" w:rsidR="00CB0D43" w:rsidRDefault="00CB0D43" w:rsidP="00A068D9">
            <w:pPr>
              <w:pStyle w:val="a5"/>
              <w:spacing w:after="0"/>
              <w:rPr>
                <w:snapToGrid w:val="0"/>
              </w:rPr>
            </w:pPr>
            <w:r w:rsidRPr="006332E9">
              <w:rPr>
                <w:snapToGrid w:val="0"/>
              </w:rPr>
              <w:t>Рекомендуемые источники: [2].</w:t>
            </w:r>
          </w:p>
        </w:tc>
        <w:tc>
          <w:tcPr>
            <w:tcW w:w="2938" w:type="dxa"/>
          </w:tcPr>
          <w:p w14:paraId="78956D2E" w14:textId="77777777" w:rsidR="00A64CBD" w:rsidRPr="007345AB" w:rsidRDefault="00CB0D43" w:rsidP="00A56B41">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F85E8D" w14:paraId="48AF9AD4" w14:textId="77777777" w:rsidTr="00D409AC">
        <w:tc>
          <w:tcPr>
            <w:tcW w:w="2239" w:type="dxa"/>
            <w:tcBorders>
              <w:top w:val="single" w:sz="4" w:space="0" w:color="auto"/>
              <w:bottom w:val="single" w:sz="4" w:space="0" w:color="auto"/>
              <w:right w:val="single" w:sz="4" w:space="0" w:color="auto"/>
            </w:tcBorders>
          </w:tcPr>
          <w:p w14:paraId="37552873" w14:textId="77777777" w:rsidR="00F85E8D" w:rsidRPr="00F9675F" w:rsidRDefault="00B81A66" w:rsidP="00D409AC">
            <w:pPr>
              <w:ind w:left="-31"/>
              <w:rPr>
                <w:rFonts w:eastAsia="Arial Unicode MS"/>
                <w:color w:val="000000"/>
                <w:sz w:val="22"/>
                <w:szCs w:val="22"/>
                <w:u w:color="000000"/>
                <w:bdr w:val="nil"/>
              </w:rPr>
            </w:pPr>
            <w:r w:rsidRPr="00426667">
              <w:rPr>
                <w:rFonts w:eastAsia="Arial Unicode MS"/>
                <w:color w:val="000000"/>
                <w:u w:color="000000"/>
                <w:bdr w:val="nil"/>
              </w:rPr>
              <w:t xml:space="preserve">Тема </w:t>
            </w:r>
            <w:r w:rsidR="00293A03" w:rsidRPr="00426667">
              <w:rPr>
                <w:rFonts w:eastAsia="Arial Unicode MS"/>
                <w:color w:val="000000"/>
                <w:u w:color="000000"/>
                <w:bdr w:val="nil"/>
              </w:rPr>
              <w:t>7</w:t>
            </w:r>
            <w:r w:rsidRPr="00426667">
              <w:rPr>
                <w:rFonts w:eastAsia="Arial Unicode MS"/>
                <w:color w:val="000000"/>
                <w:u w:color="000000"/>
                <w:bdr w:val="nil"/>
              </w:rPr>
              <w:t>.</w:t>
            </w:r>
            <w:r>
              <w:rPr>
                <w:rFonts w:eastAsia="Arial Unicode MS"/>
                <w:color w:val="000000"/>
                <w:sz w:val="22"/>
                <w:szCs w:val="22"/>
                <w:u w:color="000000"/>
                <w:bdr w:val="nil"/>
              </w:rPr>
              <w:t xml:space="preserve"> </w:t>
            </w:r>
            <w:r w:rsidR="00D126EE" w:rsidRPr="008D4AB1">
              <w:t>Дифференциальные уравнения</w:t>
            </w:r>
          </w:p>
        </w:tc>
        <w:tc>
          <w:tcPr>
            <w:tcW w:w="4168" w:type="dxa"/>
          </w:tcPr>
          <w:p w14:paraId="58FD82DE" w14:textId="77777777" w:rsidR="00F85E8D" w:rsidRDefault="00114F83" w:rsidP="00AD3D5E">
            <w:pPr>
              <w:pStyle w:val="a5"/>
              <w:spacing w:after="0"/>
              <w:rPr>
                <w:snapToGrid w:val="0"/>
              </w:rPr>
            </w:pPr>
            <w:r w:rsidRPr="00114F83">
              <w:rPr>
                <w:snapToGrid w:val="0"/>
              </w:rPr>
              <w:t xml:space="preserve">Решения обыкновенных дифференциальных уравнений первого порядка.  </w:t>
            </w:r>
          </w:p>
          <w:p w14:paraId="1092563E" w14:textId="77777777" w:rsidR="00114F83" w:rsidRPr="00114F83" w:rsidRDefault="00AD3D5E" w:rsidP="00AD3D5E">
            <w:pPr>
              <w:pStyle w:val="a5"/>
              <w:spacing w:after="0"/>
              <w:rPr>
                <w:snapToGrid w:val="0"/>
              </w:rPr>
            </w:pPr>
            <w:r>
              <w:rPr>
                <w:snapToGrid w:val="0"/>
              </w:rPr>
              <w:lastRenderedPageBreak/>
              <w:t xml:space="preserve">Решения линейных дифференциальных уравнений второго порядка </w:t>
            </w:r>
            <w:r w:rsidR="00114F83" w:rsidRPr="00114F83">
              <w:rPr>
                <w:snapToGrid w:val="0"/>
              </w:rPr>
              <w:t xml:space="preserve">с </w:t>
            </w:r>
          </w:p>
          <w:p w14:paraId="590348F6" w14:textId="77777777" w:rsidR="00114F83" w:rsidRDefault="00114F83" w:rsidP="00AD3D5E">
            <w:pPr>
              <w:pStyle w:val="a5"/>
              <w:spacing w:after="0"/>
              <w:rPr>
                <w:snapToGrid w:val="0"/>
              </w:rPr>
            </w:pPr>
            <w:r w:rsidRPr="00114F83">
              <w:rPr>
                <w:snapToGrid w:val="0"/>
              </w:rPr>
              <w:t>постоянными коэффициентами. Исследование решений на устойчивость.</w:t>
            </w:r>
          </w:p>
          <w:p w14:paraId="6E12E74C" w14:textId="77777777" w:rsidR="00FE6187" w:rsidRDefault="00FE6187" w:rsidP="00AD3D5E">
            <w:pPr>
              <w:pStyle w:val="a5"/>
              <w:spacing w:after="0"/>
              <w:rPr>
                <w:snapToGrid w:val="0"/>
              </w:rPr>
            </w:pPr>
            <w:r w:rsidRPr="006332E9">
              <w:rPr>
                <w:snapToGrid w:val="0"/>
              </w:rPr>
              <w:t>Рекомендуемые источники: [2].</w:t>
            </w:r>
          </w:p>
        </w:tc>
        <w:tc>
          <w:tcPr>
            <w:tcW w:w="2938" w:type="dxa"/>
          </w:tcPr>
          <w:p w14:paraId="664037F5" w14:textId="77777777" w:rsidR="00F85E8D" w:rsidRPr="007345AB" w:rsidRDefault="00114F83" w:rsidP="00A56B41">
            <w:pPr>
              <w:pStyle w:val="a5"/>
              <w:jc w:val="both"/>
            </w:pPr>
            <w:r w:rsidRPr="007345AB">
              <w:lastRenderedPageBreak/>
              <w:t xml:space="preserve">Интерактив – Практикум по решению задач по те-матике занятия в малых </w:t>
            </w:r>
            <w:r w:rsidRPr="007345AB">
              <w:lastRenderedPageBreak/>
              <w:t>группах (2-4 студента) и коллективное обсуждение решений – до 50% от трудоемкости практиче-ского занятия.</w:t>
            </w:r>
          </w:p>
        </w:tc>
      </w:tr>
      <w:tr w:rsidR="0025383C" w14:paraId="6D763CA1" w14:textId="77777777" w:rsidTr="00D409AC">
        <w:tc>
          <w:tcPr>
            <w:tcW w:w="2239" w:type="dxa"/>
            <w:tcBorders>
              <w:top w:val="single" w:sz="4" w:space="0" w:color="auto"/>
              <w:bottom w:val="single" w:sz="4" w:space="0" w:color="auto"/>
              <w:right w:val="single" w:sz="4" w:space="0" w:color="auto"/>
            </w:tcBorders>
          </w:tcPr>
          <w:p w14:paraId="13D39547" w14:textId="77777777" w:rsidR="0025383C" w:rsidRDefault="0025383C" w:rsidP="0025383C">
            <w:pPr>
              <w:tabs>
                <w:tab w:val="center" w:pos="8222"/>
                <w:tab w:val="center" w:pos="8505"/>
                <w:tab w:val="right" w:pos="9356"/>
              </w:tabs>
              <w:suppressAutoHyphens/>
            </w:pPr>
            <w:r>
              <w:lastRenderedPageBreak/>
              <w:t xml:space="preserve">Тема 8. Системы линейных </w:t>
            </w:r>
          </w:p>
          <w:p w14:paraId="37128B9A" w14:textId="77777777" w:rsidR="0025383C" w:rsidRDefault="0025383C" w:rsidP="0025383C">
            <w:pPr>
              <w:tabs>
                <w:tab w:val="center" w:pos="8222"/>
                <w:tab w:val="center" w:pos="8505"/>
                <w:tab w:val="right" w:pos="9356"/>
              </w:tabs>
              <w:suppressAutoHyphens/>
            </w:pPr>
            <w:r>
              <w:t>уравнений и неравенств</w:t>
            </w:r>
          </w:p>
        </w:tc>
        <w:tc>
          <w:tcPr>
            <w:tcW w:w="4168" w:type="dxa"/>
          </w:tcPr>
          <w:p w14:paraId="5D825F5F" w14:textId="77777777" w:rsidR="0025383C" w:rsidRDefault="0025383C" w:rsidP="0025383C">
            <w:pPr>
              <w:pStyle w:val="a5"/>
              <w:spacing w:after="0"/>
              <w:rPr>
                <w:snapToGrid w:val="0"/>
              </w:rPr>
            </w:pPr>
            <w:r w:rsidRPr="00FE6187">
              <w:rPr>
                <w:snapToGrid w:val="0"/>
              </w:rPr>
              <w:t>Решение систем линейных алгебраических уравнений методом Жордана-</w:t>
            </w:r>
            <w:r>
              <w:rPr>
                <w:snapToGrid w:val="0"/>
              </w:rPr>
              <w:t xml:space="preserve">Гаусса.  Нахождение </w:t>
            </w:r>
            <w:r w:rsidRPr="00FE6187">
              <w:rPr>
                <w:snapToGrid w:val="0"/>
              </w:rPr>
              <w:t>неотрицатель</w:t>
            </w:r>
            <w:r>
              <w:rPr>
                <w:snapToGrid w:val="0"/>
              </w:rPr>
              <w:t xml:space="preserve">ных решений систем линейных </w:t>
            </w:r>
            <w:r w:rsidRPr="00FE6187">
              <w:rPr>
                <w:snapToGrid w:val="0"/>
              </w:rPr>
              <w:t xml:space="preserve">алгебраических уравнений. </w:t>
            </w:r>
          </w:p>
          <w:p w14:paraId="6D91A3D7" w14:textId="77777777" w:rsidR="0025383C" w:rsidRPr="00FE6187" w:rsidRDefault="0025383C" w:rsidP="0025383C">
            <w:pPr>
              <w:pStyle w:val="a5"/>
              <w:spacing w:after="0"/>
              <w:rPr>
                <w:snapToGrid w:val="0"/>
              </w:rPr>
            </w:pPr>
            <w:r>
              <w:rPr>
                <w:snapToGrid w:val="0"/>
              </w:rPr>
              <w:t xml:space="preserve">Решение задач на прямые на плоскости </w:t>
            </w:r>
            <w:r w:rsidRPr="00FE6187">
              <w:rPr>
                <w:snapToGrid w:val="0"/>
              </w:rPr>
              <w:t xml:space="preserve">и прямые и плоскости в </w:t>
            </w:r>
          </w:p>
          <w:p w14:paraId="07475144" w14:textId="77777777" w:rsidR="0025383C" w:rsidRPr="00FE6187" w:rsidRDefault="0025383C" w:rsidP="0025383C">
            <w:pPr>
              <w:pStyle w:val="a5"/>
              <w:spacing w:after="0"/>
              <w:rPr>
                <w:snapToGrid w:val="0"/>
              </w:rPr>
            </w:pPr>
            <w:r>
              <w:rPr>
                <w:snapToGrid w:val="0"/>
              </w:rPr>
              <w:t xml:space="preserve">пространстве.  Нахождение областей в пространстве, </w:t>
            </w:r>
            <w:r w:rsidRPr="00FE6187">
              <w:rPr>
                <w:snapToGrid w:val="0"/>
              </w:rPr>
              <w:t xml:space="preserve">заданных системой </w:t>
            </w:r>
          </w:p>
          <w:p w14:paraId="56054F61" w14:textId="77777777" w:rsidR="0025383C" w:rsidRDefault="0025383C" w:rsidP="0025383C">
            <w:pPr>
              <w:pStyle w:val="a5"/>
              <w:spacing w:after="0"/>
              <w:rPr>
                <w:snapToGrid w:val="0"/>
              </w:rPr>
            </w:pPr>
            <w:r w:rsidRPr="00FE6187">
              <w:rPr>
                <w:snapToGrid w:val="0"/>
              </w:rPr>
              <w:t xml:space="preserve">неравенств. </w:t>
            </w:r>
          </w:p>
          <w:p w14:paraId="24C3267D" w14:textId="77777777" w:rsidR="0025383C" w:rsidRPr="009C4BDF" w:rsidRDefault="0025383C" w:rsidP="0025383C">
            <w:pPr>
              <w:pStyle w:val="a5"/>
              <w:spacing w:after="0"/>
              <w:rPr>
                <w:snapToGrid w:val="0"/>
                <w:lang w:val="en-US"/>
              </w:rPr>
            </w:pPr>
            <w:r w:rsidRPr="006332E9">
              <w:rPr>
                <w:snapToGrid w:val="0"/>
              </w:rPr>
              <w:t>Рекомендуемые источники: [</w:t>
            </w:r>
            <w:r>
              <w:rPr>
                <w:snapToGrid w:val="0"/>
              </w:rPr>
              <w:t>1</w:t>
            </w:r>
            <w:r>
              <w:rPr>
                <w:snapToGrid w:val="0"/>
                <w:lang w:val="en-US"/>
              </w:rPr>
              <w:t>]</w:t>
            </w:r>
          </w:p>
        </w:tc>
        <w:tc>
          <w:tcPr>
            <w:tcW w:w="2938" w:type="dxa"/>
          </w:tcPr>
          <w:p w14:paraId="6DA8529D" w14:textId="77777777"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14:paraId="0FFCAE31" w14:textId="77777777" w:rsidTr="00942343">
        <w:tc>
          <w:tcPr>
            <w:tcW w:w="2239" w:type="dxa"/>
            <w:tcBorders>
              <w:top w:val="single" w:sz="4" w:space="0" w:color="auto"/>
              <w:bottom w:val="single" w:sz="4" w:space="0" w:color="auto"/>
              <w:right w:val="single" w:sz="4" w:space="0" w:color="auto"/>
            </w:tcBorders>
          </w:tcPr>
          <w:p w14:paraId="6C00E665" w14:textId="77777777" w:rsidR="0025383C" w:rsidRPr="008D4AB1" w:rsidRDefault="0025383C" w:rsidP="0025383C">
            <w:pPr>
              <w:tabs>
                <w:tab w:val="center" w:pos="8222"/>
                <w:tab w:val="center" w:pos="8505"/>
                <w:tab w:val="right" w:pos="9356"/>
              </w:tabs>
              <w:suppressAutoHyphens/>
            </w:pPr>
            <w:r>
              <w:t xml:space="preserve">Тема 9. </w:t>
            </w:r>
            <w:r w:rsidRPr="00CF1B10">
              <w:t xml:space="preserve">Векторы и матрицы  </w:t>
            </w:r>
          </w:p>
        </w:tc>
        <w:tc>
          <w:tcPr>
            <w:tcW w:w="4168" w:type="dxa"/>
          </w:tcPr>
          <w:p w14:paraId="79939EE8" w14:textId="77777777" w:rsidR="0025383C" w:rsidRPr="00942343" w:rsidRDefault="0025383C" w:rsidP="0025383C">
            <w:pPr>
              <w:pStyle w:val="a5"/>
              <w:spacing w:after="0"/>
              <w:rPr>
                <w:snapToGrid w:val="0"/>
              </w:rPr>
            </w:pPr>
            <w:r>
              <w:rPr>
                <w:snapToGrid w:val="0"/>
              </w:rPr>
              <w:t>Решение задач на операции с векторами и</w:t>
            </w:r>
            <w:r w:rsidRPr="00942343">
              <w:rPr>
                <w:snapToGrid w:val="0"/>
              </w:rPr>
              <w:t xml:space="preserve"> матрицами.  Элементарные преобразования над строками и столбцами матриц. Вычисление ранга матрицы. </w:t>
            </w:r>
          </w:p>
          <w:p w14:paraId="2F4431FA" w14:textId="77777777" w:rsidR="0025383C" w:rsidRDefault="0025383C" w:rsidP="0025383C">
            <w:pPr>
              <w:pStyle w:val="a5"/>
              <w:spacing w:after="0"/>
              <w:rPr>
                <w:snapToGrid w:val="0"/>
              </w:rPr>
            </w:pPr>
            <w:r w:rsidRPr="00942343">
              <w:rPr>
                <w:snapToGrid w:val="0"/>
              </w:rPr>
              <w:t>Вычисление обратной матрицы. Вычисление определителя матрицы.</w:t>
            </w:r>
          </w:p>
          <w:p w14:paraId="663E1BDC" w14:textId="77777777" w:rsidR="0025383C" w:rsidRPr="009C4BDF" w:rsidRDefault="0025383C" w:rsidP="0025383C">
            <w:pPr>
              <w:pStyle w:val="a5"/>
              <w:spacing w:after="0"/>
              <w:rPr>
                <w:snapToGrid w:val="0"/>
              </w:rPr>
            </w:pPr>
            <w:r w:rsidRPr="006332E9">
              <w:rPr>
                <w:snapToGrid w:val="0"/>
              </w:rPr>
              <w:t>Рекомендуемые источники: [</w:t>
            </w:r>
            <w:r>
              <w:rPr>
                <w:snapToGrid w:val="0"/>
              </w:rPr>
              <w:t>1</w:t>
            </w:r>
            <w:r w:rsidRPr="001D4A0B">
              <w:rPr>
                <w:snapToGrid w:val="0"/>
              </w:rPr>
              <w:t>]</w:t>
            </w:r>
          </w:p>
        </w:tc>
        <w:tc>
          <w:tcPr>
            <w:tcW w:w="2938" w:type="dxa"/>
          </w:tcPr>
          <w:p w14:paraId="77BFB12B" w14:textId="77777777"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14:paraId="408BBCF1" w14:textId="77777777" w:rsidTr="00942343">
        <w:tc>
          <w:tcPr>
            <w:tcW w:w="2239" w:type="dxa"/>
            <w:tcBorders>
              <w:top w:val="single" w:sz="4" w:space="0" w:color="auto"/>
              <w:bottom w:val="single" w:sz="4" w:space="0" w:color="auto"/>
              <w:right w:val="single" w:sz="4" w:space="0" w:color="auto"/>
            </w:tcBorders>
          </w:tcPr>
          <w:p w14:paraId="6BB3531B" w14:textId="77777777" w:rsidR="0025383C" w:rsidRPr="00D32EAB" w:rsidRDefault="0025383C" w:rsidP="0025383C">
            <w:pPr>
              <w:rPr>
                <w:sz w:val="28"/>
                <w:szCs w:val="28"/>
              </w:rPr>
            </w:pPr>
            <w:r>
              <w:t xml:space="preserve">Тема 10. </w:t>
            </w:r>
            <w:r w:rsidRPr="00CF1B10">
              <w:t>Линейное пространство</w:t>
            </w:r>
          </w:p>
        </w:tc>
        <w:tc>
          <w:tcPr>
            <w:tcW w:w="4168" w:type="dxa"/>
          </w:tcPr>
          <w:p w14:paraId="598833AF" w14:textId="77777777" w:rsidR="0025383C" w:rsidRPr="00FE6187" w:rsidRDefault="0025383C" w:rsidP="0025383C">
            <w:pPr>
              <w:pStyle w:val="a5"/>
              <w:spacing w:after="0"/>
              <w:rPr>
                <w:snapToGrid w:val="0"/>
              </w:rPr>
            </w:pPr>
            <w:r>
              <w:rPr>
                <w:snapToGrid w:val="0"/>
              </w:rPr>
              <w:t>Исследование систем векторов на линейную</w:t>
            </w:r>
            <w:r w:rsidRPr="00FE6187">
              <w:rPr>
                <w:snapToGrid w:val="0"/>
              </w:rPr>
              <w:t xml:space="preserve"> зависимость. Вычисление </w:t>
            </w:r>
          </w:p>
          <w:p w14:paraId="5933AA99" w14:textId="77777777" w:rsidR="0025383C" w:rsidRPr="00FE6187" w:rsidRDefault="0025383C" w:rsidP="0025383C">
            <w:pPr>
              <w:pStyle w:val="a5"/>
              <w:spacing w:after="0"/>
              <w:rPr>
                <w:snapToGrid w:val="0"/>
              </w:rPr>
            </w:pPr>
            <w:r>
              <w:rPr>
                <w:snapToGrid w:val="0"/>
              </w:rPr>
              <w:t xml:space="preserve">координат вектора при замене базиса.  Решение задач на </w:t>
            </w:r>
            <w:r w:rsidRPr="00FE6187">
              <w:rPr>
                <w:snapToGrid w:val="0"/>
              </w:rPr>
              <w:t xml:space="preserve">линейные </w:t>
            </w:r>
          </w:p>
          <w:p w14:paraId="2E248A3F" w14:textId="77777777" w:rsidR="0025383C" w:rsidRDefault="0025383C" w:rsidP="0025383C">
            <w:pPr>
              <w:pStyle w:val="a5"/>
              <w:spacing w:after="0"/>
              <w:rPr>
                <w:snapToGrid w:val="0"/>
              </w:rPr>
            </w:pPr>
            <w:r w:rsidRPr="00FE6187">
              <w:rPr>
                <w:snapToGrid w:val="0"/>
              </w:rPr>
              <w:t xml:space="preserve">преобразования. </w:t>
            </w:r>
            <w:r w:rsidRPr="00942343">
              <w:rPr>
                <w:snapToGrid w:val="0"/>
              </w:rPr>
              <w:t xml:space="preserve">   </w:t>
            </w:r>
            <w:r w:rsidRPr="00B8470F">
              <w:rPr>
                <w:snapToGrid w:val="0"/>
              </w:rPr>
              <w:t xml:space="preserve">Нахождение </w:t>
            </w:r>
            <w:r>
              <w:rPr>
                <w:snapToGrid w:val="0"/>
              </w:rPr>
              <w:t>собственных значений</w:t>
            </w:r>
            <w:r w:rsidRPr="00B8470F">
              <w:rPr>
                <w:snapToGrid w:val="0"/>
              </w:rPr>
              <w:t xml:space="preserve"> и </w:t>
            </w:r>
            <w:r>
              <w:rPr>
                <w:snapToGrid w:val="0"/>
              </w:rPr>
              <w:t xml:space="preserve">собственных векторов матрицы. </w:t>
            </w:r>
            <w:r w:rsidRPr="00B8470F">
              <w:rPr>
                <w:snapToGrid w:val="0"/>
              </w:rPr>
              <w:t>Исследование линейной модели обмена.</w:t>
            </w:r>
          </w:p>
          <w:p w14:paraId="4AD8647C" w14:textId="77777777" w:rsidR="0025383C" w:rsidRPr="00FE6187" w:rsidRDefault="0025383C" w:rsidP="0025383C">
            <w:pPr>
              <w:pStyle w:val="a5"/>
              <w:spacing w:after="0"/>
              <w:rPr>
                <w:snapToGrid w:val="0"/>
              </w:rPr>
            </w:pPr>
            <w:r w:rsidRPr="006332E9">
              <w:rPr>
                <w:snapToGrid w:val="0"/>
              </w:rPr>
              <w:t>Рекомендуемые источники: [</w:t>
            </w:r>
            <w:r>
              <w:rPr>
                <w:snapToGrid w:val="0"/>
              </w:rPr>
              <w:t>1]</w:t>
            </w:r>
          </w:p>
        </w:tc>
        <w:tc>
          <w:tcPr>
            <w:tcW w:w="2938" w:type="dxa"/>
          </w:tcPr>
          <w:p w14:paraId="6A93BB77" w14:textId="77777777"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14:paraId="7365FF33" w14:textId="77777777" w:rsidTr="00942343">
        <w:tc>
          <w:tcPr>
            <w:tcW w:w="2239" w:type="dxa"/>
            <w:tcBorders>
              <w:top w:val="single" w:sz="4" w:space="0" w:color="auto"/>
              <w:bottom w:val="single" w:sz="4" w:space="0" w:color="auto"/>
              <w:right w:val="single" w:sz="4" w:space="0" w:color="auto"/>
            </w:tcBorders>
          </w:tcPr>
          <w:p w14:paraId="4BDC34EE" w14:textId="77777777" w:rsidR="0025383C" w:rsidRDefault="0025383C" w:rsidP="0025383C">
            <w:pPr>
              <w:tabs>
                <w:tab w:val="center" w:pos="8222"/>
                <w:tab w:val="center" w:pos="8505"/>
                <w:tab w:val="right" w:pos="9356"/>
              </w:tabs>
              <w:suppressAutoHyphens/>
            </w:pPr>
            <w:r>
              <w:t xml:space="preserve">Тема 11. Линейные </w:t>
            </w:r>
          </w:p>
          <w:p w14:paraId="59E75DF5" w14:textId="77777777" w:rsidR="0025383C" w:rsidRDefault="0025383C" w:rsidP="0025383C">
            <w:pPr>
              <w:tabs>
                <w:tab w:val="center" w:pos="8222"/>
                <w:tab w:val="center" w:pos="8505"/>
                <w:tab w:val="right" w:pos="9356"/>
              </w:tabs>
              <w:suppressAutoHyphens/>
            </w:pPr>
            <w:r>
              <w:t xml:space="preserve">преобразования и </w:t>
            </w:r>
          </w:p>
          <w:p w14:paraId="1C0C757E" w14:textId="77777777" w:rsidR="0025383C" w:rsidRPr="008D4AB1" w:rsidRDefault="0025383C" w:rsidP="0025383C">
            <w:pPr>
              <w:tabs>
                <w:tab w:val="center" w:pos="8222"/>
                <w:tab w:val="center" w:pos="8505"/>
                <w:tab w:val="right" w:pos="9356"/>
              </w:tabs>
              <w:suppressAutoHyphens/>
            </w:pPr>
            <w:r>
              <w:t>квадратичные формы</w:t>
            </w:r>
          </w:p>
        </w:tc>
        <w:tc>
          <w:tcPr>
            <w:tcW w:w="4168" w:type="dxa"/>
          </w:tcPr>
          <w:p w14:paraId="2504356C" w14:textId="77777777" w:rsidR="0025383C" w:rsidRDefault="0025383C" w:rsidP="0025383C">
            <w:pPr>
              <w:pStyle w:val="a5"/>
              <w:spacing w:after="0"/>
              <w:rPr>
                <w:snapToGrid w:val="0"/>
              </w:rPr>
            </w:pPr>
            <w:r>
              <w:rPr>
                <w:snapToGrid w:val="0"/>
              </w:rPr>
              <w:t xml:space="preserve">Решение задач на </w:t>
            </w:r>
            <w:r w:rsidRPr="00AE3429">
              <w:rPr>
                <w:snapToGrid w:val="0"/>
              </w:rPr>
              <w:t>знакоопределенность квадратичной формы. Приведение квадратичной формы к нормальному и канони</w:t>
            </w:r>
            <w:r>
              <w:rPr>
                <w:snapToGrid w:val="0"/>
              </w:rPr>
              <w:t xml:space="preserve">ческому виду. Определение вида </w:t>
            </w:r>
            <w:r w:rsidRPr="00AE3429">
              <w:rPr>
                <w:snapToGrid w:val="0"/>
              </w:rPr>
              <w:t>кривой второго порядка.</w:t>
            </w:r>
          </w:p>
          <w:p w14:paraId="2D823120" w14:textId="77777777" w:rsidR="0025383C" w:rsidRDefault="0025383C" w:rsidP="0025383C">
            <w:pPr>
              <w:pStyle w:val="a5"/>
              <w:spacing w:after="0"/>
              <w:rPr>
                <w:snapToGrid w:val="0"/>
              </w:rPr>
            </w:pPr>
            <w:r w:rsidRPr="006332E9">
              <w:rPr>
                <w:snapToGrid w:val="0"/>
              </w:rPr>
              <w:t>Рекомендуемые источники: [</w:t>
            </w:r>
            <w:r>
              <w:rPr>
                <w:snapToGrid w:val="0"/>
              </w:rPr>
              <w:t>1]</w:t>
            </w:r>
          </w:p>
        </w:tc>
        <w:tc>
          <w:tcPr>
            <w:tcW w:w="2938" w:type="dxa"/>
          </w:tcPr>
          <w:p w14:paraId="76A357A3" w14:textId="77777777" w:rsidR="0025383C" w:rsidRPr="007345AB" w:rsidRDefault="0025383C" w:rsidP="0025383C">
            <w:pPr>
              <w:pStyle w:val="a5"/>
              <w:jc w:val="both"/>
            </w:pPr>
            <w:r w:rsidRPr="007345AB">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практиче-ского занятия.</w:t>
            </w:r>
          </w:p>
        </w:tc>
      </w:tr>
      <w:tr w:rsidR="0025383C" w14:paraId="40F5AEBD" w14:textId="77777777" w:rsidTr="00942343">
        <w:tc>
          <w:tcPr>
            <w:tcW w:w="2239" w:type="dxa"/>
            <w:tcBorders>
              <w:top w:val="single" w:sz="4" w:space="0" w:color="auto"/>
              <w:bottom w:val="single" w:sz="4" w:space="0" w:color="auto"/>
              <w:right w:val="single" w:sz="4" w:space="0" w:color="auto"/>
            </w:tcBorders>
          </w:tcPr>
          <w:p w14:paraId="2AFC3274" w14:textId="77777777" w:rsidR="0025383C" w:rsidRDefault="0025383C" w:rsidP="0025383C">
            <w:pPr>
              <w:tabs>
                <w:tab w:val="center" w:pos="8222"/>
                <w:tab w:val="center" w:pos="8505"/>
                <w:tab w:val="right" w:pos="9356"/>
              </w:tabs>
              <w:suppressAutoHyphens/>
            </w:pPr>
            <w:r>
              <w:t xml:space="preserve">Тема 12. Линейное </w:t>
            </w:r>
          </w:p>
          <w:p w14:paraId="28284769" w14:textId="77777777" w:rsidR="0025383C" w:rsidRDefault="0025383C" w:rsidP="0025383C">
            <w:pPr>
              <w:tabs>
                <w:tab w:val="center" w:pos="8222"/>
                <w:tab w:val="center" w:pos="8505"/>
                <w:tab w:val="right" w:pos="9356"/>
              </w:tabs>
              <w:suppressAutoHyphens/>
            </w:pPr>
            <w:r>
              <w:t>программирование</w:t>
            </w:r>
          </w:p>
        </w:tc>
        <w:tc>
          <w:tcPr>
            <w:tcW w:w="4168" w:type="dxa"/>
          </w:tcPr>
          <w:p w14:paraId="2C48549F" w14:textId="77777777" w:rsidR="0025383C" w:rsidRDefault="0025383C" w:rsidP="0025383C">
            <w:pPr>
              <w:pStyle w:val="a5"/>
              <w:spacing w:after="0"/>
              <w:rPr>
                <w:snapToGrid w:val="0"/>
              </w:rPr>
            </w:pPr>
            <w:r w:rsidRPr="00A16D63">
              <w:rPr>
                <w:snapToGrid w:val="0"/>
              </w:rPr>
              <w:t>Решение задач линейного программирования графическим методом.</w:t>
            </w:r>
          </w:p>
          <w:p w14:paraId="6DE32A8E" w14:textId="77777777" w:rsidR="0025383C" w:rsidRDefault="0025383C" w:rsidP="0025383C">
            <w:pPr>
              <w:pStyle w:val="a5"/>
              <w:spacing w:after="0"/>
              <w:rPr>
                <w:snapToGrid w:val="0"/>
              </w:rPr>
            </w:pPr>
            <w:r w:rsidRPr="00A16D63">
              <w:rPr>
                <w:snapToGrid w:val="0"/>
              </w:rPr>
              <w:t>Решение задач линейного программиро</w:t>
            </w:r>
            <w:r>
              <w:rPr>
                <w:snapToGrid w:val="0"/>
              </w:rPr>
              <w:t>вания симплексным методом. Эко</w:t>
            </w:r>
            <w:r w:rsidRPr="00A16D63">
              <w:rPr>
                <w:snapToGrid w:val="0"/>
              </w:rPr>
              <w:t>номическая интерпретация симплексного метода и симплексных оценок.</w:t>
            </w:r>
          </w:p>
          <w:p w14:paraId="3EE47EC6" w14:textId="77777777" w:rsidR="0025383C" w:rsidRDefault="0025383C" w:rsidP="0025383C">
            <w:pPr>
              <w:pStyle w:val="a5"/>
              <w:spacing w:after="0"/>
              <w:rPr>
                <w:snapToGrid w:val="0"/>
              </w:rPr>
            </w:pPr>
            <w:r w:rsidRPr="00A16D63">
              <w:rPr>
                <w:snapToGrid w:val="0"/>
              </w:rPr>
              <w:lastRenderedPageBreak/>
              <w:t>Решение транспортных задач.</w:t>
            </w:r>
          </w:p>
          <w:p w14:paraId="5EE04F10" w14:textId="77777777" w:rsidR="0025383C" w:rsidRDefault="0025383C" w:rsidP="0025383C">
            <w:pPr>
              <w:pStyle w:val="a5"/>
              <w:spacing w:after="0"/>
              <w:rPr>
                <w:snapToGrid w:val="0"/>
              </w:rPr>
            </w:pPr>
            <w:r w:rsidRPr="006332E9">
              <w:rPr>
                <w:snapToGrid w:val="0"/>
              </w:rPr>
              <w:t>Рекомендуемые источники: [</w:t>
            </w:r>
            <w:r>
              <w:rPr>
                <w:snapToGrid w:val="0"/>
              </w:rPr>
              <w:t>1]</w:t>
            </w:r>
          </w:p>
        </w:tc>
        <w:tc>
          <w:tcPr>
            <w:tcW w:w="2938" w:type="dxa"/>
          </w:tcPr>
          <w:p w14:paraId="5E46108C" w14:textId="77777777" w:rsidR="0025383C" w:rsidRPr="007345AB" w:rsidRDefault="0025383C" w:rsidP="0025383C">
            <w:pPr>
              <w:pStyle w:val="a5"/>
              <w:jc w:val="both"/>
            </w:pPr>
            <w:r w:rsidRPr="007345AB">
              <w:lastRenderedPageBreak/>
              <w:t>Интерактив – Практикум по решению задач по те-матике занятия в малых группах (2-4 студента) и коллективное обсуждение решений – до 50% от трудоемкости практиче-</w:t>
            </w:r>
            <w:r w:rsidRPr="007345AB">
              <w:lastRenderedPageBreak/>
              <w:t>ского занятия.</w:t>
            </w:r>
          </w:p>
        </w:tc>
      </w:tr>
    </w:tbl>
    <w:p w14:paraId="2C3D675F" w14:textId="77777777" w:rsidR="000B6B6E" w:rsidRDefault="000B6B6E" w:rsidP="000B6B6E">
      <w:pPr>
        <w:jc w:val="center"/>
        <w:rPr>
          <w:b/>
          <w:sz w:val="32"/>
          <w:szCs w:val="32"/>
        </w:rPr>
      </w:pPr>
    </w:p>
    <w:p w14:paraId="4AB371C4" w14:textId="77777777" w:rsidR="00834E1D" w:rsidRPr="00834E1D" w:rsidRDefault="00834E1D" w:rsidP="00834E1D">
      <w:pPr>
        <w:ind w:firstLine="720"/>
        <w:rPr>
          <w:sz w:val="28"/>
          <w:szCs w:val="28"/>
        </w:rPr>
      </w:pPr>
    </w:p>
    <w:bookmarkStart w:id="17" w:name="_Toc486603732" w:displacedByCustomXml="next"/>
    <w:bookmarkStart w:id="18" w:name="_Toc423892382" w:displacedByCustomXml="next"/>
    <w:bookmarkStart w:id="19" w:name="_Toc517100031" w:displacedByCustomXml="next"/>
    <w:sdt>
      <w:sdtPr>
        <w:id w:val="1237984158"/>
        <w:lock w:val="sdtContentLocked"/>
        <w:placeholder>
          <w:docPart w:val="DefaultPlaceholder_1082065158"/>
        </w:placeholder>
        <w:group/>
      </w:sdtPr>
      <w:sdtEndPr/>
      <w:sdtContent>
        <w:p w14:paraId="61204644" w14:textId="77777777" w:rsidR="00ED606D" w:rsidRDefault="009C620E" w:rsidP="008C047D">
          <w:pPr>
            <w:pStyle w:val="1"/>
            <w:tabs>
              <w:tab w:val="clear" w:pos="365"/>
            </w:tabs>
            <w:spacing w:line="240" w:lineRule="auto"/>
            <w:ind w:left="426" w:hanging="426"/>
            <w:jc w:val="both"/>
          </w:pPr>
          <w:r>
            <w:t>5</w:t>
          </w:r>
          <w:r w:rsidR="00ED606D" w:rsidRPr="006C5659">
            <w:t xml:space="preserve">. </w:t>
          </w:r>
          <w:bookmarkEnd w:id="18"/>
          <w:bookmarkEnd w:id="17"/>
          <w:r w:rsidR="00834E1D" w:rsidRPr="00834E1D">
            <w:t>Перечень учебно-методического обеспечения для самостоятельной работы обучающихся по дисциплине</w:t>
          </w:r>
        </w:p>
        <w:bookmarkEnd w:id="19" w:displacedByCustomXml="next"/>
      </w:sdtContent>
    </w:sdt>
    <w:p w14:paraId="2E348548" w14:textId="77777777" w:rsidR="008C29FF" w:rsidRDefault="008C29FF" w:rsidP="008C29FF">
      <w:pPr>
        <w:ind w:firstLine="720"/>
        <w:rPr>
          <w:sz w:val="28"/>
          <w:szCs w:val="28"/>
        </w:rPr>
      </w:pPr>
      <w:bookmarkStart w:id="20" w:name="_Toc432521404"/>
      <w:bookmarkStart w:id="21" w:name="_Toc432521430"/>
      <w:bookmarkStart w:id="22" w:name="_Toc432521497"/>
      <w:bookmarkEnd w:id="3"/>
      <w:bookmarkEnd w:id="9"/>
      <w:bookmarkEnd w:id="8"/>
      <w:bookmarkEnd w:id="7"/>
    </w:p>
    <w:p w14:paraId="2FE9E82F" w14:textId="77777777" w:rsidR="008C29FF" w:rsidRPr="00883572" w:rsidRDefault="008C29FF" w:rsidP="008C29FF">
      <w:pPr>
        <w:rPr>
          <w:b/>
          <w:i/>
          <w:sz w:val="28"/>
          <w:szCs w:val="28"/>
        </w:rPr>
      </w:pPr>
      <w:r w:rsidRPr="00883572">
        <w:rPr>
          <w:b/>
          <w:i/>
          <w:sz w:val="28"/>
          <w:szCs w:val="28"/>
        </w:rPr>
        <w:t>5.1 Перечень вопросов, отводимых на самостоятельное освоение дисциплины, формы внеаудиторной самостоятельной работы</w:t>
      </w:r>
    </w:p>
    <w:p w14:paraId="3B7D226D" w14:textId="77777777" w:rsidR="008C29FF" w:rsidRPr="008C29FF" w:rsidRDefault="008C29FF" w:rsidP="00F07A77">
      <w:pPr>
        <w:jc w:val="both"/>
        <w:rPr>
          <w:b/>
          <w:sz w:val="28"/>
          <w:szCs w:val="28"/>
        </w:rPr>
      </w:pPr>
    </w:p>
    <w:p w14:paraId="4A9E70C9" w14:textId="77777777" w:rsidR="008C29FF" w:rsidRPr="008C29FF" w:rsidRDefault="008C29FF" w:rsidP="00F07A77">
      <w:pPr>
        <w:ind w:firstLine="720"/>
        <w:jc w:val="both"/>
        <w:rPr>
          <w:sz w:val="28"/>
          <w:szCs w:val="28"/>
        </w:rPr>
      </w:pPr>
      <w:r w:rsidRPr="008C29FF">
        <w:rPr>
          <w:sz w:val="28"/>
          <w:szCs w:val="28"/>
        </w:rPr>
        <w:t>При изучении дисциплины «</w:t>
      </w:r>
      <w:r w:rsidR="00496053">
        <w:rPr>
          <w:sz w:val="28"/>
          <w:szCs w:val="28"/>
        </w:rPr>
        <w:t>М</w:t>
      </w:r>
      <w:r w:rsidRPr="008C29FF">
        <w:rPr>
          <w:sz w:val="28"/>
          <w:szCs w:val="28"/>
        </w:rPr>
        <w:t>атематика» обязательными являются следующие формы самостоятельной работы:</w:t>
      </w:r>
    </w:p>
    <w:p w14:paraId="3B59A9E8" w14:textId="77777777" w:rsidR="008C29FF" w:rsidRPr="008C29FF" w:rsidRDefault="008C29FF" w:rsidP="00F07A77">
      <w:pPr>
        <w:ind w:firstLine="720"/>
        <w:jc w:val="both"/>
        <w:rPr>
          <w:sz w:val="28"/>
          <w:szCs w:val="28"/>
        </w:rPr>
      </w:pPr>
      <w:r>
        <w:rPr>
          <w:sz w:val="28"/>
          <w:szCs w:val="28"/>
        </w:rPr>
        <w:t xml:space="preserve">- </w:t>
      </w:r>
      <w:r w:rsidRPr="008C29FF">
        <w:rPr>
          <w:sz w:val="28"/>
          <w:szCs w:val="28"/>
        </w:rPr>
        <w:t>разбор теоретического материала по пособиям и конспектам лекций;</w:t>
      </w:r>
    </w:p>
    <w:p w14:paraId="79D80FC8" w14:textId="77777777" w:rsidR="008C29FF" w:rsidRPr="008C29FF" w:rsidRDefault="008C29FF" w:rsidP="00F07A77">
      <w:pPr>
        <w:ind w:firstLine="720"/>
        <w:jc w:val="both"/>
        <w:rPr>
          <w:sz w:val="28"/>
          <w:szCs w:val="28"/>
        </w:rPr>
      </w:pPr>
      <w:r>
        <w:rPr>
          <w:sz w:val="28"/>
          <w:szCs w:val="28"/>
        </w:rPr>
        <w:t xml:space="preserve">- </w:t>
      </w:r>
      <w:r w:rsidRPr="008C29FF">
        <w:rPr>
          <w:sz w:val="28"/>
          <w:szCs w:val="28"/>
        </w:rPr>
        <w:t>самостоятельное изучение указанных теоретических вопросов;</w:t>
      </w:r>
    </w:p>
    <w:p w14:paraId="70E25813" w14:textId="77777777" w:rsidR="008C29FF" w:rsidRPr="008C29FF" w:rsidRDefault="008C29FF" w:rsidP="00F07A77">
      <w:pPr>
        <w:ind w:firstLine="720"/>
        <w:jc w:val="both"/>
        <w:rPr>
          <w:sz w:val="28"/>
          <w:szCs w:val="28"/>
        </w:rPr>
      </w:pPr>
      <w:r>
        <w:rPr>
          <w:sz w:val="28"/>
          <w:szCs w:val="28"/>
        </w:rPr>
        <w:t xml:space="preserve">- </w:t>
      </w:r>
      <w:r w:rsidRPr="008C29FF">
        <w:rPr>
          <w:sz w:val="28"/>
          <w:szCs w:val="28"/>
        </w:rPr>
        <w:t>решение задач по темам практических занятий;</w:t>
      </w:r>
    </w:p>
    <w:p w14:paraId="3659CAD0" w14:textId="77777777" w:rsidR="008C29FF" w:rsidRPr="008C29FF" w:rsidRDefault="008C29FF" w:rsidP="008C29FF">
      <w:pPr>
        <w:ind w:firstLine="720"/>
        <w:rPr>
          <w:sz w:val="28"/>
          <w:szCs w:val="28"/>
        </w:rPr>
      </w:pPr>
      <w:r>
        <w:rPr>
          <w:sz w:val="28"/>
          <w:szCs w:val="28"/>
        </w:rPr>
        <w:t xml:space="preserve">- </w:t>
      </w:r>
      <w:r w:rsidRPr="008C29FF">
        <w:rPr>
          <w:sz w:val="28"/>
          <w:szCs w:val="28"/>
        </w:rPr>
        <w:t>выполнение контрольной работы;</w:t>
      </w:r>
    </w:p>
    <w:p w14:paraId="2DC6556C" w14:textId="77777777" w:rsidR="009C620E" w:rsidRPr="009C620E" w:rsidRDefault="008C29FF" w:rsidP="008C29FF">
      <w:pPr>
        <w:ind w:firstLine="720"/>
        <w:rPr>
          <w:sz w:val="28"/>
          <w:szCs w:val="28"/>
        </w:rPr>
      </w:pPr>
      <w:r>
        <w:rPr>
          <w:sz w:val="28"/>
          <w:szCs w:val="28"/>
        </w:rPr>
        <w:t xml:space="preserve">- </w:t>
      </w:r>
      <w:r w:rsidRPr="008C29FF">
        <w:rPr>
          <w:sz w:val="28"/>
          <w:szCs w:val="28"/>
        </w:rPr>
        <w:t xml:space="preserve">подготовка к </w:t>
      </w:r>
      <w:r w:rsidR="00496053">
        <w:rPr>
          <w:sz w:val="28"/>
          <w:szCs w:val="28"/>
        </w:rPr>
        <w:t>зачету/</w:t>
      </w:r>
      <w:r w:rsidRPr="008C29FF">
        <w:rPr>
          <w:sz w:val="28"/>
          <w:szCs w:val="28"/>
        </w:rPr>
        <w:t>экзамену.</w:t>
      </w:r>
    </w:p>
    <w:p w14:paraId="2CC7CB21" w14:textId="77777777" w:rsidR="00D71AFE" w:rsidRDefault="00D73CF2" w:rsidP="00654CD7">
      <w:pPr>
        <w:autoSpaceDE w:val="0"/>
        <w:autoSpaceDN w:val="0"/>
        <w:adjustRightInd w:val="0"/>
        <w:spacing w:line="360" w:lineRule="auto"/>
        <w:ind w:firstLine="709"/>
        <w:jc w:val="right"/>
        <w:rPr>
          <w:sz w:val="28"/>
          <w:szCs w:val="28"/>
          <w:u w:color="000000"/>
        </w:rPr>
      </w:pPr>
      <w:r>
        <w:rPr>
          <w:sz w:val="28"/>
          <w:szCs w:val="28"/>
          <w:u w:color="000000"/>
        </w:rPr>
        <w:t xml:space="preserve">Таблица </w:t>
      </w:r>
      <w:r w:rsidR="00735CFD">
        <w:rPr>
          <w:sz w:val="28"/>
          <w:szCs w:val="28"/>
          <w:u w:color="000000"/>
        </w:rPr>
        <w:t>6</w:t>
      </w:r>
    </w:p>
    <w:tbl>
      <w:tblPr>
        <w:tblW w:w="49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1"/>
        <w:gridCol w:w="3357"/>
        <w:gridCol w:w="3630"/>
      </w:tblGrid>
      <w:tr w:rsidR="00032123" w14:paraId="011C99D2" w14:textId="77777777" w:rsidTr="00032123">
        <w:trPr>
          <w:jc w:val="center"/>
        </w:trPr>
        <w:tc>
          <w:tcPr>
            <w:tcW w:w="1310" w:type="pct"/>
            <w:tcBorders>
              <w:top w:val="single" w:sz="4" w:space="0" w:color="auto"/>
              <w:left w:val="single" w:sz="4" w:space="0" w:color="auto"/>
              <w:bottom w:val="single" w:sz="4" w:space="0" w:color="auto"/>
              <w:right w:val="single" w:sz="4" w:space="0" w:color="auto"/>
            </w:tcBorders>
            <w:hideMark/>
          </w:tcPr>
          <w:p w14:paraId="07C881FD" w14:textId="77777777" w:rsidR="00032123" w:rsidRDefault="00032123">
            <w:pPr>
              <w:keepNext/>
              <w:spacing w:line="276" w:lineRule="auto"/>
              <w:jc w:val="center"/>
              <w:rPr>
                <w:lang w:eastAsia="en-US"/>
              </w:rPr>
            </w:pPr>
            <w:r>
              <w:rPr>
                <w:b/>
                <w:lang w:eastAsia="en-US"/>
              </w:rPr>
              <w:t>Наименование тем (разделов) дисциплины</w:t>
            </w:r>
          </w:p>
        </w:tc>
        <w:tc>
          <w:tcPr>
            <w:tcW w:w="1773" w:type="pct"/>
            <w:tcBorders>
              <w:top w:val="single" w:sz="4" w:space="0" w:color="auto"/>
              <w:left w:val="single" w:sz="4" w:space="0" w:color="auto"/>
              <w:bottom w:val="single" w:sz="4" w:space="0" w:color="auto"/>
              <w:right w:val="single" w:sz="4" w:space="0" w:color="auto"/>
            </w:tcBorders>
            <w:hideMark/>
          </w:tcPr>
          <w:p w14:paraId="322F87F3" w14:textId="77777777" w:rsidR="00032123" w:rsidRDefault="00032123">
            <w:pPr>
              <w:keepNext/>
              <w:spacing w:line="276" w:lineRule="auto"/>
              <w:jc w:val="center"/>
              <w:rPr>
                <w:b/>
                <w:lang w:eastAsia="en-US"/>
              </w:rPr>
            </w:pPr>
            <w:r>
              <w:rPr>
                <w:b/>
                <w:lang w:eastAsia="en-US"/>
              </w:rPr>
              <w:t xml:space="preserve">Перечень вопросов, отводимых на самостоятельное освоение </w:t>
            </w:r>
          </w:p>
        </w:tc>
        <w:tc>
          <w:tcPr>
            <w:tcW w:w="1917" w:type="pct"/>
            <w:tcBorders>
              <w:top w:val="single" w:sz="4" w:space="0" w:color="auto"/>
              <w:left w:val="single" w:sz="4" w:space="0" w:color="auto"/>
              <w:bottom w:val="single" w:sz="4" w:space="0" w:color="auto"/>
              <w:right w:val="single" w:sz="4" w:space="0" w:color="auto"/>
            </w:tcBorders>
            <w:hideMark/>
          </w:tcPr>
          <w:p w14:paraId="647F423A" w14:textId="77777777" w:rsidR="00032123" w:rsidRDefault="00032123">
            <w:pPr>
              <w:keepNext/>
              <w:spacing w:line="276" w:lineRule="auto"/>
              <w:jc w:val="center"/>
              <w:rPr>
                <w:b/>
                <w:lang w:eastAsia="en-US"/>
              </w:rPr>
            </w:pPr>
            <w:r>
              <w:rPr>
                <w:b/>
                <w:lang w:eastAsia="en-US"/>
              </w:rPr>
              <w:t>Формы внеаудиторной самостоятельной работы</w:t>
            </w:r>
          </w:p>
        </w:tc>
      </w:tr>
      <w:tr w:rsidR="00032123" w14:paraId="254450E2" w14:textId="77777777" w:rsidTr="00444B5A">
        <w:trPr>
          <w:jc w:val="center"/>
        </w:trPr>
        <w:tc>
          <w:tcPr>
            <w:tcW w:w="1310" w:type="pct"/>
            <w:tcBorders>
              <w:top w:val="single" w:sz="4" w:space="0" w:color="auto"/>
              <w:left w:val="single" w:sz="4" w:space="0" w:color="auto"/>
              <w:bottom w:val="single" w:sz="4" w:space="0" w:color="auto"/>
              <w:right w:val="single" w:sz="4" w:space="0" w:color="auto"/>
            </w:tcBorders>
            <w:hideMark/>
          </w:tcPr>
          <w:p w14:paraId="4145AC3C" w14:textId="77777777" w:rsidR="00032123" w:rsidRDefault="00032123" w:rsidP="00444B5A">
            <w:pPr>
              <w:spacing w:line="276" w:lineRule="auto"/>
              <w:ind w:left="-31"/>
              <w:rPr>
                <w:rFonts w:eastAsia="Calibri"/>
                <w:sz w:val="22"/>
                <w:szCs w:val="22"/>
                <w:lang w:eastAsia="en-US"/>
              </w:rPr>
            </w:pPr>
            <w:r w:rsidRPr="007561B6">
              <w:rPr>
                <w:lang w:eastAsia="en-US"/>
              </w:rPr>
              <w:t>Тема 1.</w:t>
            </w:r>
            <w:r>
              <w:rPr>
                <w:sz w:val="22"/>
                <w:szCs w:val="22"/>
                <w:lang w:eastAsia="en-US"/>
              </w:rPr>
              <w:t xml:space="preserve"> </w:t>
            </w:r>
            <w:r>
              <w:t xml:space="preserve">Числовые множества и </w:t>
            </w:r>
            <w:r w:rsidRPr="00EA7EFF">
              <w:t>функции</w:t>
            </w:r>
          </w:p>
        </w:tc>
        <w:tc>
          <w:tcPr>
            <w:tcW w:w="1773" w:type="pct"/>
            <w:tcBorders>
              <w:top w:val="single" w:sz="4" w:space="0" w:color="auto"/>
              <w:left w:val="single" w:sz="4" w:space="0" w:color="auto"/>
              <w:bottom w:val="single" w:sz="4" w:space="0" w:color="auto"/>
              <w:right w:val="single" w:sz="4" w:space="0" w:color="auto"/>
            </w:tcBorders>
            <w:hideMark/>
          </w:tcPr>
          <w:p w14:paraId="28ED5450" w14:textId="77777777" w:rsidR="00032123" w:rsidRDefault="00260663">
            <w:pPr>
              <w:suppressAutoHyphens/>
              <w:spacing w:line="276" w:lineRule="auto"/>
              <w:jc w:val="both"/>
              <w:rPr>
                <w:b/>
                <w:lang w:eastAsia="en-US"/>
              </w:rPr>
            </w:pPr>
            <w:r>
              <w:t>Свойства функций одной переменной. 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33C85030" w14:textId="77777777"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26B91416" w14:textId="77777777" w:rsidR="00032123" w:rsidRDefault="00403455" w:rsidP="00403455">
            <w:pPr>
              <w:suppressAutoHyphens/>
              <w:spacing w:line="276" w:lineRule="auto"/>
              <w:rPr>
                <w:b/>
                <w:lang w:eastAsia="en-US"/>
              </w:rPr>
            </w:pPr>
            <w:r>
              <w:t>Выполнение заданий контрольной работы.</w:t>
            </w:r>
          </w:p>
        </w:tc>
      </w:tr>
      <w:tr w:rsidR="00260663" w14:paraId="45DE7B6B"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hideMark/>
          </w:tcPr>
          <w:p w14:paraId="48DFAD1E" w14:textId="77777777" w:rsidR="00260663" w:rsidRPr="00D32EAB" w:rsidRDefault="00260663" w:rsidP="00260663">
            <w:pPr>
              <w:rPr>
                <w:sz w:val="28"/>
                <w:szCs w:val="28"/>
              </w:rPr>
            </w:pPr>
            <w:r>
              <w:t xml:space="preserve">Тема 2. </w:t>
            </w:r>
            <w:r w:rsidRPr="008D4AB1">
              <w:t>Предел и непрерывность</w:t>
            </w:r>
          </w:p>
        </w:tc>
        <w:tc>
          <w:tcPr>
            <w:tcW w:w="1773" w:type="pct"/>
            <w:tcBorders>
              <w:top w:val="single" w:sz="4" w:space="0" w:color="auto"/>
              <w:left w:val="single" w:sz="4" w:space="0" w:color="auto"/>
              <w:bottom w:val="single" w:sz="4" w:space="0" w:color="auto"/>
              <w:right w:val="single" w:sz="4" w:space="0" w:color="auto"/>
            </w:tcBorders>
            <w:hideMark/>
          </w:tcPr>
          <w:p w14:paraId="48012885" w14:textId="77777777" w:rsidR="00260663" w:rsidRDefault="00260663" w:rsidP="00260663">
            <w:pPr>
              <w:keepNext/>
            </w:pPr>
            <w:r>
              <w:t>Исследование паутинообразной модели рынка одного товара. Решение задач.</w:t>
            </w:r>
          </w:p>
          <w:p w14:paraId="6F7C613D" w14:textId="77777777" w:rsidR="00260663" w:rsidRDefault="00260663" w:rsidP="00260663">
            <w:pPr>
              <w:keepNext/>
            </w:pPr>
          </w:p>
          <w:p w14:paraId="11AB42B8" w14:textId="77777777" w:rsidR="00260663" w:rsidRDefault="00260663" w:rsidP="00260663">
            <w:pPr>
              <w:keepNext/>
              <w:spacing w:line="276" w:lineRule="auto"/>
              <w:jc w:val="both"/>
              <w:rPr>
                <w:b/>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722B5380" w14:textId="77777777"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032F3A5C" w14:textId="77777777" w:rsidR="00260663" w:rsidRDefault="00403455" w:rsidP="00403455">
            <w:pPr>
              <w:keepNext/>
              <w:spacing w:line="276" w:lineRule="auto"/>
              <w:rPr>
                <w:b/>
                <w:lang w:eastAsia="en-US"/>
              </w:rPr>
            </w:pPr>
            <w:r>
              <w:t>Выполнение заданий контрольной работы.</w:t>
            </w:r>
          </w:p>
        </w:tc>
      </w:tr>
      <w:tr w:rsidR="00260663" w14:paraId="1785AADF" w14:textId="77777777" w:rsidTr="00444B5A">
        <w:trPr>
          <w:jc w:val="center"/>
        </w:trPr>
        <w:tc>
          <w:tcPr>
            <w:tcW w:w="1310" w:type="pct"/>
            <w:tcBorders>
              <w:top w:val="single" w:sz="4" w:space="0" w:color="auto"/>
              <w:left w:val="single" w:sz="4" w:space="0" w:color="auto"/>
              <w:bottom w:val="single" w:sz="4" w:space="0" w:color="auto"/>
              <w:right w:val="single" w:sz="4" w:space="0" w:color="auto"/>
            </w:tcBorders>
            <w:hideMark/>
          </w:tcPr>
          <w:p w14:paraId="033180DC" w14:textId="77777777" w:rsidR="00260663" w:rsidRPr="007561B6" w:rsidRDefault="00260663" w:rsidP="00444B5A">
            <w:pPr>
              <w:spacing w:line="276" w:lineRule="auto"/>
              <w:ind w:left="-31"/>
              <w:rPr>
                <w:rFonts w:eastAsia="Calibri"/>
                <w:lang w:eastAsia="en-US"/>
              </w:rPr>
            </w:pPr>
            <w:r w:rsidRPr="007561B6">
              <w:rPr>
                <w:lang w:eastAsia="en-US"/>
              </w:rPr>
              <w:t xml:space="preserve">Тема 3. </w:t>
            </w:r>
            <w:r w:rsidR="00403455" w:rsidRPr="007561B6">
              <w:t>Дифференциальное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1D2918E5" w14:textId="77777777" w:rsidR="001304FD" w:rsidRDefault="001304FD" w:rsidP="001304FD">
            <w:pPr>
              <w:keepNext/>
            </w:pPr>
            <w:r>
              <w:t xml:space="preserve">Доказательства основных теорем дифференциального исчисления. Решение </w:t>
            </w:r>
          </w:p>
          <w:p w14:paraId="4CACB9AC" w14:textId="77777777" w:rsidR="001304FD" w:rsidRDefault="001304FD" w:rsidP="001304FD">
            <w:pPr>
              <w:keepNext/>
            </w:pPr>
            <w:r>
              <w:t>задач.</w:t>
            </w:r>
          </w:p>
          <w:p w14:paraId="195BD9F9" w14:textId="77777777" w:rsidR="00260663" w:rsidRDefault="00260663" w:rsidP="00260663">
            <w:pPr>
              <w:spacing w:line="276" w:lineRule="auto"/>
              <w:jc w:val="both"/>
              <w:rPr>
                <w:lang w:eastAsia="en-US"/>
              </w:rPr>
            </w:pPr>
          </w:p>
        </w:tc>
        <w:tc>
          <w:tcPr>
            <w:tcW w:w="1917" w:type="pct"/>
            <w:tcBorders>
              <w:top w:val="single" w:sz="4" w:space="0" w:color="auto"/>
              <w:left w:val="single" w:sz="4" w:space="0" w:color="auto"/>
              <w:bottom w:val="single" w:sz="4" w:space="0" w:color="auto"/>
              <w:right w:val="single" w:sz="4" w:space="0" w:color="auto"/>
            </w:tcBorders>
            <w:hideMark/>
          </w:tcPr>
          <w:p w14:paraId="73C5DACE" w14:textId="77777777" w:rsidR="00403455" w:rsidRDefault="00403455" w:rsidP="00403455">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0867F744" w14:textId="77777777" w:rsidR="00260663" w:rsidRPr="001304FD" w:rsidRDefault="00403455" w:rsidP="001304FD">
            <w:pPr>
              <w:keepNext/>
              <w:spacing w:line="276" w:lineRule="auto"/>
            </w:pPr>
            <w:r>
              <w:t>Выполнение заданий контрольной работы.</w:t>
            </w:r>
          </w:p>
        </w:tc>
      </w:tr>
      <w:tr w:rsidR="00260663" w14:paraId="30D149E3"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hideMark/>
          </w:tcPr>
          <w:p w14:paraId="7DF8E534" w14:textId="77777777" w:rsidR="00260663" w:rsidRDefault="00260663" w:rsidP="007719EA">
            <w:pPr>
              <w:spacing w:line="276" w:lineRule="auto"/>
              <w:ind w:left="-31"/>
              <w:rPr>
                <w:rFonts w:eastAsia="Calibri"/>
                <w:sz w:val="22"/>
                <w:szCs w:val="22"/>
                <w:lang w:eastAsia="en-US"/>
              </w:rPr>
            </w:pPr>
            <w:r w:rsidRPr="007561B6">
              <w:rPr>
                <w:rFonts w:eastAsia="Arial Unicode MS"/>
                <w:color w:val="000000"/>
                <w:bdr w:val="none" w:sz="0" w:space="0" w:color="auto" w:frame="1"/>
                <w:lang w:eastAsia="en-US"/>
              </w:rPr>
              <w:t xml:space="preserve">Тема 4. </w:t>
            </w:r>
            <w:r w:rsidR="001304FD" w:rsidRPr="007561B6">
              <w:t>Интегральное</w:t>
            </w:r>
            <w:r w:rsidR="001304FD" w:rsidRPr="003B1D18">
              <w:t xml:space="preserve"> исчисление функций одной переменной</w:t>
            </w:r>
          </w:p>
        </w:tc>
        <w:tc>
          <w:tcPr>
            <w:tcW w:w="1773" w:type="pct"/>
            <w:tcBorders>
              <w:top w:val="single" w:sz="4" w:space="0" w:color="auto"/>
              <w:left w:val="single" w:sz="4" w:space="0" w:color="auto"/>
              <w:bottom w:val="single" w:sz="4" w:space="0" w:color="auto"/>
              <w:right w:val="single" w:sz="4" w:space="0" w:color="auto"/>
            </w:tcBorders>
            <w:hideMark/>
          </w:tcPr>
          <w:p w14:paraId="507E04EF" w14:textId="77777777" w:rsidR="00260663" w:rsidRDefault="001304FD" w:rsidP="00260663">
            <w:pPr>
              <w:keepNext/>
              <w:spacing w:line="276" w:lineRule="auto"/>
              <w:jc w:val="both"/>
              <w:rPr>
                <w:lang w:eastAsia="en-US"/>
              </w:rPr>
            </w:pPr>
            <w:r>
              <w:rPr>
                <w:lang w:eastAsia="en-US"/>
              </w:rPr>
              <w:t>Решение задач.</w:t>
            </w:r>
          </w:p>
        </w:tc>
        <w:tc>
          <w:tcPr>
            <w:tcW w:w="1917" w:type="pct"/>
            <w:tcBorders>
              <w:top w:val="single" w:sz="4" w:space="0" w:color="auto"/>
              <w:left w:val="single" w:sz="4" w:space="0" w:color="auto"/>
              <w:bottom w:val="single" w:sz="4" w:space="0" w:color="auto"/>
              <w:right w:val="single" w:sz="4" w:space="0" w:color="auto"/>
            </w:tcBorders>
            <w:hideMark/>
          </w:tcPr>
          <w:p w14:paraId="0D902735" w14:textId="77777777" w:rsidR="001304FD" w:rsidRDefault="001304FD" w:rsidP="001304FD">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6E3CE2AF" w14:textId="77777777" w:rsidR="00260663" w:rsidRDefault="001304FD" w:rsidP="001304FD">
            <w:pPr>
              <w:keepNext/>
              <w:spacing w:line="276" w:lineRule="auto"/>
            </w:pPr>
            <w:r>
              <w:lastRenderedPageBreak/>
              <w:t>Выполнение заданий контрольной работы.</w:t>
            </w:r>
          </w:p>
        </w:tc>
      </w:tr>
      <w:tr w:rsidR="001304FD" w14:paraId="34BE4C01"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tcPr>
          <w:p w14:paraId="680C5C1C" w14:textId="77777777" w:rsidR="001304FD" w:rsidRDefault="001304FD" w:rsidP="007719EA">
            <w:pPr>
              <w:spacing w:line="276" w:lineRule="auto"/>
              <w:ind w:left="-31"/>
              <w:rPr>
                <w:rFonts w:eastAsia="Arial Unicode MS"/>
                <w:color w:val="000000"/>
                <w:sz w:val="22"/>
                <w:szCs w:val="22"/>
                <w:bdr w:val="none" w:sz="0" w:space="0" w:color="auto" w:frame="1"/>
                <w:lang w:eastAsia="en-US"/>
              </w:rPr>
            </w:pPr>
            <w:r w:rsidRPr="007561B6">
              <w:rPr>
                <w:rFonts w:eastAsia="Arial Unicode MS"/>
                <w:color w:val="000000"/>
                <w:bdr w:val="none" w:sz="0" w:space="0" w:color="auto" w:frame="1"/>
                <w:lang w:eastAsia="en-US"/>
              </w:rPr>
              <w:lastRenderedPageBreak/>
              <w:t>Тема 5.</w:t>
            </w:r>
            <w:r>
              <w:rPr>
                <w:rFonts w:eastAsia="Arial Unicode MS"/>
                <w:color w:val="000000"/>
                <w:sz w:val="22"/>
                <w:szCs w:val="22"/>
                <w:bdr w:val="none" w:sz="0" w:space="0" w:color="auto" w:frame="1"/>
                <w:lang w:eastAsia="en-US"/>
              </w:rPr>
              <w:t xml:space="preserve"> </w:t>
            </w:r>
            <w:r>
              <w:t xml:space="preserve">Функции </w:t>
            </w:r>
            <w:r w:rsidRPr="008D4AB1">
              <w:t>нескольких переменных</w:t>
            </w:r>
          </w:p>
        </w:tc>
        <w:tc>
          <w:tcPr>
            <w:tcW w:w="1773" w:type="pct"/>
            <w:tcBorders>
              <w:top w:val="single" w:sz="4" w:space="0" w:color="auto"/>
              <w:left w:val="single" w:sz="4" w:space="0" w:color="auto"/>
              <w:bottom w:val="single" w:sz="4" w:space="0" w:color="auto"/>
              <w:right w:val="single" w:sz="4" w:space="0" w:color="auto"/>
            </w:tcBorders>
          </w:tcPr>
          <w:p w14:paraId="3D36856C" w14:textId="77777777" w:rsidR="006753C9" w:rsidRDefault="006753C9" w:rsidP="006753C9">
            <w:pPr>
              <w:keepNext/>
            </w:pPr>
            <w:r>
              <w:t xml:space="preserve">Предел и непрерывность </w:t>
            </w:r>
          </w:p>
          <w:p w14:paraId="6FA9659C" w14:textId="77777777" w:rsidR="006753C9" w:rsidRDefault="006753C9" w:rsidP="006753C9">
            <w:pPr>
              <w:keepNext/>
            </w:pPr>
            <w:r>
              <w:t xml:space="preserve">функций нескольких </w:t>
            </w:r>
          </w:p>
          <w:p w14:paraId="50AC08A8" w14:textId="77777777" w:rsidR="006753C9" w:rsidRDefault="006753C9" w:rsidP="006753C9">
            <w:pPr>
              <w:keepNext/>
            </w:pPr>
            <w:r>
              <w:t xml:space="preserve">переменных. Решение </w:t>
            </w:r>
          </w:p>
          <w:p w14:paraId="72D4FFF3" w14:textId="77777777" w:rsidR="001304FD" w:rsidRDefault="006753C9" w:rsidP="006753C9">
            <w:pPr>
              <w:keepNext/>
              <w:spacing w:line="276" w:lineRule="auto"/>
              <w:jc w:val="both"/>
              <w:rPr>
                <w:lang w:eastAsia="en-US"/>
              </w:rPr>
            </w:pPr>
            <w:r>
              <w:t>задач.</w:t>
            </w:r>
          </w:p>
        </w:tc>
        <w:tc>
          <w:tcPr>
            <w:tcW w:w="1917" w:type="pct"/>
            <w:tcBorders>
              <w:top w:val="single" w:sz="4" w:space="0" w:color="auto"/>
              <w:left w:val="single" w:sz="4" w:space="0" w:color="auto"/>
              <w:bottom w:val="single" w:sz="4" w:space="0" w:color="auto"/>
              <w:right w:val="single" w:sz="4" w:space="0" w:color="auto"/>
            </w:tcBorders>
          </w:tcPr>
          <w:p w14:paraId="706C1532" w14:textId="77777777" w:rsidR="006753C9" w:rsidRDefault="006753C9" w:rsidP="006753C9">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D760C2E" w14:textId="77777777" w:rsidR="001304FD" w:rsidRDefault="006753C9" w:rsidP="006753C9">
            <w:pPr>
              <w:keepNext/>
            </w:pPr>
            <w:r>
              <w:t>Выполнение заданий контрольной работы.</w:t>
            </w:r>
          </w:p>
        </w:tc>
      </w:tr>
      <w:tr w:rsidR="004449E1" w14:paraId="53F84B08"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tcPr>
          <w:p w14:paraId="03768F9E" w14:textId="77777777" w:rsidR="004449E1" w:rsidRPr="00BA20F7" w:rsidRDefault="004449E1" w:rsidP="007719EA">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t>Тема 6. Числовые ряды</w:t>
            </w:r>
          </w:p>
        </w:tc>
        <w:tc>
          <w:tcPr>
            <w:tcW w:w="1773" w:type="pct"/>
            <w:tcBorders>
              <w:top w:val="single" w:sz="4" w:space="0" w:color="auto"/>
              <w:left w:val="single" w:sz="4" w:space="0" w:color="auto"/>
              <w:bottom w:val="single" w:sz="4" w:space="0" w:color="auto"/>
              <w:right w:val="single" w:sz="4" w:space="0" w:color="auto"/>
            </w:tcBorders>
          </w:tcPr>
          <w:p w14:paraId="76705E49" w14:textId="77777777" w:rsidR="004449E1" w:rsidRDefault="00E43350" w:rsidP="006753C9">
            <w:pPr>
              <w:keepNext/>
            </w:pPr>
            <w:r>
              <w:t>Знакопеременные ряды. Решение задач.</w:t>
            </w:r>
          </w:p>
        </w:tc>
        <w:tc>
          <w:tcPr>
            <w:tcW w:w="1917" w:type="pct"/>
            <w:tcBorders>
              <w:top w:val="single" w:sz="4" w:space="0" w:color="auto"/>
              <w:left w:val="single" w:sz="4" w:space="0" w:color="auto"/>
              <w:bottom w:val="single" w:sz="4" w:space="0" w:color="auto"/>
              <w:right w:val="single" w:sz="4" w:space="0" w:color="auto"/>
            </w:tcBorders>
          </w:tcPr>
          <w:p w14:paraId="4FDE1812" w14:textId="77777777" w:rsidR="00BA20F7" w:rsidRDefault="00BA20F7" w:rsidP="00BA20F7">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164E46A1" w14:textId="77777777" w:rsidR="004449E1" w:rsidRDefault="00BA20F7" w:rsidP="00BA20F7">
            <w:pPr>
              <w:keepNext/>
            </w:pPr>
            <w:r>
              <w:t>Выполнение заданий контрольной работы.</w:t>
            </w:r>
          </w:p>
        </w:tc>
      </w:tr>
      <w:tr w:rsidR="006753C9" w14:paraId="48600DE2"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tcPr>
          <w:p w14:paraId="776342C0" w14:textId="77777777" w:rsidR="006753C9" w:rsidRPr="00BA20F7" w:rsidRDefault="00BA20F7" w:rsidP="007719EA">
            <w:pPr>
              <w:spacing w:line="276" w:lineRule="auto"/>
              <w:ind w:left="-31"/>
              <w:rPr>
                <w:rFonts w:eastAsia="Arial Unicode MS"/>
                <w:color w:val="000000"/>
                <w:bdr w:val="none" w:sz="0" w:space="0" w:color="auto" w:frame="1"/>
                <w:lang w:eastAsia="en-US"/>
              </w:rPr>
            </w:pPr>
            <w:r w:rsidRPr="00BA20F7">
              <w:rPr>
                <w:rFonts w:eastAsia="Arial Unicode MS"/>
                <w:color w:val="000000"/>
                <w:bdr w:val="none" w:sz="0" w:space="0" w:color="auto" w:frame="1"/>
                <w:lang w:eastAsia="en-US"/>
              </w:rPr>
              <w:t>Тема 7</w:t>
            </w:r>
            <w:r w:rsidR="006753C9" w:rsidRPr="00BA20F7">
              <w:rPr>
                <w:rFonts w:eastAsia="Arial Unicode MS"/>
                <w:color w:val="000000"/>
                <w:bdr w:val="none" w:sz="0" w:space="0" w:color="auto" w:frame="1"/>
                <w:lang w:eastAsia="en-US"/>
              </w:rPr>
              <w:t xml:space="preserve">. </w:t>
            </w:r>
            <w:r w:rsidR="00CB4272" w:rsidRPr="00BA20F7">
              <w:t>Дифференциальные уравнения</w:t>
            </w:r>
          </w:p>
        </w:tc>
        <w:tc>
          <w:tcPr>
            <w:tcW w:w="1773" w:type="pct"/>
            <w:tcBorders>
              <w:top w:val="single" w:sz="4" w:space="0" w:color="auto"/>
              <w:left w:val="single" w:sz="4" w:space="0" w:color="auto"/>
              <w:bottom w:val="single" w:sz="4" w:space="0" w:color="auto"/>
              <w:right w:val="single" w:sz="4" w:space="0" w:color="auto"/>
            </w:tcBorders>
          </w:tcPr>
          <w:p w14:paraId="3604BF94" w14:textId="77777777" w:rsidR="00CB4272" w:rsidRDefault="00CB4272" w:rsidP="00CB4272">
            <w:pPr>
              <w:keepNext/>
            </w:pPr>
            <w:r>
              <w:t xml:space="preserve">Модели естественного роста. Модели </w:t>
            </w:r>
          </w:p>
          <w:p w14:paraId="6F36661B" w14:textId="77777777" w:rsidR="00CB4272" w:rsidRDefault="00CB4272" w:rsidP="00CB4272">
            <w:pPr>
              <w:keepNext/>
            </w:pPr>
            <w:r>
              <w:t xml:space="preserve">экономической динамики. </w:t>
            </w:r>
          </w:p>
          <w:p w14:paraId="14F815BE" w14:textId="77777777" w:rsidR="006753C9" w:rsidRDefault="00CB4272" w:rsidP="00CB4272">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0C66DE49" w14:textId="77777777" w:rsidR="008C0183" w:rsidRDefault="008C0183" w:rsidP="008C0183">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616A5C33" w14:textId="77777777" w:rsidR="006753C9" w:rsidRDefault="008C0183" w:rsidP="008C0183">
            <w:pPr>
              <w:keepNext/>
            </w:pPr>
            <w:r>
              <w:t>Выполнение заданий контрольной работы.</w:t>
            </w:r>
          </w:p>
        </w:tc>
      </w:tr>
      <w:tr w:rsidR="00E43350" w14:paraId="3ADF14A3" w14:textId="77777777" w:rsidTr="007719EA">
        <w:trPr>
          <w:jc w:val="center"/>
        </w:trPr>
        <w:tc>
          <w:tcPr>
            <w:tcW w:w="1310" w:type="pct"/>
            <w:tcBorders>
              <w:top w:val="single" w:sz="4" w:space="0" w:color="auto"/>
              <w:left w:val="single" w:sz="4" w:space="0" w:color="auto"/>
              <w:bottom w:val="single" w:sz="4" w:space="0" w:color="auto"/>
              <w:right w:val="single" w:sz="4" w:space="0" w:color="auto"/>
            </w:tcBorders>
          </w:tcPr>
          <w:p w14:paraId="28016C86" w14:textId="77777777" w:rsidR="00E43350" w:rsidRDefault="00E43350" w:rsidP="00E43350">
            <w:pPr>
              <w:tabs>
                <w:tab w:val="center" w:pos="8222"/>
                <w:tab w:val="center" w:pos="8505"/>
                <w:tab w:val="right" w:pos="9356"/>
              </w:tabs>
              <w:suppressAutoHyphens/>
            </w:pPr>
            <w:r>
              <w:t xml:space="preserve">Тема 8. Системы линейных </w:t>
            </w:r>
          </w:p>
          <w:p w14:paraId="59AD06DA" w14:textId="77777777" w:rsidR="00E43350" w:rsidRDefault="00E43350" w:rsidP="00E43350">
            <w:r>
              <w:t>уравнений и неравенств</w:t>
            </w:r>
          </w:p>
        </w:tc>
        <w:tc>
          <w:tcPr>
            <w:tcW w:w="1773" w:type="pct"/>
            <w:tcBorders>
              <w:top w:val="single" w:sz="4" w:space="0" w:color="auto"/>
              <w:left w:val="single" w:sz="4" w:space="0" w:color="auto"/>
              <w:bottom w:val="single" w:sz="4" w:space="0" w:color="auto"/>
              <w:right w:val="single" w:sz="4" w:space="0" w:color="auto"/>
            </w:tcBorders>
          </w:tcPr>
          <w:p w14:paraId="5DECBF8C" w14:textId="77777777" w:rsidR="00E43350" w:rsidRDefault="00E43350" w:rsidP="00E43350">
            <w:pPr>
              <w:keepNext/>
            </w:pPr>
            <w:r w:rsidRPr="00172A1A">
              <w:t>Решение задач.</w:t>
            </w:r>
          </w:p>
        </w:tc>
        <w:tc>
          <w:tcPr>
            <w:tcW w:w="1917" w:type="pct"/>
            <w:tcBorders>
              <w:top w:val="single" w:sz="4" w:space="0" w:color="auto"/>
              <w:left w:val="single" w:sz="4" w:space="0" w:color="auto"/>
              <w:bottom w:val="single" w:sz="4" w:space="0" w:color="auto"/>
              <w:right w:val="single" w:sz="4" w:space="0" w:color="auto"/>
            </w:tcBorders>
          </w:tcPr>
          <w:p w14:paraId="5E7D3C58" w14:textId="77777777"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0580D7AF" w14:textId="77777777" w:rsidR="00E43350" w:rsidRDefault="00E43350" w:rsidP="00E43350">
            <w:pPr>
              <w:keepNext/>
            </w:pPr>
            <w:r>
              <w:t>Выполнение заданий контрольной работы.</w:t>
            </w:r>
          </w:p>
        </w:tc>
      </w:tr>
      <w:tr w:rsidR="00E43350" w14:paraId="72847B76"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1B2796AC" w14:textId="77777777" w:rsidR="00E43350" w:rsidRPr="00D32EAB" w:rsidRDefault="00E43350" w:rsidP="00E43350">
            <w:pPr>
              <w:rPr>
                <w:sz w:val="28"/>
                <w:szCs w:val="28"/>
              </w:rPr>
            </w:pPr>
            <w:r>
              <w:t xml:space="preserve">Тема 9. </w:t>
            </w:r>
            <w:r w:rsidRPr="00CF1B10">
              <w:t>Векторы и матрицы</w:t>
            </w:r>
          </w:p>
        </w:tc>
        <w:tc>
          <w:tcPr>
            <w:tcW w:w="1773" w:type="pct"/>
            <w:tcBorders>
              <w:top w:val="single" w:sz="4" w:space="0" w:color="auto"/>
              <w:left w:val="single" w:sz="4" w:space="0" w:color="auto"/>
              <w:bottom w:val="single" w:sz="4" w:space="0" w:color="auto"/>
              <w:right w:val="single" w:sz="4" w:space="0" w:color="auto"/>
            </w:tcBorders>
          </w:tcPr>
          <w:p w14:paraId="58CBF5B6" w14:textId="77777777" w:rsidR="00E43350" w:rsidRDefault="00E43350" w:rsidP="00E43350">
            <w:pPr>
              <w:keepNext/>
            </w:pPr>
            <w:r>
              <w:t xml:space="preserve">Свойства определителя </w:t>
            </w:r>
          </w:p>
          <w:p w14:paraId="239E2DEC" w14:textId="77777777" w:rsidR="00E43350" w:rsidRDefault="00E43350" w:rsidP="00E43350">
            <w:pPr>
              <w:keepNext/>
            </w:pPr>
            <w:r>
              <w:t xml:space="preserve">матрицы. Решение задач. </w:t>
            </w:r>
          </w:p>
        </w:tc>
        <w:tc>
          <w:tcPr>
            <w:tcW w:w="1917" w:type="pct"/>
            <w:tcBorders>
              <w:top w:val="single" w:sz="4" w:space="0" w:color="auto"/>
              <w:left w:val="single" w:sz="4" w:space="0" w:color="auto"/>
              <w:bottom w:val="single" w:sz="4" w:space="0" w:color="auto"/>
              <w:right w:val="single" w:sz="4" w:space="0" w:color="auto"/>
            </w:tcBorders>
          </w:tcPr>
          <w:p w14:paraId="0654724E" w14:textId="77777777"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0B1DD52" w14:textId="77777777" w:rsidR="00E43350" w:rsidRDefault="00E43350" w:rsidP="00E43350">
            <w:pPr>
              <w:keepNext/>
            </w:pPr>
            <w:r>
              <w:t>Выполнение заданий контрольной работы.</w:t>
            </w:r>
          </w:p>
        </w:tc>
      </w:tr>
      <w:tr w:rsidR="00E43350" w14:paraId="612DA91A"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5F8154A0" w14:textId="77777777" w:rsidR="00E43350" w:rsidRDefault="002E41DC" w:rsidP="00E43350">
            <w:pPr>
              <w:tabs>
                <w:tab w:val="center" w:pos="8222"/>
                <w:tab w:val="center" w:pos="8505"/>
                <w:tab w:val="right" w:pos="9356"/>
              </w:tabs>
              <w:suppressAutoHyphens/>
            </w:pPr>
            <w:r>
              <w:t>Тема 10</w:t>
            </w:r>
            <w:r w:rsidR="00E43350">
              <w:t xml:space="preserve">. </w:t>
            </w:r>
            <w:r w:rsidR="00E43350" w:rsidRPr="00CF1B10">
              <w:t>Линейное пространство</w:t>
            </w:r>
          </w:p>
        </w:tc>
        <w:tc>
          <w:tcPr>
            <w:tcW w:w="1773" w:type="pct"/>
            <w:tcBorders>
              <w:top w:val="single" w:sz="4" w:space="0" w:color="auto"/>
              <w:left w:val="single" w:sz="4" w:space="0" w:color="auto"/>
              <w:bottom w:val="single" w:sz="4" w:space="0" w:color="auto"/>
              <w:right w:val="single" w:sz="4" w:space="0" w:color="auto"/>
            </w:tcBorders>
          </w:tcPr>
          <w:p w14:paraId="7F987A94" w14:textId="77777777" w:rsidR="00E43350" w:rsidRPr="00172A1A" w:rsidRDefault="00E43350" w:rsidP="00E43350">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17A374A8" w14:textId="77777777"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4BF124A" w14:textId="77777777" w:rsidR="00E43350" w:rsidRDefault="00E43350" w:rsidP="00E43350">
            <w:pPr>
              <w:keepNext/>
            </w:pPr>
            <w:r>
              <w:t>Выполнение заданий контрольной работы.</w:t>
            </w:r>
          </w:p>
        </w:tc>
      </w:tr>
      <w:tr w:rsidR="00E43350" w14:paraId="4E1AF54A"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2FBD2CFA" w14:textId="77777777" w:rsidR="00E43350" w:rsidRDefault="002E41DC" w:rsidP="00E43350">
            <w:pPr>
              <w:tabs>
                <w:tab w:val="center" w:pos="8222"/>
                <w:tab w:val="center" w:pos="8505"/>
                <w:tab w:val="right" w:pos="9356"/>
              </w:tabs>
              <w:suppressAutoHyphens/>
            </w:pPr>
            <w:r>
              <w:t>Тема 11</w:t>
            </w:r>
            <w:r w:rsidR="00E43350">
              <w:t xml:space="preserve">. Линейные </w:t>
            </w:r>
          </w:p>
          <w:p w14:paraId="07734731" w14:textId="77777777" w:rsidR="00E43350" w:rsidRDefault="00E43350" w:rsidP="00E43350">
            <w:pPr>
              <w:tabs>
                <w:tab w:val="center" w:pos="8222"/>
                <w:tab w:val="center" w:pos="8505"/>
                <w:tab w:val="right" w:pos="9356"/>
              </w:tabs>
              <w:suppressAutoHyphens/>
            </w:pPr>
            <w:r>
              <w:t xml:space="preserve">преобразования и </w:t>
            </w:r>
          </w:p>
          <w:p w14:paraId="6C7EEA81" w14:textId="77777777" w:rsidR="00E43350" w:rsidRDefault="00E43350" w:rsidP="00E43350">
            <w:pPr>
              <w:tabs>
                <w:tab w:val="center" w:pos="8222"/>
                <w:tab w:val="center" w:pos="8505"/>
                <w:tab w:val="right" w:pos="9356"/>
              </w:tabs>
              <w:suppressAutoHyphens/>
            </w:pPr>
            <w:r>
              <w:t>квадратичные формы</w:t>
            </w:r>
          </w:p>
        </w:tc>
        <w:tc>
          <w:tcPr>
            <w:tcW w:w="1773" w:type="pct"/>
            <w:tcBorders>
              <w:top w:val="single" w:sz="4" w:space="0" w:color="auto"/>
              <w:left w:val="single" w:sz="4" w:space="0" w:color="auto"/>
              <w:bottom w:val="single" w:sz="4" w:space="0" w:color="auto"/>
              <w:right w:val="single" w:sz="4" w:space="0" w:color="auto"/>
            </w:tcBorders>
          </w:tcPr>
          <w:p w14:paraId="5BF7508C" w14:textId="77777777" w:rsidR="00E43350" w:rsidRDefault="00E43350" w:rsidP="00E43350">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39D9E41A" w14:textId="77777777"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771079BB" w14:textId="77777777" w:rsidR="00E43350" w:rsidRDefault="00E43350" w:rsidP="00E43350">
            <w:pPr>
              <w:keepNext/>
            </w:pPr>
            <w:r>
              <w:t>Выполнение заданий контрольной работы.</w:t>
            </w:r>
          </w:p>
        </w:tc>
      </w:tr>
      <w:tr w:rsidR="00E43350" w14:paraId="3B045815" w14:textId="77777777" w:rsidTr="00B41CB4">
        <w:trPr>
          <w:jc w:val="center"/>
        </w:trPr>
        <w:tc>
          <w:tcPr>
            <w:tcW w:w="1310" w:type="pct"/>
            <w:tcBorders>
              <w:top w:val="single" w:sz="4" w:space="0" w:color="auto"/>
              <w:left w:val="single" w:sz="4" w:space="0" w:color="auto"/>
              <w:bottom w:val="single" w:sz="4" w:space="0" w:color="auto"/>
              <w:right w:val="single" w:sz="4" w:space="0" w:color="auto"/>
            </w:tcBorders>
          </w:tcPr>
          <w:p w14:paraId="7B41098C" w14:textId="77777777" w:rsidR="00E43350" w:rsidRDefault="002E41DC" w:rsidP="00E43350">
            <w:pPr>
              <w:tabs>
                <w:tab w:val="center" w:pos="8222"/>
                <w:tab w:val="center" w:pos="8505"/>
                <w:tab w:val="right" w:pos="9356"/>
              </w:tabs>
              <w:suppressAutoHyphens/>
            </w:pPr>
            <w:r>
              <w:lastRenderedPageBreak/>
              <w:t>Тема 12</w:t>
            </w:r>
            <w:r w:rsidR="00E43350">
              <w:t xml:space="preserve">. Линейное </w:t>
            </w:r>
          </w:p>
          <w:p w14:paraId="09182EC2" w14:textId="77777777" w:rsidR="00E43350" w:rsidRDefault="00E43350" w:rsidP="00E43350">
            <w:pPr>
              <w:tabs>
                <w:tab w:val="center" w:pos="8222"/>
                <w:tab w:val="center" w:pos="8505"/>
                <w:tab w:val="right" w:pos="9356"/>
              </w:tabs>
              <w:suppressAutoHyphens/>
            </w:pPr>
            <w:r>
              <w:t>программирование</w:t>
            </w:r>
          </w:p>
        </w:tc>
        <w:tc>
          <w:tcPr>
            <w:tcW w:w="1773" w:type="pct"/>
            <w:tcBorders>
              <w:top w:val="single" w:sz="4" w:space="0" w:color="auto"/>
              <w:left w:val="single" w:sz="4" w:space="0" w:color="auto"/>
              <w:bottom w:val="single" w:sz="4" w:space="0" w:color="auto"/>
              <w:right w:val="single" w:sz="4" w:space="0" w:color="auto"/>
            </w:tcBorders>
          </w:tcPr>
          <w:p w14:paraId="7FC6755B" w14:textId="77777777" w:rsidR="00E43350" w:rsidRDefault="00E43350" w:rsidP="00E43350">
            <w:pPr>
              <w:keepNext/>
            </w:pPr>
            <w:r>
              <w:t xml:space="preserve">Теория двойственности. </w:t>
            </w:r>
          </w:p>
          <w:p w14:paraId="7B911CB1" w14:textId="77777777" w:rsidR="00E43350" w:rsidRDefault="00E43350" w:rsidP="00E43350">
            <w:pPr>
              <w:keepNext/>
            </w:pPr>
            <w:r>
              <w:t>Решение задач.</w:t>
            </w:r>
          </w:p>
        </w:tc>
        <w:tc>
          <w:tcPr>
            <w:tcW w:w="1917" w:type="pct"/>
            <w:tcBorders>
              <w:top w:val="single" w:sz="4" w:space="0" w:color="auto"/>
              <w:left w:val="single" w:sz="4" w:space="0" w:color="auto"/>
              <w:bottom w:val="single" w:sz="4" w:space="0" w:color="auto"/>
              <w:right w:val="single" w:sz="4" w:space="0" w:color="auto"/>
            </w:tcBorders>
          </w:tcPr>
          <w:p w14:paraId="09069D3A" w14:textId="77777777" w:rsidR="00E43350" w:rsidRDefault="00E43350" w:rsidP="00E43350">
            <w:pPr>
              <w:keepNext/>
            </w:pPr>
            <w:r>
              <w:t xml:space="preserve">Работа с учебной литературой, подготовка к семинарским и практическим занятиям, решение по темам практических занятий. </w:t>
            </w:r>
          </w:p>
          <w:p w14:paraId="5DCA7556" w14:textId="77777777" w:rsidR="00E43350" w:rsidRDefault="00E43350" w:rsidP="00E43350">
            <w:pPr>
              <w:keepNext/>
            </w:pPr>
            <w:r>
              <w:t>Выполнение заданий контрольной работы.</w:t>
            </w:r>
          </w:p>
        </w:tc>
      </w:tr>
    </w:tbl>
    <w:p w14:paraId="30B3F06D" w14:textId="77777777" w:rsidR="00032123" w:rsidRDefault="00032123" w:rsidP="00654CD7">
      <w:pPr>
        <w:autoSpaceDE w:val="0"/>
        <w:autoSpaceDN w:val="0"/>
        <w:adjustRightInd w:val="0"/>
        <w:spacing w:line="360" w:lineRule="auto"/>
        <w:ind w:firstLine="709"/>
        <w:jc w:val="right"/>
        <w:rPr>
          <w:sz w:val="28"/>
          <w:szCs w:val="28"/>
          <w:u w:color="000000"/>
        </w:rPr>
      </w:pPr>
    </w:p>
    <w:p w14:paraId="021B546D" w14:textId="77777777" w:rsidR="008C29FF" w:rsidRDefault="00453513" w:rsidP="00453513">
      <w:pPr>
        <w:rPr>
          <w:b/>
          <w:i/>
          <w:sz w:val="28"/>
          <w:szCs w:val="28"/>
        </w:rPr>
      </w:pPr>
      <w:r>
        <w:rPr>
          <w:b/>
          <w:i/>
          <w:sz w:val="28"/>
          <w:szCs w:val="28"/>
        </w:rPr>
        <w:t>5</w:t>
      </w:r>
      <w:r w:rsidRPr="00453513">
        <w:rPr>
          <w:b/>
          <w:i/>
          <w:sz w:val="28"/>
          <w:szCs w:val="28"/>
        </w:rPr>
        <w:t>.2. Перечень вопросов, заданий, тем для подготовки к текущему контролю</w:t>
      </w:r>
    </w:p>
    <w:p w14:paraId="6D82905E" w14:textId="77777777" w:rsidR="00453513" w:rsidRDefault="00453513" w:rsidP="00453513">
      <w:pPr>
        <w:rPr>
          <w:b/>
          <w:i/>
          <w:sz w:val="28"/>
          <w:szCs w:val="28"/>
        </w:rPr>
      </w:pPr>
    </w:p>
    <w:p w14:paraId="44E95DE3" w14:textId="77777777" w:rsidR="008219D9" w:rsidRPr="008219D9" w:rsidRDefault="008219D9" w:rsidP="008219D9">
      <w:pPr>
        <w:ind w:firstLine="567"/>
        <w:jc w:val="both"/>
        <w:rPr>
          <w:rFonts w:eastAsiaTheme="minorHAnsi"/>
          <w:color w:val="000000"/>
          <w:sz w:val="28"/>
          <w:szCs w:val="28"/>
          <w:lang w:eastAsia="en-US"/>
        </w:rPr>
      </w:pPr>
      <w:r w:rsidRPr="008219D9">
        <w:rPr>
          <w:rFonts w:eastAsiaTheme="minorHAnsi"/>
          <w:color w:val="000000"/>
          <w:sz w:val="28"/>
          <w:szCs w:val="28"/>
          <w:lang w:eastAsia="en-US"/>
        </w:rPr>
        <w:t xml:space="preserve">Текущий контроль осуществляется в ходе учебного процесса и контроля самостоятельной работы студентов, а также по результатам выполнения аудиторных работ, одной контрольной работы в </w:t>
      </w:r>
      <w:r>
        <w:rPr>
          <w:rFonts w:eastAsiaTheme="minorHAnsi"/>
          <w:color w:val="000000"/>
          <w:sz w:val="28"/>
          <w:szCs w:val="28"/>
          <w:lang w:eastAsia="en-US"/>
        </w:rPr>
        <w:t>первом</w:t>
      </w:r>
      <w:r w:rsidRPr="008219D9">
        <w:rPr>
          <w:rFonts w:eastAsiaTheme="minorHAnsi"/>
          <w:color w:val="000000"/>
          <w:sz w:val="28"/>
          <w:szCs w:val="28"/>
          <w:lang w:eastAsia="en-US"/>
        </w:rPr>
        <w:t xml:space="preserve"> семестре и </w:t>
      </w:r>
      <w:r>
        <w:rPr>
          <w:rFonts w:eastAsiaTheme="minorHAnsi"/>
          <w:color w:val="000000"/>
          <w:sz w:val="28"/>
          <w:szCs w:val="28"/>
          <w:lang w:eastAsia="en-US"/>
        </w:rPr>
        <w:t>одной контрольной</w:t>
      </w:r>
      <w:r w:rsidRPr="008219D9">
        <w:rPr>
          <w:rFonts w:eastAsiaTheme="minorHAnsi"/>
          <w:color w:val="000000"/>
          <w:sz w:val="28"/>
          <w:szCs w:val="28"/>
          <w:lang w:eastAsia="en-US"/>
        </w:rPr>
        <w:t xml:space="preserve"> работы </w:t>
      </w:r>
      <w:r>
        <w:rPr>
          <w:rFonts w:eastAsiaTheme="minorHAnsi"/>
          <w:color w:val="000000"/>
          <w:sz w:val="28"/>
          <w:szCs w:val="28"/>
          <w:lang w:eastAsia="en-US"/>
        </w:rPr>
        <w:t>во втором</w:t>
      </w:r>
      <w:r w:rsidRPr="008219D9">
        <w:rPr>
          <w:rFonts w:eastAsiaTheme="minorHAnsi"/>
          <w:color w:val="000000"/>
          <w:sz w:val="28"/>
          <w:szCs w:val="28"/>
          <w:lang w:eastAsia="en-US"/>
        </w:rPr>
        <w:t xml:space="preserve"> семестре. Основными формами текущего контроля знаний являются:</w:t>
      </w:r>
    </w:p>
    <w:p w14:paraId="47C3A20F" w14:textId="77777777"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обсуждение вопросов по теме практических занятий, в том числе выступления у доски;</w:t>
      </w:r>
    </w:p>
    <w:p w14:paraId="372CF610" w14:textId="77777777"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выполнение домашних и аудиторных практических работ и обсуждение результатов;</w:t>
      </w:r>
    </w:p>
    <w:p w14:paraId="52E88AC5" w14:textId="77777777" w:rsidR="008219D9" w:rsidRPr="008219D9" w:rsidRDefault="008219D9" w:rsidP="008219D9">
      <w:pPr>
        <w:jc w:val="both"/>
        <w:rPr>
          <w:rFonts w:eastAsiaTheme="minorHAnsi"/>
          <w:color w:val="000000"/>
          <w:sz w:val="28"/>
          <w:szCs w:val="28"/>
          <w:lang w:eastAsia="en-US"/>
        </w:rPr>
      </w:pPr>
      <w:r w:rsidRPr="008219D9">
        <w:rPr>
          <w:rFonts w:eastAsiaTheme="minorHAnsi"/>
          <w:color w:val="000000"/>
          <w:sz w:val="28"/>
          <w:szCs w:val="28"/>
          <w:lang w:eastAsia="en-US"/>
        </w:rPr>
        <w:t>−</w:t>
      </w:r>
      <w:r w:rsidRPr="008219D9">
        <w:rPr>
          <w:rFonts w:eastAsiaTheme="minorHAnsi"/>
          <w:color w:val="000000"/>
          <w:sz w:val="28"/>
          <w:szCs w:val="28"/>
          <w:lang w:eastAsia="en-US"/>
        </w:rPr>
        <w:tab/>
        <w:t>выполнение контрольной работы.</w:t>
      </w:r>
    </w:p>
    <w:p w14:paraId="3E2081EE" w14:textId="77777777" w:rsidR="00151DD1" w:rsidRDefault="008219D9" w:rsidP="00D572D4">
      <w:pPr>
        <w:ind w:firstLine="567"/>
        <w:jc w:val="both"/>
        <w:rPr>
          <w:b/>
          <w:i/>
          <w:sz w:val="28"/>
          <w:szCs w:val="28"/>
        </w:rPr>
      </w:pPr>
      <w:r w:rsidRPr="008219D9">
        <w:rPr>
          <w:rFonts w:eastAsiaTheme="minorHAnsi"/>
          <w:color w:val="000000"/>
          <w:sz w:val="28"/>
          <w:szCs w:val="28"/>
          <w:lang w:eastAsia="en-US"/>
        </w:rPr>
        <w:t xml:space="preserve">Промежуточная аттестация студентов </w:t>
      </w:r>
      <w:r w:rsidR="00072BE7">
        <w:rPr>
          <w:rFonts w:eastAsiaTheme="minorHAnsi"/>
          <w:color w:val="000000"/>
          <w:sz w:val="28"/>
          <w:szCs w:val="28"/>
          <w:lang w:eastAsia="en-US"/>
        </w:rPr>
        <w:t>всех</w:t>
      </w:r>
      <w:r w:rsidR="000774E9">
        <w:rPr>
          <w:rFonts w:eastAsiaTheme="minorHAnsi"/>
          <w:color w:val="000000"/>
          <w:sz w:val="28"/>
          <w:szCs w:val="28"/>
          <w:lang w:eastAsia="en-US"/>
        </w:rPr>
        <w:t xml:space="preserve"> форм</w:t>
      </w:r>
      <w:r w:rsidRPr="008219D9">
        <w:rPr>
          <w:rFonts w:eastAsiaTheme="minorHAnsi"/>
          <w:color w:val="000000"/>
          <w:sz w:val="28"/>
          <w:szCs w:val="28"/>
          <w:lang w:eastAsia="en-US"/>
        </w:rPr>
        <w:t xml:space="preserve"> обуче</w:t>
      </w:r>
      <w:r w:rsidR="00D572D4">
        <w:rPr>
          <w:rFonts w:eastAsiaTheme="minorHAnsi"/>
          <w:color w:val="000000"/>
          <w:sz w:val="28"/>
          <w:szCs w:val="28"/>
          <w:lang w:eastAsia="en-US"/>
        </w:rPr>
        <w:t>ния проводится в форме зачета (1-й семестр) и экзамена (2</w:t>
      </w:r>
      <w:r w:rsidRPr="008219D9">
        <w:rPr>
          <w:rFonts w:eastAsiaTheme="minorHAnsi"/>
          <w:color w:val="000000"/>
          <w:sz w:val="28"/>
          <w:szCs w:val="28"/>
          <w:lang w:eastAsia="en-US"/>
        </w:rPr>
        <w:t>-й семестр).</w:t>
      </w:r>
    </w:p>
    <w:p w14:paraId="0025638D" w14:textId="77777777" w:rsidR="00491179" w:rsidRDefault="00491179" w:rsidP="00151DD1">
      <w:pPr>
        <w:jc w:val="center"/>
        <w:rPr>
          <w:b/>
          <w:i/>
          <w:sz w:val="28"/>
          <w:szCs w:val="28"/>
        </w:rPr>
      </w:pPr>
    </w:p>
    <w:p w14:paraId="3568D4C4" w14:textId="77777777" w:rsidR="00491179" w:rsidRDefault="00491179" w:rsidP="00151DD1">
      <w:pPr>
        <w:jc w:val="center"/>
        <w:rPr>
          <w:b/>
          <w:i/>
          <w:sz w:val="28"/>
          <w:szCs w:val="28"/>
        </w:rPr>
      </w:pPr>
    </w:p>
    <w:p w14:paraId="11B7340E" w14:textId="77777777" w:rsidR="00273104" w:rsidRDefault="00273104" w:rsidP="00273104">
      <w:pPr>
        <w:jc w:val="center"/>
        <w:rPr>
          <w:b/>
          <w:sz w:val="28"/>
          <w:szCs w:val="28"/>
        </w:rPr>
      </w:pPr>
      <w:r w:rsidRPr="003072A6">
        <w:rPr>
          <w:b/>
          <w:sz w:val="28"/>
          <w:szCs w:val="28"/>
        </w:rPr>
        <w:t>Примеры вариантов домашних контрольных работ</w:t>
      </w:r>
    </w:p>
    <w:p w14:paraId="3C54BE93" w14:textId="77777777" w:rsidR="000774E9" w:rsidRDefault="000774E9" w:rsidP="00273104">
      <w:pPr>
        <w:jc w:val="center"/>
        <w:rPr>
          <w:b/>
          <w:sz w:val="28"/>
          <w:szCs w:val="28"/>
        </w:rPr>
      </w:pPr>
    </w:p>
    <w:p w14:paraId="1A1FDDCE" w14:textId="77777777" w:rsidR="00273104" w:rsidRPr="00A654A4" w:rsidRDefault="00273104" w:rsidP="00273104">
      <w:pPr>
        <w:jc w:val="center"/>
        <w:rPr>
          <w:b/>
          <w:sz w:val="28"/>
          <w:szCs w:val="28"/>
        </w:rPr>
      </w:pPr>
      <w:r w:rsidRPr="00C615ED">
        <w:rPr>
          <w:b/>
          <w:sz w:val="28"/>
          <w:szCs w:val="28"/>
        </w:rPr>
        <w:t>Контрольная работа №1</w:t>
      </w:r>
      <w:r w:rsidR="00A654A4">
        <w:rPr>
          <w:b/>
          <w:sz w:val="28"/>
          <w:szCs w:val="28"/>
        </w:rPr>
        <w:t xml:space="preserve"> </w:t>
      </w:r>
      <w:r w:rsidR="00A654A4" w:rsidRPr="005B021E">
        <w:rPr>
          <w:b/>
          <w:sz w:val="28"/>
          <w:szCs w:val="28"/>
        </w:rPr>
        <w:t>(</w:t>
      </w:r>
      <w:r w:rsidR="00A654A4">
        <w:rPr>
          <w:b/>
          <w:sz w:val="28"/>
          <w:szCs w:val="28"/>
          <w:lang w:val="en-US"/>
        </w:rPr>
        <w:t>I</w:t>
      </w:r>
      <w:r w:rsidR="00A654A4">
        <w:rPr>
          <w:b/>
          <w:sz w:val="28"/>
          <w:szCs w:val="28"/>
        </w:rPr>
        <w:t xml:space="preserve"> семестр)</w:t>
      </w:r>
    </w:p>
    <w:p w14:paraId="538CD77D" w14:textId="77777777" w:rsidR="00273104" w:rsidRDefault="00273104" w:rsidP="00273104">
      <w:pPr>
        <w:jc w:val="center"/>
        <w:rPr>
          <w:b/>
          <w:sz w:val="28"/>
          <w:szCs w:val="28"/>
        </w:rPr>
      </w:pPr>
    </w:p>
    <w:p w14:paraId="5D33C454" w14:textId="77777777" w:rsidR="00083317" w:rsidRPr="00083317" w:rsidRDefault="00273104" w:rsidP="00273104">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1663F653" wp14:editId="13ED9A95">
            <wp:extent cx="6381750" cy="206588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25500" cy="2080050"/>
                    </a:xfrm>
                    <a:prstGeom prst="rect">
                      <a:avLst/>
                    </a:prstGeom>
                    <a:noFill/>
                    <a:ln>
                      <a:noFill/>
                    </a:ln>
                  </pic:spPr>
                </pic:pic>
              </a:graphicData>
            </a:graphic>
          </wp:inline>
        </w:drawing>
      </w:r>
    </w:p>
    <w:p w14:paraId="25FFB644" w14:textId="77777777" w:rsidR="00273104" w:rsidRDefault="007E6D69" w:rsidP="003C17F0">
      <w:pPr>
        <w:autoSpaceDE w:val="0"/>
        <w:autoSpaceDN w:val="0"/>
        <w:adjustRightInd w:val="0"/>
        <w:jc w:val="both"/>
        <w:rPr>
          <w:rFonts w:eastAsiaTheme="minorHAnsi"/>
          <w:color w:val="000000"/>
          <w:sz w:val="28"/>
          <w:szCs w:val="28"/>
          <w:lang w:eastAsia="en-US"/>
        </w:rPr>
      </w:pPr>
      <w:r w:rsidRPr="00232114">
        <w:rPr>
          <w:noProof/>
        </w:rPr>
        <w:lastRenderedPageBreak/>
        <w:drawing>
          <wp:inline distT="0" distB="0" distL="0" distR="0" wp14:anchorId="1D500419" wp14:editId="21B9EEE1">
            <wp:extent cx="5981700" cy="4361430"/>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00198" cy="4374918"/>
                    </a:xfrm>
                    <a:prstGeom prst="rect">
                      <a:avLst/>
                    </a:prstGeom>
                    <a:noFill/>
                    <a:ln>
                      <a:noFill/>
                    </a:ln>
                  </pic:spPr>
                </pic:pic>
              </a:graphicData>
            </a:graphic>
          </wp:inline>
        </w:drawing>
      </w:r>
    </w:p>
    <w:p w14:paraId="5E0009D2" w14:textId="77777777" w:rsidR="0003476E" w:rsidRPr="00A654A4" w:rsidRDefault="0003476E" w:rsidP="0003476E">
      <w:pPr>
        <w:jc w:val="center"/>
        <w:rPr>
          <w:b/>
          <w:sz w:val="28"/>
          <w:szCs w:val="28"/>
        </w:rPr>
      </w:pPr>
      <w:r>
        <w:rPr>
          <w:b/>
          <w:sz w:val="28"/>
          <w:szCs w:val="28"/>
        </w:rPr>
        <w:t>Контрольная работа №2</w:t>
      </w:r>
      <w:r w:rsidR="00A654A4">
        <w:rPr>
          <w:b/>
          <w:sz w:val="28"/>
          <w:szCs w:val="28"/>
        </w:rPr>
        <w:t xml:space="preserve"> (</w:t>
      </w:r>
      <w:r w:rsidR="00A654A4">
        <w:rPr>
          <w:b/>
          <w:sz w:val="28"/>
          <w:szCs w:val="28"/>
          <w:lang w:val="en-US"/>
        </w:rPr>
        <w:t xml:space="preserve">II </w:t>
      </w:r>
      <w:r w:rsidR="00A654A4">
        <w:rPr>
          <w:b/>
          <w:sz w:val="28"/>
          <w:szCs w:val="28"/>
        </w:rPr>
        <w:t>семестр)</w:t>
      </w:r>
    </w:p>
    <w:p w14:paraId="4285A331" w14:textId="77777777" w:rsidR="0003476E" w:rsidRPr="000C720A" w:rsidRDefault="0003476E" w:rsidP="0003476E">
      <w:pPr>
        <w:jc w:val="center"/>
        <w:rPr>
          <w:b/>
        </w:rPr>
      </w:pPr>
    </w:p>
    <w:p w14:paraId="1BD269D7" w14:textId="77777777" w:rsidR="0003476E" w:rsidRDefault="0003476E" w:rsidP="0003476E">
      <w:pPr>
        <w:autoSpaceDE w:val="0"/>
        <w:autoSpaceDN w:val="0"/>
        <w:adjustRightInd w:val="0"/>
        <w:jc w:val="both"/>
        <w:rPr>
          <w:rFonts w:eastAsiaTheme="minorHAnsi"/>
          <w:color w:val="000000"/>
          <w:sz w:val="28"/>
          <w:szCs w:val="28"/>
          <w:lang w:eastAsia="en-US"/>
        </w:rPr>
      </w:pPr>
      <w:r w:rsidRPr="00232114">
        <w:rPr>
          <w:noProof/>
        </w:rPr>
        <w:drawing>
          <wp:inline distT="0" distB="0" distL="0" distR="0" wp14:anchorId="750DDF43" wp14:editId="303B1004">
            <wp:extent cx="5848350" cy="4241978"/>
            <wp:effectExtent l="0" t="0" r="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59464" cy="4250039"/>
                    </a:xfrm>
                    <a:prstGeom prst="rect">
                      <a:avLst/>
                    </a:prstGeom>
                    <a:noFill/>
                    <a:ln>
                      <a:noFill/>
                    </a:ln>
                  </pic:spPr>
                </pic:pic>
              </a:graphicData>
            </a:graphic>
          </wp:inline>
        </w:drawing>
      </w:r>
    </w:p>
    <w:p w14:paraId="72332B2E" w14:textId="77777777" w:rsidR="0003476E" w:rsidRDefault="0003476E" w:rsidP="003C17F0">
      <w:pPr>
        <w:autoSpaceDE w:val="0"/>
        <w:autoSpaceDN w:val="0"/>
        <w:adjustRightInd w:val="0"/>
        <w:jc w:val="both"/>
        <w:rPr>
          <w:rFonts w:eastAsiaTheme="minorHAnsi"/>
          <w:color w:val="000000"/>
          <w:sz w:val="28"/>
          <w:szCs w:val="28"/>
          <w:lang w:eastAsia="en-US"/>
        </w:rPr>
      </w:pPr>
      <w:r w:rsidRPr="00232114">
        <w:rPr>
          <w:noProof/>
        </w:rPr>
        <w:lastRenderedPageBreak/>
        <w:drawing>
          <wp:inline distT="0" distB="0" distL="0" distR="0" wp14:anchorId="64E23AE6" wp14:editId="55FA7467">
            <wp:extent cx="5940425" cy="212294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425" cy="2122940"/>
                    </a:xfrm>
                    <a:prstGeom prst="rect">
                      <a:avLst/>
                    </a:prstGeom>
                    <a:noFill/>
                    <a:ln>
                      <a:noFill/>
                    </a:ln>
                  </pic:spPr>
                </pic:pic>
              </a:graphicData>
            </a:graphic>
          </wp:inline>
        </w:drawing>
      </w:r>
    </w:p>
    <w:p w14:paraId="300C67E4" w14:textId="77777777" w:rsidR="0003476E" w:rsidRDefault="0003476E" w:rsidP="003C17F0">
      <w:pPr>
        <w:autoSpaceDE w:val="0"/>
        <w:autoSpaceDN w:val="0"/>
        <w:adjustRightInd w:val="0"/>
        <w:jc w:val="both"/>
        <w:rPr>
          <w:rFonts w:eastAsiaTheme="minorHAnsi"/>
          <w:color w:val="000000"/>
          <w:sz w:val="28"/>
          <w:szCs w:val="28"/>
          <w:lang w:eastAsia="en-US"/>
        </w:rPr>
      </w:pPr>
    </w:p>
    <w:p w14:paraId="66FA6A1F" w14:textId="77777777" w:rsidR="00151DD1" w:rsidRDefault="00151DD1" w:rsidP="002068E3">
      <w:pPr>
        <w:jc w:val="center"/>
        <w:rPr>
          <w:rFonts w:eastAsia="Calibri"/>
          <w:b/>
          <w:sz w:val="28"/>
          <w:szCs w:val="28"/>
          <w:lang w:eastAsia="en-US"/>
        </w:rPr>
      </w:pPr>
      <w:r w:rsidRPr="00151DD1">
        <w:rPr>
          <w:rFonts w:eastAsia="Calibri"/>
          <w:b/>
          <w:sz w:val="28"/>
          <w:szCs w:val="28"/>
          <w:lang w:eastAsia="en-US"/>
        </w:rPr>
        <w:t>Критерии балльной оценки различных форм текущего контроля успеваемости</w:t>
      </w:r>
      <w:r w:rsidR="004C2B61">
        <w:rPr>
          <w:rFonts w:eastAsia="Calibri"/>
          <w:b/>
          <w:sz w:val="28"/>
          <w:szCs w:val="28"/>
          <w:lang w:eastAsia="en-US"/>
        </w:rPr>
        <w:t xml:space="preserve"> </w:t>
      </w:r>
    </w:p>
    <w:p w14:paraId="2FC60E5D" w14:textId="77777777" w:rsidR="00ED1587" w:rsidRDefault="00ED1587" w:rsidP="002068E3">
      <w:pPr>
        <w:jc w:val="center"/>
        <w:rPr>
          <w:rFonts w:eastAsia="Calibri"/>
          <w:b/>
          <w:sz w:val="28"/>
          <w:szCs w:val="28"/>
          <w:lang w:eastAsia="en-US"/>
        </w:rPr>
      </w:pPr>
    </w:p>
    <w:p w14:paraId="5C21DD3A" w14:textId="77777777" w:rsidR="00B537B5" w:rsidRPr="00711745" w:rsidRDefault="00B537B5" w:rsidP="00B537B5">
      <w:pPr>
        <w:spacing w:line="360" w:lineRule="auto"/>
        <w:jc w:val="center"/>
        <w:rPr>
          <w:i/>
          <w:sz w:val="32"/>
          <w:szCs w:val="32"/>
        </w:rPr>
      </w:pPr>
      <w:bookmarkStart w:id="23" w:name="_Toc517100032"/>
      <w:r w:rsidRPr="00711745">
        <w:rPr>
          <w:i/>
          <w:sz w:val="32"/>
          <w:szCs w:val="32"/>
        </w:rPr>
        <w:t>1 аттестация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537B5" w:rsidRPr="009D3DD5" w14:paraId="1AE91F21" w14:textId="77777777" w:rsidTr="00AB37B6">
        <w:tc>
          <w:tcPr>
            <w:tcW w:w="498" w:type="dxa"/>
            <w:shd w:val="clear" w:color="auto" w:fill="auto"/>
          </w:tcPr>
          <w:p w14:paraId="1A30D2F0" w14:textId="77777777" w:rsidR="00B537B5" w:rsidRPr="009D3DD5" w:rsidRDefault="00B537B5" w:rsidP="00AB37B6">
            <w:pPr>
              <w:jc w:val="center"/>
              <w:rPr>
                <w:b/>
                <w:sz w:val="28"/>
                <w:szCs w:val="28"/>
              </w:rPr>
            </w:pPr>
            <w:r w:rsidRPr="009D3DD5">
              <w:rPr>
                <w:b/>
                <w:sz w:val="28"/>
                <w:szCs w:val="28"/>
              </w:rPr>
              <w:t>№</w:t>
            </w:r>
          </w:p>
        </w:tc>
        <w:tc>
          <w:tcPr>
            <w:tcW w:w="6268" w:type="dxa"/>
            <w:shd w:val="clear" w:color="auto" w:fill="auto"/>
          </w:tcPr>
          <w:p w14:paraId="5E1904FF" w14:textId="77777777" w:rsidR="00B537B5" w:rsidRPr="009D3DD5" w:rsidRDefault="00B537B5" w:rsidP="00AB37B6">
            <w:pPr>
              <w:jc w:val="center"/>
              <w:rPr>
                <w:b/>
                <w:sz w:val="28"/>
                <w:szCs w:val="28"/>
              </w:rPr>
            </w:pPr>
            <w:r w:rsidRPr="009D3DD5">
              <w:rPr>
                <w:b/>
                <w:sz w:val="28"/>
                <w:szCs w:val="28"/>
              </w:rPr>
              <w:t>Формы текущего контроля</w:t>
            </w:r>
          </w:p>
        </w:tc>
        <w:tc>
          <w:tcPr>
            <w:tcW w:w="2520" w:type="dxa"/>
            <w:shd w:val="clear" w:color="auto" w:fill="auto"/>
          </w:tcPr>
          <w:p w14:paraId="00E1933E" w14:textId="77777777" w:rsidR="00B537B5" w:rsidRDefault="00B537B5" w:rsidP="00AB37B6">
            <w:pPr>
              <w:jc w:val="center"/>
              <w:rPr>
                <w:b/>
              </w:rPr>
            </w:pPr>
            <w:r>
              <w:rPr>
                <w:b/>
              </w:rPr>
              <w:t>Максимальное к</w:t>
            </w:r>
            <w:r w:rsidRPr="0052711B">
              <w:rPr>
                <w:b/>
              </w:rPr>
              <w:t xml:space="preserve">оличество баллов за половину </w:t>
            </w:r>
          </w:p>
          <w:p w14:paraId="68DA5483" w14:textId="77777777" w:rsidR="00B537B5" w:rsidRPr="0052711B" w:rsidRDefault="00B537B5" w:rsidP="00AB37B6">
            <w:pPr>
              <w:jc w:val="center"/>
              <w:rPr>
                <w:b/>
              </w:rPr>
            </w:pPr>
            <w:r w:rsidRPr="0052711B">
              <w:rPr>
                <w:b/>
              </w:rPr>
              <w:t>семестра</w:t>
            </w:r>
          </w:p>
        </w:tc>
      </w:tr>
      <w:tr w:rsidR="00B537B5" w:rsidRPr="009D3DD5" w14:paraId="3874C58F" w14:textId="77777777" w:rsidTr="00AB37B6">
        <w:tc>
          <w:tcPr>
            <w:tcW w:w="498" w:type="dxa"/>
            <w:shd w:val="clear" w:color="auto" w:fill="auto"/>
          </w:tcPr>
          <w:p w14:paraId="7C5BE563" w14:textId="77777777" w:rsidR="00B537B5" w:rsidRPr="009D3DD5" w:rsidRDefault="00B537B5" w:rsidP="00AB37B6">
            <w:pPr>
              <w:jc w:val="both"/>
              <w:rPr>
                <w:sz w:val="28"/>
                <w:szCs w:val="28"/>
              </w:rPr>
            </w:pPr>
            <w:r w:rsidRPr="009D3DD5">
              <w:rPr>
                <w:sz w:val="28"/>
                <w:szCs w:val="28"/>
              </w:rPr>
              <w:t>1.</w:t>
            </w:r>
          </w:p>
        </w:tc>
        <w:tc>
          <w:tcPr>
            <w:tcW w:w="6268" w:type="dxa"/>
            <w:shd w:val="clear" w:color="auto" w:fill="auto"/>
          </w:tcPr>
          <w:p w14:paraId="6C7C1434" w14:textId="77777777" w:rsidR="00B537B5" w:rsidRPr="009D3DD5" w:rsidRDefault="00B537B5" w:rsidP="00AB37B6">
            <w:pPr>
              <w:rPr>
                <w:sz w:val="28"/>
                <w:szCs w:val="28"/>
              </w:rPr>
            </w:pPr>
            <w:r w:rsidRPr="009D3DD5">
              <w:rPr>
                <w:sz w:val="28"/>
                <w:szCs w:val="28"/>
              </w:rPr>
              <w:t>Активное участие студента в семинарах</w:t>
            </w:r>
          </w:p>
        </w:tc>
        <w:tc>
          <w:tcPr>
            <w:tcW w:w="2520" w:type="dxa"/>
            <w:shd w:val="clear" w:color="auto" w:fill="auto"/>
          </w:tcPr>
          <w:p w14:paraId="6F1FF7DD" w14:textId="77777777" w:rsidR="00B537B5" w:rsidRPr="009D3DD5" w:rsidRDefault="00B537B5" w:rsidP="00AB37B6">
            <w:pPr>
              <w:jc w:val="center"/>
              <w:rPr>
                <w:sz w:val="28"/>
                <w:szCs w:val="28"/>
              </w:rPr>
            </w:pPr>
            <w:r>
              <w:rPr>
                <w:sz w:val="28"/>
                <w:szCs w:val="28"/>
              </w:rPr>
              <w:t>6</w:t>
            </w:r>
          </w:p>
        </w:tc>
      </w:tr>
      <w:tr w:rsidR="00B537B5" w:rsidRPr="009D3DD5" w14:paraId="0187B0CD" w14:textId="77777777" w:rsidTr="00AB37B6">
        <w:tc>
          <w:tcPr>
            <w:tcW w:w="498" w:type="dxa"/>
            <w:shd w:val="clear" w:color="auto" w:fill="auto"/>
          </w:tcPr>
          <w:p w14:paraId="72CBC48E" w14:textId="77777777" w:rsidR="00B537B5" w:rsidRPr="009D3DD5" w:rsidRDefault="00B537B5" w:rsidP="00AB37B6">
            <w:pPr>
              <w:jc w:val="both"/>
              <w:rPr>
                <w:sz w:val="28"/>
                <w:szCs w:val="28"/>
              </w:rPr>
            </w:pPr>
            <w:r w:rsidRPr="009D3DD5">
              <w:rPr>
                <w:sz w:val="28"/>
                <w:szCs w:val="28"/>
              </w:rPr>
              <w:t>2.</w:t>
            </w:r>
          </w:p>
        </w:tc>
        <w:tc>
          <w:tcPr>
            <w:tcW w:w="6268" w:type="dxa"/>
            <w:shd w:val="clear" w:color="auto" w:fill="auto"/>
          </w:tcPr>
          <w:p w14:paraId="0E4071FA" w14:textId="77777777" w:rsidR="00B537B5" w:rsidRPr="009D3DD5" w:rsidRDefault="00B537B5" w:rsidP="00AB37B6">
            <w:pPr>
              <w:rPr>
                <w:sz w:val="28"/>
                <w:szCs w:val="28"/>
              </w:rPr>
            </w:pPr>
            <w:r w:rsidRPr="009D3DD5">
              <w:rPr>
                <w:sz w:val="28"/>
                <w:szCs w:val="28"/>
              </w:rPr>
              <w:t>Домашние задания</w:t>
            </w:r>
          </w:p>
        </w:tc>
        <w:tc>
          <w:tcPr>
            <w:tcW w:w="2520" w:type="dxa"/>
            <w:shd w:val="clear" w:color="auto" w:fill="auto"/>
          </w:tcPr>
          <w:p w14:paraId="596136FF" w14:textId="77777777" w:rsidR="00B537B5" w:rsidRPr="009D3DD5" w:rsidRDefault="00B537B5" w:rsidP="00AB37B6">
            <w:pPr>
              <w:jc w:val="center"/>
              <w:rPr>
                <w:sz w:val="28"/>
                <w:szCs w:val="28"/>
              </w:rPr>
            </w:pPr>
            <w:r>
              <w:rPr>
                <w:sz w:val="28"/>
                <w:szCs w:val="28"/>
              </w:rPr>
              <w:t>8</w:t>
            </w:r>
          </w:p>
        </w:tc>
      </w:tr>
      <w:tr w:rsidR="00B537B5" w:rsidRPr="009D3DD5" w14:paraId="42BEB6F4" w14:textId="77777777" w:rsidTr="00AB37B6">
        <w:tc>
          <w:tcPr>
            <w:tcW w:w="498" w:type="dxa"/>
            <w:shd w:val="clear" w:color="auto" w:fill="auto"/>
          </w:tcPr>
          <w:p w14:paraId="4D966BFC" w14:textId="77777777" w:rsidR="00B537B5" w:rsidRPr="009D3DD5" w:rsidRDefault="00B537B5" w:rsidP="00AB37B6">
            <w:pPr>
              <w:jc w:val="both"/>
              <w:rPr>
                <w:sz w:val="28"/>
                <w:szCs w:val="28"/>
              </w:rPr>
            </w:pPr>
            <w:r w:rsidRPr="009D3DD5">
              <w:rPr>
                <w:sz w:val="28"/>
                <w:szCs w:val="28"/>
              </w:rPr>
              <w:t>3.</w:t>
            </w:r>
          </w:p>
        </w:tc>
        <w:tc>
          <w:tcPr>
            <w:tcW w:w="6268" w:type="dxa"/>
            <w:shd w:val="clear" w:color="auto" w:fill="auto"/>
          </w:tcPr>
          <w:p w14:paraId="1EB96F47" w14:textId="77777777" w:rsidR="00B537B5" w:rsidRPr="009D3DD5" w:rsidRDefault="00B537B5" w:rsidP="00AB37B6">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4AEEB5BB" w14:textId="77777777" w:rsidR="00B537B5" w:rsidRPr="009D3DD5" w:rsidRDefault="00B537B5" w:rsidP="00AB37B6">
            <w:pPr>
              <w:jc w:val="center"/>
              <w:rPr>
                <w:sz w:val="28"/>
                <w:szCs w:val="28"/>
              </w:rPr>
            </w:pPr>
            <w:r>
              <w:rPr>
                <w:sz w:val="28"/>
                <w:szCs w:val="28"/>
              </w:rPr>
              <w:t>6</w:t>
            </w:r>
          </w:p>
        </w:tc>
      </w:tr>
      <w:tr w:rsidR="00B537B5" w:rsidRPr="009D3DD5" w14:paraId="065E3F93" w14:textId="77777777" w:rsidTr="00AB37B6">
        <w:tc>
          <w:tcPr>
            <w:tcW w:w="498" w:type="dxa"/>
            <w:shd w:val="clear" w:color="auto" w:fill="auto"/>
          </w:tcPr>
          <w:p w14:paraId="297D7753" w14:textId="77777777" w:rsidR="00B537B5" w:rsidRPr="009D3DD5" w:rsidRDefault="00B537B5" w:rsidP="00AB37B6">
            <w:pPr>
              <w:jc w:val="both"/>
              <w:rPr>
                <w:sz w:val="28"/>
                <w:szCs w:val="28"/>
              </w:rPr>
            </w:pPr>
          </w:p>
        </w:tc>
        <w:tc>
          <w:tcPr>
            <w:tcW w:w="6268" w:type="dxa"/>
            <w:shd w:val="clear" w:color="auto" w:fill="auto"/>
          </w:tcPr>
          <w:p w14:paraId="4D5765F8" w14:textId="77777777" w:rsidR="00B537B5" w:rsidRPr="009D3DD5" w:rsidRDefault="00B537B5" w:rsidP="00AB37B6">
            <w:pPr>
              <w:jc w:val="both"/>
              <w:rPr>
                <w:sz w:val="28"/>
                <w:szCs w:val="28"/>
              </w:rPr>
            </w:pPr>
            <w:r w:rsidRPr="009D3DD5">
              <w:rPr>
                <w:sz w:val="28"/>
                <w:szCs w:val="28"/>
              </w:rPr>
              <w:t>Итого</w:t>
            </w:r>
          </w:p>
        </w:tc>
        <w:tc>
          <w:tcPr>
            <w:tcW w:w="2520" w:type="dxa"/>
            <w:shd w:val="clear" w:color="auto" w:fill="auto"/>
          </w:tcPr>
          <w:p w14:paraId="2CEFCB7D" w14:textId="77777777" w:rsidR="00B537B5" w:rsidRPr="009D3DD5" w:rsidRDefault="00B537B5" w:rsidP="00AB37B6">
            <w:pPr>
              <w:jc w:val="center"/>
              <w:rPr>
                <w:sz w:val="28"/>
                <w:szCs w:val="28"/>
              </w:rPr>
            </w:pPr>
            <w:r w:rsidRPr="009D3DD5">
              <w:rPr>
                <w:sz w:val="28"/>
                <w:szCs w:val="28"/>
              </w:rPr>
              <w:t>20</w:t>
            </w:r>
          </w:p>
        </w:tc>
      </w:tr>
    </w:tbl>
    <w:p w14:paraId="68B9909D" w14:textId="77777777" w:rsidR="00B537B5" w:rsidRDefault="00B537B5" w:rsidP="00B537B5">
      <w:pPr>
        <w:jc w:val="center"/>
        <w:rPr>
          <w:i/>
          <w:sz w:val="32"/>
          <w:szCs w:val="32"/>
        </w:rPr>
      </w:pPr>
    </w:p>
    <w:p w14:paraId="31EDC94D" w14:textId="77777777" w:rsidR="00B537B5" w:rsidRPr="00711745" w:rsidRDefault="00B537B5" w:rsidP="00B537B5">
      <w:pPr>
        <w:jc w:val="center"/>
        <w:rPr>
          <w:i/>
          <w:sz w:val="32"/>
          <w:szCs w:val="32"/>
        </w:rPr>
      </w:pPr>
      <w:r w:rsidRPr="00711745">
        <w:rPr>
          <w:i/>
          <w:sz w:val="32"/>
          <w:szCs w:val="32"/>
        </w:rPr>
        <w:t>2 аттестация</w:t>
      </w:r>
    </w:p>
    <w:p w14:paraId="0A5068E4" w14:textId="77777777" w:rsidR="00B537B5" w:rsidRPr="00D62DC9" w:rsidRDefault="00B537B5" w:rsidP="00B537B5">
      <w:pPr>
        <w:jc w:val="center"/>
        <w:rPr>
          <w:b/>
          <w:sz w:val="36"/>
          <w:szCs w:val="3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68"/>
        <w:gridCol w:w="2520"/>
      </w:tblGrid>
      <w:tr w:rsidR="00B537B5" w:rsidRPr="009D3DD5" w14:paraId="4C8EE059" w14:textId="77777777" w:rsidTr="00AB37B6">
        <w:tc>
          <w:tcPr>
            <w:tcW w:w="498" w:type="dxa"/>
            <w:shd w:val="clear" w:color="auto" w:fill="auto"/>
          </w:tcPr>
          <w:p w14:paraId="49D4A51B" w14:textId="77777777" w:rsidR="00B537B5" w:rsidRPr="009D3DD5" w:rsidRDefault="00B537B5" w:rsidP="00AB37B6">
            <w:pPr>
              <w:jc w:val="center"/>
              <w:rPr>
                <w:b/>
                <w:sz w:val="28"/>
                <w:szCs w:val="28"/>
              </w:rPr>
            </w:pPr>
            <w:r w:rsidRPr="009D3DD5">
              <w:rPr>
                <w:b/>
                <w:sz w:val="28"/>
                <w:szCs w:val="28"/>
              </w:rPr>
              <w:t>№</w:t>
            </w:r>
          </w:p>
        </w:tc>
        <w:tc>
          <w:tcPr>
            <w:tcW w:w="6268" w:type="dxa"/>
            <w:shd w:val="clear" w:color="auto" w:fill="auto"/>
          </w:tcPr>
          <w:p w14:paraId="7DCED213" w14:textId="77777777" w:rsidR="00B537B5" w:rsidRPr="009D3DD5" w:rsidRDefault="00B537B5" w:rsidP="00AB37B6">
            <w:pPr>
              <w:jc w:val="center"/>
              <w:rPr>
                <w:b/>
                <w:sz w:val="28"/>
                <w:szCs w:val="28"/>
              </w:rPr>
            </w:pPr>
            <w:r w:rsidRPr="009D3DD5">
              <w:rPr>
                <w:b/>
                <w:sz w:val="28"/>
                <w:szCs w:val="28"/>
              </w:rPr>
              <w:t>Формы текущего контроля</w:t>
            </w:r>
          </w:p>
        </w:tc>
        <w:tc>
          <w:tcPr>
            <w:tcW w:w="2520" w:type="dxa"/>
            <w:shd w:val="clear" w:color="auto" w:fill="auto"/>
          </w:tcPr>
          <w:p w14:paraId="025E17DF" w14:textId="77777777" w:rsidR="00B537B5" w:rsidRDefault="00B537B5" w:rsidP="00AB37B6">
            <w:pPr>
              <w:jc w:val="center"/>
              <w:rPr>
                <w:b/>
              </w:rPr>
            </w:pPr>
            <w:r>
              <w:rPr>
                <w:b/>
              </w:rPr>
              <w:t>Максимальное к</w:t>
            </w:r>
            <w:r w:rsidRPr="0052711B">
              <w:rPr>
                <w:b/>
              </w:rPr>
              <w:t xml:space="preserve">оличество баллов за половину </w:t>
            </w:r>
          </w:p>
          <w:p w14:paraId="6EC667F4" w14:textId="77777777" w:rsidR="00B537B5" w:rsidRPr="0052711B" w:rsidRDefault="00B537B5" w:rsidP="00AB37B6">
            <w:pPr>
              <w:jc w:val="center"/>
              <w:rPr>
                <w:b/>
              </w:rPr>
            </w:pPr>
            <w:r w:rsidRPr="0052711B">
              <w:rPr>
                <w:b/>
              </w:rPr>
              <w:t>семестра</w:t>
            </w:r>
          </w:p>
        </w:tc>
      </w:tr>
      <w:tr w:rsidR="00B537B5" w:rsidRPr="009D3DD5" w14:paraId="469F9012" w14:textId="77777777" w:rsidTr="00AB37B6">
        <w:tc>
          <w:tcPr>
            <w:tcW w:w="498" w:type="dxa"/>
            <w:shd w:val="clear" w:color="auto" w:fill="auto"/>
          </w:tcPr>
          <w:p w14:paraId="204185AF" w14:textId="77777777" w:rsidR="00B537B5" w:rsidRPr="009D3DD5" w:rsidRDefault="00B537B5" w:rsidP="00AB37B6">
            <w:pPr>
              <w:jc w:val="both"/>
              <w:rPr>
                <w:sz w:val="28"/>
                <w:szCs w:val="28"/>
              </w:rPr>
            </w:pPr>
            <w:r w:rsidRPr="009D3DD5">
              <w:rPr>
                <w:sz w:val="28"/>
                <w:szCs w:val="28"/>
              </w:rPr>
              <w:t>1.</w:t>
            </w:r>
          </w:p>
        </w:tc>
        <w:tc>
          <w:tcPr>
            <w:tcW w:w="6268" w:type="dxa"/>
            <w:shd w:val="clear" w:color="auto" w:fill="auto"/>
          </w:tcPr>
          <w:p w14:paraId="0CB24BC4" w14:textId="77777777" w:rsidR="00B537B5" w:rsidRPr="009D3DD5" w:rsidRDefault="00B537B5" w:rsidP="00AB37B6">
            <w:pPr>
              <w:rPr>
                <w:sz w:val="28"/>
                <w:szCs w:val="28"/>
              </w:rPr>
            </w:pPr>
            <w:r w:rsidRPr="009D3DD5">
              <w:rPr>
                <w:sz w:val="28"/>
                <w:szCs w:val="28"/>
              </w:rPr>
              <w:t>Активное участие студента в семинарах</w:t>
            </w:r>
          </w:p>
        </w:tc>
        <w:tc>
          <w:tcPr>
            <w:tcW w:w="2520" w:type="dxa"/>
            <w:shd w:val="clear" w:color="auto" w:fill="auto"/>
          </w:tcPr>
          <w:p w14:paraId="2F1152BB" w14:textId="77777777" w:rsidR="00B537B5" w:rsidRPr="009D3DD5" w:rsidRDefault="00B537B5" w:rsidP="00AB37B6">
            <w:pPr>
              <w:jc w:val="center"/>
              <w:rPr>
                <w:sz w:val="28"/>
                <w:szCs w:val="28"/>
              </w:rPr>
            </w:pPr>
            <w:r>
              <w:rPr>
                <w:sz w:val="28"/>
                <w:szCs w:val="28"/>
              </w:rPr>
              <w:t>4</w:t>
            </w:r>
          </w:p>
        </w:tc>
      </w:tr>
      <w:tr w:rsidR="00B537B5" w:rsidRPr="009D3DD5" w14:paraId="5041C399" w14:textId="77777777" w:rsidTr="00AB37B6">
        <w:tc>
          <w:tcPr>
            <w:tcW w:w="498" w:type="dxa"/>
            <w:shd w:val="clear" w:color="auto" w:fill="auto"/>
          </w:tcPr>
          <w:p w14:paraId="7266EEF5" w14:textId="77777777" w:rsidR="00B537B5" w:rsidRPr="009D3DD5" w:rsidRDefault="00B537B5" w:rsidP="00AB37B6">
            <w:pPr>
              <w:jc w:val="both"/>
              <w:rPr>
                <w:sz w:val="28"/>
                <w:szCs w:val="28"/>
              </w:rPr>
            </w:pPr>
            <w:r w:rsidRPr="009D3DD5">
              <w:rPr>
                <w:sz w:val="28"/>
                <w:szCs w:val="28"/>
              </w:rPr>
              <w:t>2.</w:t>
            </w:r>
          </w:p>
        </w:tc>
        <w:tc>
          <w:tcPr>
            <w:tcW w:w="6268" w:type="dxa"/>
            <w:shd w:val="clear" w:color="auto" w:fill="auto"/>
          </w:tcPr>
          <w:p w14:paraId="71EA26D6" w14:textId="77777777" w:rsidR="00B537B5" w:rsidRPr="009D3DD5" w:rsidRDefault="00B537B5" w:rsidP="00AB37B6">
            <w:pPr>
              <w:rPr>
                <w:sz w:val="28"/>
                <w:szCs w:val="28"/>
              </w:rPr>
            </w:pPr>
            <w:r w:rsidRPr="009D3DD5">
              <w:rPr>
                <w:sz w:val="28"/>
                <w:szCs w:val="28"/>
              </w:rPr>
              <w:t xml:space="preserve">Отчет по </w:t>
            </w:r>
            <w:r>
              <w:rPr>
                <w:sz w:val="28"/>
                <w:szCs w:val="28"/>
              </w:rPr>
              <w:t>контрольной работе</w:t>
            </w:r>
          </w:p>
        </w:tc>
        <w:tc>
          <w:tcPr>
            <w:tcW w:w="2520" w:type="dxa"/>
            <w:shd w:val="clear" w:color="auto" w:fill="auto"/>
          </w:tcPr>
          <w:p w14:paraId="3EE0C712" w14:textId="77777777" w:rsidR="00B537B5" w:rsidRPr="009D3DD5" w:rsidRDefault="00B537B5" w:rsidP="00AB37B6">
            <w:pPr>
              <w:jc w:val="center"/>
              <w:rPr>
                <w:sz w:val="28"/>
                <w:szCs w:val="28"/>
              </w:rPr>
            </w:pPr>
            <w:r>
              <w:rPr>
                <w:sz w:val="28"/>
                <w:szCs w:val="28"/>
              </w:rPr>
              <w:t>10</w:t>
            </w:r>
          </w:p>
        </w:tc>
      </w:tr>
      <w:tr w:rsidR="00B537B5" w:rsidRPr="009D3DD5" w14:paraId="027F127A" w14:textId="77777777" w:rsidTr="00AB37B6">
        <w:tc>
          <w:tcPr>
            <w:tcW w:w="498" w:type="dxa"/>
            <w:shd w:val="clear" w:color="auto" w:fill="auto"/>
          </w:tcPr>
          <w:p w14:paraId="05F9980E" w14:textId="77777777" w:rsidR="00B537B5" w:rsidRPr="009D3DD5" w:rsidRDefault="00B537B5" w:rsidP="00AB37B6">
            <w:pPr>
              <w:jc w:val="both"/>
              <w:rPr>
                <w:sz w:val="28"/>
                <w:szCs w:val="28"/>
              </w:rPr>
            </w:pPr>
            <w:r w:rsidRPr="009D3DD5">
              <w:rPr>
                <w:sz w:val="28"/>
                <w:szCs w:val="28"/>
              </w:rPr>
              <w:t>3.</w:t>
            </w:r>
          </w:p>
        </w:tc>
        <w:tc>
          <w:tcPr>
            <w:tcW w:w="6268" w:type="dxa"/>
            <w:shd w:val="clear" w:color="auto" w:fill="auto"/>
          </w:tcPr>
          <w:p w14:paraId="534B11E6" w14:textId="77777777" w:rsidR="00B537B5" w:rsidRPr="009D3DD5" w:rsidRDefault="00B537B5" w:rsidP="00AB37B6">
            <w:pPr>
              <w:rPr>
                <w:sz w:val="28"/>
                <w:szCs w:val="28"/>
              </w:rPr>
            </w:pPr>
            <w:r w:rsidRPr="009D3DD5">
              <w:rPr>
                <w:sz w:val="28"/>
                <w:szCs w:val="28"/>
              </w:rPr>
              <w:t>Домашние задания</w:t>
            </w:r>
          </w:p>
        </w:tc>
        <w:tc>
          <w:tcPr>
            <w:tcW w:w="2520" w:type="dxa"/>
            <w:shd w:val="clear" w:color="auto" w:fill="auto"/>
          </w:tcPr>
          <w:p w14:paraId="01FA82F8" w14:textId="77777777" w:rsidR="00B537B5" w:rsidRPr="009D3DD5" w:rsidRDefault="00B537B5" w:rsidP="00AB37B6">
            <w:pPr>
              <w:jc w:val="center"/>
              <w:rPr>
                <w:sz w:val="28"/>
                <w:szCs w:val="28"/>
              </w:rPr>
            </w:pPr>
            <w:r w:rsidRPr="009D3DD5">
              <w:rPr>
                <w:sz w:val="28"/>
                <w:szCs w:val="28"/>
              </w:rPr>
              <w:t>2</w:t>
            </w:r>
          </w:p>
        </w:tc>
      </w:tr>
      <w:tr w:rsidR="00B537B5" w:rsidRPr="009D3DD5" w14:paraId="2CA521A5" w14:textId="77777777" w:rsidTr="00AB37B6">
        <w:tc>
          <w:tcPr>
            <w:tcW w:w="498" w:type="dxa"/>
            <w:shd w:val="clear" w:color="auto" w:fill="auto"/>
          </w:tcPr>
          <w:p w14:paraId="5FF49681" w14:textId="77777777" w:rsidR="00B537B5" w:rsidRPr="009D3DD5" w:rsidRDefault="00B537B5" w:rsidP="00AB37B6">
            <w:pPr>
              <w:jc w:val="both"/>
              <w:rPr>
                <w:sz w:val="28"/>
                <w:szCs w:val="28"/>
              </w:rPr>
            </w:pPr>
            <w:r w:rsidRPr="009D3DD5">
              <w:rPr>
                <w:sz w:val="28"/>
                <w:szCs w:val="28"/>
              </w:rPr>
              <w:t>4.</w:t>
            </w:r>
          </w:p>
        </w:tc>
        <w:tc>
          <w:tcPr>
            <w:tcW w:w="6268" w:type="dxa"/>
            <w:shd w:val="clear" w:color="auto" w:fill="auto"/>
          </w:tcPr>
          <w:p w14:paraId="453ECEF1" w14:textId="77777777" w:rsidR="00B537B5" w:rsidRPr="009D3DD5" w:rsidRDefault="00B537B5" w:rsidP="00AB37B6">
            <w:pPr>
              <w:rPr>
                <w:sz w:val="28"/>
                <w:szCs w:val="28"/>
              </w:rPr>
            </w:pPr>
            <w:r w:rsidRPr="009D3DD5">
              <w:rPr>
                <w:sz w:val="28"/>
                <w:szCs w:val="28"/>
              </w:rPr>
              <w:t>Аудиторные контрольные и самостоятельные работы</w:t>
            </w:r>
          </w:p>
        </w:tc>
        <w:tc>
          <w:tcPr>
            <w:tcW w:w="2520" w:type="dxa"/>
            <w:shd w:val="clear" w:color="auto" w:fill="auto"/>
          </w:tcPr>
          <w:p w14:paraId="1595BDF5" w14:textId="77777777" w:rsidR="00B537B5" w:rsidRPr="009D3DD5" w:rsidRDefault="00B537B5" w:rsidP="00AB37B6">
            <w:pPr>
              <w:jc w:val="center"/>
              <w:rPr>
                <w:sz w:val="28"/>
                <w:szCs w:val="28"/>
              </w:rPr>
            </w:pPr>
            <w:r>
              <w:rPr>
                <w:sz w:val="28"/>
                <w:szCs w:val="28"/>
              </w:rPr>
              <w:t>4</w:t>
            </w:r>
          </w:p>
        </w:tc>
      </w:tr>
      <w:tr w:rsidR="00B537B5" w:rsidRPr="009D3DD5" w14:paraId="178EB3DC" w14:textId="77777777" w:rsidTr="00AB37B6">
        <w:tc>
          <w:tcPr>
            <w:tcW w:w="498" w:type="dxa"/>
            <w:shd w:val="clear" w:color="auto" w:fill="auto"/>
          </w:tcPr>
          <w:p w14:paraId="56086EE9" w14:textId="77777777" w:rsidR="00B537B5" w:rsidRPr="009D3DD5" w:rsidRDefault="00B537B5" w:rsidP="00AB37B6">
            <w:pPr>
              <w:jc w:val="both"/>
              <w:rPr>
                <w:sz w:val="28"/>
                <w:szCs w:val="28"/>
              </w:rPr>
            </w:pPr>
          </w:p>
        </w:tc>
        <w:tc>
          <w:tcPr>
            <w:tcW w:w="6268" w:type="dxa"/>
            <w:shd w:val="clear" w:color="auto" w:fill="auto"/>
          </w:tcPr>
          <w:p w14:paraId="1C93D4C9" w14:textId="77777777" w:rsidR="00B537B5" w:rsidRPr="009D3DD5" w:rsidRDefault="00B537B5" w:rsidP="00AB37B6">
            <w:pPr>
              <w:jc w:val="both"/>
              <w:rPr>
                <w:sz w:val="28"/>
                <w:szCs w:val="28"/>
              </w:rPr>
            </w:pPr>
            <w:r w:rsidRPr="009D3DD5">
              <w:rPr>
                <w:sz w:val="28"/>
                <w:szCs w:val="28"/>
              </w:rPr>
              <w:t>Итого</w:t>
            </w:r>
          </w:p>
        </w:tc>
        <w:tc>
          <w:tcPr>
            <w:tcW w:w="2520" w:type="dxa"/>
            <w:shd w:val="clear" w:color="auto" w:fill="auto"/>
          </w:tcPr>
          <w:p w14:paraId="6E56EB53" w14:textId="77777777" w:rsidR="00B537B5" w:rsidRPr="009D3DD5" w:rsidRDefault="00B537B5" w:rsidP="00AB37B6">
            <w:pPr>
              <w:jc w:val="center"/>
              <w:rPr>
                <w:sz w:val="28"/>
                <w:szCs w:val="28"/>
              </w:rPr>
            </w:pPr>
            <w:r w:rsidRPr="009D3DD5">
              <w:rPr>
                <w:sz w:val="28"/>
                <w:szCs w:val="28"/>
              </w:rPr>
              <w:t>20</w:t>
            </w:r>
          </w:p>
        </w:tc>
      </w:tr>
    </w:tbl>
    <w:p w14:paraId="5896B731" w14:textId="77777777" w:rsidR="00B537B5" w:rsidRDefault="00B537B5" w:rsidP="00B537B5">
      <w:pPr>
        <w:spacing w:line="360" w:lineRule="auto"/>
        <w:jc w:val="center"/>
        <w:rPr>
          <w:b/>
          <w:sz w:val="28"/>
          <w:szCs w:val="28"/>
        </w:rPr>
      </w:pPr>
    </w:p>
    <w:p w14:paraId="28FEBC74" w14:textId="77777777" w:rsidR="001D5DF1" w:rsidRDefault="001D5DF1" w:rsidP="008C047D">
      <w:pPr>
        <w:pStyle w:val="1"/>
        <w:tabs>
          <w:tab w:val="clear" w:pos="365"/>
        </w:tabs>
        <w:spacing w:line="240" w:lineRule="auto"/>
        <w:ind w:left="426" w:hanging="426"/>
        <w:jc w:val="both"/>
      </w:pPr>
    </w:p>
    <w:p w14:paraId="4F9065F6" w14:textId="77777777" w:rsidR="001D5DF1" w:rsidRDefault="001D5DF1" w:rsidP="008C047D">
      <w:pPr>
        <w:pStyle w:val="1"/>
        <w:tabs>
          <w:tab w:val="clear" w:pos="365"/>
        </w:tabs>
        <w:spacing w:line="240" w:lineRule="auto"/>
        <w:ind w:left="426" w:hanging="426"/>
        <w:jc w:val="both"/>
      </w:pPr>
    </w:p>
    <w:p w14:paraId="71A47491" w14:textId="77777777" w:rsidR="001D5DF1" w:rsidRDefault="001D5DF1" w:rsidP="008C047D">
      <w:pPr>
        <w:pStyle w:val="1"/>
        <w:tabs>
          <w:tab w:val="clear" w:pos="365"/>
        </w:tabs>
        <w:spacing w:line="240" w:lineRule="auto"/>
        <w:ind w:left="426" w:hanging="426"/>
        <w:jc w:val="both"/>
      </w:pPr>
    </w:p>
    <w:p w14:paraId="4D18D596" w14:textId="77777777" w:rsidR="001D5DF1" w:rsidRDefault="001D5DF1" w:rsidP="008C047D">
      <w:pPr>
        <w:pStyle w:val="1"/>
        <w:tabs>
          <w:tab w:val="clear" w:pos="365"/>
        </w:tabs>
        <w:spacing w:line="240" w:lineRule="auto"/>
        <w:ind w:left="426" w:hanging="426"/>
        <w:jc w:val="both"/>
      </w:pPr>
    </w:p>
    <w:p w14:paraId="4CC6BF85" w14:textId="77777777" w:rsidR="001D5DF1" w:rsidRDefault="001D5DF1" w:rsidP="008C047D">
      <w:pPr>
        <w:pStyle w:val="1"/>
        <w:tabs>
          <w:tab w:val="clear" w:pos="365"/>
        </w:tabs>
        <w:spacing w:line="240" w:lineRule="auto"/>
        <w:ind w:left="426" w:hanging="426"/>
        <w:jc w:val="both"/>
      </w:pPr>
    </w:p>
    <w:sdt>
      <w:sdtPr>
        <w:id w:val="1864622951"/>
        <w:lock w:val="sdtContentLocked"/>
        <w:placeholder>
          <w:docPart w:val="DefaultPlaceholder_1082065158"/>
        </w:placeholder>
        <w:group/>
      </w:sdtPr>
      <w:sdtEndPr/>
      <w:sdtContent>
        <w:p w14:paraId="7FAE3DF5" w14:textId="77777777" w:rsidR="009B00F1" w:rsidRPr="008C047D" w:rsidRDefault="009C620E" w:rsidP="008C047D">
          <w:pPr>
            <w:pStyle w:val="1"/>
            <w:tabs>
              <w:tab w:val="clear" w:pos="365"/>
            </w:tabs>
            <w:spacing w:line="240" w:lineRule="auto"/>
            <w:ind w:left="426" w:hanging="426"/>
            <w:jc w:val="both"/>
          </w:pPr>
          <w:r>
            <w:t>6</w:t>
          </w:r>
          <w:r w:rsidR="009B00F1" w:rsidRPr="008C047D">
            <w:t>. Фонд оценочных средств для  проведения промежуточной аттестации обучающихся по дисциплине</w:t>
          </w:r>
        </w:p>
        <w:bookmarkEnd w:id="22" w:displacedByCustomXml="next"/>
        <w:bookmarkEnd w:id="21" w:displacedByCustomXml="next"/>
        <w:bookmarkEnd w:id="20" w:displacedByCustomXml="next"/>
        <w:bookmarkEnd w:id="23" w:displacedByCustomXml="next"/>
      </w:sdtContent>
    </w:sdt>
    <w:p w14:paraId="5A8BEEBE" w14:textId="77777777" w:rsidR="009B00F1" w:rsidRDefault="009B00F1" w:rsidP="008C047D">
      <w:pPr>
        <w:ind w:firstLine="720"/>
        <w:rPr>
          <w:sz w:val="28"/>
          <w:szCs w:val="28"/>
        </w:rPr>
      </w:pPr>
      <w:bookmarkStart w:id="24" w:name="bookmark3"/>
    </w:p>
    <w:p w14:paraId="4552C9E9" w14:textId="77777777" w:rsidR="00B1386C" w:rsidRDefault="00B1386C" w:rsidP="008C047D">
      <w:pPr>
        <w:ind w:firstLine="720"/>
        <w:rPr>
          <w:sz w:val="28"/>
          <w:szCs w:val="28"/>
        </w:rPr>
      </w:pPr>
      <w:r w:rsidRPr="00B1386C">
        <w:rPr>
          <w:sz w:val="28"/>
          <w:szCs w:val="28"/>
        </w:rPr>
        <w:t>Кафедрой разработан отдельный одноименный документ, содержащий полный перечень оценочных средств для промежуточной аттестации, а также показатели, критерии и уровни оценивания проверяемых компетенций.</w:t>
      </w:r>
    </w:p>
    <w:p w14:paraId="1418D626" w14:textId="77777777" w:rsidR="00B1386C" w:rsidRPr="008C047D" w:rsidRDefault="00B1386C" w:rsidP="008C047D">
      <w:pPr>
        <w:ind w:firstLine="720"/>
        <w:rPr>
          <w:sz w:val="28"/>
          <w:szCs w:val="28"/>
        </w:rPr>
      </w:pPr>
    </w:p>
    <w:p w14:paraId="17DC35DE" w14:textId="77777777" w:rsidR="002F4625" w:rsidRDefault="002F4625" w:rsidP="002F4625">
      <w:pPr>
        <w:jc w:val="both"/>
        <w:rPr>
          <w:snapToGrid w:val="0"/>
          <w:sz w:val="28"/>
          <w:szCs w:val="28"/>
        </w:rPr>
      </w:pPr>
      <w:bookmarkStart w:id="25" w:name="_Toc432521406"/>
      <w:bookmarkStart w:id="26" w:name="_Toc432521432"/>
      <w:bookmarkStart w:id="27" w:name="_Toc432521499"/>
      <w:bookmarkEnd w:id="24"/>
      <w:r>
        <w:rPr>
          <w:b/>
          <w:bCs/>
          <w:i/>
          <w:iCs/>
          <w:sz w:val="28"/>
          <w:szCs w:val="28"/>
        </w:rPr>
        <w:t>6.1. Перечень компетенций с указанием индикаторов их достижения в процессе освоения образовательной программы</w:t>
      </w:r>
    </w:p>
    <w:p w14:paraId="760B32C1" w14:textId="77777777" w:rsidR="002F4625" w:rsidRDefault="002F4625" w:rsidP="002F4625">
      <w:pPr>
        <w:ind w:firstLine="709"/>
        <w:jc w:val="both"/>
        <w:rPr>
          <w:snapToGrid w:val="0"/>
          <w:sz w:val="28"/>
          <w:szCs w:val="28"/>
        </w:rPr>
      </w:pPr>
    </w:p>
    <w:p w14:paraId="26A6FD4B" w14:textId="77777777" w:rsidR="002F4625" w:rsidRPr="002F4625" w:rsidRDefault="002F4625" w:rsidP="002F4625">
      <w:pPr>
        <w:ind w:firstLine="709"/>
        <w:jc w:val="both"/>
        <w:rPr>
          <w:snapToGrid w:val="0"/>
          <w:sz w:val="28"/>
          <w:szCs w:val="28"/>
        </w:rPr>
      </w:pPr>
      <w:r w:rsidRPr="002F4625">
        <w:rPr>
          <w:snapToGrid w:val="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00491179" w:rsidRPr="003C5C87">
        <w:rPr>
          <w:snapToGrid w:val="0"/>
          <w:sz w:val="28"/>
          <w:szCs w:val="28"/>
        </w:rPr>
        <w:t>1</w:t>
      </w:r>
      <w:r w:rsidRPr="002F4625">
        <w:rPr>
          <w:snapToGrid w:val="0"/>
          <w:sz w:val="28"/>
          <w:szCs w:val="28"/>
        </w:rPr>
        <w:t xml:space="preserve"> «Перечень планируемых результатов освоения образовательной программы (компетенций) с указанием индикаторов их достижения, соотнесенных с планируемыми результатами обучения по дисциплине».</w:t>
      </w:r>
    </w:p>
    <w:p w14:paraId="6F4FDE5D" w14:textId="77777777" w:rsidR="002F4625" w:rsidRPr="002F4625" w:rsidRDefault="002F4625" w:rsidP="002F4625">
      <w:pPr>
        <w:ind w:firstLine="709"/>
        <w:jc w:val="both"/>
        <w:rPr>
          <w:snapToGrid w:val="0"/>
          <w:sz w:val="28"/>
          <w:szCs w:val="28"/>
        </w:rPr>
      </w:pPr>
      <w:r w:rsidRPr="002F4625">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w:t>
      </w:r>
      <w:r w:rsidR="008F6B59">
        <w:rPr>
          <w:snapToGrid w:val="0"/>
          <w:sz w:val="28"/>
          <w:szCs w:val="28"/>
        </w:rPr>
        <w:t>3 данного приложения к</w:t>
      </w:r>
      <w:r w:rsidRPr="002F4625">
        <w:rPr>
          <w:snapToGrid w:val="0"/>
          <w:sz w:val="28"/>
          <w:szCs w:val="28"/>
        </w:rPr>
        <w:t xml:space="preserve">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661297DC" w14:textId="77777777" w:rsidR="002F4625" w:rsidRPr="002F4625" w:rsidRDefault="002F4625" w:rsidP="002F4625">
      <w:pPr>
        <w:ind w:firstLine="709"/>
        <w:jc w:val="both"/>
        <w:rPr>
          <w:snapToGrid w:val="0"/>
          <w:sz w:val="28"/>
          <w:szCs w:val="28"/>
        </w:rPr>
      </w:pPr>
      <w:r w:rsidRPr="002F4625">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7258B959" w14:textId="77777777" w:rsidR="0063324F" w:rsidRPr="008C047D" w:rsidRDefault="0063324F" w:rsidP="008C047D">
      <w:pPr>
        <w:ind w:firstLine="720"/>
        <w:rPr>
          <w:sz w:val="28"/>
          <w:szCs w:val="28"/>
        </w:rPr>
      </w:pPr>
    </w:p>
    <w:p w14:paraId="50CB70C9" w14:textId="77777777" w:rsidR="002F4625" w:rsidRDefault="002F4625" w:rsidP="002F4625">
      <w:pPr>
        <w:pStyle w:val="Default"/>
        <w:rPr>
          <w:b/>
          <w:bCs/>
          <w:i/>
          <w:iCs/>
          <w:sz w:val="28"/>
          <w:szCs w:val="28"/>
        </w:rPr>
      </w:pPr>
      <w:r>
        <w:rPr>
          <w:b/>
          <w:bCs/>
          <w:i/>
          <w:iCs/>
          <w:sz w:val="28"/>
          <w:szCs w:val="28"/>
        </w:rPr>
        <w:t>6.2. Типовые контрольные задания или иные материалы, необходимые для оценки индикаторов достижения компетенций, умений и знаний</w:t>
      </w:r>
    </w:p>
    <w:p w14:paraId="27B2A6C3" w14:textId="77777777" w:rsidR="002F4625" w:rsidRDefault="002F4625" w:rsidP="002F4625">
      <w:pPr>
        <w:pStyle w:val="Default"/>
        <w:rPr>
          <w:sz w:val="28"/>
          <w:szCs w:val="28"/>
        </w:rPr>
      </w:pPr>
      <w:r>
        <w:rPr>
          <w:b/>
          <w:bCs/>
          <w:i/>
          <w:iCs/>
          <w:sz w:val="28"/>
          <w:szCs w:val="28"/>
        </w:rPr>
        <w:t xml:space="preserve"> </w:t>
      </w:r>
    </w:p>
    <w:p w14:paraId="0BB45538" w14:textId="77777777" w:rsidR="000F4252" w:rsidRDefault="004A5E18" w:rsidP="004A5E18">
      <w:pPr>
        <w:jc w:val="center"/>
        <w:rPr>
          <w:sz w:val="28"/>
          <w:szCs w:val="28"/>
        </w:rPr>
      </w:pPr>
      <w:r w:rsidRPr="00C2522E">
        <w:rPr>
          <w:b/>
          <w:sz w:val="28"/>
          <w:szCs w:val="28"/>
        </w:rPr>
        <w:t xml:space="preserve">Теоретические </w:t>
      </w:r>
      <w:r>
        <w:rPr>
          <w:b/>
          <w:sz w:val="28"/>
          <w:szCs w:val="28"/>
        </w:rPr>
        <w:t>вопросы для подготовки к зачету</w:t>
      </w:r>
      <w:r w:rsidRPr="009E4794">
        <w:rPr>
          <w:sz w:val="28"/>
          <w:szCs w:val="28"/>
        </w:rPr>
        <w:t xml:space="preserve"> </w:t>
      </w:r>
    </w:p>
    <w:p w14:paraId="2035F8AC" w14:textId="77777777" w:rsidR="004A5E18" w:rsidRPr="00FF3124" w:rsidRDefault="004A5E18" w:rsidP="004A5E18">
      <w:pPr>
        <w:jc w:val="center"/>
        <w:rPr>
          <w:b/>
          <w:sz w:val="28"/>
          <w:szCs w:val="28"/>
        </w:rPr>
      </w:pPr>
      <w:r w:rsidRPr="00FF3124">
        <w:rPr>
          <w:b/>
          <w:sz w:val="28"/>
          <w:szCs w:val="28"/>
        </w:rPr>
        <w:t xml:space="preserve">(1 семестр) </w:t>
      </w:r>
    </w:p>
    <w:p w14:paraId="5191A238" w14:textId="77777777" w:rsidR="004A5E18" w:rsidRPr="00FF3124" w:rsidRDefault="004A5E18" w:rsidP="004A5E18">
      <w:pPr>
        <w:jc w:val="center"/>
        <w:rPr>
          <w:b/>
          <w:sz w:val="28"/>
          <w:szCs w:val="28"/>
        </w:rPr>
      </w:pPr>
    </w:p>
    <w:p w14:paraId="5B091FF9" w14:textId="77777777" w:rsidR="004A5E18" w:rsidRPr="009E4794" w:rsidRDefault="004A5E18" w:rsidP="00957D42">
      <w:pPr>
        <w:pStyle w:val="a7"/>
        <w:spacing w:line="240" w:lineRule="auto"/>
        <w:ind w:left="0"/>
        <w:rPr>
          <w:szCs w:val="28"/>
        </w:rPr>
      </w:pPr>
      <w:r w:rsidRPr="009E4794">
        <w:rPr>
          <w:szCs w:val="28"/>
        </w:rPr>
        <w:t>1.  Множество. Операции над множеств</w:t>
      </w:r>
      <w:r>
        <w:rPr>
          <w:szCs w:val="28"/>
        </w:rPr>
        <w:t>ами. Конечные, счетные и несчет</w:t>
      </w:r>
      <w:r w:rsidRPr="009E4794">
        <w:rPr>
          <w:szCs w:val="28"/>
        </w:rPr>
        <w:t>ные множества. Ограниченные и неограниченные множества.</w:t>
      </w:r>
      <w:r w:rsidR="00957D42">
        <w:rPr>
          <w:szCs w:val="28"/>
        </w:rPr>
        <w:t xml:space="preserve"> (ПКН-3)</w:t>
      </w:r>
      <w:r w:rsidRPr="009E4794">
        <w:rPr>
          <w:szCs w:val="28"/>
        </w:rPr>
        <w:t xml:space="preserve">  </w:t>
      </w:r>
    </w:p>
    <w:p w14:paraId="081C874D" w14:textId="77777777" w:rsidR="004A5E18" w:rsidRPr="009E4794" w:rsidRDefault="004A5E18" w:rsidP="00957D42">
      <w:pPr>
        <w:pStyle w:val="a7"/>
        <w:spacing w:line="240" w:lineRule="auto"/>
        <w:ind w:left="0"/>
        <w:rPr>
          <w:szCs w:val="28"/>
        </w:rPr>
      </w:pPr>
      <w:r>
        <w:rPr>
          <w:szCs w:val="28"/>
        </w:rPr>
        <w:t>2.</w:t>
      </w:r>
      <w:r w:rsidRPr="009E4794">
        <w:rPr>
          <w:szCs w:val="28"/>
        </w:rPr>
        <w:t xml:space="preserve"> Комплексные числа и действия над</w:t>
      </w:r>
      <w:r>
        <w:rPr>
          <w:szCs w:val="28"/>
        </w:rPr>
        <w:t xml:space="preserve"> ними. Алгебраическая и тригоно</w:t>
      </w:r>
      <w:r w:rsidRPr="009E4794">
        <w:rPr>
          <w:szCs w:val="28"/>
        </w:rPr>
        <w:t xml:space="preserve">метрическая формы записи комплексных чисел. </w:t>
      </w:r>
      <w:r w:rsidR="00983B86" w:rsidRPr="00983B86">
        <w:rPr>
          <w:szCs w:val="28"/>
        </w:rPr>
        <w:t>(ПКН-3)</w:t>
      </w:r>
      <w:r w:rsidRPr="009E4794">
        <w:rPr>
          <w:szCs w:val="28"/>
        </w:rPr>
        <w:t xml:space="preserve"> </w:t>
      </w:r>
    </w:p>
    <w:p w14:paraId="497F4168" w14:textId="77777777" w:rsidR="004A5E18" w:rsidRPr="009E4794" w:rsidRDefault="004A5E18" w:rsidP="00957D42">
      <w:pPr>
        <w:pStyle w:val="a7"/>
        <w:spacing w:line="240" w:lineRule="auto"/>
        <w:ind w:left="0"/>
        <w:rPr>
          <w:szCs w:val="28"/>
        </w:rPr>
      </w:pPr>
      <w:r w:rsidRPr="009E4794">
        <w:rPr>
          <w:szCs w:val="28"/>
        </w:rPr>
        <w:t xml:space="preserve">3.  Понятие функции. Свойства функций одной переменной. </w:t>
      </w:r>
      <w:r w:rsidR="00983B86">
        <w:rPr>
          <w:szCs w:val="28"/>
        </w:rPr>
        <w:t>(УК-10)</w:t>
      </w:r>
    </w:p>
    <w:p w14:paraId="31FD019B" w14:textId="77777777" w:rsidR="004A5E18" w:rsidRPr="009E4794" w:rsidRDefault="004A5E18" w:rsidP="00957D42">
      <w:pPr>
        <w:pStyle w:val="a7"/>
        <w:spacing w:line="240" w:lineRule="auto"/>
        <w:ind w:left="0"/>
        <w:rPr>
          <w:szCs w:val="28"/>
        </w:rPr>
      </w:pPr>
      <w:r w:rsidRPr="009E4794">
        <w:rPr>
          <w:szCs w:val="28"/>
        </w:rPr>
        <w:t xml:space="preserve">4.  Функциональные зависимости в экономике и управлении. </w:t>
      </w:r>
      <w:r w:rsidR="00983B86">
        <w:rPr>
          <w:szCs w:val="28"/>
        </w:rPr>
        <w:t>(ПКН-3, УК-10)</w:t>
      </w:r>
      <w:r w:rsidRPr="009E4794">
        <w:rPr>
          <w:szCs w:val="28"/>
        </w:rPr>
        <w:t xml:space="preserve"> </w:t>
      </w:r>
    </w:p>
    <w:p w14:paraId="52337472" w14:textId="77777777" w:rsidR="004A5E18" w:rsidRPr="009E4794" w:rsidRDefault="004A5E18" w:rsidP="00957D42">
      <w:pPr>
        <w:pStyle w:val="a7"/>
        <w:spacing w:line="240" w:lineRule="auto"/>
        <w:ind w:left="0"/>
        <w:rPr>
          <w:szCs w:val="28"/>
        </w:rPr>
      </w:pPr>
      <w:r w:rsidRPr="009E4794">
        <w:rPr>
          <w:szCs w:val="28"/>
        </w:rPr>
        <w:t>5.  Числовые последовательности, преде</w:t>
      </w:r>
      <w:r>
        <w:rPr>
          <w:szCs w:val="28"/>
        </w:rPr>
        <w:t>л последовательности и его свой</w:t>
      </w:r>
      <w:r w:rsidRPr="009E4794">
        <w:rPr>
          <w:szCs w:val="28"/>
        </w:rPr>
        <w:t xml:space="preserve">ства, монотонные, ограниченные последовательности. </w:t>
      </w:r>
      <w:r w:rsidR="00983B86">
        <w:rPr>
          <w:szCs w:val="28"/>
        </w:rPr>
        <w:t>(ПКН-3)</w:t>
      </w:r>
      <w:r w:rsidRPr="009E4794">
        <w:rPr>
          <w:szCs w:val="28"/>
        </w:rPr>
        <w:t xml:space="preserve"> </w:t>
      </w:r>
    </w:p>
    <w:p w14:paraId="1B070ACA" w14:textId="77777777" w:rsidR="004A5E18" w:rsidRPr="009E4794" w:rsidRDefault="004A5E18" w:rsidP="00957D42">
      <w:pPr>
        <w:pStyle w:val="a7"/>
        <w:spacing w:line="240" w:lineRule="auto"/>
        <w:ind w:left="0"/>
        <w:rPr>
          <w:szCs w:val="28"/>
        </w:rPr>
      </w:pPr>
      <w:r w:rsidRPr="009E4794">
        <w:rPr>
          <w:szCs w:val="28"/>
        </w:rPr>
        <w:t>6.  Простые и сложные проценты. Нар</w:t>
      </w:r>
      <w:r>
        <w:rPr>
          <w:szCs w:val="28"/>
        </w:rPr>
        <w:t>ащение и дисконтирование. Непре</w:t>
      </w:r>
      <w:r w:rsidRPr="009E4794">
        <w:rPr>
          <w:szCs w:val="28"/>
        </w:rPr>
        <w:t xml:space="preserve">рывное начисление процентов. </w:t>
      </w:r>
      <w:r w:rsidR="00983B86">
        <w:rPr>
          <w:szCs w:val="28"/>
        </w:rPr>
        <w:t>(</w:t>
      </w:r>
      <w:r w:rsidR="000F43D0">
        <w:rPr>
          <w:szCs w:val="28"/>
        </w:rPr>
        <w:t>УК-10)</w:t>
      </w:r>
      <w:r w:rsidRPr="009E4794">
        <w:rPr>
          <w:szCs w:val="28"/>
        </w:rPr>
        <w:t xml:space="preserve"> </w:t>
      </w:r>
    </w:p>
    <w:p w14:paraId="7835A4E5" w14:textId="77777777" w:rsidR="004A5E18" w:rsidRPr="009E4794" w:rsidRDefault="004A5E18" w:rsidP="00957D42">
      <w:pPr>
        <w:pStyle w:val="a7"/>
        <w:spacing w:line="240" w:lineRule="auto"/>
        <w:ind w:left="0"/>
        <w:rPr>
          <w:szCs w:val="28"/>
        </w:rPr>
      </w:pPr>
      <w:r w:rsidRPr="009E4794">
        <w:rPr>
          <w:szCs w:val="28"/>
        </w:rPr>
        <w:t>7.  Паутинообразная модель рынка одного товара.</w:t>
      </w:r>
      <w:r w:rsidR="000F43D0">
        <w:rPr>
          <w:szCs w:val="28"/>
        </w:rPr>
        <w:t xml:space="preserve"> (ПКН-3, УК-10)</w:t>
      </w:r>
      <w:r w:rsidRPr="009E4794">
        <w:rPr>
          <w:szCs w:val="28"/>
        </w:rPr>
        <w:t xml:space="preserve">  </w:t>
      </w:r>
    </w:p>
    <w:p w14:paraId="3D03EA44" w14:textId="77777777" w:rsidR="004A5E18" w:rsidRPr="009E4794" w:rsidRDefault="004A5E18" w:rsidP="00957D42">
      <w:pPr>
        <w:pStyle w:val="a7"/>
        <w:spacing w:line="240" w:lineRule="auto"/>
        <w:ind w:left="0"/>
        <w:rPr>
          <w:szCs w:val="28"/>
        </w:rPr>
      </w:pPr>
      <w:r w:rsidRPr="009E4794">
        <w:rPr>
          <w:szCs w:val="28"/>
        </w:rPr>
        <w:t xml:space="preserve">8.  Числовой ряд. Сходимость ряда. Сумма ряда. </w:t>
      </w:r>
      <w:r w:rsidR="00864088">
        <w:rPr>
          <w:szCs w:val="28"/>
        </w:rPr>
        <w:t>(ПКН-3)</w:t>
      </w:r>
    </w:p>
    <w:p w14:paraId="5A3EFCF5" w14:textId="77777777" w:rsidR="004A5E18" w:rsidRPr="009E4794" w:rsidRDefault="004A5E18" w:rsidP="00957D42">
      <w:pPr>
        <w:pStyle w:val="a7"/>
        <w:spacing w:line="240" w:lineRule="auto"/>
        <w:ind w:left="0"/>
        <w:rPr>
          <w:szCs w:val="28"/>
        </w:rPr>
      </w:pPr>
      <w:r w:rsidRPr="009E4794">
        <w:rPr>
          <w:szCs w:val="28"/>
        </w:rPr>
        <w:lastRenderedPageBreak/>
        <w:t xml:space="preserve">9.  Предел функции в точке и на бесконечности.  </w:t>
      </w:r>
      <w:r w:rsidR="00C36289">
        <w:rPr>
          <w:szCs w:val="28"/>
        </w:rPr>
        <w:t>(ПКН-3)</w:t>
      </w:r>
    </w:p>
    <w:p w14:paraId="3D7B1D11" w14:textId="77777777" w:rsidR="004A5E18" w:rsidRPr="009E4794" w:rsidRDefault="004A5E18" w:rsidP="00957D42">
      <w:pPr>
        <w:pStyle w:val="a7"/>
        <w:spacing w:line="240" w:lineRule="auto"/>
        <w:ind w:left="0"/>
        <w:rPr>
          <w:szCs w:val="28"/>
        </w:rPr>
      </w:pPr>
      <w:r w:rsidRPr="009E4794">
        <w:rPr>
          <w:szCs w:val="28"/>
        </w:rPr>
        <w:t xml:space="preserve">10. Бесконечно малые и бесконечно большие функции. </w:t>
      </w:r>
      <w:r w:rsidR="00C36289">
        <w:rPr>
          <w:szCs w:val="28"/>
        </w:rPr>
        <w:t>(ПКН-3)</w:t>
      </w:r>
      <w:r w:rsidRPr="009E4794">
        <w:rPr>
          <w:szCs w:val="28"/>
        </w:rPr>
        <w:t xml:space="preserve"> </w:t>
      </w:r>
    </w:p>
    <w:p w14:paraId="3716FBC1" w14:textId="77777777" w:rsidR="004A5E18" w:rsidRPr="009E4794" w:rsidRDefault="004A5E18" w:rsidP="00957D42">
      <w:pPr>
        <w:pStyle w:val="a7"/>
        <w:spacing w:line="240" w:lineRule="auto"/>
        <w:ind w:left="0"/>
        <w:rPr>
          <w:szCs w:val="28"/>
        </w:rPr>
      </w:pPr>
      <w:r w:rsidRPr="009E4794">
        <w:rPr>
          <w:szCs w:val="28"/>
        </w:rPr>
        <w:t xml:space="preserve">11. Первый и второй замечательные пределы. </w:t>
      </w:r>
      <w:r w:rsidR="00C36289">
        <w:rPr>
          <w:szCs w:val="28"/>
        </w:rPr>
        <w:t>(ПКН-3)</w:t>
      </w:r>
      <w:r w:rsidRPr="009E4794">
        <w:rPr>
          <w:szCs w:val="28"/>
        </w:rPr>
        <w:t xml:space="preserve"> </w:t>
      </w:r>
    </w:p>
    <w:p w14:paraId="07C4E825" w14:textId="77777777" w:rsidR="004A5E18" w:rsidRPr="009E4794" w:rsidRDefault="004A5E18" w:rsidP="00957D42">
      <w:pPr>
        <w:pStyle w:val="a7"/>
        <w:spacing w:line="240" w:lineRule="auto"/>
        <w:ind w:left="0"/>
        <w:rPr>
          <w:szCs w:val="28"/>
        </w:rPr>
      </w:pPr>
      <w:r w:rsidRPr="009E4794">
        <w:rPr>
          <w:szCs w:val="28"/>
        </w:rPr>
        <w:t xml:space="preserve">12. Сравнение бесконечно больших и бесконечно малых функций. </w:t>
      </w:r>
      <w:r w:rsidR="00C36289">
        <w:rPr>
          <w:szCs w:val="28"/>
        </w:rPr>
        <w:t>(УК-10)</w:t>
      </w:r>
      <w:r w:rsidRPr="009E4794">
        <w:rPr>
          <w:szCs w:val="28"/>
        </w:rPr>
        <w:t xml:space="preserve"> </w:t>
      </w:r>
    </w:p>
    <w:p w14:paraId="280A7C6E" w14:textId="77777777" w:rsidR="004A5E18" w:rsidRPr="009E4794" w:rsidRDefault="004A5E18" w:rsidP="00957D42">
      <w:pPr>
        <w:pStyle w:val="a7"/>
        <w:spacing w:line="240" w:lineRule="auto"/>
        <w:ind w:left="0"/>
        <w:rPr>
          <w:szCs w:val="28"/>
        </w:rPr>
      </w:pPr>
      <w:r w:rsidRPr="009E4794">
        <w:rPr>
          <w:szCs w:val="28"/>
        </w:rPr>
        <w:t xml:space="preserve">13. Непрерывность функции в точке и </w:t>
      </w:r>
      <w:r>
        <w:rPr>
          <w:szCs w:val="28"/>
        </w:rPr>
        <w:t>на множестве. Свойства непрерыв</w:t>
      </w:r>
      <w:r w:rsidRPr="009E4794">
        <w:rPr>
          <w:szCs w:val="28"/>
        </w:rPr>
        <w:t xml:space="preserve">ных функций. </w:t>
      </w:r>
      <w:r w:rsidR="00CF2F98">
        <w:rPr>
          <w:szCs w:val="28"/>
        </w:rPr>
        <w:t>(ПКН-3)</w:t>
      </w:r>
      <w:r w:rsidRPr="009E4794">
        <w:rPr>
          <w:szCs w:val="28"/>
        </w:rPr>
        <w:t xml:space="preserve"> </w:t>
      </w:r>
    </w:p>
    <w:p w14:paraId="35544926" w14:textId="77777777" w:rsidR="004A5E18" w:rsidRPr="009E4794" w:rsidRDefault="004A5E18" w:rsidP="00957D42">
      <w:pPr>
        <w:pStyle w:val="a7"/>
        <w:spacing w:line="240" w:lineRule="auto"/>
        <w:ind w:left="0"/>
        <w:rPr>
          <w:szCs w:val="28"/>
        </w:rPr>
      </w:pPr>
      <w:r w:rsidRPr="009E4794">
        <w:rPr>
          <w:szCs w:val="28"/>
        </w:rPr>
        <w:t>14. Точки разрыва и их классификация.</w:t>
      </w:r>
      <w:r w:rsidR="00CF2F98">
        <w:rPr>
          <w:szCs w:val="28"/>
        </w:rPr>
        <w:t xml:space="preserve"> (ПКН-3)</w:t>
      </w:r>
      <w:r w:rsidRPr="009E4794">
        <w:rPr>
          <w:szCs w:val="28"/>
        </w:rPr>
        <w:t xml:space="preserve">  </w:t>
      </w:r>
    </w:p>
    <w:p w14:paraId="7D8711B0" w14:textId="77777777" w:rsidR="004A5E18" w:rsidRPr="009E4794" w:rsidRDefault="004A5E18" w:rsidP="00957D42">
      <w:pPr>
        <w:pStyle w:val="a7"/>
        <w:spacing w:line="240" w:lineRule="auto"/>
        <w:ind w:left="0"/>
        <w:rPr>
          <w:szCs w:val="28"/>
        </w:rPr>
      </w:pPr>
      <w:r w:rsidRPr="009E4794">
        <w:rPr>
          <w:szCs w:val="28"/>
        </w:rPr>
        <w:t xml:space="preserve">15. Асимптоты графика функции. </w:t>
      </w:r>
      <w:r w:rsidR="00CF2F98">
        <w:rPr>
          <w:szCs w:val="28"/>
        </w:rPr>
        <w:t>(ПКН-3)</w:t>
      </w:r>
      <w:r w:rsidRPr="009E4794">
        <w:rPr>
          <w:szCs w:val="28"/>
        </w:rPr>
        <w:t xml:space="preserve"> </w:t>
      </w:r>
    </w:p>
    <w:p w14:paraId="41BE99CE" w14:textId="77777777" w:rsidR="004A5E18" w:rsidRPr="009E4794" w:rsidRDefault="004A5E18" w:rsidP="00957D42">
      <w:pPr>
        <w:pStyle w:val="a7"/>
        <w:spacing w:line="240" w:lineRule="auto"/>
        <w:ind w:left="0"/>
        <w:rPr>
          <w:szCs w:val="28"/>
        </w:rPr>
      </w:pPr>
      <w:r>
        <w:rPr>
          <w:szCs w:val="28"/>
        </w:rPr>
        <w:t>16. Производная функции, ее</w:t>
      </w:r>
      <w:r w:rsidRPr="009E4794">
        <w:rPr>
          <w:szCs w:val="28"/>
        </w:rPr>
        <w:t xml:space="preserve"> геометричес</w:t>
      </w:r>
      <w:r>
        <w:rPr>
          <w:szCs w:val="28"/>
        </w:rPr>
        <w:t>кий смысл, свойства производ</w:t>
      </w:r>
      <w:r w:rsidRPr="009E4794">
        <w:rPr>
          <w:szCs w:val="28"/>
        </w:rPr>
        <w:t xml:space="preserve">ной. </w:t>
      </w:r>
      <w:r w:rsidR="00CF2F98">
        <w:rPr>
          <w:szCs w:val="28"/>
        </w:rPr>
        <w:t>(ПКН-3)</w:t>
      </w:r>
      <w:r w:rsidRPr="009E4794">
        <w:rPr>
          <w:szCs w:val="28"/>
        </w:rPr>
        <w:t xml:space="preserve"> </w:t>
      </w:r>
    </w:p>
    <w:p w14:paraId="481F39E5" w14:textId="77777777" w:rsidR="004A5E18" w:rsidRPr="009E4794" w:rsidRDefault="004A5E18" w:rsidP="00957D42">
      <w:pPr>
        <w:pStyle w:val="a7"/>
        <w:spacing w:line="240" w:lineRule="auto"/>
        <w:ind w:left="0"/>
        <w:rPr>
          <w:szCs w:val="28"/>
        </w:rPr>
      </w:pPr>
      <w:r w:rsidRPr="009E4794">
        <w:rPr>
          <w:szCs w:val="28"/>
        </w:rPr>
        <w:t xml:space="preserve">17. Производная сложной и неявно заданной функций. </w:t>
      </w:r>
      <w:r w:rsidR="00CF2F98">
        <w:rPr>
          <w:szCs w:val="28"/>
        </w:rPr>
        <w:t>(ПКН-3)</w:t>
      </w:r>
      <w:r w:rsidRPr="009E4794">
        <w:rPr>
          <w:szCs w:val="28"/>
        </w:rPr>
        <w:t xml:space="preserve"> </w:t>
      </w:r>
    </w:p>
    <w:p w14:paraId="70FCD9A9" w14:textId="77777777" w:rsidR="004A5E18" w:rsidRPr="009E4794" w:rsidRDefault="004A5E18" w:rsidP="00957D42">
      <w:pPr>
        <w:pStyle w:val="a7"/>
        <w:spacing w:line="240" w:lineRule="auto"/>
        <w:ind w:left="0"/>
        <w:rPr>
          <w:szCs w:val="28"/>
        </w:rPr>
      </w:pPr>
      <w:r>
        <w:rPr>
          <w:szCs w:val="28"/>
        </w:rPr>
        <w:t>18. Предельные и средние величины в экономике и</w:t>
      </w:r>
      <w:r w:rsidRPr="009E4794">
        <w:rPr>
          <w:szCs w:val="28"/>
        </w:rPr>
        <w:t xml:space="preserve"> упра</w:t>
      </w:r>
      <w:r>
        <w:rPr>
          <w:szCs w:val="28"/>
        </w:rPr>
        <w:t>влении</w:t>
      </w:r>
      <w:r w:rsidRPr="009E4794">
        <w:rPr>
          <w:szCs w:val="28"/>
        </w:rPr>
        <w:t xml:space="preserve"> (случай функции одной переменной). </w:t>
      </w:r>
      <w:r w:rsidR="00FA0773">
        <w:rPr>
          <w:szCs w:val="28"/>
        </w:rPr>
        <w:t>(УК-10)</w:t>
      </w:r>
      <w:r w:rsidRPr="009E4794">
        <w:rPr>
          <w:szCs w:val="28"/>
        </w:rPr>
        <w:t xml:space="preserve"> </w:t>
      </w:r>
    </w:p>
    <w:p w14:paraId="2F370F92" w14:textId="77777777" w:rsidR="004A5E18" w:rsidRPr="009E4794" w:rsidRDefault="004A5E18" w:rsidP="00957D42">
      <w:pPr>
        <w:pStyle w:val="a7"/>
        <w:spacing w:line="240" w:lineRule="auto"/>
        <w:ind w:left="0"/>
        <w:rPr>
          <w:szCs w:val="28"/>
        </w:rPr>
      </w:pPr>
      <w:r w:rsidRPr="009E4794">
        <w:rPr>
          <w:szCs w:val="28"/>
        </w:rPr>
        <w:t>19. Средняя и точечная эластичность ф</w:t>
      </w:r>
      <w:r>
        <w:rPr>
          <w:szCs w:val="28"/>
        </w:rPr>
        <w:t>ункции (случай функции одной пе</w:t>
      </w:r>
      <w:r w:rsidRPr="009E4794">
        <w:rPr>
          <w:szCs w:val="28"/>
        </w:rPr>
        <w:t xml:space="preserve">ременной). </w:t>
      </w:r>
      <w:r w:rsidR="00FA0773">
        <w:rPr>
          <w:szCs w:val="28"/>
        </w:rPr>
        <w:t>(ПКН-3, УК-10)</w:t>
      </w:r>
      <w:r w:rsidRPr="009E4794">
        <w:rPr>
          <w:szCs w:val="28"/>
        </w:rPr>
        <w:t xml:space="preserve"> </w:t>
      </w:r>
    </w:p>
    <w:p w14:paraId="6E5D3285" w14:textId="77777777" w:rsidR="004A5E18" w:rsidRPr="009E4794" w:rsidRDefault="004A5E18" w:rsidP="00957D42">
      <w:pPr>
        <w:pStyle w:val="a7"/>
        <w:spacing w:line="240" w:lineRule="auto"/>
        <w:ind w:left="0"/>
        <w:rPr>
          <w:szCs w:val="28"/>
        </w:rPr>
      </w:pPr>
      <w:r w:rsidRPr="009E4794">
        <w:rPr>
          <w:szCs w:val="28"/>
        </w:rPr>
        <w:t>20. Дифференцируемость функции, пер</w:t>
      </w:r>
      <w:r>
        <w:rPr>
          <w:szCs w:val="28"/>
        </w:rPr>
        <w:t>вый дифференциал и его геометри</w:t>
      </w:r>
      <w:r w:rsidRPr="009E4794">
        <w:rPr>
          <w:szCs w:val="28"/>
        </w:rPr>
        <w:t xml:space="preserve">ческий смысл. </w:t>
      </w:r>
      <w:r w:rsidR="00FA0773">
        <w:rPr>
          <w:szCs w:val="28"/>
        </w:rPr>
        <w:t>(ПКН-3)</w:t>
      </w:r>
      <w:r w:rsidRPr="009E4794">
        <w:rPr>
          <w:szCs w:val="28"/>
        </w:rPr>
        <w:t xml:space="preserve"> </w:t>
      </w:r>
    </w:p>
    <w:p w14:paraId="08681A65" w14:textId="77777777" w:rsidR="004A5E18" w:rsidRPr="009E4794" w:rsidRDefault="004A5E18" w:rsidP="00957D42">
      <w:pPr>
        <w:pStyle w:val="a7"/>
        <w:spacing w:line="240" w:lineRule="auto"/>
        <w:ind w:left="0"/>
        <w:rPr>
          <w:szCs w:val="28"/>
        </w:rPr>
      </w:pPr>
      <w:r>
        <w:rPr>
          <w:szCs w:val="28"/>
        </w:rPr>
        <w:t>21. Основные теоремы</w:t>
      </w:r>
      <w:r w:rsidRPr="009E4794">
        <w:rPr>
          <w:szCs w:val="28"/>
        </w:rPr>
        <w:t xml:space="preserve"> дифференциальног</w:t>
      </w:r>
      <w:r>
        <w:rPr>
          <w:szCs w:val="28"/>
        </w:rPr>
        <w:t>о исчисления: лемма</w:t>
      </w:r>
      <w:r w:rsidRPr="009E4794">
        <w:rPr>
          <w:szCs w:val="28"/>
        </w:rPr>
        <w:t xml:space="preserve"> Ферма, теоремы Ролля и Лагранжа. </w:t>
      </w:r>
      <w:r w:rsidR="00FA0773">
        <w:rPr>
          <w:szCs w:val="28"/>
        </w:rPr>
        <w:t>(ПКН-3)</w:t>
      </w:r>
      <w:r w:rsidRPr="009E4794">
        <w:rPr>
          <w:szCs w:val="28"/>
        </w:rPr>
        <w:t xml:space="preserve"> </w:t>
      </w:r>
    </w:p>
    <w:p w14:paraId="1CC954C2" w14:textId="77777777" w:rsidR="004A5E18" w:rsidRPr="009E4794" w:rsidRDefault="004A5E18" w:rsidP="00957D42">
      <w:pPr>
        <w:pStyle w:val="a7"/>
        <w:spacing w:line="240" w:lineRule="auto"/>
        <w:ind w:left="0"/>
        <w:rPr>
          <w:szCs w:val="28"/>
        </w:rPr>
      </w:pPr>
      <w:r w:rsidRPr="009E4794">
        <w:rPr>
          <w:szCs w:val="28"/>
        </w:rPr>
        <w:t xml:space="preserve">22. Правило Лопиталя раскрытия неопределенностей. </w:t>
      </w:r>
      <w:r w:rsidR="00FA0773">
        <w:rPr>
          <w:szCs w:val="28"/>
        </w:rPr>
        <w:t>(ПКН-3)</w:t>
      </w:r>
      <w:r w:rsidRPr="009E4794">
        <w:rPr>
          <w:szCs w:val="28"/>
        </w:rPr>
        <w:t xml:space="preserve"> </w:t>
      </w:r>
    </w:p>
    <w:p w14:paraId="72C55590" w14:textId="77777777" w:rsidR="004A5E18" w:rsidRPr="009E4794" w:rsidRDefault="004A5E18" w:rsidP="00957D42">
      <w:pPr>
        <w:pStyle w:val="a7"/>
        <w:spacing w:line="240" w:lineRule="auto"/>
        <w:ind w:left="0"/>
        <w:rPr>
          <w:szCs w:val="28"/>
        </w:rPr>
      </w:pPr>
      <w:r w:rsidRPr="009E4794">
        <w:rPr>
          <w:szCs w:val="28"/>
        </w:rPr>
        <w:t xml:space="preserve">23. Монотонность функции. Условие монотонности. </w:t>
      </w:r>
      <w:r w:rsidR="00FA0773" w:rsidRPr="00FA0773">
        <w:rPr>
          <w:szCs w:val="28"/>
        </w:rPr>
        <w:t xml:space="preserve">(ПКН-3) </w:t>
      </w:r>
      <w:r w:rsidRPr="009E4794">
        <w:rPr>
          <w:szCs w:val="28"/>
        </w:rPr>
        <w:t xml:space="preserve"> </w:t>
      </w:r>
    </w:p>
    <w:p w14:paraId="17707345" w14:textId="77777777" w:rsidR="004A5E18" w:rsidRPr="00FA0773" w:rsidRDefault="004A5E18" w:rsidP="00FA0773">
      <w:pPr>
        <w:pStyle w:val="a7"/>
        <w:spacing w:line="240" w:lineRule="auto"/>
        <w:ind w:left="0"/>
        <w:rPr>
          <w:szCs w:val="28"/>
        </w:rPr>
      </w:pPr>
      <w:r w:rsidRPr="009E4794">
        <w:rPr>
          <w:szCs w:val="28"/>
        </w:rPr>
        <w:t xml:space="preserve">24. Экстремум функции. Необходимые и достаточные условия экстремума. </w:t>
      </w:r>
      <w:r w:rsidR="00FA0773" w:rsidRPr="00FA0773">
        <w:rPr>
          <w:szCs w:val="28"/>
        </w:rPr>
        <w:t>(ПКН-3)</w:t>
      </w:r>
    </w:p>
    <w:p w14:paraId="5002DE94" w14:textId="77777777" w:rsidR="004A5E18" w:rsidRPr="00FA0773" w:rsidRDefault="004A5E18" w:rsidP="00FA0773">
      <w:pPr>
        <w:pStyle w:val="a7"/>
        <w:spacing w:line="240" w:lineRule="auto"/>
        <w:ind w:left="0"/>
        <w:rPr>
          <w:szCs w:val="28"/>
        </w:rPr>
      </w:pPr>
      <w:r w:rsidRPr="009E4794">
        <w:rPr>
          <w:szCs w:val="28"/>
        </w:rPr>
        <w:t xml:space="preserve">25. Наибольшее и наименьшее значение функции на отрезке. </w:t>
      </w:r>
      <w:r w:rsidR="00FA0773" w:rsidRPr="00FA0773">
        <w:rPr>
          <w:szCs w:val="28"/>
        </w:rPr>
        <w:t>(ПКН-3)</w:t>
      </w:r>
    </w:p>
    <w:p w14:paraId="1921BCAB" w14:textId="77777777" w:rsidR="004A5E18" w:rsidRPr="009E4794" w:rsidRDefault="004A5E18" w:rsidP="00957D42">
      <w:pPr>
        <w:pStyle w:val="a7"/>
        <w:spacing w:line="240" w:lineRule="auto"/>
        <w:ind w:left="0"/>
        <w:rPr>
          <w:szCs w:val="28"/>
        </w:rPr>
      </w:pPr>
      <w:r w:rsidRPr="009E4794">
        <w:rPr>
          <w:szCs w:val="28"/>
        </w:rPr>
        <w:t xml:space="preserve">26. Производные и дифференциалы высших порядков. </w:t>
      </w:r>
      <w:r w:rsidR="00FA0773" w:rsidRPr="00FA0773">
        <w:rPr>
          <w:szCs w:val="28"/>
        </w:rPr>
        <w:t xml:space="preserve">(ПКН-3) </w:t>
      </w:r>
      <w:r w:rsidRPr="009E4794">
        <w:rPr>
          <w:szCs w:val="28"/>
        </w:rPr>
        <w:t xml:space="preserve"> </w:t>
      </w:r>
    </w:p>
    <w:p w14:paraId="3E4FAAFD" w14:textId="77777777" w:rsidR="004A5E18" w:rsidRPr="009E4794" w:rsidRDefault="004A5E18" w:rsidP="00957D42">
      <w:pPr>
        <w:pStyle w:val="a7"/>
        <w:spacing w:line="240" w:lineRule="auto"/>
        <w:ind w:left="0"/>
        <w:rPr>
          <w:szCs w:val="28"/>
        </w:rPr>
      </w:pPr>
      <w:r w:rsidRPr="009E4794">
        <w:rPr>
          <w:szCs w:val="28"/>
        </w:rPr>
        <w:t xml:space="preserve">27. Формула Тейлора. Формула Маклорена. </w:t>
      </w:r>
      <w:r w:rsidR="007146F8" w:rsidRPr="007146F8">
        <w:rPr>
          <w:szCs w:val="28"/>
        </w:rPr>
        <w:t xml:space="preserve">(ПКН-3) </w:t>
      </w:r>
      <w:r w:rsidRPr="009E4794">
        <w:rPr>
          <w:szCs w:val="28"/>
        </w:rPr>
        <w:t xml:space="preserve"> </w:t>
      </w:r>
    </w:p>
    <w:p w14:paraId="115F6E99" w14:textId="77777777" w:rsidR="004A5E18" w:rsidRPr="009E4794" w:rsidRDefault="004A5E18" w:rsidP="00957D42">
      <w:pPr>
        <w:pStyle w:val="a7"/>
        <w:spacing w:line="240" w:lineRule="auto"/>
        <w:ind w:left="0"/>
        <w:rPr>
          <w:szCs w:val="28"/>
        </w:rPr>
      </w:pPr>
      <w:r w:rsidRPr="009E4794">
        <w:rPr>
          <w:szCs w:val="28"/>
        </w:rPr>
        <w:t xml:space="preserve">28. Разложение элементарных функций по формуле Маклорена. </w:t>
      </w:r>
      <w:r w:rsidR="007146F8" w:rsidRPr="007146F8">
        <w:rPr>
          <w:szCs w:val="28"/>
        </w:rPr>
        <w:t xml:space="preserve">(ПКН-3) </w:t>
      </w:r>
      <w:r w:rsidRPr="009E4794">
        <w:rPr>
          <w:szCs w:val="28"/>
        </w:rPr>
        <w:t xml:space="preserve"> </w:t>
      </w:r>
    </w:p>
    <w:p w14:paraId="1522B063" w14:textId="77777777" w:rsidR="004A5E18" w:rsidRPr="009E4794" w:rsidRDefault="004A5E18" w:rsidP="00957D42">
      <w:pPr>
        <w:pStyle w:val="a7"/>
        <w:spacing w:line="240" w:lineRule="auto"/>
        <w:ind w:left="0"/>
        <w:rPr>
          <w:szCs w:val="28"/>
        </w:rPr>
      </w:pPr>
      <w:r w:rsidRPr="009E4794">
        <w:rPr>
          <w:szCs w:val="28"/>
        </w:rPr>
        <w:t>29. Выпуклость графика функции. Точки перегиба.</w:t>
      </w:r>
      <w:r w:rsidR="007146F8">
        <w:rPr>
          <w:szCs w:val="28"/>
        </w:rPr>
        <w:t xml:space="preserve"> </w:t>
      </w:r>
      <w:r w:rsidR="007146F8" w:rsidRPr="007146F8">
        <w:rPr>
          <w:szCs w:val="28"/>
        </w:rPr>
        <w:t xml:space="preserve">(ПКН-3) </w:t>
      </w:r>
      <w:r w:rsidRPr="009E4794">
        <w:rPr>
          <w:szCs w:val="28"/>
        </w:rPr>
        <w:t xml:space="preserve">  </w:t>
      </w:r>
    </w:p>
    <w:p w14:paraId="6ED58068" w14:textId="77777777" w:rsidR="004A5E18" w:rsidRPr="007146F8" w:rsidRDefault="004A5E18" w:rsidP="007146F8">
      <w:pPr>
        <w:pStyle w:val="a7"/>
        <w:spacing w:line="240" w:lineRule="auto"/>
        <w:ind w:left="0"/>
        <w:rPr>
          <w:szCs w:val="28"/>
        </w:rPr>
      </w:pPr>
      <w:r w:rsidRPr="009E4794">
        <w:rPr>
          <w:szCs w:val="28"/>
        </w:rPr>
        <w:t xml:space="preserve">30. Первообразная. Неопределенный интеграл и его свойства.  </w:t>
      </w:r>
      <w:r w:rsidR="007146F8" w:rsidRPr="007146F8">
        <w:rPr>
          <w:szCs w:val="28"/>
        </w:rPr>
        <w:t>(ПКН-3)</w:t>
      </w:r>
    </w:p>
    <w:p w14:paraId="0FAC09B3" w14:textId="77777777" w:rsidR="004A5E18" w:rsidRPr="009E4794" w:rsidRDefault="004A5E18" w:rsidP="00957D42">
      <w:pPr>
        <w:pStyle w:val="a7"/>
        <w:spacing w:line="240" w:lineRule="auto"/>
        <w:ind w:left="0"/>
        <w:rPr>
          <w:szCs w:val="28"/>
        </w:rPr>
      </w:pPr>
      <w:r>
        <w:rPr>
          <w:szCs w:val="28"/>
        </w:rPr>
        <w:t>31. Основные методы интегрирования: замена переменной, интегрирова</w:t>
      </w:r>
      <w:r w:rsidRPr="009E4794">
        <w:rPr>
          <w:szCs w:val="28"/>
        </w:rPr>
        <w:t xml:space="preserve">ние по частям. </w:t>
      </w:r>
      <w:r w:rsidR="007146F8" w:rsidRPr="007146F8">
        <w:rPr>
          <w:szCs w:val="28"/>
        </w:rPr>
        <w:t xml:space="preserve">(ПКН-3) </w:t>
      </w:r>
      <w:r w:rsidRPr="009E4794">
        <w:rPr>
          <w:szCs w:val="28"/>
        </w:rPr>
        <w:t xml:space="preserve"> </w:t>
      </w:r>
    </w:p>
    <w:p w14:paraId="55FCCB81" w14:textId="77777777" w:rsidR="004A5E18" w:rsidRPr="007146F8" w:rsidRDefault="004A5E18" w:rsidP="007146F8">
      <w:pPr>
        <w:pStyle w:val="a7"/>
        <w:spacing w:line="240" w:lineRule="auto"/>
        <w:ind w:left="0"/>
        <w:rPr>
          <w:szCs w:val="28"/>
        </w:rPr>
      </w:pPr>
      <w:r w:rsidRPr="009E4794">
        <w:rPr>
          <w:szCs w:val="28"/>
        </w:rPr>
        <w:t xml:space="preserve">32. Определенный интеграл. Формула Ньютона-Лейбница. </w:t>
      </w:r>
      <w:r w:rsidR="007146F8" w:rsidRPr="007146F8">
        <w:rPr>
          <w:szCs w:val="28"/>
        </w:rPr>
        <w:t>(ПКН-3)</w:t>
      </w:r>
    </w:p>
    <w:p w14:paraId="5E17E589" w14:textId="77777777" w:rsidR="004A5E18" w:rsidRPr="009E4794" w:rsidRDefault="004A5E18" w:rsidP="00957D42">
      <w:pPr>
        <w:pStyle w:val="a7"/>
        <w:spacing w:line="240" w:lineRule="auto"/>
        <w:ind w:left="0"/>
        <w:rPr>
          <w:szCs w:val="28"/>
        </w:rPr>
      </w:pPr>
      <w:r w:rsidRPr="009E4794">
        <w:rPr>
          <w:szCs w:val="28"/>
        </w:rPr>
        <w:t>33. Среднее значение функции.</w:t>
      </w:r>
      <w:r w:rsidR="007146F8">
        <w:rPr>
          <w:szCs w:val="28"/>
        </w:rPr>
        <w:t xml:space="preserve"> (ПКН-3, УК-10)</w:t>
      </w:r>
      <w:r w:rsidRPr="009E4794">
        <w:rPr>
          <w:szCs w:val="28"/>
        </w:rPr>
        <w:t xml:space="preserve">  </w:t>
      </w:r>
    </w:p>
    <w:p w14:paraId="55CD9228" w14:textId="77777777" w:rsidR="004A5E18" w:rsidRPr="008E0857" w:rsidRDefault="004A5E18" w:rsidP="008E0857">
      <w:pPr>
        <w:pStyle w:val="a7"/>
        <w:spacing w:line="240" w:lineRule="auto"/>
        <w:ind w:left="0"/>
        <w:rPr>
          <w:szCs w:val="28"/>
        </w:rPr>
      </w:pPr>
      <w:r w:rsidRPr="009E4794">
        <w:rPr>
          <w:szCs w:val="28"/>
        </w:rPr>
        <w:t xml:space="preserve">34. Несобственные интегралы. Интеграл Пуассона. </w:t>
      </w:r>
      <w:r w:rsidR="008E0857" w:rsidRPr="008E0857">
        <w:rPr>
          <w:szCs w:val="28"/>
        </w:rPr>
        <w:t>(ПКН-3)</w:t>
      </w:r>
    </w:p>
    <w:p w14:paraId="4A6CFD1F" w14:textId="77777777" w:rsidR="004A5E18" w:rsidRPr="009E4794" w:rsidRDefault="004A5E18" w:rsidP="00957D42">
      <w:pPr>
        <w:pStyle w:val="a7"/>
        <w:spacing w:line="240" w:lineRule="auto"/>
        <w:ind w:left="0"/>
        <w:rPr>
          <w:szCs w:val="28"/>
        </w:rPr>
      </w:pPr>
      <w:r>
        <w:rPr>
          <w:szCs w:val="28"/>
        </w:rPr>
        <w:t>35. Пространство R</w:t>
      </w:r>
      <w:r>
        <w:rPr>
          <w:szCs w:val="28"/>
          <w:vertAlign w:val="superscript"/>
          <w:lang w:val="en-US"/>
        </w:rPr>
        <w:t>n</w:t>
      </w:r>
      <w:r>
        <w:rPr>
          <w:szCs w:val="28"/>
        </w:rPr>
        <w:t>. Множества в пространстве R</w:t>
      </w:r>
      <w:r>
        <w:rPr>
          <w:szCs w:val="28"/>
          <w:vertAlign w:val="superscript"/>
          <w:lang w:val="en-US"/>
        </w:rPr>
        <w:t>n</w:t>
      </w:r>
      <w:r>
        <w:rPr>
          <w:szCs w:val="28"/>
        </w:rPr>
        <w:t xml:space="preserve">.  Функции нескольких </w:t>
      </w:r>
      <w:r w:rsidRPr="009E4794">
        <w:rPr>
          <w:szCs w:val="28"/>
        </w:rPr>
        <w:t xml:space="preserve">переменных. </w:t>
      </w:r>
      <w:r w:rsidR="008E0857">
        <w:rPr>
          <w:szCs w:val="28"/>
        </w:rPr>
        <w:t>(ПКН-3, УК-10)</w:t>
      </w:r>
      <w:r w:rsidRPr="009E4794">
        <w:rPr>
          <w:szCs w:val="28"/>
        </w:rPr>
        <w:t xml:space="preserve"> </w:t>
      </w:r>
    </w:p>
    <w:p w14:paraId="52375A03" w14:textId="77777777" w:rsidR="004A5E18" w:rsidRPr="009E4794" w:rsidRDefault="004A5E18" w:rsidP="00957D42">
      <w:pPr>
        <w:pStyle w:val="a7"/>
        <w:spacing w:line="240" w:lineRule="auto"/>
        <w:ind w:left="0"/>
        <w:rPr>
          <w:szCs w:val="28"/>
        </w:rPr>
      </w:pPr>
      <w:r w:rsidRPr="009E4794">
        <w:rPr>
          <w:szCs w:val="28"/>
        </w:rPr>
        <w:t xml:space="preserve">36. Примеры функций нескольких переменных в экономике и управлении. </w:t>
      </w:r>
      <w:r w:rsidR="008E0857">
        <w:rPr>
          <w:szCs w:val="28"/>
        </w:rPr>
        <w:t>(УК-10)</w:t>
      </w:r>
    </w:p>
    <w:p w14:paraId="3085176F" w14:textId="77777777" w:rsidR="004A5E18" w:rsidRPr="009E4794" w:rsidRDefault="004A5E18" w:rsidP="00957D42">
      <w:pPr>
        <w:pStyle w:val="a7"/>
        <w:spacing w:line="240" w:lineRule="auto"/>
        <w:ind w:left="0"/>
        <w:rPr>
          <w:szCs w:val="28"/>
        </w:rPr>
      </w:pPr>
      <w:r w:rsidRPr="009E4794">
        <w:rPr>
          <w:szCs w:val="28"/>
        </w:rPr>
        <w:t xml:space="preserve">37. Предел и непрерывность функции нескольких переменных. </w:t>
      </w:r>
      <w:r w:rsidR="008E0857" w:rsidRPr="008E0857">
        <w:rPr>
          <w:szCs w:val="28"/>
        </w:rPr>
        <w:t xml:space="preserve">(ПКН-3) </w:t>
      </w:r>
      <w:r w:rsidRPr="009E4794">
        <w:rPr>
          <w:szCs w:val="28"/>
        </w:rPr>
        <w:t xml:space="preserve"> </w:t>
      </w:r>
    </w:p>
    <w:p w14:paraId="7CE0B7D7" w14:textId="77777777" w:rsidR="004A5E18" w:rsidRPr="009E4794" w:rsidRDefault="004A5E18" w:rsidP="00957D42">
      <w:pPr>
        <w:pStyle w:val="a7"/>
        <w:spacing w:line="240" w:lineRule="auto"/>
        <w:ind w:left="0"/>
        <w:rPr>
          <w:szCs w:val="28"/>
        </w:rPr>
      </w:pPr>
      <w:r w:rsidRPr="009E4794">
        <w:rPr>
          <w:szCs w:val="28"/>
        </w:rPr>
        <w:t xml:space="preserve">38. Частные производные функции нескольких переменных. </w:t>
      </w:r>
      <w:r w:rsidR="00E31C8A" w:rsidRPr="00E31C8A">
        <w:rPr>
          <w:szCs w:val="28"/>
        </w:rPr>
        <w:t xml:space="preserve">(ПКН-3) </w:t>
      </w:r>
      <w:r w:rsidRPr="009E4794">
        <w:rPr>
          <w:szCs w:val="28"/>
        </w:rPr>
        <w:t xml:space="preserve"> </w:t>
      </w:r>
    </w:p>
    <w:p w14:paraId="53F9ADFD" w14:textId="77777777" w:rsidR="004A5E18" w:rsidRPr="009E4794" w:rsidRDefault="004A5E18" w:rsidP="00957D42">
      <w:pPr>
        <w:pStyle w:val="a7"/>
        <w:spacing w:line="240" w:lineRule="auto"/>
        <w:ind w:left="0"/>
        <w:rPr>
          <w:szCs w:val="28"/>
        </w:rPr>
      </w:pPr>
      <w:r>
        <w:rPr>
          <w:szCs w:val="28"/>
        </w:rPr>
        <w:t xml:space="preserve">39. Дифференцируемость и дифференциал функции нескольких </w:t>
      </w:r>
      <w:r>
        <w:rPr>
          <w:szCs w:val="28"/>
        </w:rPr>
        <w:lastRenderedPageBreak/>
        <w:t>перемен</w:t>
      </w:r>
      <w:r w:rsidRPr="009E4794">
        <w:rPr>
          <w:szCs w:val="28"/>
        </w:rPr>
        <w:t xml:space="preserve">ных. </w:t>
      </w:r>
      <w:r w:rsidR="00E612E2" w:rsidRPr="00E612E2">
        <w:rPr>
          <w:szCs w:val="28"/>
        </w:rPr>
        <w:t xml:space="preserve">(ПКН-3) </w:t>
      </w:r>
      <w:r w:rsidRPr="009E4794">
        <w:rPr>
          <w:szCs w:val="28"/>
        </w:rPr>
        <w:t xml:space="preserve"> </w:t>
      </w:r>
    </w:p>
    <w:p w14:paraId="2C94988E" w14:textId="77777777" w:rsidR="004A5E18" w:rsidRPr="009E4794" w:rsidRDefault="004A5E18" w:rsidP="00957D42">
      <w:pPr>
        <w:pStyle w:val="a7"/>
        <w:spacing w:line="240" w:lineRule="auto"/>
        <w:ind w:left="0"/>
        <w:rPr>
          <w:szCs w:val="28"/>
        </w:rPr>
      </w:pPr>
      <w:r>
        <w:rPr>
          <w:szCs w:val="28"/>
        </w:rPr>
        <w:t>40. Предельные</w:t>
      </w:r>
      <w:r w:rsidRPr="009E4794">
        <w:rPr>
          <w:szCs w:val="28"/>
        </w:rPr>
        <w:t xml:space="preserve"> и</w:t>
      </w:r>
      <w:r>
        <w:rPr>
          <w:szCs w:val="28"/>
        </w:rPr>
        <w:t xml:space="preserve"> средние величины в экономике и управлении</w:t>
      </w:r>
      <w:r w:rsidRPr="009E4794">
        <w:rPr>
          <w:szCs w:val="28"/>
        </w:rPr>
        <w:t xml:space="preserve"> (случай функции нескольких переменных). </w:t>
      </w:r>
      <w:r w:rsidR="00E612E2">
        <w:rPr>
          <w:szCs w:val="28"/>
        </w:rPr>
        <w:t>(ПКН-3, УК-10)</w:t>
      </w:r>
      <w:r w:rsidRPr="009E4794">
        <w:rPr>
          <w:szCs w:val="28"/>
        </w:rPr>
        <w:t xml:space="preserve"> </w:t>
      </w:r>
    </w:p>
    <w:p w14:paraId="5BAD4AAA" w14:textId="77777777" w:rsidR="004A5E18" w:rsidRPr="009E4794" w:rsidRDefault="004A5E18" w:rsidP="00957D42">
      <w:pPr>
        <w:pStyle w:val="a7"/>
        <w:spacing w:line="240" w:lineRule="auto"/>
        <w:ind w:left="0"/>
        <w:rPr>
          <w:szCs w:val="28"/>
        </w:rPr>
      </w:pPr>
      <w:r w:rsidRPr="009E4794">
        <w:rPr>
          <w:szCs w:val="28"/>
        </w:rPr>
        <w:t xml:space="preserve">41. Средняя и точечная эластичность </w:t>
      </w:r>
      <w:r>
        <w:rPr>
          <w:szCs w:val="28"/>
        </w:rPr>
        <w:t>функции (случай функции несколь</w:t>
      </w:r>
      <w:r w:rsidRPr="009E4794">
        <w:rPr>
          <w:szCs w:val="28"/>
        </w:rPr>
        <w:t xml:space="preserve">ких переменных). </w:t>
      </w:r>
      <w:r w:rsidR="00E612E2">
        <w:rPr>
          <w:szCs w:val="28"/>
        </w:rPr>
        <w:t>(УК-10)</w:t>
      </w:r>
    </w:p>
    <w:p w14:paraId="221635C0" w14:textId="77777777" w:rsidR="00E612E2" w:rsidRDefault="004A5E18" w:rsidP="00957D42">
      <w:pPr>
        <w:pStyle w:val="a7"/>
        <w:spacing w:line="240" w:lineRule="auto"/>
        <w:ind w:left="0"/>
        <w:rPr>
          <w:szCs w:val="28"/>
        </w:rPr>
      </w:pPr>
      <w:r w:rsidRPr="009E4794">
        <w:rPr>
          <w:szCs w:val="28"/>
        </w:rPr>
        <w:t xml:space="preserve">42. Производная сложной функции. </w:t>
      </w:r>
      <w:r w:rsidR="00784E95" w:rsidRPr="00784E95">
        <w:rPr>
          <w:szCs w:val="28"/>
        </w:rPr>
        <w:t xml:space="preserve">(ПКН-3) </w:t>
      </w:r>
      <w:r w:rsidRPr="009E4794">
        <w:rPr>
          <w:szCs w:val="28"/>
        </w:rPr>
        <w:t xml:space="preserve"> </w:t>
      </w:r>
    </w:p>
    <w:p w14:paraId="4918BFFF" w14:textId="77777777" w:rsidR="004A5E18" w:rsidRDefault="004A5E18" w:rsidP="00957D42">
      <w:pPr>
        <w:pStyle w:val="a7"/>
        <w:spacing w:line="240" w:lineRule="auto"/>
        <w:ind w:left="0"/>
        <w:rPr>
          <w:szCs w:val="28"/>
        </w:rPr>
      </w:pPr>
      <w:r w:rsidRPr="009E4794">
        <w:rPr>
          <w:szCs w:val="28"/>
        </w:rPr>
        <w:t>43. Производная по направлению и градиент.</w:t>
      </w:r>
      <w:r w:rsidR="0000786E">
        <w:rPr>
          <w:szCs w:val="28"/>
        </w:rPr>
        <w:t xml:space="preserve"> (ПКН-3)</w:t>
      </w:r>
      <w:r w:rsidRPr="009E4794">
        <w:rPr>
          <w:szCs w:val="28"/>
        </w:rPr>
        <w:t xml:space="preserve"> </w:t>
      </w:r>
    </w:p>
    <w:p w14:paraId="558A6AC8" w14:textId="77777777" w:rsidR="004A5E18" w:rsidRPr="004A4CD0" w:rsidRDefault="00E612E2" w:rsidP="00957D42">
      <w:pPr>
        <w:pStyle w:val="a7"/>
        <w:spacing w:line="240" w:lineRule="auto"/>
        <w:ind w:left="0"/>
        <w:rPr>
          <w:szCs w:val="28"/>
        </w:rPr>
      </w:pPr>
      <w:r>
        <w:rPr>
          <w:szCs w:val="28"/>
        </w:rPr>
        <w:t>44</w:t>
      </w:r>
      <w:r w:rsidR="004A5E18" w:rsidRPr="004A4CD0">
        <w:rPr>
          <w:szCs w:val="28"/>
        </w:rPr>
        <w:t xml:space="preserve">. Локальный экстремум функции нескольких переменных. Необходимые условия локального экстремума. </w:t>
      </w:r>
      <w:r w:rsidR="008D743D" w:rsidRPr="008D743D">
        <w:rPr>
          <w:szCs w:val="28"/>
        </w:rPr>
        <w:t xml:space="preserve">(ПКН-3) </w:t>
      </w:r>
      <w:r w:rsidR="004A5E18" w:rsidRPr="004A4CD0">
        <w:rPr>
          <w:szCs w:val="28"/>
        </w:rPr>
        <w:t xml:space="preserve"> </w:t>
      </w:r>
    </w:p>
    <w:p w14:paraId="3A2F6FFF" w14:textId="77777777" w:rsidR="004A5E18" w:rsidRPr="004A4CD0" w:rsidRDefault="00784E95" w:rsidP="00957D42">
      <w:pPr>
        <w:pStyle w:val="a7"/>
        <w:spacing w:line="240" w:lineRule="auto"/>
        <w:ind w:left="0"/>
        <w:rPr>
          <w:szCs w:val="28"/>
        </w:rPr>
      </w:pPr>
      <w:r>
        <w:rPr>
          <w:szCs w:val="28"/>
        </w:rPr>
        <w:t>45</w:t>
      </w:r>
      <w:r w:rsidR="004A5E18" w:rsidRPr="004A4CD0">
        <w:rPr>
          <w:szCs w:val="28"/>
        </w:rPr>
        <w:t xml:space="preserve">.  Достаточное условие для случая двух независимых переменных.  </w:t>
      </w:r>
    </w:p>
    <w:p w14:paraId="48E84E59" w14:textId="77777777" w:rsidR="004A5E18" w:rsidRPr="004A4CD0" w:rsidRDefault="00784E95" w:rsidP="00957D42">
      <w:pPr>
        <w:pStyle w:val="a7"/>
        <w:spacing w:line="240" w:lineRule="auto"/>
        <w:ind w:left="0"/>
        <w:rPr>
          <w:szCs w:val="28"/>
        </w:rPr>
      </w:pPr>
      <w:r>
        <w:rPr>
          <w:szCs w:val="28"/>
        </w:rPr>
        <w:t>46</w:t>
      </w:r>
      <w:r w:rsidR="004A5E18" w:rsidRPr="004A4CD0">
        <w:rPr>
          <w:szCs w:val="28"/>
        </w:rPr>
        <w:t xml:space="preserve">.  Условный экстремум. Метод подстановки. </w:t>
      </w:r>
      <w:r w:rsidR="008D743D" w:rsidRPr="008D743D">
        <w:rPr>
          <w:szCs w:val="28"/>
        </w:rPr>
        <w:t xml:space="preserve">(ПКН-3) </w:t>
      </w:r>
      <w:r w:rsidR="004A5E18" w:rsidRPr="004A4CD0">
        <w:rPr>
          <w:szCs w:val="28"/>
        </w:rPr>
        <w:t xml:space="preserve"> </w:t>
      </w:r>
    </w:p>
    <w:p w14:paraId="13127577" w14:textId="77777777" w:rsidR="004A5E18" w:rsidRPr="004A4CD0" w:rsidRDefault="004A5E18" w:rsidP="00957D42">
      <w:pPr>
        <w:pStyle w:val="a7"/>
        <w:spacing w:line="240" w:lineRule="auto"/>
        <w:ind w:left="0"/>
        <w:rPr>
          <w:szCs w:val="28"/>
        </w:rPr>
      </w:pPr>
      <w:r w:rsidRPr="004A4CD0">
        <w:rPr>
          <w:szCs w:val="28"/>
        </w:rPr>
        <w:t>4</w:t>
      </w:r>
      <w:r w:rsidR="00784E95">
        <w:rPr>
          <w:szCs w:val="28"/>
        </w:rPr>
        <w:t>7</w:t>
      </w:r>
      <w:r w:rsidRPr="004A4CD0">
        <w:rPr>
          <w:szCs w:val="28"/>
        </w:rPr>
        <w:t>.  Условный экстремум. Метод множителей Лагранжа.</w:t>
      </w:r>
      <w:r w:rsidR="008D743D">
        <w:rPr>
          <w:szCs w:val="28"/>
        </w:rPr>
        <w:t xml:space="preserve"> </w:t>
      </w:r>
      <w:r w:rsidR="008D743D" w:rsidRPr="008D743D">
        <w:rPr>
          <w:szCs w:val="28"/>
        </w:rPr>
        <w:t xml:space="preserve">(ПКН-3) </w:t>
      </w:r>
      <w:r w:rsidRPr="004A4CD0">
        <w:rPr>
          <w:szCs w:val="28"/>
        </w:rPr>
        <w:t xml:space="preserve">  </w:t>
      </w:r>
      <w:r w:rsidR="008D743D">
        <w:rPr>
          <w:szCs w:val="28"/>
        </w:rPr>
        <w:t xml:space="preserve"> </w:t>
      </w:r>
    </w:p>
    <w:p w14:paraId="4631147F" w14:textId="77777777" w:rsidR="004A5E18" w:rsidRPr="004A4CD0" w:rsidRDefault="00784E95" w:rsidP="00957D42">
      <w:pPr>
        <w:pStyle w:val="a7"/>
        <w:spacing w:line="240" w:lineRule="auto"/>
        <w:ind w:left="0"/>
        <w:rPr>
          <w:szCs w:val="28"/>
        </w:rPr>
      </w:pPr>
      <w:r>
        <w:rPr>
          <w:szCs w:val="28"/>
        </w:rPr>
        <w:t>48</w:t>
      </w:r>
      <w:r w:rsidR="004A5E18" w:rsidRPr="004A4CD0">
        <w:rPr>
          <w:szCs w:val="28"/>
        </w:rPr>
        <w:t>.  Глобальный экстремум.</w:t>
      </w:r>
      <w:r w:rsidR="008D743D">
        <w:rPr>
          <w:szCs w:val="28"/>
        </w:rPr>
        <w:t xml:space="preserve"> </w:t>
      </w:r>
      <w:r w:rsidR="008D743D" w:rsidRPr="008D743D">
        <w:rPr>
          <w:szCs w:val="28"/>
        </w:rPr>
        <w:t xml:space="preserve">(ПКН-3) </w:t>
      </w:r>
      <w:r w:rsidR="004A5E18" w:rsidRPr="004A4CD0">
        <w:rPr>
          <w:szCs w:val="28"/>
        </w:rPr>
        <w:t xml:space="preserve">  </w:t>
      </w:r>
    </w:p>
    <w:p w14:paraId="63EC23CD" w14:textId="77777777" w:rsidR="004A5E18" w:rsidRPr="008D743D" w:rsidRDefault="00784E95" w:rsidP="008D743D">
      <w:pPr>
        <w:pStyle w:val="a7"/>
        <w:spacing w:line="240" w:lineRule="auto"/>
        <w:ind w:left="0"/>
        <w:rPr>
          <w:szCs w:val="28"/>
        </w:rPr>
      </w:pPr>
      <w:r>
        <w:rPr>
          <w:szCs w:val="28"/>
        </w:rPr>
        <w:t>49</w:t>
      </w:r>
      <w:r w:rsidR="004A5E18" w:rsidRPr="004A4CD0">
        <w:rPr>
          <w:szCs w:val="28"/>
        </w:rPr>
        <w:t xml:space="preserve">.  Кратные интегралы. Сведение кратного интеграла к повторному. </w:t>
      </w:r>
      <w:r w:rsidR="008D743D" w:rsidRPr="008D743D">
        <w:rPr>
          <w:szCs w:val="28"/>
        </w:rPr>
        <w:t>(ПКН-3)</w:t>
      </w:r>
    </w:p>
    <w:p w14:paraId="75265D3D" w14:textId="77777777" w:rsidR="004A5E18" w:rsidRPr="008D743D" w:rsidRDefault="00784E95" w:rsidP="008D743D">
      <w:pPr>
        <w:pStyle w:val="a7"/>
        <w:spacing w:line="240" w:lineRule="auto"/>
        <w:ind w:left="0"/>
        <w:rPr>
          <w:szCs w:val="28"/>
        </w:rPr>
      </w:pPr>
      <w:r>
        <w:rPr>
          <w:szCs w:val="28"/>
        </w:rPr>
        <w:t>50</w:t>
      </w:r>
      <w:r w:rsidR="004A5E18">
        <w:rPr>
          <w:szCs w:val="28"/>
        </w:rPr>
        <w:t xml:space="preserve">.  Общее решение дифференциального уравнения.  Частные </w:t>
      </w:r>
      <w:r w:rsidR="004A5E18" w:rsidRPr="004A4CD0">
        <w:rPr>
          <w:szCs w:val="28"/>
        </w:rPr>
        <w:t xml:space="preserve">решения дифференциального уравнения. Задача Коши. </w:t>
      </w:r>
      <w:r w:rsidR="008D743D" w:rsidRPr="008D743D">
        <w:rPr>
          <w:szCs w:val="28"/>
        </w:rPr>
        <w:t>(ПКН-3)</w:t>
      </w:r>
    </w:p>
    <w:p w14:paraId="5BD3F155" w14:textId="77777777" w:rsidR="004A5E18" w:rsidRPr="004A4CD0" w:rsidRDefault="00784E95" w:rsidP="00957D42">
      <w:pPr>
        <w:pStyle w:val="a7"/>
        <w:spacing w:line="240" w:lineRule="auto"/>
        <w:ind w:left="0"/>
        <w:rPr>
          <w:szCs w:val="28"/>
        </w:rPr>
      </w:pPr>
      <w:r>
        <w:rPr>
          <w:szCs w:val="28"/>
        </w:rPr>
        <w:t>51</w:t>
      </w:r>
      <w:r w:rsidR="004A5E18" w:rsidRPr="004A4CD0">
        <w:rPr>
          <w:szCs w:val="28"/>
        </w:rPr>
        <w:t xml:space="preserve">.  Уравнения с разделяющимися переменными. </w:t>
      </w:r>
      <w:r w:rsidR="008D743D" w:rsidRPr="008D743D">
        <w:rPr>
          <w:szCs w:val="28"/>
        </w:rPr>
        <w:t xml:space="preserve">(ПКН-3) </w:t>
      </w:r>
      <w:r w:rsidR="008D743D">
        <w:rPr>
          <w:szCs w:val="28"/>
        </w:rPr>
        <w:t xml:space="preserve"> </w:t>
      </w:r>
      <w:r w:rsidR="004A5E18" w:rsidRPr="004A4CD0">
        <w:rPr>
          <w:szCs w:val="28"/>
        </w:rPr>
        <w:t xml:space="preserve"> </w:t>
      </w:r>
    </w:p>
    <w:p w14:paraId="6CDE339A" w14:textId="77777777" w:rsidR="004A5E18" w:rsidRPr="004A4CD0" w:rsidRDefault="00784E95" w:rsidP="00957D42">
      <w:pPr>
        <w:pStyle w:val="a7"/>
        <w:spacing w:line="240" w:lineRule="auto"/>
        <w:ind w:left="0"/>
        <w:rPr>
          <w:szCs w:val="28"/>
        </w:rPr>
      </w:pPr>
      <w:r>
        <w:rPr>
          <w:szCs w:val="28"/>
        </w:rPr>
        <w:t>52</w:t>
      </w:r>
      <w:r w:rsidR="004A5E18" w:rsidRPr="004A4CD0">
        <w:rPr>
          <w:szCs w:val="28"/>
        </w:rPr>
        <w:t xml:space="preserve">.  Однородные уравнения первого порядка. </w:t>
      </w:r>
      <w:r w:rsidR="008D743D" w:rsidRPr="008D743D">
        <w:rPr>
          <w:szCs w:val="28"/>
        </w:rPr>
        <w:t xml:space="preserve">(ПКН-3) </w:t>
      </w:r>
      <w:r w:rsidR="004A5E18" w:rsidRPr="004A4CD0">
        <w:rPr>
          <w:szCs w:val="28"/>
        </w:rPr>
        <w:t xml:space="preserve"> </w:t>
      </w:r>
    </w:p>
    <w:p w14:paraId="236E801A" w14:textId="77777777" w:rsidR="004A5E18" w:rsidRPr="004A4CD0" w:rsidRDefault="00784E95" w:rsidP="00957D42">
      <w:pPr>
        <w:pStyle w:val="a7"/>
        <w:spacing w:line="240" w:lineRule="auto"/>
        <w:ind w:left="0"/>
        <w:rPr>
          <w:szCs w:val="28"/>
        </w:rPr>
      </w:pPr>
      <w:r>
        <w:rPr>
          <w:szCs w:val="28"/>
        </w:rPr>
        <w:t>53</w:t>
      </w:r>
      <w:r w:rsidR="004A5E18" w:rsidRPr="004A4CD0">
        <w:rPr>
          <w:szCs w:val="28"/>
        </w:rPr>
        <w:t xml:space="preserve">. Линейное уравнение первого порядка. </w:t>
      </w:r>
      <w:r w:rsidR="008D743D" w:rsidRPr="008D743D">
        <w:rPr>
          <w:szCs w:val="28"/>
        </w:rPr>
        <w:t xml:space="preserve">(ПКН-3) </w:t>
      </w:r>
      <w:r w:rsidR="004A5E18" w:rsidRPr="004A4CD0">
        <w:rPr>
          <w:szCs w:val="28"/>
        </w:rPr>
        <w:t xml:space="preserve"> </w:t>
      </w:r>
    </w:p>
    <w:p w14:paraId="61352150" w14:textId="77777777" w:rsidR="004A5E18" w:rsidRPr="004A4CD0" w:rsidRDefault="00784E95" w:rsidP="00957D42">
      <w:pPr>
        <w:pStyle w:val="a7"/>
        <w:spacing w:line="240" w:lineRule="auto"/>
        <w:ind w:left="0"/>
        <w:rPr>
          <w:szCs w:val="28"/>
        </w:rPr>
      </w:pPr>
      <w:r>
        <w:rPr>
          <w:szCs w:val="28"/>
        </w:rPr>
        <w:t>54</w:t>
      </w:r>
      <w:r w:rsidR="004A5E18" w:rsidRPr="004A4CD0">
        <w:rPr>
          <w:szCs w:val="28"/>
        </w:rPr>
        <w:t>. Уравнение Бернулли.</w:t>
      </w:r>
      <w:r w:rsidR="008D743D">
        <w:rPr>
          <w:szCs w:val="28"/>
        </w:rPr>
        <w:t xml:space="preserve"> </w:t>
      </w:r>
      <w:r w:rsidR="008D743D" w:rsidRPr="008D743D">
        <w:rPr>
          <w:szCs w:val="28"/>
        </w:rPr>
        <w:t xml:space="preserve">(ПКН-3) </w:t>
      </w:r>
      <w:r w:rsidR="004A5E18" w:rsidRPr="004A4CD0">
        <w:rPr>
          <w:szCs w:val="28"/>
        </w:rPr>
        <w:t xml:space="preserve"> </w:t>
      </w:r>
    </w:p>
    <w:p w14:paraId="4E4BD8EC" w14:textId="77777777" w:rsidR="004A5E18" w:rsidRPr="004A4CD0" w:rsidRDefault="00784E95" w:rsidP="00957D42">
      <w:pPr>
        <w:pStyle w:val="a7"/>
        <w:spacing w:line="240" w:lineRule="auto"/>
        <w:ind w:left="0"/>
        <w:rPr>
          <w:szCs w:val="28"/>
        </w:rPr>
      </w:pPr>
      <w:r>
        <w:rPr>
          <w:szCs w:val="28"/>
        </w:rPr>
        <w:t>55</w:t>
      </w:r>
      <w:r w:rsidR="004A5E18">
        <w:rPr>
          <w:szCs w:val="28"/>
        </w:rPr>
        <w:t>. Линейные дифференциальные уравнения с</w:t>
      </w:r>
      <w:r w:rsidR="004A5E18" w:rsidRPr="004A4CD0">
        <w:rPr>
          <w:szCs w:val="28"/>
        </w:rPr>
        <w:t xml:space="preserve"> постоянными коэффициентами. </w:t>
      </w:r>
      <w:r w:rsidR="008D743D" w:rsidRPr="008D743D">
        <w:rPr>
          <w:szCs w:val="28"/>
        </w:rPr>
        <w:t xml:space="preserve">(ПКН-3) </w:t>
      </w:r>
      <w:r w:rsidR="004A5E18" w:rsidRPr="004A4CD0">
        <w:rPr>
          <w:szCs w:val="28"/>
        </w:rPr>
        <w:t xml:space="preserve"> </w:t>
      </w:r>
    </w:p>
    <w:p w14:paraId="4ECDADED" w14:textId="77777777" w:rsidR="004A5E18" w:rsidRPr="008D743D" w:rsidRDefault="00784E95" w:rsidP="008D743D">
      <w:pPr>
        <w:pStyle w:val="a7"/>
        <w:spacing w:line="240" w:lineRule="auto"/>
        <w:ind w:left="0"/>
        <w:rPr>
          <w:szCs w:val="28"/>
        </w:rPr>
      </w:pPr>
      <w:r>
        <w:rPr>
          <w:szCs w:val="28"/>
        </w:rPr>
        <w:t>56</w:t>
      </w:r>
      <w:r w:rsidR="004A5E18" w:rsidRPr="004A4CD0">
        <w:rPr>
          <w:szCs w:val="28"/>
        </w:rPr>
        <w:t>. Устойчивость решения. Критерий устойчивости.</w:t>
      </w:r>
      <w:r w:rsidR="008D743D">
        <w:rPr>
          <w:szCs w:val="28"/>
        </w:rPr>
        <w:t xml:space="preserve"> </w:t>
      </w:r>
      <w:r w:rsidR="008D743D" w:rsidRPr="008D743D">
        <w:rPr>
          <w:szCs w:val="28"/>
        </w:rPr>
        <w:t>(ПКН-3)</w:t>
      </w:r>
    </w:p>
    <w:p w14:paraId="43962EEB" w14:textId="77777777" w:rsidR="004A5E18" w:rsidRDefault="004A5E18" w:rsidP="004A5E18">
      <w:pPr>
        <w:pStyle w:val="a7"/>
        <w:ind w:left="0"/>
        <w:rPr>
          <w:szCs w:val="28"/>
        </w:rPr>
      </w:pPr>
      <w:r w:rsidRPr="004A4CD0">
        <w:rPr>
          <w:szCs w:val="28"/>
        </w:rPr>
        <w:t xml:space="preserve"> </w:t>
      </w:r>
      <w:r w:rsidRPr="009E4794">
        <w:rPr>
          <w:szCs w:val="28"/>
        </w:rPr>
        <w:t xml:space="preserve"> </w:t>
      </w:r>
    </w:p>
    <w:p w14:paraId="7392D4B2" w14:textId="77777777" w:rsidR="004A5E18" w:rsidRDefault="004A5E18" w:rsidP="004A5E18">
      <w:pPr>
        <w:jc w:val="center"/>
        <w:rPr>
          <w:b/>
          <w:sz w:val="28"/>
          <w:szCs w:val="28"/>
        </w:rPr>
      </w:pPr>
      <w:r w:rsidRPr="00C2522E">
        <w:rPr>
          <w:b/>
          <w:sz w:val="28"/>
          <w:szCs w:val="28"/>
        </w:rPr>
        <w:t xml:space="preserve">Теоретические вопросы для подготовки к </w:t>
      </w:r>
      <w:r>
        <w:rPr>
          <w:b/>
          <w:sz w:val="28"/>
          <w:szCs w:val="28"/>
        </w:rPr>
        <w:t xml:space="preserve">экзамену </w:t>
      </w:r>
    </w:p>
    <w:p w14:paraId="62F69D02" w14:textId="77777777" w:rsidR="004A5E18" w:rsidRDefault="004A5E18" w:rsidP="004A5E18">
      <w:pPr>
        <w:jc w:val="center"/>
        <w:rPr>
          <w:b/>
          <w:sz w:val="28"/>
          <w:szCs w:val="28"/>
        </w:rPr>
      </w:pPr>
      <w:r>
        <w:rPr>
          <w:b/>
          <w:sz w:val="28"/>
          <w:szCs w:val="28"/>
        </w:rPr>
        <w:t>(2 семестр)</w:t>
      </w:r>
    </w:p>
    <w:p w14:paraId="29F248BE" w14:textId="77777777" w:rsidR="004A5E18" w:rsidRDefault="004A5E18" w:rsidP="004A5E18">
      <w:pPr>
        <w:jc w:val="center"/>
        <w:rPr>
          <w:b/>
          <w:sz w:val="28"/>
          <w:szCs w:val="28"/>
        </w:rPr>
      </w:pPr>
    </w:p>
    <w:p w14:paraId="4EDD73E5" w14:textId="77777777" w:rsidR="004A5E18" w:rsidRPr="00780AE7" w:rsidRDefault="004A5E18" w:rsidP="00780AE7">
      <w:pPr>
        <w:jc w:val="both"/>
        <w:rPr>
          <w:sz w:val="28"/>
          <w:szCs w:val="28"/>
        </w:rPr>
      </w:pPr>
      <w:r>
        <w:rPr>
          <w:sz w:val="28"/>
          <w:szCs w:val="28"/>
        </w:rPr>
        <w:t>1. Арифметические векторы.</w:t>
      </w:r>
      <w:r w:rsidR="00780AE7">
        <w:rPr>
          <w:sz w:val="28"/>
          <w:szCs w:val="28"/>
        </w:rPr>
        <w:t xml:space="preserve"> </w:t>
      </w:r>
      <w:r w:rsidR="00780AE7" w:rsidRPr="00780AE7">
        <w:rPr>
          <w:sz w:val="28"/>
          <w:szCs w:val="28"/>
        </w:rPr>
        <w:t>(ПКН-3)</w:t>
      </w:r>
    </w:p>
    <w:p w14:paraId="20B3EDFD" w14:textId="77777777" w:rsidR="004A5E18" w:rsidRPr="00780AE7" w:rsidRDefault="004A5E18" w:rsidP="00780AE7">
      <w:pPr>
        <w:jc w:val="both"/>
        <w:rPr>
          <w:sz w:val="28"/>
          <w:szCs w:val="28"/>
        </w:rPr>
      </w:pPr>
      <w:r>
        <w:rPr>
          <w:sz w:val="28"/>
          <w:szCs w:val="28"/>
        </w:rPr>
        <w:t>2. Матрицы. Линейные операции над матрицами.</w:t>
      </w:r>
      <w:r w:rsidRPr="003C004D">
        <w:rPr>
          <w:sz w:val="28"/>
          <w:szCs w:val="28"/>
        </w:rPr>
        <w:t xml:space="preserve"> Транспо</w:t>
      </w:r>
      <w:r>
        <w:rPr>
          <w:sz w:val="28"/>
          <w:szCs w:val="28"/>
        </w:rPr>
        <w:t>нирование матрицы. Произведение матриц.</w:t>
      </w:r>
      <w:r w:rsidR="00780AE7">
        <w:rPr>
          <w:sz w:val="28"/>
          <w:szCs w:val="28"/>
        </w:rPr>
        <w:t xml:space="preserve"> </w:t>
      </w:r>
      <w:r w:rsidR="00780AE7" w:rsidRPr="00780AE7">
        <w:rPr>
          <w:sz w:val="28"/>
          <w:szCs w:val="28"/>
        </w:rPr>
        <w:t>(ПКН-3)</w:t>
      </w:r>
    </w:p>
    <w:p w14:paraId="31BDB590" w14:textId="77777777" w:rsidR="004A5E18" w:rsidRPr="00780AE7" w:rsidRDefault="004A5E18" w:rsidP="00780AE7">
      <w:pPr>
        <w:jc w:val="both"/>
        <w:rPr>
          <w:sz w:val="28"/>
          <w:szCs w:val="28"/>
        </w:rPr>
      </w:pPr>
      <w:r>
        <w:rPr>
          <w:sz w:val="28"/>
          <w:szCs w:val="28"/>
        </w:rPr>
        <w:t>3</w:t>
      </w:r>
      <w:r w:rsidRPr="003C004D">
        <w:rPr>
          <w:sz w:val="28"/>
          <w:szCs w:val="28"/>
        </w:rPr>
        <w:t xml:space="preserve">. Элементарные преобразования над строками и столбцами матриц. </w:t>
      </w:r>
      <w:r w:rsidR="00780AE7" w:rsidRPr="00780AE7">
        <w:rPr>
          <w:sz w:val="28"/>
          <w:szCs w:val="28"/>
        </w:rPr>
        <w:t>(ПКН-3)</w:t>
      </w:r>
    </w:p>
    <w:p w14:paraId="55EB270F" w14:textId="77777777" w:rsidR="004A5E18" w:rsidRPr="00780AE7" w:rsidRDefault="004A5E18" w:rsidP="00780AE7">
      <w:pPr>
        <w:jc w:val="both"/>
        <w:rPr>
          <w:sz w:val="28"/>
          <w:szCs w:val="28"/>
        </w:rPr>
      </w:pPr>
      <w:r>
        <w:rPr>
          <w:sz w:val="28"/>
          <w:szCs w:val="28"/>
        </w:rPr>
        <w:t xml:space="preserve">4. Теорема о приведении произвольной матрицы к ступенчатой форме. </w:t>
      </w:r>
      <w:r w:rsidRPr="003C004D">
        <w:rPr>
          <w:sz w:val="28"/>
          <w:szCs w:val="28"/>
        </w:rPr>
        <w:t>Ранг матрицы. Нев</w:t>
      </w:r>
      <w:r>
        <w:rPr>
          <w:sz w:val="28"/>
          <w:szCs w:val="28"/>
        </w:rPr>
        <w:t>ырожденность квадратных матриц.</w:t>
      </w:r>
      <w:r w:rsidR="00780AE7">
        <w:rPr>
          <w:sz w:val="28"/>
          <w:szCs w:val="28"/>
        </w:rPr>
        <w:t xml:space="preserve"> </w:t>
      </w:r>
      <w:r w:rsidR="00780AE7" w:rsidRPr="00780AE7">
        <w:rPr>
          <w:sz w:val="28"/>
          <w:szCs w:val="28"/>
        </w:rPr>
        <w:t>(ПКН-3)</w:t>
      </w:r>
    </w:p>
    <w:p w14:paraId="39464ACF" w14:textId="77777777" w:rsidR="004A5E18" w:rsidRPr="009E12F6" w:rsidRDefault="004A5E18" w:rsidP="009E12F6">
      <w:pPr>
        <w:jc w:val="both"/>
        <w:rPr>
          <w:sz w:val="28"/>
          <w:szCs w:val="28"/>
        </w:rPr>
      </w:pPr>
      <w:r>
        <w:rPr>
          <w:sz w:val="28"/>
          <w:szCs w:val="28"/>
        </w:rPr>
        <w:t>5. Обратная матрица.</w:t>
      </w:r>
      <w:r w:rsidR="00780AE7">
        <w:rPr>
          <w:sz w:val="28"/>
          <w:szCs w:val="28"/>
        </w:rPr>
        <w:t xml:space="preserve"> </w:t>
      </w:r>
      <w:r w:rsidR="009E12F6" w:rsidRPr="009E12F6">
        <w:rPr>
          <w:sz w:val="28"/>
          <w:szCs w:val="28"/>
        </w:rPr>
        <w:t>(ПКН-3)</w:t>
      </w:r>
    </w:p>
    <w:p w14:paraId="58B0B14D" w14:textId="77777777" w:rsidR="004A5E18" w:rsidRPr="009E12F6" w:rsidRDefault="004A5E18" w:rsidP="009E12F6">
      <w:pPr>
        <w:jc w:val="both"/>
        <w:rPr>
          <w:sz w:val="28"/>
          <w:szCs w:val="28"/>
        </w:rPr>
      </w:pPr>
      <w:r>
        <w:rPr>
          <w:sz w:val="28"/>
          <w:szCs w:val="28"/>
        </w:rPr>
        <w:t>6</w:t>
      </w:r>
      <w:r w:rsidRPr="003C004D">
        <w:rPr>
          <w:sz w:val="28"/>
          <w:szCs w:val="28"/>
        </w:rPr>
        <w:t xml:space="preserve">. Определитель квадратной матрицы. Свойства определителя. Критерий </w:t>
      </w:r>
      <w:r>
        <w:rPr>
          <w:sz w:val="28"/>
          <w:szCs w:val="28"/>
        </w:rPr>
        <w:t>невырожденности матрицы.</w:t>
      </w:r>
      <w:r w:rsidR="009E12F6">
        <w:rPr>
          <w:sz w:val="28"/>
          <w:szCs w:val="28"/>
        </w:rPr>
        <w:t xml:space="preserve"> </w:t>
      </w:r>
      <w:r w:rsidR="009E12F6" w:rsidRPr="009E12F6">
        <w:rPr>
          <w:sz w:val="28"/>
          <w:szCs w:val="28"/>
        </w:rPr>
        <w:t>(ПКН-3)</w:t>
      </w:r>
    </w:p>
    <w:p w14:paraId="0D8EC977" w14:textId="77777777" w:rsidR="004A5E18" w:rsidRPr="009E12F6" w:rsidRDefault="004A5E18" w:rsidP="009E12F6">
      <w:pPr>
        <w:jc w:val="both"/>
        <w:rPr>
          <w:sz w:val="28"/>
          <w:szCs w:val="28"/>
        </w:rPr>
      </w:pPr>
      <w:r>
        <w:rPr>
          <w:sz w:val="28"/>
          <w:szCs w:val="28"/>
        </w:rPr>
        <w:t>7. Система линейных алгебраических уравнений. Теорема Кронекера-Капелли.</w:t>
      </w:r>
      <w:r w:rsidR="009E12F6">
        <w:rPr>
          <w:sz w:val="28"/>
          <w:szCs w:val="28"/>
        </w:rPr>
        <w:t xml:space="preserve"> </w:t>
      </w:r>
      <w:r w:rsidR="009E12F6" w:rsidRPr="009E12F6">
        <w:rPr>
          <w:sz w:val="28"/>
          <w:szCs w:val="28"/>
        </w:rPr>
        <w:t>(ПКН-3)</w:t>
      </w:r>
    </w:p>
    <w:p w14:paraId="39D3A2B0" w14:textId="77777777" w:rsidR="004A5E18" w:rsidRPr="00DB6C26" w:rsidRDefault="004A5E18" w:rsidP="00957D42">
      <w:pPr>
        <w:jc w:val="both"/>
        <w:rPr>
          <w:sz w:val="28"/>
          <w:szCs w:val="28"/>
        </w:rPr>
      </w:pPr>
      <w:r>
        <w:rPr>
          <w:sz w:val="28"/>
          <w:szCs w:val="28"/>
        </w:rPr>
        <w:t xml:space="preserve">8. </w:t>
      </w:r>
      <w:r w:rsidRPr="00DB6C26">
        <w:rPr>
          <w:sz w:val="28"/>
          <w:szCs w:val="28"/>
        </w:rPr>
        <w:t xml:space="preserve">Прямые на плоскости. </w:t>
      </w:r>
      <w:r w:rsidR="009E12F6" w:rsidRPr="009E12F6">
        <w:rPr>
          <w:sz w:val="28"/>
          <w:szCs w:val="28"/>
        </w:rPr>
        <w:t xml:space="preserve">(ПКН-3) </w:t>
      </w:r>
      <w:r w:rsidRPr="00DB6C26">
        <w:rPr>
          <w:sz w:val="28"/>
          <w:szCs w:val="28"/>
        </w:rPr>
        <w:t xml:space="preserve"> </w:t>
      </w:r>
    </w:p>
    <w:p w14:paraId="07150638" w14:textId="77777777" w:rsidR="004A5E18" w:rsidRPr="00DB6C26" w:rsidRDefault="004A5E18" w:rsidP="00957D42">
      <w:pPr>
        <w:jc w:val="both"/>
        <w:rPr>
          <w:sz w:val="28"/>
          <w:szCs w:val="28"/>
        </w:rPr>
      </w:pPr>
      <w:r>
        <w:rPr>
          <w:sz w:val="28"/>
          <w:szCs w:val="28"/>
        </w:rPr>
        <w:t>9</w:t>
      </w:r>
      <w:r w:rsidRPr="00DB6C26">
        <w:rPr>
          <w:sz w:val="28"/>
          <w:szCs w:val="28"/>
        </w:rPr>
        <w:t xml:space="preserve">. Прямые и плоскости в пространстве. </w:t>
      </w:r>
      <w:r w:rsidR="00EB660B" w:rsidRPr="00EB660B">
        <w:rPr>
          <w:sz w:val="28"/>
          <w:szCs w:val="28"/>
        </w:rPr>
        <w:t xml:space="preserve">(ПКН-3) </w:t>
      </w:r>
      <w:r w:rsidRPr="00DB6C26">
        <w:rPr>
          <w:sz w:val="28"/>
          <w:szCs w:val="28"/>
        </w:rPr>
        <w:t xml:space="preserve"> </w:t>
      </w:r>
    </w:p>
    <w:p w14:paraId="4C9C425F" w14:textId="77777777" w:rsidR="004A5E18" w:rsidRPr="00DB6C26" w:rsidRDefault="004A5E18" w:rsidP="00957D42">
      <w:pPr>
        <w:jc w:val="both"/>
        <w:rPr>
          <w:sz w:val="28"/>
          <w:szCs w:val="28"/>
        </w:rPr>
      </w:pPr>
      <w:r>
        <w:rPr>
          <w:sz w:val="28"/>
          <w:szCs w:val="28"/>
        </w:rPr>
        <w:t>10</w:t>
      </w:r>
      <w:r w:rsidRPr="00DB6C26">
        <w:rPr>
          <w:sz w:val="28"/>
          <w:szCs w:val="28"/>
        </w:rPr>
        <w:t>. Системы</w:t>
      </w:r>
      <w:r>
        <w:rPr>
          <w:sz w:val="28"/>
          <w:szCs w:val="28"/>
        </w:rPr>
        <w:t xml:space="preserve"> линейных алгебраических неравенств и их использование в экономике и управлении.</w:t>
      </w:r>
      <w:r w:rsidR="009E12F6">
        <w:rPr>
          <w:sz w:val="28"/>
          <w:szCs w:val="28"/>
        </w:rPr>
        <w:t xml:space="preserve"> </w:t>
      </w:r>
      <w:r w:rsidR="00EB660B">
        <w:rPr>
          <w:sz w:val="28"/>
          <w:szCs w:val="28"/>
        </w:rPr>
        <w:t>(ПКН-3, УК-10)</w:t>
      </w:r>
    </w:p>
    <w:p w14:paraId="21AB20E9" w14:textId="77777777" w:rsidR="004A5E18" w:rsidRPr="00EB660B" w:rsidRDefault="004A5E18" w:rsidP="00EB660B">
      <w:pPr>
        <w:jc w:val="both"/>
        <w:rPr>
          <w:sz w:val="28"/>
          <w:szCs w:val="28"/>
        </w:rPr>
      </w:pPr>
      <w:r>
        <w:rPr>
          <w:sz w:val="28"/>
          <w:szCs w:val="28"/>
        </w:rPr>
        <w:t>11</w:t>
      </w:r>
      <w:r w:rsidRPr="00DB6C26">
        <w:rPr>
          <w:sz w:val="28"/>
          <w:szCs w:val="28"/>
        </w:rPr>
        <w:t>. Лине</w:t>
      </w:r>
      <w:r>
        <w:rPr>
          <w:sz w:val="28"/>
          <w:szCs w:val="28"/>
        </w:rPr>
        <w:t>йное (векторное) пространство.</w:t>
      </w:r>
      <w:r w:rsidR="00EB660B">
        <w:rPr>
          <w:sz w:val="28"/>
          <w:szCs w:val="28"/>
        </w:rPr>
        <w:t xml:space="preserve"> </w:t>
      </w:r>
      <w:r w:rsidR="00EB660B" w:rsidRPr="00EB660B">
        <w:rPr>
          <w:sz w:val="28"/>
          <w:szCs w:val="28"/>
        </w:rPr>
        <w:t>(ПКН-3)</w:t>
      </w:r>
    </w:p>
    <w:p w14:paraId="3D1A61C9" w14:textId="77777777" w:rsidR="004A5E18" w:rsidRPr="00EB660B" w:rsidRDefault="004A5E18" w:rsidP="00EB660B">
      <w:pPr>
        <w:jc w:val="both"/>
        <w:rPr>
          <w:sz w:val="28"/>
          <w:szCs w:val="28"/>
        </w:rPr>
      </w:pPr>
      <w:r>
        <w:rPr>
          <w:sz w:val="28"/>
          <w:szCs w:val="28"/>
        </w:rPr>
        <w:lastRenderedPageBreak/>
        <w:t xml:space="preserve">12. Линейная зависимость (независимость) системы векторов. Базис и </w:t>
      </w:r>
      <w:r w:rsidRPr="00DB6C26">
        <w:rPr>
          <w:sz w:val="28"/>
          <w:szCs w:val="28"/>
        </w:rPr>
        <w:t>разме</w:t>
      </w:r>
      <w:r>
        <w:rPr>
          <w:sz w:val="28"/>
          <w:szCs w:val="28"/>
        </w:rPr>
        <w:t>рность линейного пространства.</w:t>
      </w:r>
      <w:r w:rsidR="00EB660B">
        <w:rPr>
          <w:sz w:val="28"/>
          <w:szCs w:val="28"/>
        </w:rPr>
        <w:t xml:space="preserve"> </w:t>
      </w:r>
      <w:r w:rsidR="00EB660B" w:rsidRPr="00EB660B">
        <w:rPr>
          <w:sz w:val="28"/>
          <w:szCs w:val="28"/>
        </w:rPr>
        <w:t>(ПКН-3)</w:t>
      </w:r>
    </w:p>
    <w:p w14:paraId="38263F60" w14:textId="77777777" w:rsidR="004A5E18" w:rsidRPr="00EB660B" w:rsidRDefault="004A5E18" w:rsidP="00EB660B">
      <w:pPr>
        <w:jc w:val="both"/>
        <w:rPr>
          <w:sz w:val="28"/>
          <w:szCs w:val="28"/>
        </w:rPr>
      </w:pPr>
      <w:r>
        <w:rPr>
          <w:sz w:val="28"/>
          <w:szCs w:val="28"/>
        </w:rPr>
        <w:t>13</w:t>
      </w:r>
      <w:r w:rsidRPr="00DB6C26">
        <w:rPr>
          <w:sz w:val="28"/>
          <w:szCs w:val="28"/>
        </w:rPr>
        <w:t>. Линейные п</w:t>
      </w:r>
      <w:r>
        <w:rPr>
          <w:sz w:val="28"/>
          <w:szCs w:val="28"/>
        </w:rPr>
        <w:t>реобразования пространства R</w:t>
      </w:r>
      <w:r>
        <w:rPr>
          <w:sz w:val="28"/>
          <w:szCs w:val="28"/>
          <w:vertAlign w:val="superscript"/>
          <w:lang w:val="en-US"/>
        </w:rPr>
        <w:t>n</w:t>
      </w:r>
      <w:r>
        <w:rPr>
          <w:sz w:val="28"/>
          <w:szCs w:val="28"/>
        </w:rPr>
        <w:t xml:space="preserve"> (линейные операторы).</w:t>
      </w:r>
      <w:r w:rsidR="00EB660B">
        <w:rPr>
          <w:sz w:val="28"/>
          <w:szCs w:val="28"/>
        </w:rPr>
        <w:t xml:space="preserve"> </w:t>
      </w:r>
      <w:r w:rsidR="00EB660B" w:rsidRPr="00EB660B">
        <w:rPr>
          <w:sz w:val="28"/>
          <w:szCs w:val="28"/>
        </w:rPr>
        <w:t>(ПКН-3)</w:t>
      </w:r>
    </w:p>
    <w:p w14:paraId="2E5A1A2C" w14:textId="77777777" w:rsidR="004A5E18" w:rsidRPr="00DB6C26" w:rsidRDefault="004A5E18" w:rsidP="00957D42">
      <w:pPr>
        <w:jc w:val="both"/>
        <w:rPr>
          <w:sz w:val="28"/>
          <w:szCs w:val="28"/>
        </w:rPr>
      </w:pPr>
      <w:r w:rsidRPr="00DB6C26">
        <w:rPr>
          <w:sz w:val="28"/>
          <w:szCs w:val="28"/>
        </w:rPr>
        <w:t xml:space="preserve">14. Собственные значения </w:t>
      </w:r>
      <w:r>
        <w:rPr>
          <w:sz w:val="28"/>
          <w:szCs w:val="28"/>
        </w:rPr>
        <w:t>и собственные векторы матрицы.</w:t>
      </w:r>
      <w:r w:rsidR="00EB660B">
        <w:rPr>
          <w:sz w:val="28"/>
          <w:szCs w:val="28"/>
        </w:rPr>
        <w:t xml:space="preserve"> (ПКН-3, УК-10)</w:t>
      </w:r>
    </w:p>
    <w:p w14:paraId="51AACAB9" w14:textId="77777777" w:rsidR="004A5E18" w:rsidRPr="00DB6C26" w:rsidRDefault="004A5E18" w:rsidP="00957D42">
      <w:pPr>
        <w:jc w:val="both"/>
        <w:rPr>
          <w:sz w:val="28"/>
          <w:szCs w:val="28"/>
        </w:rPr>
      </w:pPr>
      <w:r w:rsidRPr="00DB6C26">
        <w:rPr>
          <w:sz w:val="28"/>
          <w:szCs w:val="28"/>
        </w:rPr>
        <w:t xml:space="preserve">15. Линейная модель обмена (модель международной торговли). </w:t>
      </w:r>
      <w:r w:rsidR="00EB660B">
        <w:rPr>
          <w:sz w:val="28"/>
          <w:szCs w:val="28"/>
        </w:rPr>
        <w:t>(ПКН-3, УК-10)</w:t>
      </w:r>
    </w:p>
    <w:p w14:paraId="202FF2A7" w14:textId="77777777" w:rsidR="004A5E18" w:rsidRPr="00516BDC" w:rsidRDefault="004A5E18" w:rsidP="00516BDC">
      <w:pPr>
        <w:jc w:val="both"/>
        <w:rPr>
          <w:sz w:val="28"/>
          <w:szCs w:val="28"/>
        </w:rPr>
      </w:pPr>
      <w:r w:rsidRPr="00DB6C26">
        <w:rPr>
          <w:sz w:val="28"/>
          <w:szCs w:val="28"/>
        </w:rPr>
        <w:t>16. Симметрические</w:t>
      </w:r>
      <w:r>
        <w:rPr>
          <w:sz w:val="28"/>
          <w:szCs w:val="28"/>
        </w:rPr>
        <w:t xml:space="preserve"> матрицы и квадратичные формы.</w:t>
      </w:r>
      <w:r w:rsidR="00516BDC">
        <w:rPr>
          <w:sz w:val="28"/>
          <w:szCs w:val="28"/>
        </w:rPr>
        <w:t xml:space="preserve"> </w:t>
      </w:r>
      <w:r w:rsidR="00516BDC" w:rsidRPr="00516BDC">
        <w:rPr>
          <w:sz w:val="28"/>
          <w:szCs w:val="28"/>
        </w:rPr>
        <w:t>(ПКН-3)</w:t>
      </w:r>
    </w:p>
    <w:p w14:paraId="6A7CA32B" w14:textId="77777777" w:rsidR="004A5E18" w:rsidRPr="00516BDC" w:rsidRDefault="004A5E18" w:rsidP="00516BDC">
      <w:pPr>
        <w:jc w:val="both"/>
        <w:rPr>
          <w:sz w:val="28"/>
          <w:szCs w:val="28"/>
        </w:rPr>
      </w:pPr>
      <w:r w:rsidRPr="00DB6C26">
        <w:rPr>
          <w:sz w:val="28"/>
          <w:szCs w:val="28"/>
        </w:rPr>
        <w:t>17</w:t>
      </w:r>
      <w:r>
        <w:rPr>
          <w:sz w:val="28"/>
          <w:szCs w:val="28"/>
        </w:rPr>
        <w:t>. Приведение квадратичной формы к нормальному и каноническому виду.</w:t>
      </w:r>
      <w:r w:rsidR="00516BDC">
        <w:rPr>
          <w:sz w:val="28"/>
          <w:szCs w:val="28"/>
        </w:rPr>
        <w:t xml:space="preserve"> </w:t>
      </w:r>
      <w:r w:rsidR="00516BDC" w:rsidRPr="00516BDC">
        <w:rPr>
          <w:sz w:val="28"/>
          <w:szCs w:val="28"/>
        </w:rPr>
        <w:t>(ПКН-3)</w:t>
      </w:r>
    </w:p>
    <w:p w14:paraId="4A8C92CB" w14:textId="77777777" w:rsidR="004A5E18" w:rsidRPr="00516BDC" w:rsidRDefault="004A5E18" w:rsidP="00516BDC">
      <w:pPr>
        <w:jc w:val="both"/>
        <w:rPr>
          <w:sz w:val="28"/>
          <w:szCs w:val="28"/>
        </w:rPr>
      </w:pPr>
      <w:r w:rsidRPr="00DB6C26">
        <w:rPr>
          <w:sz w:val="28"/>
          <w:szCs w:val="28"/>
        </w:rPr>
        <w:t>18</w:t>
      </w:r>
      <w:r>
        <w:rPr>
          <w:sz w:val="28"/>
          <w:szCs w:val="28"/>
        </w:rPr>
        <w:t>. Кривые второго порядка.</w:t>
      </w:r>
      <w:r w:rsidR="00516BDC">
        <w:rPr>
          <w:sz w:val="28"/>
          <w:szCs w:val="28"/>
        </w:rPr>
        <w:t xml:space="preserve"> </w:t>
      </w:r>
      <w:r w:rsidR="00516BDC" w:rsidRPr="00516BDC">
        <w:rPr>
          <w:sz w:val="28"/>
          <w:szCs w:val="28"/>
        </w:rPr>
        <w:t>(ПКН-3)</w:t>
      </w:r>
    </w:p>
    <w:p w14:paraId="0DE85E59" w14:textId="77777777" w:rsidR="004A5E18" w:rsidRPr="00DB6C26" w:rsidRDefault="004A5E18" w:rsidP="00957D42">
      <w:pPr>
        <w:jc w:val="both"/>
        <w:rPr>
          <w:sz w:val="28"/>
          <w:szCs w:val="28"/>
        </w:rPr>
      </w:pPr>
      <w:r w:rsidRPr="00DB6C26">
        <w:rPr>
          <w:sz w:val="28"/>
          <w:szCs w:val="28"/>
        </w:rPr>
        <w:t>19</w:t>
      </w:r>
      <w:r>
        <w:rPr>
          <w:sz w:val="28"/>
          <w:szCs w:val="28"/>
        </w:rPr>
        <w:t xml:space="preserve">. Примеры линейных оптимизационных моделей в экономике и </w:t>
      </w:r>
      <w:r w:rsidRPr="00DB6C26">
        <w:rPr>
          <w:sz w:val="28"/>
          <w:szCs w:val="28"/>
        </w:rPr>
        <w:t>управлении.</w:t>
      </w:r>
      <w:r w:rsidR="00516BDC">
        <w:rPr>
          <w:sz w:val="28"/>
          <w:szCs w:val="28"/>
        </w:rPr>
        <w:t xml:space="preserve"> (ПКН-3, УК-10)</w:t>
      </w:r>
      <w:r w:rsidRPr="00DB6C26">
        <w:rPr>
          <w:sz w:val="28"/>
          <w:szCs w:val="28"/>
        </w:rPr>
        <w:t xml:space="preserve">  </w:t>
      </w:r>
    </w:p>
    <w:p w14:paraId="267845B0" w14:textId="77777777" w:rsidR="004A5E18" w:rsidRPr="00DB6C26" w:rsidRDefault="004A5E18" w:rsidP="00957D42">
      <w:pPr>
        <w:jc w:val="both"/>
        <w:rPr>
          <w:sz w:val="28"/>
          <w:szCs w:val="28"/>
        </w:rPr>
      </w:pPr>
      <w:r w:rsidRPr="00B639D8">
        <w:rPr>
          <w:sz w:val="28"/>
          <w:szCs w:val="28"/>
        </w:rPr>
        <w:t>20</w:t>
      </w:r>
      <w:r>
        <w:rPr>
          <w:sz w:val="28"/>
          <w:szCs w:val="28"/>
        </w:rPr>
        <w:t xml:space="preserve">. Постановка и различные формы записи задачи линейного программирования. Геометрическая интерпретация задачи линейного </w:t>
      </w:r>
      <w:r w:rsidRPr="00DB6C26">
        <w:rPr>
          <w:sz w:val="28"/>
          <w:szCs w:val="28"/>
        </w:rPr>
        <w:t xml:space="preserve">программирования. </w:t>
      </w:r>
      <w:r w:rsidR="00516BDC">
        <w:rPr>
          <w:sz w:val="28"/>
          <w:szCs w:val="28"/>
        </w:rPr>
        <w:t>(ПКН-3, УК-10)</w:t>
      </w:r>
    </w:p>
    <w:p w14:paraId="6F16441B" w14:textId="77777777" w:rsidR="004A5E18" w:rsidRPr="00DB6C26" w:rsidRDefault="004A5E18" w:rsidP="00957D42">
      <w:pPr>
        <w:jc w:val="both"/>
        <w:rPr>
          <w:sz w:val="28"/>
          <w:szCs w:val="28"/>
        </w:rPr>
      </w:pPr>
      <w:r w:rsidRPr="00D43F27">
        <w:rPr>
          <w:sz w:val="28"/>
          <w:szCs w:val="28"/>
        </w:rPr>
        <w:t>21</w:t>
      </w:r>
      <w:r>
        <w:rPr>
          <w:sz w:val="28"/>
          <w:szCs w:val="28"/>
        </w:rPr>
        <w:t xml:space="preserve">. Каноническая форма задачи линейного программирования. </w:t>
      </w:r>
      <w:r w:rsidRPr="00DB6C26">
        <w:rPr>
          <w:sz w:val="28"/>
          <w:szCs w:val="28"/>
        </w:rPr>
        <w:t xml:space="preserve">Допустимые решения. Свойства области допустимых решений. </w:t>
      </w:r>
      <w:r w:rsidR="00516BDC" w:rsidRPr="00516BDC">
        <w:rPr>
          <w:sz w:val="28"/>
          <w:szCs w:val="28"/>
        </w:rPr>
        <w:t>(ПКН-3, УК-10)</w:t>
      </w:r>
    </w:p>
    <w:p w14:paraId="443FB17A" w14:textId="77777777" w:rsidR="004A5E18" w:rsidRPr="00DB6C26" w:rsidRDefault="004A5E18" w:rsidP="00957D42">
      <w:pPr>
        <w:jc w:val="both"/>
        <w:rPr>
          <w:sz w:val="28"/>
          <w:szCs w:val="28"/>
        </w:rPr>
      </w:pPr>
      <w:r w:rsidRPr="00D43F27">
        <w:rPr>
          <w:sz w:val="28"/>
          <w:szCs w:val="28"/>
        </w:rPr>
        <w:t>22</w:t>
      </w:r>
      <w:r w:rsidRPr="00DB6C26">
        <w:rPr>
          <w:sz w:val="28"/>
          <w:szCs w:val="28"/>
        </w:rPr>
        <w:t>. Алгоритм симплексного метода линейного программирования.</w:t>
      </w:r>
      <w:r w:rsidR="00516BDC">
        <w:rPr>
          <w:sz w:val="28"/>
          <w:szCs w:val="28"/>
        </w:rPr>
        <w:t xml:space="preserve"> </w:t>
      </w:r>
      <w:r w:rsidR="00516BDC" w:rsidRPr="00516BDC">
        <w:rPr>
          <w:sz w:val="28"/>
          <w:szCs w:val="28"/>
        </w:rPr>
        <w:t>(ПКН-3, УК-10)</w:t>
      </w:r>
      <w:r w:rsidRPr="00DB6C26">
        <w:rPr>
          <w:sz w:val="28"/>
          <w:szCs w:val="28"/>
        </w:rPr>
        <w:t xml:space="preserve">  </w:t>
      </w:r>
    </w:p>
    <w:p w14:paraId="5A885DED" w14:textId="77777777" w:rsidR="004A5E18" w:rsidRPr="00DB6C26" w:rsidRDefault="004A5E18" w:rsidP="00957D42">
      <w:pPr>
        <w:jc w:val="both"/>
        <w:rPr>
          <w:sz w:val="28"/>
          <w:szCs w:val="28"/>
        </w:rPr>
      </w:pPr>
      <w:r w:rsidRPr="00D43F27">
        <w:rPr>
          <w:sz w:val="28"/>
          <w:szCs w:val="28"/>
        </w:rPr>
        <w:t>23</w:t>
      </w:r>
      <w:r w:rsidRPr="00DB6C26">
        <w:rPr>
          <w:sz w:val="28"/>
          <w:szCs w:val="28"/>
        </w:rPr>
        <w:t>.</w:t>
      </w:r>
      <w:r>
        <w:rPr>
          <w:sz w:val="28"/>
          <w:szCs w:val="28"/>
        </w:rPr>
        <w:t xml:space="preserve"> Симплексный метод как метод направленного перебора базисных </w:t>
      </w:r>
      <w:r w:rsidRPr="00DB6C26">
        <w:rPr>
          <w:sz w:val="28"/>
          <w:szCs w:val="28"/>
        </w:rPr>
        <w:t>допустимых ре</w:t>
      </w:r>
      <w:r>
        <w:rPr>
          <w:sz w:val="28"/>
          <w:szCs w:val="28"/>
        </w:rPr>
        <w:t>шений. Критерий оптимальности.</w:t>
      </w:r>
      <w:r w:rsidR="009371CE">
        <w:rPr>
          <w:sz w:val="28"/>
          <w:szCs w:val="28"/>
        </w:rPr>
        <w:t xml:space="preserve"> </w:t>
      </w:r>
      <w:r w:rsidR="009371CE" w:rsidRPr="009371CE">
        <w:rPr>
          <w:sz w:val="28"/>
          <w:szCs w:val="28"/>
        </w:rPr>
        <w:t>(ПКН-3, УК-10)</w:t>
      </w:r>
    </w:p>
    <w:p w14:paraId="3C882750" w14:textId="77777777" w:rsidR="004A5E18" w:rsidRPr="00DB6C26" w:rsidRDefault="004A5E18" w:rsidP="00957D42">
      <w:pPr>
        <w:jc w:val="both"/>
        <w:rPr>
          <w:sz w:val="28"/>
          <w:szCs w:val="28"/>
        </w:rPr>
      </w:pPr>
      <w:r w:rsidRPr="00D43F27">
        <w:rPr>
          <w:sz w:val="28"/>
          <w:szCs w:val="28"/>
        </w:rPr>
        <w:t>24</w:t>
      </w:r>
      <w:r>
        <w:rPr>
          <w:sz w:val="28"/>
          <w:szCs w:val="28"/>
        </w:rPr>
        <w:t xml:space="preserve">. Симметричная пара двойственных задач. Экономическая </w:t>
      </w:r>
      <w:r w:rsidRPr="00DB6C26">
        <w:rPr>
          <w:sz w:val="28"/>
          <w:szCs w:val="28"/>
        </w:rPr>
        <w:t>инт</w:t>
      </w:r>
      <w:r>
        <w:rPr>
          <w:sz w:val="28"/>
          <w:szCs w:val="28"/>
        </w:rPr>
        <w:t>ерпретация двойственной задачи.</w:t>
      </w:r>
      <w:r w:rsidR="009371CE">
        <w:rPr>
          <w:sz w:val="28"/>
          <w:szCs w:val="28"/>
        </w:rPr>
        <w:t xml:space="preserve"> </w:t>
      </w:r>
      <w:r w:rsidR="009371CE" w:rsidRPr="009371CE">
        <w:rPr>
          <w:sz w:val="28"/>
          <w:szCs w:val="28"/>
        </w:rPr>
        <w:t>(ПКН-3, УК-10)</w:t>
      </w:r>
    </w:p>
    <w:p w14:paraId="4E58F636" w14:textId="77777777" w:rsidR="004A5E18" w:rsidRPr="00DB6C26" w:rsidRDefault="004A5E18" w:rsidP="00957D42">
      <w:pPr>
        <w:jc w:val="both"/>
        <w:rPr>
          <w:sz w:val="28"/>
          <w:szCs w:val="28"/>
        </w:rPr>
      </w:pPr>
      <w:r w:rsidRPr="00D43F27">
        <w:rPr>
          <w:sz w:val="28"/>
          <w:szCs w:val="28"/>
        </w:rPr>
        <w:t>25</w:t>
      </w:r>
      <w:r>
        <w:rPr>
          <w:sz w:val="28"/>
          <w:szCs w:val="28"/>
        </w:rPr>
        <w:t>. Основное неравенство теории</w:t>
      </w:r>
      <w:r w:rsidRPr="00DB6C26">
        <w:rPr>
          <w:sz w:val="28"/>
          <w:szCs w:val="28"/>
        </w:rPr>
        <w:t xml:space="preserve"> двойственн</w:t>
      </w:r>
      <w:r>
        <w:rPr>
          <w:sz w:val="28"/>
          <w:szCs w:val="28"/>
        </w:rPr>
        <w:t>ости, его экономическая интерпретация.</w:t>
      </w:r>
      <w:r w:rsidR="009371CE">
        <w:rPr>
          <w:sz w:val="28"/>
          <w:szCs w:val="28"/>
        </w:rPr>
        <w:t xml:space="preserve"> </w:t>
      </w:r>
      <w:r w:rsidR="009371CE" w:rsidRPr="009371CE">
        <w:rPr>
          <w:sz w:val="28"/>
          <w:szCs w:val="28"/>
        </w:rPr>
        <w:t>(ПКН-3, УК-10)</w:t>
      </w:r>
    </w:p>
    <w:p w14:paraId="45EA60C4" w14:textId="77777777" w:rsidR="004A5E18" w:rsidRDefault="004A5E18" w:rsidP="00957D42">
      <w:pPr>
        <w:jc w:val="both"/>
        <w:rPr>
          <w:sz w:val="28"/>
          <w:szCs w:val="28"/>
        </w:rPr>
      </w:pPr>
      <w:r w:rsidRPr="00D43F27">
        <w:rPr>
          <w:sz w:val="28"/>
          <w:szCs w:val="28"/>
        </w:rPr>
        <w:t>26</w:t>
      </w:r>
      <w:r w:rsidRPr="00DB6C26">
        <w:rPr>
          <w:sz w:val="28"/>
          <w:szCs w:val="28"/>
        </w:rPr>
        <w:t>.</w:t>
      </w:r>
      <w:r>
        <w:rPr>
          <w:sz w:val="28"/>
          <w:szCs w:val="28"/>
        </w:rPr>
        <w:t xml:space="preserve"> Малая теорема двойственности.</w:t>
      </w:r>
      <w:r w:rsidR="009371CE" w:rsidRPr="009371CE">
        <w:t xml:space="preserve"> </w:t>
      </w:r>
      <w:r w:rsidR="009371CE" w:rsidRPr="009371CE">
        <w:rPr>
          <w:sz w:val="28"/>
          <w:szCs w:val="28"/>
        </w:rPr>
        <w:t>(ПКН-3, УК-10)</w:t>
      </w:r>
    </w:p>
    <w:p w14:paraId="4B8F0F4D" w14:textId="77777777" w:rsidR="004A5E18" w:rsidRPr="00D43F27" w:rsidRDefault="004A5E18" w:rsidP="00957D42">
      <w:pPr>
        <w:jc w:val="both"/>
        <w:rPr>
          <w:sz w:val="28"/>
          <w:szCs w:val="28"/>
        </w:rPr>
      </w:pPr>
      <w:r w:rsidRPr="00D43F27">
        <w:rPr>
          <w:sz w:val="28"/>
          <w:szCs w:val="28"/>
        </w:rPr>
        <w:t xml:space="preserve">27. </w:t>
      </w:r>
      <w:r>
        <w:rPr>
          <w:sz w:val="28"/>
          <w:szCs w:val="28"/>
        </w:rPr>
        <w:t>Достаточное условие оптимальности пары взаимно двойственных задач.</w:t>
      </w:r>
      <w:r w:rsidR="00081D92" w:rsidRPr="00081D92">
        <w:t xml:space="preserve"> </w:t>
      </w:r>
      <w:r w:rsidR="00081D92" w:rsidRPr="00081D92">
        <w:rPr>
          <w:sz w:val="28"/>
          <w:szCs w:val="28"/>
        </w:rPr>
        <w:t>(ПКН-3, УК-10)</w:t>
      </w:r>
    </w:p>
    <w:p w14:paraId="4A4ADD7B" w14:textId="77777777" w:rsidR="004A5E18" w:rsidRPr="00D43F27" w:rsidRDefault="004A5E18" w:rsidP="00957D42">
      <w:pPr>
        <w:jc w:val="both"/>
        <w:rPr>
          <w:sz w:val="28"/>
          <w:szCs w:val="28"/>
        </w:rPr>
      </w:pPr>
      <w:r w:rsidRPr="00B74687">
        <w:rPr>
          <w:sz w:val="28"/>
          <w:szCs w:val="28"/>
        </w:rPr>
        <w:t>28</w:t>
      </w:r>
      <w:r w:rsidRPr="00D43F27">
        <w:rPr>
          <w:sz w:val="28"/>
          <w:szCs w:val="28"/>
        </w:rPr>
        <w:t>. Первая и вторая основные теоремы дво</w:t>
      </w:r>
      <w:r>
        <w:rPr>
          <w:sz w:val="28"/>
          <w:szCs w:val="28"/>
        </w:rPr>
        <w:t xml:space="preserve">йственности, их геометрическая </w:t>
      </w:r>
      <w:r w:rsidRPr="00D43F27">
        <w:rPr>
          <w:sz w:val="28"/>
          <w:szCs w:val="28"/>
        </w:rPr>
        <w:t>и экономическая интерпретация</w:t>
      </w:r>
      <w:r>
        <w:rPr>
          <w:sz w:val="28"/>
          <w:szCs w:val="28"/>
        </w:rPr>
        <w:t>.</w:t>
      </w:r>
      <w:r w:rsidR="00081D92">
        <w:rPr>
          <w:sz w:val="28"/>
          <w:szCs w:val="28"/>
        </w:rPr>
        <w:t xml:space="preserve"> </w:t>
      </w:r>
      <w:r w:rsidR="00081D92" w:rsidRPr="00081D92">
        <w:rPr>
          <w:sz w:val="28"/>
          <w:szCs w:val="28"/>
        </w:rPr>
        <w:t>(ПКН-3, УК-10)</w:t>
      </w:r>
    </w:p>
    <w:p w14:paraId="351F8FBA" w14:textId="77777777" w:rsidR="004A5E18" w:rsidRPr="00D43F27" w:rsidRDefault="004A5E18" w:rsidP="00957D42">
      <w:pPr>
        <w:jc w:val="both"/>
        <w:rPr>
          <w:sz w:val="28"/>
          <w:szCs w:val="28"/>
        </w:rPr>
      </w:pPr>
      <w:r w:rsidRPr="00B74687">
        <w:rPr>
          <w:sz w:val="28"/>
          <w:szCs w:val="28"/>
        </w:rPr>
        <w:t>29</w:t>
      </w:r>
      <w:r w:rsidRPr="00D43F27">
        <w:rPr>
          <w:sz w:val="28"/>
          <w:szCs w:val="28"/>
        </w:rPr>
        <w:t xml:space="preserve">. Несимметричная пара двойственных задач. </w:t>
      </w:r>
      <w:r w:rsidR="00081D92" w:rsidRPr="00081D92">
        <w:rPr>
          <w:sz w:val="28"/>
          <w:szCs w:val="28"/>
        </w:rPr>
        <w:t>(ПКН-3, УК-10)</w:t>
      </w:r>
      <w:r w:rsidRPr="00D43F27">
        <w:rPr>
          <w:sz w:val="28"/>
          <w:szCs w:val="28"/>
        </w:rPr>
        <w:t xml:space="preserve"> </w:t>
      </w:r>
    </w:p>
    <w:p w14:paraId="16D99675" w14:textId="77777777" w:rsidR="004A5E18" w:rsidRPr="00D43F27" w:rsidRDefault="004A5E18" w:rsidP="00957D42">
      <w:pPr>
        <w:jc w:val="both"/>
        <w:rPr>
          <w:sz w:val="28"/>
          <w:szCs w:val="28"/>
        </w:rPr>
      </w:pPr>
      <w:r w:rsidRPr="00B74687">
        <w:rPr>
          <w:sz w:val="28"/>
          <w:szCs w:val="28"/>
        </w:rPr>
        <w:t>30</w:t>
      </w:r>
      <w:r>
        <w:rPr>
          <w:sz w:val="28"/>
          <w:szCs w:val="28"/>
        </w:rPr>
        <w:t>. Третья основная теорема двойственности, ее геометрическая и экономическая интерпретация.</w:t>
      </w:r>
      <w:r w:rsidR="00081D92">
        <w:rPr>
          <w:sz w:val="28"/>
          <w:szCs w:val="28"/>
        </w:rPr>
        <w:t xml:space="preserve"> </w:t>
      </w:r>
      <w:r w:rsidR="00081D92" w:rsidRPr="00081D92">
        <w:rPr>
          <w:sz w:val="28"/>
          <w:szCs w:val="28"/>
        </w:rPr>
        <w:t>(ПКН-3, УК-10)</w:t>
      </w:r>
    </w:p>
    <w:p w14:paraId="346DCFB6" w14:textId="77777777" w:rsidR="004A5E18" w:rsidRPr="00D43F27" w:rsidRDefault="004A5E18" w:rsidP="00957D42">
      <w:pPr>
        <w:jc w:val="both"/>
        <w:rPr>
          <w:sz w:val="28"/>
          <w:szCs w:val="28"/>
        </w:rPr>
      </w:pPr>
      <w:r w:rsidRPr="00B74687">
        <w:rPr>
          <w:sz w:val="28"/>
          <w:szCs w:val="28"/>
        </w:rPr>
        <w:t>31</w:t>
      </w:r>
      <w:r>
        <w:rPr>
          <w:sz w:val="28"/>
          <w:szCs w:val="28"/>
        </w:rPr>
        <w:t>. Транспортная задача.</w:t>
      </w:r>
      <w:r w:rsidR="00081D92">
        <w:rPr>
          <w:sz w:val="28"/>
          <w:szCs w:val="28"/>
        </w:rPr>
        <w:t xml:space="preserve"> </w:t>
      </w:r>
      <w:r w:rsidR="00081D92" w:rsidRPr="00081D92">
        <w:rPr>
          <w:sz w:val="28"/>
          <w:szCs w:val="28"/>
        </w:rPr>
        <w:t>(ПКН-3, УК-10)</w:t>
      </w:r>
    </w:p>
    <w:p w14:paraId="73C63E59" w14:textId="77777777" w:rsidR="004A5E18" w:rsidRPr="00D43F27" w:rsidRDefault="004A5E18" w:rsidP="00957D42">
      <w:pPr>
        <w:jc w:val="both"/>
        <w:rPr>
          <w:sz w:val="28"/>
          <w:szCs w:val="28"/>
        </w:rPr>
      </w:pPr>
      <w:r w:rsidRPr="00B74687">
        <w:rPr>
          <w:sz w:val="28"/>
          <w:szCs w:val="28"/>
        </w:rPr>
        <w:t>32</w:t>
      </w:r>
      <w:r w:rsidRPr="00D43F27">
        <w:rPr>
          <w:sz w:val="28"/>
          <w:szCs w:val="28"/>
        </w:rPr>
        <w:t>. Задача</w:t>
      </w:r>
      <w:r>
        <w:rPr>
          <w:sz w:val="28"/>
          <w:szCs w:val="28"/>
        </w:rPr>
        <w:t>, двойственная к транспортной.</w:t>
      </w:r>
      <w:r w:rsidR="00081D92">
        <w:rPr>
          <w:sz w:val="28"/>
          <w:szCs w:val="28"/>
        </w:rPr>
        <w:t xml:space="preserve"> </w:t>
      </w:r>
      <w:r w:rsidR="00081D92" w:rsidRPr="00081D92">
        <w:rPr>
          <w:sz w:val="28"/>
          <w:szCs w:val="28"/>
        </w:rPr>
        <w:t>(ПКН-3, УК-10)</w:t>
      </w:r>
    </w:p>
    <w:p w14:paraId="1752D63E" w14:textId="77777777" w:rsidR="004A5E18" w:rsidRPr="00D43F27" w:rsidRDefault="004A5E18" w:rsidP="00957D42">
      <w:pPr>
        <w:jc w:val="both"/>
        <w:rPr>
          <w:sz w:val="28"/>
          <w:szCs w:val="28"/>
        </w:rPr>
      </w:pPr>
      <w:r w:rsidRPr="00B74687">
        <w:rPr>
          <w:sz w:val="28"/>
          <w:szCs w:val="28"/>
        </w:rPr>
        <w:t>33</w:t>
      </w:r>
      <w:r>
        <w:rPr>
          <w:sz w:val="28"/>
          <w:szCs w:val="28"/>
        </w:rPr>
        <w:t xml:space="preserve">. Замкнутая транспортная задача и ее решение методом потенциалов. Экономическая интерпретация оценок клеток, </w:t>
      </w:r>
      <w:r w:rsidRPr="00D43F27">
        <w:rPr>
          <w:sz w:val="28"/>
          <w:szCs w:val="28"/>
        </w:rPr>
        <w:t xml:space="preserve">потенциалов </w:t>
      </w:r>
      <w:r>
        <w:rPr>
          <w:sz w:val="28"/>
          <w:szCs w:val="28"/>
        </w:rPr>
        <w:t>поставщиков и потребителей.</w:t>
      </w:r>
      <w:r w:rsidR="00081D92">
        <w:rPr>
          <w:sz w:val="28"/>
          <w:szCs w:val="28"/>
        </w:rPr>
        <w:t xml:space="preserve"> </w:t>
      </w:r>
      <w:r w:rsidR="00081D92" w:rsidRPr="00081D92">
        <w:rPr>
          <w:sz w:val="28"/>
          <w:szCs w:val="28"/>
        </w:rPr>
        <w:t>(ПКН-3, УК-10)</w:t>
      </w:r>
    </w:p>
    <w:p w14:paraId="5FF1D061" w14:textId="77777777" w:rsidR="004A5E18" w:rsidRDefault="004A5E18" w:rsidP="00957D42">
      <w:pPr>
        <w:jc w:val="both"/>
        <w:rPr>
          <w:sz w:val="28"/>
          <w:szCs w:val="28"/>
        </w:rPr>
      </w:pPr>
      <w:r w:rsidRPr="00B67133">
        <w:rPr>
          <w:sz w:val="28"/>
          <w:szCs w:val="28"/>
        </w:rPr>
        <w:t>34</w:t>
      </w:r>
      <w:r w:rsidRPr="00D43F27">
        <w:rPr>
          <w:sz w:val="28"/>
          <w:szCs w:val="28"/>
        </w:rPr>
        <w:t>. Вы</w:t>
      </w:r>
      <w:r>
        <w:rPr>
          <w:sz w:val="28"/>
          <w:szCs w:val="28"/>
        </w:rPr>
        <w:t>рожденная транспортная задача.</w:t>
      </w:r>
      <w:r w:rsidR="00081D92">
        <w:rPr>
          <w:sz w:val="28"/>
          <w:szCs w:val="28"/>
        </w:rPr>
        <w:t xml:space="preserve"> </w:t>
      </w:r>
      <w:r w:rsidR="00081D92" w:rsidRPr="00081D92">
        <w:rPr>
          <w:sz w:val="28"/>
          <w:szCs w:val="28"/>
        </w:rPr>
        <w:t>(ПКН-3, УК-10)</w:t>
      </w:r>
    </w:p>
    <w:p w14:paraId="5AD3FA7E" w14:textId="77777777" w:rsidR="00DA18E9" w:rsidRDefault="00DA18E9" w:rsidP="00DA18E9">
      <w:pPr>
        <w:ind w:firstLine="720"/>
        <w:rPr>
          <w:b/>
          <w:sz w:val="28"/>
          <w:szCs w:val="28"/>
        </w:rPr>
      </w:pPr>
    </w:p>
    <w:p w14:paraId="113DAB23" w14:textId="77777777" w:rsidR="001D5DF1" w:rsidRDefault="001D5DF1" w:rsidP="00DA18E9">
      <w:pPr>
        <w:ind w:firstLine="720"/>
        <w:rPr>
          <w:b/>
          <w:sz w:val="28"/>
          <w:szCs w:val="28"/>
        </w:rPr>
      </w:pPr>
    </w:p>
    <w:p w14:paraId="05DB1EC2" w14:textId="77777777" w:rsidR="001D5DF1" w:rsidRDefault="001D5DF1" w:rsidP="00DA18E9">
      <w:pPr>
        <w:ind w:firstLine="720"/>
        <w:rPr>
          <w:b/>
          <w:sz w:val="28"/>
          <w:szCs w:val="28"/>
        </w:rPr>
      </w:pPr>
    </w:p>
    <w:p w14:paraId="42379F11" w14:textId="77777777" w:rsidR="001D5DF1" w:rsidRPr="00DA18E9" w:rsidRDefault="001D5DF1" w:rsidP="00DA18E9">
      <w:pPr>
        <w:ind w:firstLine="720"/>
        <w:rPr>
          <w:b/>
          <w:sz w:val="28"/>
          <w:szCs w:val="28"/>
        </w:rPr>
      </w:pPr>
    </w:p>
    <w:p w14:paraId="6ADE178E" w14:textId="77777777" w:rsidR="00DA18E9" w:rsidRDefault="00DA18E9" w:rsidP="00DA18E9">
      <w:pPr>
        <w:ind w:firstLine="720"/>
        <w:rPr>
          <w:b/>
          <w:sz w:val="28"/>
          <w:szCs w:val="28"/>
        </w:rPr>
      </w:pPr>
      <w:r w:rsidRPr="00DA18E9">
        <w:rPr>
          <w:b/>
          <w:sz w:val="28"/>
          <w:szCs w:val="28"/>
        </w:rPr>
        <w:lastRenderedPageBreak/>
        <w:t>Примеры тестовых заданий</w:t>
      </w:r>
    </w:p>
    <w:p w14:paraId="653A8E42" w14:textId="77777777" w:rsidR="006533C7" w:rsidRDefault="006533C7" w:rsidP="006533C7">
      <w:pPr>
        <w:rPr>
          <w:b/>
          <w:sz w:val="28"/>
          <w:szCs w:val="28"/>
        </w:rPr>
      </w:pPr>
    </w:p>
    <w:tbl>
      <w:tblPr>
        <w:tblStyle w:val="31"/>
        <w:tblW w:w="9889" w:type="dxa"/>
        <w:tblLayout w:type="fixed"/>
        <w:tblLook w:val="04A0" w:firstRow="1" w:lastRow="0" w:firstColumn="1" w:lastColumn="0" w:noHBand="0" w:noVBand="1"/>
      </w:tblPr>
      <w:tblGrid>
        <w:gridCol w:w="1951"/>
        <w:gridCol w:w="1701"/>
        <w:gridCol w:w="6237"/>
      </w:tblGrid>
      <w:tr w:rsidR="006533C7" w:rsidRPr="0044074D" w14:paraId="1CAD1CE4" w14:textId="77777777" w:rsidTr="006533C7">
        <w:tc>
          <w:tcPr>
            <w:tcW w:w="1951" w:type="dxa"/>
          </w:tcPr>
          <w:p w14:paraId="12705491" w14:textId="77777777" w:rsidR="006533C7" w:rsidRPr="00F0699B" w:rsidRDefault="006533C7" w:rsidP="006533C7">
            <w:pPr>
              <w:tabs>
                <w:tab w:val="left" w:pos="540"/>
              </w:tabs>
              <w:contextualSpacing/>
              <w:jc w:val="center"/>
              <w:rPr>
                <w:b/>
              </w:rPr>
            </w:pPr>
            <w:r w:rsidRPr="000540DB">
              <w:rPr>
                <w:b/>
              </w:rPr>
              <w:t>Код компетенции</w:t>
            </w:r>
            <w:r>
              <w:rPr>
                <w:b/>
              </w:rPr>
              <w:t>,</w:t>
            </w:r>
          </w:p>
          <w:p w14:paraId="7A69094D" w14:textId="77777777" w:rsidR="006533C7" w:rsidRPr="00F0699B" w:rsidRDefault="006533C7" w:rsidP="006533C7">
            <w:pPr>
              <w:tabs>
                <w:tab w:val="left" w:pos="540"/>
              </w:tabs>
              <w:contextualSpacing/>
              <w:jc w:val="center"/>
              <w:rPr>
                <w:b/>
              </w:rPr>
            </w:pPr>
            <w:r>
              <w:rPr>
                <w:b/>
              </w:rPr>
              <w:t>н</w:t>
            </w:r>
            <w:r w:rsidRPr="00F0699B">
              <w:rPr>
                <w:b/>
              </w:rPr>
              <w:t>аименование компетенции</w:t>
            </w:r>
          </w:p>
        </w:tc>
        <w:tc>
          <w:tcPr>
            <w:tcW w:w="1701" w:type="dxa"/>
          </w:tcPr>
          <w:p w14:paraId="2A96CBE1" w14:textId="77777777" w:rsidR="006533C7" w:rsidRPr="00F0699B" w:rsidRDefault="006533C7" w:rsidP="006533C7">
            <w:pPr>
              <w:tabs>
                <w:tab w:val="left" w:pos="540"/>
              </w:tabs>
              <w:contextualSpacing/>
              <w:jc w:val="center"/>
              <w:rPr>
                <w:b/>
              </w:rPr>
            </w:pPr>
            <w:r w:rsidRPr="00F0699B">
              <w:rPr>
                <w:b/>
              </w:rPr>
              <w:t>Индикаторы достижения компетенции</w:t>
            </w:r>
          </w:p>
        </w:tc>
        <w:tc>
          <w:tcPr>
            <w:tcW w:w="6237" w:type="dxa"/>
          </w:tcPr>
          <w:p w14:paraId="761848C8" w14:textId="77777777" w:rsidR="006533C7" w:rsidRPr="00F0699B" w:rsidRDefault="006533C7" w:rsidP="006533C7">
            <w:pPr>
              <w:tabs>
                <w:tab w:val="left" w:pos="540"/>
              </w:tabs>
              <w:contextualSpacing/>
              <w:jc w:val="center"/>
              <w:rPr>
                <w:b/>
              </w:rPr>
            </w:pPr>
            <w:r w:rsidRPr="00F0699B">
              <w:rPr>
                <w:b/>
              </w:rPr>
              <w:t xml:space="preserve">Типовые </w:t>
            </w:r>
            <w:r>
              <w:rPr>
                <w:b/>
              </w:rPr>
              <w:t xml:space="preserve">тестовые </w:t>
            </w:r>
            <w:r w:rsidRPr="00F0699B">
              <w:rPr>
                <w:b/>
              </w:rPr>
              <w:t>задания</w:t>
            </w:r>
          </w:p>
        </w:tc>
      </w:tr>
      <w:tr w:rsidR="006533C7" w:rsidRPr="0044074D" w14:paraId="53CF115C" w14:textId="77777777" w:rsidTr="006533C7">
        <w:trPr>
          <w:trHeight w:val="230"/>
        </w:trPr>
        <w:tc>
          <w:tcPr>
            <w:tcW w:w="1951" w:type="dxa"/>
            <w:vMerge w:val="restart"/>
          </w:tcPr>
          <w:p w14:paraId="383A1099" w14:textId="77777777" w:rsidR="006533C7" w:rsidRDefault="006533C7" w:rsidP="006533C7">
            <w:pPr>
              <w:jc w:val="center"/>
              <w:rPr>
                <w:b/>
                <w:u w:val="single"/>
              </w:rPr>
            </w:pPr>
            <w:r>
              <w:rPr>
                <w:b/>
                <w:u w:val="single"/>
              </w:rPr>
              <w:t>ПКН-3</w:t>
            </w:r>
          </w:p>
          <w:p w14:paraId="269B9925" w14:textId="77777777" w:rsidR="006533C7" w:rsidRPr="00FB507A" w:rsidRDefault="006533C7" w:rsidP="006533C7">
            <w:pPr>
              <w:jc w:val="center"/>
              <w:rPr>
                <w:b/>
                <w:u w:val="single"/>
              </w:rPr>
            </w:pPr>
          </w:p>
          <w:p w14:paraId="3A4EF8EF" w14:textId="77777777" w:rsidR="006533C7" w:rsidRDefault="006533C7" w:rsidP="006533C7">
            <w:pPr>
              <w:tabs>
                <w:tab w:val="left" w:pos="540"/>
              </w:tabs>
              <w:contextualSpacing/>
            </w:pPr>
            <w:r>
              <w:t>Способность осуществлять</w:t>
            </w:r>
          </w:p>
          <w:p w14:paraId="02B0B029" w14:textId="77777777" w:rsidR="006533C7" w:rsidRDefault="006533C7" w:rsidP="006533C7">
            <w:pPr>
              <w:tabs>
                <w:tab w:val="left" w:pos="540"/>
              </w:tabs>
              <w:contextualSpacing/>
            </w:pPr>
            <w:r>
              <w:t>сбор, обработку и</w:t>
            </w:r>
          </w:p>
          <w:p w14:paraId="4F62C55F" w14:textId="77777777" w:rsidR="006533C7" w:rsidRDefault="006533C7" w:rsidP="006533C7">
            <w:pPr>
              <w:tabs>
                <w:tab w:val="left" w:pos="540"/>
              </w:tabs>
              <w:contextualSpacing/>
            </w:pPr>
            <w:r>
              <w:t>статистический анализ данных,</w:t>
            </w:r>
          </w:p>
          <w:p w14:paraId="1B3ABB5D" w14:textId="77777777" w:rsidR="006533C7" w:rsidRDefault="006533C7" w:rsidP="006533C7">
            <w:pPr>
              <w:tabs>
                <w:tab w:val="left" w:pos="540"/>
              </w:tabs>
              <w:contextualSpacing/>
            </w:pPr>
            <w:r>
              <w:t>применять математические</w:t>
            </w:r>
          </w:p>
          <w:p w14:paraId="37328DD7" w14:textId="77777777" w:rsidR="006533C7" w:rsidRDefault="006533C7" w:rsidP="006533C7">
            <w:pPr>
              <w:tabs>
                <w:tab w:val="left" w:pos="540"/>
              </w:tabs>
              <w:contextualSpacing/>
            </w:pPr>
            <w:r>
              <w:t>методы для решения</w:t>
            </w:r>
          </w:p>
          <w:p w14:paraId="29784DA5" w14:textId="77777777" w:rsidR="006533C7" w:rsidRDefault="006533C7" w:rsidP="006533C7">
            <w:pPr>
              <w:tabs>
                <w:tab w:val="left" w:pos="540"/>
              </w:tabs>
              <w:contextualSpacing/>
            </w:pPr>
            <w:r>
              <w:t>стандартных</w:t>
            </w:r>
          </w:p>
          <w:p w14:paraId="074772EF" w14:textId="77777777" w:rsidR="006533C7" w:rsidRDefault="006533C7" w:rsidP="006533C7">
            <w:pPr>
              <w:tabs>
                <w:tab w:val="left" w:pos="540"/>
              </w:tabs>
              <w:contextualSpacing/>
            </w:pPr>
            <w:r>
              <w:t>профессиональных финансово-экономических</w:t>
            </w:r>
          </w:p>
          <w:p w14:paraId="5B10F2F2" w14:textId="77777777" w:rsidR="006533C7" w:rsidRDefault="006533C7" w:rsidP="006533C7">
            <w:pPr>
              <w:tabs>
                <w:tab w:val="left" w:pos="540"/>
              </w:tabs>
              <w:contextualSpacing/>
            </w:pPr>
            <w:r>
              <w:t>задач,</w:t>
            </w:r>
          </w:p>
          <w:p w14:paraId="344509A1" w14:textId="77777777" w:rsidR="006533C7" w:rsidRDefault="006533C7" w:rsidP="006533C7">
            <w:pPr>
              <w:tabs>
                <w:tab w:val="left" w:pos="540"/>
              </w:tabs>
              <w:contextualSpacing/>
            </w:pPr>
            <w:r>
              <w:t>интерпретировать полученные</w:t>
            </w:r>
          </w:p>
          <w:p w14:paraId="578F258D" w14:textId="77777777" w:rsidR="006533C7" w:rsidRPr="009F4AE6" w:rsidRDefault="006533C7" w:rsidP="006533C7">
            <w:pPr>
              <w:tabs>
                <w:tab w:val="left" w:pos="540"/>
              </w:tabs>
              <w:contextualSpacing/>
            </w:pPr>
            <w:r>
              <w:t>результаты</w:t>
            </w:r>
          </w:p>
        </w:tc>
        <w:tc>
          <w:tcPr>
            <w:tcW w:w="1701" w:type="dxa"/>
          </w:tcPr>
          <w:p w14:paraId="29A077AD" w14:textId="77777777" w:rsidR="006533C7" w:rsidRPr="008F2B6E" w:rsidRDefault="006533C7" w:rsidP="006533C7">
            <w:pPr>
              <w:shd w:val="clear" w:color="auto" w:fill="FFFFFF"/>
              <w:contextualSpacing/>
              <w:rPr>
                <w:color w:val="000000"/>
              </w:rPr>
            </w:pPr>
            <w:r w:rsidRPr="008F2B6E">
              <w:rPr>
                <w:color w:val="000000"/>
              </w:rPr>
              <w:t>1. Проводит сбор, обработку и статистический анализ</w:t>
            </w:r>
          </w:p>
          <w:p w14:paraId="0C1BFF71" w14:textId="77777777" w:rsidR="006533C7" w:rsidRPr="009F4AE6" w:rsidRDefault="006533C7" w:rsidP="006533C7">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2923527E" w14:textId="77777777" w:rsidR="006533C7" w:rsidRDefault="006533C7" w:rsidP="006533C7">
            <w:pPr>
              <w:tabs>
                <w:tab w:val="left" w:pos="540"/>
              </w:tabs>
              <w:contextualSpacing/>
              <w:jc w:val="center"/>
              <w:rPr>
                <w:rFonts w:eastAsia="BatangChe"/>
                <w:b/>
              </w:rPr>
            </w:pPr>
            <w:r>
              <w:rPr>
                <w:rFonts w:eastAsia="BatangChe"/>
                <w:b/>
              </w:rPr>
              <w:t>Тестовое задание 1</w:t>
            </w:r>
          </w:p>
          <w:p w14:paraId="4B206757" w14:textId="77777777" w:rsidR="00D936D3" w:rsidRPr="00D936D3" w:rsidRDefault="00D936D3" w:rsidP="00D936D3">
            <w:pPr>
              <w:tabs>
                <w:tab w:val="left" w:pos="540"/>
              </w:tabs>
              <w:contextualSpacing/>
            </w:pPr>
            <w:r w:rsidRPr="00D936D3">
              <w:t>Установите соответствие между видом функции и задающей её формулой:</w:t>
            </w:r>
          </w:p>
          <w:p w14:paraId="35295DF5" w14:textId="77777777" w:rsidR="00D936D3" w:rsidRPr="00D936D3" w:rsidRDefault="00D936D3" w:rsidP="00D936D3">
            <w:pPr>
              <w:tabs>
                <w:tab w:val="left" w:pos="540"/>
              </w:tabs>
              <w:contextualSpacing/>
            </w:pPr>
            <w:r w:rsidRPr="00D936D3">
              <w:t>1) основная</w:t>
            </w:r>
            <w:r w:rsidR="00BF4104">
              <w:t xml:space="preserve"> элементарная функция   </w:t>
            </w:r>
            <w:r w:rsidRPr="00D936D3">
              <w:t xml:space="preserve">А) </w:t>
            </w:r>
            <w:r w:rsidR="00BF4104" w:rsidRPr="00BF4104">
              <w:rPr>
                <w:position w:val="-12"/>
              </w:rPr>
              <w:object w:dxaOrig="1400" w:dyaOrig="480" w14:anchorId="04506E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6pt;height:24pt" o:ole="">
                  <v:imagedata r:id="rId12" o:title=""/>
                </v:shape>
                <o:OLEObject Type="Embed" ProgID="Equation.3" ShapeID="_x0000_i1025" DrawAspect="Content" ObjectID="_1751391421" r:id="rId13"/>
              </w:object>
            </w:r>
          </w:p>
          <w:p w14:paraId="0F064252" w14:textId="77777777" w:rsidR="00D936D3" w:rsidRPr="00D936D3" w:rsidRDefault="00BF4104" w:rsidP="00D936D3">
            <w:pPr>
              <w:tabs>
                <w:tab w:val="left" w:pos="540"/>
              </w:tabs>
              <w:contextualSpacing/>
            </w:pPr>
            <w:r>
              <w:t xml:space="preserve">2) элементарная функция </w:t>
            </w:r>
            <w:r>
              <w:tab/>
            </w:r>
            <w:r>
              <w:tab/>
              <w:t xml:space="preserve">    </w:t>
            </w:r>
            <w:r w:rsidR="00D936D3" w:rsidRPr="00D936D3">
              <w:t xml:space="preserve">Б) </w:t>
            </w:r>
            <w:r w:rsidRPr="00BF4104">
              <w:rPr>
                <w:b/>
                <w:bCs/>
                <w:position w:val="-12"/>
              </w:rPr>
              <w:object w:dxaOrig="1540" w:dyaOrig="360" w14:anchorId="1C990D5C">
                <v:shape id="_x0000_i1026" type="#_x0000_t75" style="width:77.4pt;height:18pt" o:ole="">
                  <v:imagedata r:id="rId14" o:title=""/>
                </v:shape>
                <o:OLEObject Type="Embed" ProgID="Equation.3" ShapeID="_x0000_i1026" DrawAspect="Content" ObjectID="_1751391422" r:id="rId15"/>
              </w:object>
            </w:r>
          </w:p>
          <w:p w14:paraId="7E2AEDBF" w14:textId="77777777" w:rsidR="00D936D3" w:rsidRPr="00D936D3" w:rsidRDefault="00BF4104" w:rsidP="00D936D3">
            <w:pPr>
              <w:tabs>
                <w:tab w:val="left" w:pos="540"/>
              </w:tabs>
              <w:contextualSpacing/>
            </w:pPr>
            <w:r>
              <w:t>3) сложная функция</w:t>
            </w:r>
            <w:r>
              <w:tab/>
            </w:r>
            <w:r>
              <w:tab/>
              <w:t xml:space="preserve">                </w:t>
            </w:r>
            <w:r w:rsidR="00D936D3" w:rsidRPr="00D936D3">
              <w:t xml:space="preserve">В) </w:t>
            </w:r>
            <w:r w:rsidRPr="00BF4104">
              <w:rPr>
                <w:b/>
                <w:bCs/>
                <w:position w:val="-12"/>
              </w:rPr>
              <w:object w:dxaOrig="1359" w:dyaOrig="360" w14:anchorId="36A2329A">
                <v:shape id="_x0000_i1027" type="#_x0000_t75" style="width:68.4pt;height:18pt" o:ole="">
                  <v:imagedata r:id="rId16" o:title=""/>
                </v:shape>
                <o:OLEObject Type="Embed" ProgID="Equation.3" ShapeID="_x0000_i1027" DrawAspect="Content" ObjectID="_1751391423" r:id="rId17"/>
              </w:object>
            </w:r>
          </w:p>
          <w:p w14:paraId="4FEFADCC" w14:textId="77777777" w:rsidR="00D936D3" w:rsidRPr="00D936D3" w:rsidRDefault="00BF4104" w:rsidP="00D936D3">
            <w:pPr>
              <w:tabs>
                <w:tab w:val="left" w:pos="540"/>
              </w:tabs>
              <w:contextualSpacing/>
            </w:pPr>
            <w:r>
              <w:t>4) неэлементарная функция</w:t>
            </w:r>
            <w:r>
              <w:tab/>
            </w:r>
            <w:r w:rsidR="00D936D3" w:rsidRPr="00D936D3">
              <w:t xml:space="preserve">Г) </w:t>
            </w:r>
            <w:r w:rsidRPr="00BF4104">
              <w:rPr>
                <w:b/>
                <w:bCs/>
                <w:position w:val="-34"/>
              </w:rPr>
              <w:object w:dxaOrig="2040" w:dyaOrig="820" w14:anchorId="077C0FEC">
                <v:shape id="_x0000_i1028" type="#_x0000_t75" style="width:102pt;height:41.4pt" o:ole="">
                  <v:imagedata r:id="rId18" o:title=""/>
                </v:shape>
                <o:OLEObject Type="Embed" ProgID="Equation.3" ShapeID="_x0000_i1028" DrawAspect="Content" ObjectID="_1751391424" r:id="rId19"/>
              </w:object>
            </w:r>
          </w:p>
          <w:p w14:paraId="38EB5D3A" w14:textId="77777777" w:rsidR="006533C7" w:rsidRDefault="006533C7" w:rsidP="006533C7">
            <w:pPr>
              <w:tabs>
                <w:tab w:val="left" w:pos="540"/>
              </w:tabs>
              <w:contextualSpacing/>
              <w:jc w:val="center"/>
              <w:rPr>
                <w:b/>
              </w:rPr>
            </w:pPr>
            <w:r w:rsidRPr="000812DD">
              <w:rPr>
                <w:b/>
              </w:rPr>
              <w:t>Тестовое задание 2</w:t>
            </w:r>
          </w:p>
          <w:p w14:paraId="3864460C" w14:textId="77777777" w:rsidR="00BF4104" w:rsidRPr="00BF4104" w:rsidRDefault="00BF4104" w:rsidP="00BF4104">
            <w:pPr>
              <w:tabs>
                <w:tab w:val="left" w:pos="540"/>
              </w:tabs>
              <w:contextualSpacing/>
              <w:jc w:val="both"/>
            </w:pPr>
            <w:r w:rsidRPr="00BF4104">
              <w:t>Функция y = x</w:t>
            </w:r>
            <w:r w:rsidRPr="00BF4104">
              <w:rPr>
                <w:vertAlign w:val="superscript"/>
              </w:rPr>
              <w:t>2</w:t>
            </w:r>
            <w:r w:rsidRPr="00BF4104">
              <w:t xml:space="preserve"> в окрестности бесконечности является: </w:t>
            </w:r>
          </w:p>
          <w:p w14:paraId="79E01B3D" w14:textId="77777777" w:rsidR="00BF4104" w:rsidRDefault="00BF4104" w:rsidP="00BF4104">
            <w:pPr>
              <w:tabs>
                <w:tab w:val="left" w:pos="540"/>
              </w:tabs>
              <w:contextualSpacing/>
              <w:jc w:val="both"/>
            </w:pPr>
            <w:r w:rsidRPr="00BF4104">
              <w:t xml:space="preserve">1) бесконечно малой величиной; </w:t>
            </w:r>
            <w:r w:rsidRPr="00BF4104">
              <w:tab/>
            </w:r>
            <w:r w:rsidRPr="00BF4104">
              <w:tab/>
            </w:r>
          </w:p>
          <w:p w14:paraId="2581EE0B" w14:textId="77777777" w:rsidR="00BF4104" w:rsidRPr="00BF4104" w:rsidRDefault="00BF4104" w:rsidP="00BF4104">
            <w:pPr>
              <w:tabs>
                <w:tab w:val="left" w:pos="540"/>
              </w:tabs>
              <w:contextualSpacing/>
              <w:jc w:val="both"/>
            </w:pPr>
            <w:r w:rsidRPr="00BF4104">
              <w:t xml:space="preserve">2) бесконечно большой величиной; </w:t>
            </w:r>
            <w:r>
              <w:t xml:space="preserve">   </w:t>
            </w:r>
            <w:r w:rsidRPr="00BF4104">
              <w:t>3) ни тем, ни другим.</w:t>
            </w:r>
          </w:p>
          <w:p w14:paraId="0495F1A5" w14:textId="77777777" w:rsidR="006533C7" w:rsidRDefault="006533C7" w:rsidP="006533C7">
            <w:pPr>
              <w:tabs>
                <w:tab w:val="left" w:pos="540"/>
              </w:tabs>
              <w:contextualSpacing/>
              <w:jc w:val="both"/>
            </w:pPr>
          </w:p>
          <w:p w14:paraId="0763EBA9" w14:textId="77777777" w:rsidR="006533C7" w:rsidRDefault="006533C7" w:rsidP="006533C7">
            <w:pPr>
              <w:tabs>
                <w:tab w:val="left" w:pos="540"/>
              </w:tabs>
              <w:contextualSpacing/>
              <w:jc w:val="center"/>
              <w:rPr>
                <w:b/>
              </w:rPr>
            </w:pPr>
            <w:r w:rsidRPr="000812DD">
              <w:rPr>
                <w:b/>
              </w:rPr>
              <w:t>Тестовое задание 3</w:t>
            </w:r>
          </w:p>
          <w:p w14:paraId="1F546606" w14:textId="77777777" w:rsidR="00FE2988" w:rsidRPr="00FE2988" w:rsidRDefault="00FE2988" w:rsidP="00FE2988">
            <w:pPr>
              <w:tabs>
                <w:tab w:val="left" w:pos="540"/>
              </w:tabs>
              <w:contextualSpacing/>
              <w:jc w:val="both"/>
            </w:pPr>
            <w:r w:rsidRPr="00FE2988">
              <w:t xml:space="preserve">Если функция в точке </w:t>
            </w:r>
            <w:r w:rsidRPr="00FE2988">
              <w:rPr>
                <w:i/>
                <w:iCs/>
              </w:rPr>
              <w:t>а</w:t>
            </w:r>
            <w:r w:rsidRPr="00FE2988">
              <w:t xml:space="preserve"> имеет конечную производную, то уравнение касательной имеет вид;</w:t>
            </w:r>
          </w:p>
          <w:p w14:paraId="03DAAD6E" w14:textId="77777777" w:rsidR="00FE2988" w:rsidRDefault="00FE2988" w:rsidP="00FE2988">
            <w:pPr>
              <w:tabs>
                <w:tab w:val="left" w:pos="540"/>
              </w:tabs>
              <w:contextualSpacing/>
              <w:jc w:val="both"/>
            </w:pPr>
            <w:r w:rsidRPr="00FE2988">
              <w:t xml:space="preserve">1) </w:t>
            </w:r>
            <w:r w:rsidRPr="00FE2988">
              <w:object w:dxaOrig="2280" w:dyaOrig="320" w14:anchorId="3D7B7945">
                <v:shape id="_x0000_i1029" type="#_x0000_t75" style="width:114pt;height:15.6pt" o:ole="">
                  <v:imagedata r:id="rId20" o:title=""/>
                </v:shape>
                <o:OLEObject Type="Embed" ProgID="Equation.3" ShapeID="_x0000_i1029" DrawAspect="Content" ObjectID="_1751391425" r:id="rId21"/>
              </w:object>
            </w:r>
            <w:r>
              <w:tab/>
            </w:r>
            <w:r w:rsidRPr="00FE2988">
              <w:t xml:space="preserve">2) </w:t>
            </w:r>
            <w:r w:rsidRPr="00FE2988">
              <w:object w:dxaOrig="2280" w:dyaOrig="320" w14:anchorId="44E8302C">
                <v:shape id="_x0000_i1030" type="#_x0000_t75" style="width:114pt;height:15.6pt" o:ole="">
                  <v:imagedata r:id="rId22" o:title=""/>
                </v:shape>
                <o:OLEObject Type="Embed" ProgID="Equation.3" ShapeID="_x0000_i1030" DrawAspect="Content" ObjectID="_1751391426" r:id="rId23"/>
              </w:object>
            </w:r>
            <w:r>
              <w:tab/>
            </w:r>
          </w:p>
          <w:p w14:paraId="773BFFBE" w14:textId="77777777" w:rsidR="006533C7" w:rsidRPr="00984167" w:rsidRDefault="00FE2988" w:rsidP="006533C7">
            <w:pPr>
              <w:tabs>
                <w:tab w:val="left" w:pos="540"/>
              </w:tabs>
              <w:contextualSpacing/>
              <w:jc w:val="both"/>
            </w:pPr>
            <w:r w:rsidRPr="00FE2988">
              <w:t xml:space="preserve">3) </w:t>
            </w:r>
            <w:r w:rsidRPr="00FE2988">
              <w:object w:dxaOrig="2299" w:dyaOrig="320" w14:anchorId="1A8CD53D">
                <v:shape id="_x0000_i1031" type="#_x0000_t75" style="width:114.6pt;height:15.6pt" o:ole="">
                  <v:imagedata r:id="rId24" o:title=""/>
                </v:shape>
                <o:OLEObject Type="Embed" ProgID="Equation.3" ShapeID="_x0000_i1031" DrawAspect="Content" ObjectID="_1751391427" r:id="rId25"/>
              </w:object>
            </w:r>
          </w:p>
        </w:tc>
      </w:tr>
      <w:tr w:rsidR="006533C7" w:rsidRPr="0044074D" w14:paraId="643FDF52" w14:textId="77777777" w:rsidTr="006533C7">
        <w:trPr>
          <w:trHeight w:val="230"/>
        </w:trPr>
        <w:tc>
          <w:tcPr>
            <w:tcW w:w="1951" w:type="dxa"/>
            <w:vMerge/>
          </w:tcPr>
          <w:p w14:paraId="49D9E1A5" w14:textId="77777777" w:rsidR="006533C7" w:rsidRPr="00C96D26" w:rsidRDefault="006533C7" w:rsidP="006533C7">
            <w:pPr>
              <w:tabs>
                <w:tab w:val="left" w:pos="540"/>
              </w:tabs>
              <w:contextualSpacing/>
            </w:pPr>
          </w:p>
        </w:tc>
        <w:tc>
          <w:tcPr>
            <w:tcW w:w="1701" w:type="dxa"/>
          </w:tcPr>
          <w:p w14:paraId="46B24E02" w14:textId="77777777" w:rsidR="006533C7" w:rsidRPr="00C96D26" w:rsidRDefault="006533C7" w:rsidP="006533C7">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41677F1D" w14:textId="77777777" w:rsidR="006533C7" w:rsidRDefault="006533C7" w:rsidP="006533C7">
            <w:pPr>
              <w:shd w:val="clear" w:color="auto" w:fill="FFFFFF"/>
              <w:contextualSpacing/>
              <w:jc w:val="center"/>
              <w:rPr>
                <w:b/>
              </w:rPr>
            </w:pPr>
            <w:r w:rsidRPr="002A3B46">
              <w:rPr>
                <w:b/>
              </w:rPr>
              <w:t>Тестовое задание 1</w:t>
            </w:r>
          </w:p>
          <w:p w14:paraId="3A8453F4" w14:textId="77777777" w:rsidR="004456D1" w:rsidRPr="004456D1" w:rsidRDefault="004456D1" w:rsidP="004456D1">
            <w:pPr>
              <w:shd w:val="clear" w:color="auto" w:fill="FFFFFF"/>
              <w:contextualSpacing/>
              <w:jc w:val="both"/>
            </w:pPr>
            <w:r w:rsidRPr="004456D1">
              <w:t xml:space="preserve">Функция </w:t>
            </w:r>
            <w:r w:rsidRPr="004456D1">
              <w:rPr>
                <w:i/>
                <w:iCs/>
              </w:rPr>
              <w:t>F(x)</w:t>
            </w:r>
            <w:r w:rsidRPr="004456D1">
              <w:t xml:space="preserve"> называется первообразной функции </w:t>
            </w:r>
            <w:r w:rsidRPr="004456D1">
              <w:rPr>
                <w:i/>
                <w:iCs/>
              </w:rPr>
              <w:t>f(x)</w:t>
            </w:r>
            <w:r w:rsidRPr="004456D1">
              <w:t xml:space="preserve"> на некотором промежутке, если в каждой точке этого промежутка справедливо равенство</w:t>
            </w:r>
          </w:p>
          <w:p w14:paraId="01957802" w14:textId="77777777" w:rsidR="00734902" w:rsidRDefault="004456D1" w:rsidP="004456D1">
            <w:pPr>
              <w:shd w:val="clear" w:color="auto" w:fill="FFFFFF"/>
              <w:contextualSpacing/>
              <w:jc w:val="both"/>
            </w:pPr>
            <w:r w:rsidRPr="004456D1">
              <w:t xml:space="preserve">1) </w:t>
            </w:r>
            <w:r w:rsidRPr="004456D1">
              <w:fldChar w:fldCharType="begin"/>
            </w:r>
            <w:r w:rsidRPr="004456D1">
              <w:instrText xml:space="preserve"> INCLUDEPICTURE "http://fen.distant.ru/test/math/1/1.06/06-01-1.gif" \* MERGEFORMATINET </w:instrText>
            </w:r>
            <w:r w:rsidRPr="004456D1">
              <w:fldChar w:fldCharType="separate"/>
            </w:r>
            <w:r w:rsidR="00B1386C">
              <w:fldChar w:fldCharType="begin"/>
            </w:r>
            <w:r w:rsidR="00B1386C">
              <w:instrText xml:space="preserve"> INCLUDEPICTURE  "http://fen.distant.ru/test/math/1/1.06/06-01-1.gif" \* MERGEFORMATINET </w:instrText>
            </w:r>
            <w:r w:rsidR="00B1386C">
              <w:fldChar w:fldCharType="separate"/>
            </w:r>
            <w:r w:rsidR="0089503B">
              <w:fldChar w:fldCharType="begin"/>
            </w:r>
            <w:r w:rsidR="0089503B">
              <w:instrText xml:space="preserve"> INCLUDEPICTURE  "http://fen.distant.ru/test/math/1/1.06/06-01-1.gif" \* MERGEFORMATINET </w:instrText>
            </w:r>
            <w:r w:rsidR="0089503B">
              <w:fldChar w:fldCharType="separate"/>
            </w:r>
            <w:r w:rsidR="00072BE7">
              <w:fldChar w:fldCharType="begin"/>
            </w:r>
            <w:r w:rsidR="00072BE7">
              <w:instrText xml:space="preserve"> INCLUDEPICTURE  "http://fen.distant.ru/test/math/1/1.06/06-01-1.gif" \* MERGEFORMATINET </w:instrText>
            </w:r>
            <w:r w:rsidR="00072BE7">
              <w:fldChar w:fldCharType="separate"/>
            </w:r>
            <w:r w:rsidR="008F5E90">
              <w:fldChar w:fldCharType="begin"/>
            </w:r>
            <w:r w:rsidR="008F5E90">
              <w:instrText xml:space="preserve"> INCLUDEPICTURE  "http://fen.distant.ru/test/math/1/1.06/06-01-1.gif" \* MERGEFORMATINET </w:instrText>
            </w:r>
            <w:r w:rsidR="008F5E90">
              <w:fldChar w:fldCharType="separate"/>
            </w:r>
            <w:r w:rsidR="00081AC3">
              <w:fldChar w:fldCharType="begin"/>
            </w:r>
            <w:r w:rsidR="00081AC3">
              <w:instrText xml:space="preserve"> INCLUDEPICTURE  "http://fen.distant.ru/test/math/1/1.06/06-01-1.gif" \* MERGEFORMATINET </w:instrText>
            </w:r>
            <w:r w:rsidR="00081AC3">
              <w:fldChar w:fldCharType="separate"/>
            </w:r>
            <w:r w:rsidR="001A08C2">
              <w:fldChar w:fldCharType="begin"/>
            </w:r>
            <w:r w:rsidR="001A08C2">
              <w:instrText xml:space="preserve"> INCLUDEPICTURE  "http://fen.distant.ru/test/math/1/1.06/06-01-1.gif" \* MERGEFORMATINET </w:instrText>
            </w:r>
            <w:r w:rsidR="001A08C2">
              <w:fldChar w:fldCharType="separate"/>
            </w:r>
            <w:r w:rsidR="00786017">
              <w:fldChar w:fldCharType="begin"/>
            </w:r>
            <w:r w:rsidR="00786017">
              <w:instrText xml:space="preserve"> INCLUDEPICTURE  "http://fen.distant.ru/test/math/1/1.06/06-01-1.gif" \* MERGEFORMATINET </w:instrText>
            </w:r>
            <w:r w:rsidR="00786017">
              <w:fldChar w:fldCharType="separate"/>
            </w:r>
            <w:r w:rsidR="0042213C">
              <w:fldChar w:fldCharType="begin"/>
            </w:r>
            <w:r w:rsidR="0042213C">
              <w:instrText xml:space="preserve"> INCLUDEPICTURE  "http://fen.distant.ru/test/math/1/1.06/06-01-1.gif" \* MERGEFORMATINET </w:instrText>
            </w:r>
            <w:r w:rsidR="0042213C">
              <w:fldChar w:fldCharType="separate"/>
            </w:r>
            <w:r w:rsidR="000D1825">
              <w:fldChar w:fldCharType="begin"/>
            </w:r>
            <w:r w:rsidR="000D1825">
              <w:instrText xml:space="preserve"> INCLUDEPICTURE  "http://fen.distant.ru/test/math/1/1.06/06-01-1.gif" \* MERGEFORMATINET </w:instrText>
            </w:r>
            <w:r w:rsidR="000D1825">
              <w:fldChar w:fldCharType="separate"/>
            </w:r>
            <w:r w:rsidR="009B69B0">
              <w:fldChar w:fldCharType="begin"/>
            </w:r>
            <w:r w:rsidR="009B69B0">
              <w:instrText xml:space="preserve"> INCLUDEPICTURE  "http://fen.distant.ru/test/math/1/1.06/06-01-1.gif" \* MERGEFORMATINET </w:instrText>
            </w:r>
            <w:r w:rsidR="009B69B0">
              <w:fldChar w:fldCharType="separate"/>
            </w:r>
            <w:r w:rsidR="00E23EEB">
              <w:fldChar w:fldCharType="begin"/>
            </w:r>
            <w:r w:rsidR="00E23EEB">
              <w:instrText xml:space="preserve"> INCLUDEPICTURE  "http://fen.distant.ru/test/math/1/1.06/06-01-1.gif" \* MERGEFORMATINET </w:instrText>
            </w:r>
            <w:r w:rsidR="00E23EEB">
              <w:fldChar w:fldCharType="separate"/>
            </w:r>
            <w:r w:rsidR="006727A2">
              <w:fldChar w:fldCharType="begin"/>
            </w:r>
            <w:r w:rsidR="006727A2">
              <w:instrText xml:space="preserve"> INCLUDEPICTURE  "http://fen.distant.ru/test/math/1/1.06/06-01-1.gif" \* MERGEFORMATINET </w:instrText>
            </w:r>
            <w:r w:rsidR="006727A2">
              <w:fldChar w:fldCharType="separate"/>
            </w:r>
            <w:r w:rsidR="007576ED">
              <w:fldChar w:fldCharType="begin"/>
            </w:r>
            <w:r w:rsidR="007576ED">
              <w:instrText xml:space="preserve"> INCLUDEPICTURE  "http://fen.distant.ru/test/math/1/1.06/06-01-1.gif" \* MERGEFORMATINET </w:instrText>
            </w:r>
            <w:r w:rsidR="007576ED">
              <w:fldChar w:fldCharType="separate"/>
            </w:r>
            <w:r w:rsidR="00E958F6">
              <w:fldChar w:fldCharType="begin"/>
            </w:r>
            <w:r w:rsidR="00E958F6">
              <w:instrText xml:space="preserve"> INCLUDEPICTURE  "http://fen.distant.ru/test/math/1/1.06/06-01-1.gif" \* MERGEFORMATINET </w:instrText>
            </w:r>
            <w:r w:rsidR="00E958F6">
              <w:fldChar w:fldCharType="separate"/>
            </w:r>
            <w:r w:rsidR="00B00DB6">
              <w:fldChar w:fldCharType="begin"/>
            </w:r>
            <w:r w:rsidR="00B00DB6">
              <w:instrText xml:space="preserve"> INCLUDEPICTURE  "http://fen.distant.ru/test/math/1/1.06/06-01-1.gif" \* MERGEFORMATINET </w:instrText>
            </w:r>
            <w:r w:rsidR="00B00DB6">
              <w:fldChar w:fldCharType="separate"/>
            </w:r>
            <w:r w:rsidR="00800048">
              <w:fldChar w:fldCharType="begin"/>
            </w:r>
            <w:r w:rsidR="00800048">
              <w:instrText xml:space="preserve"> </w:instrText>
            </w:r>
            <w:r w:rsidR="00800048">
              <w:instrText>INCLUDEPICTURE  "http://fen.distant.ru/test/</w:instrText>
            </w:r>
            <w:r w:rsidR="00800048">
              <w:instrText>math/1/1.06/06-01-1.gif" \* MERGEFORMATINET</w:instrText>
            </w:r>
            <w:r w:rsidR="00800048">
              <w:instrText xml:space="preserve"> </w:instrText>
            </w:r>
            <w:r w:rsidR="00800048">
              <w:fldChar w:fldCharType="separate"/>
            </w:r>
            <w:r w:rsidR="00800048">
              <w:pict w14:anchorId="27DD430D">
                <v:shape id="_x0000_i1032" type="#_x0000_t75" style="width:57pt;height:14.4pt">
                  <v:imagedata r:id="rId26" r:href="rId27"/>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r w:rsidRPr="004456D1">
              <w:tab/>
            </w:r>
            <w:r w:rsidRPr="004456D1">
              <w:tab/>
              <w:t xml:space="preserve">2) </w:t>
            </w:r>
            <w:r w:rsidRPr="004456D1">
              <w:fldChar w:fldCharType="begin"/>
            </w:r>
            <w:r w:rsidRPr="004456D1">
              <w:instrText xml:space="preserve"> INCLUDEPICTURE "http://fen.distant.ru/test/math/1/1.06/06-01-2.gif" \* MERGEFORMATINET </w:instrText>
            </w:r>
            <w:r w:rsidRPr="004456D1">
              <w:fldChar w:fldCharType="separate"/>
            </w:r>
            <w:r w:rsidR="00B1386C">
              <w:fldChar w:fldCharType="begin"/>
            </w:r>
            <w:r w:rsidR="00B1386C">
              <w:instrText xml:space="preserve"> INCLUDEPICTURE  "http://fen.distant.ru/test/math/1/1.06/06-01-2.gif" \* MERGEFORMATINET </w:instrText>
            </w:r>
            <w:r w:rsidR="00B1386C">
              <w:fldChar w:fldCharType="separate"/>
            </w:r>
            <w:r w:rsidR="0089503B">
              <w:fldChar w:fldCharType="begin"/>
            </w:r>
            <w:r w:rsidR="0089503B">
              <w:instrText xml:space="preserve"> INCLUDEPICTURE  "http://fen.distant.ru/test/math/1/1.06/06-01-2.gif" \* MERGEFORMATINET </w:instrText>
            </w:r>
            <w:r w:rsidR="0089503B">
              <w:fldChar w:fldCharType="separate"/>
            </w:r>
            <w:r w:rsidR="00072BE7">
              <w:fldChar w:fldCharType="begin"/>
            </w:r>
            <w:r w:rsidR="00072BE7">
              <w:instrText xml:space="preserve"> INCLUDEPICTURE  "http://fen.distant.ru/test/math/1/1.06/06-01-2.gif" \* MERGEFORMATINET </w:instrText>
            </w:r>
            <w:r w:rsidR="00072BE7">
              <w:fldChar w:fldCharType="separate"/>
            </w:r>
            <w:r w:rsidR="008F5E90">
              <w:fldChar w:fldCharType="begin"/>
            </w:r>
            <w:r w:rsidR="008F5E90">
              <w:instrText xml:space="preserve"> INCLUDEPICTURE  "http://fen.distant.ru/test/math/1/1.06/06-01-2.gif" \* MERGEFORMATINET </w:instrText>
            </w:r>
            <w:r w:rsidR="008F5E90">
              <w:fldChar w:fldCharType="separate"/>
            </w:r>
            <w:r w:rsidR="00081AC3">
              <w:fldChar w:fldCharType="begin"/>
            </w:r>
            <w:r w:rsidR="00081AC3">
              <w:instrText xml:space="preserve"> INCLUDEPICTURE  "http://fen.distant.ru/test/math/1/1.06/06-01-2.gif" \* MERGEFORMATINET </w:instrText>
            </w:r>
            <w:r w:rsidR="00081AC3">
              <w:fldChar w:fldCharType="separate"/>
            </w:r>
            <w:r w:rsidR="001A08C2">
              <w:fldChar w:fldCharType="begin"/>
            </w:r>
            <w:r w:rsidR="001A08C2">
              <w:instrText xml:space="preserve"> INCLUDEPICTURE  "http://fen.distant.ru/test/math/1/1.06/06-01-2.gif" \* MERGEFORMATINET </w:instrText>
            </w:r>
            <w:r w:rsidR="001A08C2">
              <w:fldChar w:fldCharType="separate"/>
            </w:r>
            <w:r w:rsidR="00786017">
              <w:fldChar w:fldCharType="begin"/>
            </w:r>
            <w:r w:rsidR="00786017">
              <w:instrText xml:space="preserve"> INCLUDEPICTURE  "http://fen.distant.ru/test/math/1/1.06/06-01-2.gif" \* MERGEFORMATINET </w:instrText>
            </w:r>
            <w:r w:rsidR="00786017">
              <w:fldChar w:fldCharType="separate"/>
            </w:r>
            <w:r w:rsidR="0042213C">
              <w:fldChar w:fldCharType="begin"/>
            </w:r>
            <w:r w:rsidR="0042213C">
              <w:instrText xml:space="preserve"> INCLUDEPICTURE  "http://fen.distant.ru/test/math/1/1.06/06-01-2.gif" \* MERGEFORMATINET </w:instrText>
            </w:r>
            <w:r w:rsidR="0042213C">
              <w:fldChar w:fldCharType="separate"/>
            </w:r>
            <w:r w:rsidR="000D1825">
              <w:fldChar w:fldCharType="begin"/>
            </w:r>
            <w:r w:rsidR="000D1825">
              <w:instrText xml:space="preserve"> INCLUDEPICTURE  "http://fen.distant.ru/test/math/1/1.06/06-01-2.gif" \* MERGEFORMATINET </w:instrText>
            </w:r>
            <w:r w:rsidR="000D1825">
              <w:fldChar w:fldCharType="separate"/>
            </w:r>
            <w:r w:rsidR="009B69B0">
              <w:fldChar w:fldCharType="begin"/>
            </w:r>
            <w:r w:rsidR="009B69B0">
              <w:instrText xml:space="preserve"> INCLUDEPICTURE  "http://fen.distant.ru/test/math/1/1.06/06-01-2.gif" \* MERGEFORMATINET </w:instrText>
            </w:r>
            <w:r w:rsidR="009B69B0">
              <w:fldChar w:fldCharType="separate"/>
            </w:r>
            <w:r w:rsidR="00E23EEB">
              <w:fldChar w:fldCharType="begin"/>
            </w:r>
            <w:r w:rsidR="00E23EEB">
              <w:instrText xml:space="preserve"> INCLUDEPICTURE  "http://fen.distant.ru/test/math/1/1.06/06-01-2.gif" \* MERGEFORMATINET </w:instrText>
            </w:r>
            <w:r w:rsidR="00E23EEB">
              <w:fldChar w:fldCharType="separate"/>
            </w:r>
            <w:r w:rsidR="006727A2">
              <w:fldChar w:fldCharType="begin"/>
            </w:r>
            <w:r w:rsidR="006727A2">
              <w:instrText xml:space="preserve"> INCLUDEPICTURE  "http://fen.distant.ru/test/math/1/1.06/06-01-2.gif" \* MERGEFORMATINET </w:instrText>
            </w:r>
            <w:r w:rsidR="006727A2">
              <w:fldChar w:fldCharType="separate"/>
            </w:r>
            <w:r w:rsidR="007576ED">
              <w:fldChar w:fldCharType="begin"/>
            </w:r>
            <w:r w:rsidR="007576ED">
              <w:instrText xml:space="preserve"> INCLUDEPICTURE  "http://fen.distant.ru/test/math/1/1.06/06-01-2.gif" \* MERGEFORMATINET </w:instrText>
            </w:r>
            <w:r w:rsidR="007576ED">
              <w:fldChar w:fldCharType="separate"/>
            </w:r>
            <w:r w:rsidR="00E958F6">
              <w:fldChar w:fldCharType="begin"/>
            </w:r>
            <w:r w:rsidR="00E958F6">
              <w:instrText xml:space="preserve"> INCLUDEPICTURE  "http://fen.distant.ru/test/math/1/1.06/06-01-2.gif" \* MERGEFORMATINET </w:instrText>
            </w:r>
            <w:r w:rsidR="00E958F6">
              <w:fldChar w:fldCharType="separate"/>
            </w:r>
            <w:r w:rsidR="00B00DB6">
              <w:fldChar w:fldCharType="begin"/>
            </w:r>
            <w:r w:rsidR="00B00DB6">
              <w:instrText xml:space="preserve"> INCLUDEPICTURE  "http://fen.distant.ru/test/math/1/1.06/06-01-2.gif" \* MERGEFORMATINET </w:instrText>
            </w:r>
            <w:r w:rsidR="00B00DB6">
              <w:fldChar w:fldCharType="separate"/>
            </w:r>
            <w:r w:rsidR="00800048">
              <w:fldChar w:fldCharType="begin"/>
            </w:r>
            <w:r w:rsidR="00800048">
              <w:instrText xml:space="preserve"> </w:instrText>
            </w:r>
            <w:r w:rsidR="00800048">
              <w:instrText>INCLUDEPICTURE  "http://fen.distant.ru/test/math/1/1.06/06-01-2.gif" \* MERGEFORMATINET</w:instrText>
            </w:r>
            <w:r w:rsidR="00800048">
              <w:instrText xml:space="preserve"> </w:instrText>
            </w:r>
            <w:r w:rsidR="00800048">
              <w:fldChar w:fldCharType="separate"/>
            </w:r>
            <w:r w:rsidR="00800048">
              <w:pict w14:anchorId="6E6224E8">
                <v:shape id="_x0000_i1033" type="#_x0000_t75" style="width:112.2pt;height:15.6pt">
                  <v:imagedata r:id="rId28" r:href="rId29"/>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r w:rsidRPr="004456D1">
              <w:tab/>
            </w:r>
            <w:r w:rsidRPr="004456D1">
              <w:tab/>
            </w:r>
          </w:p>
          <w:p w14:paraId="5E299953" w14:textId="77777777" w:rsidR="004456D1" w:rsidRPr="004456D1" w:rsidRDefault="004456D1" w:rsidP="004456D1">
            <w:pPr>
              <w:shd w:val="clear" w:color="auto" w:fill="FFFFFF"/>
              <w:contextualSpacing/>
              <w:jc w:val="both"/>
            </w:pPr>
            <w:r w:rsidRPr="004456D1">
              <w:t xml:space="preserve">3) </w:t>
            </w:r>
            <w:r w:rsidRPr="004456D1">
              <w:fldChar w:fldCharType="begin"/>
            </w:r>
            <w:r w:rsidRPr="004456D1">
              <w:instrText xml:space="preserve"> INCLUDEPICTURE "http://fen.distant.ru/test/math/1/1.06/06-01-3.gif" \* MERGEFORMATINET </w:instrText>
            </w:r>
            <w:r w:rsidRPr="004456D1">
              <w:fldChar w:fldCharType="separate"/>
            </w:r>
            <w:r w:rsidR="00B1386C">
              <w:fldChar w:fldCharType="begin"/>
            </w:r>
            <w:r w:rsidR="00B1386C">
              <w:instrText xml:space="preserve"> INCLUDEPICTURE  "http://fen.distant.ru/test/math/1/1.06/06-01-3.gif" \* MERGEFORMATINET </w:instrText>
            </w:r>
            <w:r w:rsidR="00B1386C">
              <w:fldChar w:fldCharType="separate"/>
            </w:r>
            <w:r w:rsidR="0089503B">
              <w:fldChar w:fldCharType="begin"/>
            </w:r>
            <w:r w:rsidR="0089503B">
              <w:instrText xml:space="preserve"> INCLUDEPICTURE  "http://fen.distant.ru/test/math/1/1.06/06-01-3.gif" \* MERGEFORMATINET </w:instrText>
            </w:r>
            <w:r w:rsidR="0089503B">
              <w:fldChar w:fldCharType="separate"/>
            </w:r>
            <w:r w:rsidR="00072BE7">
              <w:fldChar w:fldCharType="begin"/>
            </w:r>
            <w:r w:rsidR="00072BE7">
              <w:instrText xml:space="preserve"> INCLUDEPICTURE  "http://fen.distant.ru/test/math/1/1.06/06-01-3.gif" \* MERGEFORMATINET </w:instrText>
            </w:r>
            <w:r w:rsidR="00072BE7">
              <w:fldChar w:fldCharType="separate"/>
            </w:r>
            <w:r w:rsidR="008F5E90">
              <w:fldChar w:fldCharType="begin"/>
            </w:r>
            <w:r w:rsidR="008F5E90">
              <w:instrText xml:space="preserve"> INCLUDEPICTURE  "http://fen.distant.ru/test/math/1/1.06/06-01-3.gif" \* MERGEFORMATINET </w:instrText>
            </w:r>
            <w:r w:rsidR="008F5E90">
              <w:fldChar w:fldCharType="separate"/>
            </w:r>
            <w:r w:rsidR="00081AC3">
              <w:fldChar w:fldCharType="begin"/>
            </w:r>
            <w:r w:rsidR="00081AC3">
              <w:instrText xml:space="preserve"> INCLUDEPICTURE  "http://fen.distant.ru/test/math/1/1.06/06-01-3.gif" \* MERGEFORMATINET </w:instrText>
            </w:r>
            <w:r w:rsidR="00081AC3">
              <w:fldChar w:fldCharType="separate"/>
            </w:r>
            <w:r w:rsidR="001A08C2">
              <w:fldChar w:fldCharType="begin"/>
            </w:r>
            <w:r w:rsidR="001A08C2">
              <w:instrText xml:space="preserve"> INCLUDEPICTURE  "http://fen.distant.ru/test/math/1/1.06/06-01-3.gif" \* MERGEFORMATINET </w:instrText>
            </w:r>
            <w:r w:rsidR="001A08C2">
              <w:fldChar w:fldCharType="separate"/>
            </w:r>
            <w:r w:rsidR="00786017">
              <w:fldChar w:fldCharType="begin"/>
            </w:r>
            <w:r w:rsidR="00786017">
              <w:instrText xml:space="preserve"> INCLUDEPICTURE  "http://fen.distant.ru/test/math/1/1.06/06-01-3.gif" \* MERGEFORMATINET </w:instrText>
            </w:r>
            <w:r w:rsidR="00786017">
              <w:fldChar w:fldCharType="separate"/>
            </w:r>
            <w:r w:rsidR="0042213C">
              <w:fldChar w:fldCharType="begin"/>
            </w:r>
            <w:r w:rsidR="0042213C">
              <w:instrText xml:space="preserve"> INCLUDEPICTURE  "http://fen.distant.ru/test/math/1/1.06/06-01-3.gif" \* MERGEFORMATINET </w:instrText>
            </w:r>
            <w:r w:rsidR="0042213C">
              <w:fldChar w:fldCharType="separate"/>
            </w:r>
            <w:r w:rsidR="000D1825">
              <w:fldChar w:fldCharType="begin"/>
            </w:r>
            <w:r w:rsidR="000D1825">
              <w:instrText xml:space="preserve"> INCLUDEPICTURE  "http://fen.distant.ru/test/math/1/1.06/06-01-3.gif" \* MERGEFORMATINET </w:instrText>
            </w:r>
            <w:r w:rsidR="000D1825">
              <w:fldChar w:fldCharType="separate"/>
            </w:r>
            <w:r w:rsidR="009B69B0">
              <w:fldChar w:fldCharType="begin"/>
            </w:r>
            <w:r w:rsidR="009B69B0">
              <w:instrText xml:space="preserve"> INCLUDEPICTURE  "http://fen.distant.ru/test/math/1/1.06/06-01-3.gif" \* MERGEFORMATINET </w:instrText>
            </w:r>
            <w:r w:rsidR="009B69B0">
              <w:fldChar w:fldCharType="separate"/>
            </w:r>
            <w:r w:rsidR="00E23EEB">
              <w:fldChar w:fldCharType="begin"/>
            </w:r>
            <w:r w:rsidR="00E23EEB">
              <w:instrText xml:space="preserve"> INCLUDEPICTURE  "http://fen.distant.ru/test/math/1/1.06/06-01-3.gif" \* MERGEFORMATINET </w:instrText>
            </w:r>
            <w:r w:rsidR="00E23EEB">
              <w:fldChar w:fldCharType="separate"/>
            </w:r>
            <w:r w:rsidR="006727A2">
              <w:fldChar w:fldCharType="begin"/>
            </w:r>
            <w:r w:rsidR="006727A2">
              <w:instrText xml:space="preserve"> INCLUDEPICTURE  "http://fen.distant.ru/test/math/1/1.06/06-01-3.gif" \* MERGEFORMATINET </w:instrText>
            </w:r>
            <w:r w:rsidR="006727A2">
              <w:fldChar w:fldCharType="separate"/>
            </w:r>
            <w:r w:rsidR="007576ED">
              <w:fldChar w:fldCharType="begin"/>
            </w:r>
            <w:r w:rsidR="007576ED">
              <w:instrText xml:space="preserve"> INCLUDEPICTURE  "http://fen.distant.ru/test/math/1/1.06/06-01-3.gif" \* MERGEFORMATINET </w:instrText>
            </w:r>
            <w:r w:rsidR="007576ED">
              <w:fldChar w:fldCharType="separate"/>
            </w:r>
            <w:r w:rsidR="00E958F6">
              <w:fldChar w:fldCharType="begin"/>
            </w:r>
            <w:r w:rsidR="00E958F6">
              <w:instrText xml:space="preserve"> INCLUDEPICTURE  "http://fen.distant.ru/test/math/1/1.06/06-01-3.gif" \* MERGEFORMATINET </w:instrText>
            </w:r>
            <w:r w:rsidR="00E958F6">
              <w:fldChar w:fldCharType="separate"/>
            </w:r>
            <w:r w:rsidR="00B00DB6">
              <w:fldChar w:fldCharType="begin"/>
            </w:r>
            <w:r w:rsidR="00B00DB6">
              <w:instrText xml:space="preserve"> INCLUDEPICTURE  "http://fen.distant.ru/test/math/1/1.06/06-01-3.gif" \* MERGEFORMATINET </w:instrText>
            </w:r>
            <w:r w:rsidR="00B00DB6">
              <w:fldChar w:fldCharType="separate"/>
            </w:r>
            <w:r w:rsidR="00800048">
              <w:fldChar w:fldCharType="begin"/>
            </w:r>
            <w:r w:rsidR="00800048">
              <w:instrText xml:space="preserve"> </w:instrText>
            </w:r>
            <w:r w:rsidR="00800048">
              <w:instrText>INCLUDEPICTURE  "http://fen.distant.ru/test/math/1/1.06/06-01-3.gif" \* MERGEFORMATINET</w:instrText>
            </w:r>
            <w:r w:rsidR="00800048">
              <w:instrText xml:space="preserve"> </w:instrText>
            </w:r>
            <w:r w:rsidR="00800048">
              <w:fldChar w:fldCharType="separate"/>
            </w:r>
            <w:r w:rsidR="00800048">
              <w:pict w14:anchorId="462EDAA8">
                <v:shape id="_x0000_i1034" type="#_x0000_t75" style="width:51pt;height:13.2pt">
                  <v:imagedata r:id="rId30" r:href="rId31"/>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r w:rsidRPr="004456D1">
              <w:tab/>
            </w:r>
            <w:r w:rsidRPr="004456D1">
              <w:tab/>
              <w:t xml:space="preserve">4) </w:t>
            </w:r>
            <w:r w:rsidRPr="004456D1">
              <w:fldChar w:fldCharType="begin"/>
            </w:r>
            <w:r w:rsidRPr="004456D1">
              <w:instrText xml:space="preserve"> INCLUDEPICTURE "http://fen.distant.ru/test/math/1/1.06/06-01-4.gif" \* MERGEFORMATINET </w:instrText>
            </w:r>
            <w:r w:rsidRPr="004456D1">
              <w:fldChar w:fldCharType="separate"/>
            </w:r>
            <w:r w:rsidR="00B1386C">
              <w:fldChar w:fldCharType="begin"/>
            </w:r>
            <w:r w:rsidR="00B1386C">
              <w:instrText xml:space="preserve"> INCLUDEPICTURE  "http://fen.distant.ru/test/math/1/1.06/06-01-4.gif" \* MERGEFORMATINET </w:instrText>
            </w:r>
            <w:r w:rsidR="00B1386C">
              <w:fldChar w:fldCharType="separate"/>
            </w:r>
            <w:r w:rsidR="0089503B">
              <w:fldChar w:fldCharType="begin"/>
            </w:r>
            <w:r w:rsidR="0089503B">
              <w:instrText xml:space="preserve"> INCLUDEPICTURE  "http://fen.distant.ru/test/math/1/1.06/06-01-4.gif" \* MERGEFORMATINET </w:instrText>
            </w:r>
            <w:r w:rsidR="0089503B">
              <w:fldChar w:fldCharType="separate"/>
            </w:r>
            <w:r w:rsidR="00072BE7">
              <w:fldChar w:fldCharType="begin"/>
            </w:r>
            <w:r w:rsidR="00072BE7">
              <w:instrText xml:space="preserve"> INCLUDEPICTURE  "http://fen.distant.ru/test/math/1/1.06/06-01-4.gif" \* MERGEFORMATINET </w:instrText>
            </w:r>
            <w:r w:rsidR="00072BE7">
              <w:fldChar w:fldCharType="separate"/>
            </w:r>
            <w:r w:rsidR="008F5E90">
              <w:fldChar w:fldCharType="begin"/>
            </w:r>
            <w:r w:rsidR="008F5E90">
              <w:instrText xml:space="preserve"> INCLUDEPICTURE  "http://fen.distant.ru/test/math/1/1.06/06-01-4.gif" \* MERGEFORMATINET </w:instrText>
            </w:r>
            <w:r w:rsidR="008F5E90">
              <w:fldChar w:fldCharType="separate"/>
            </w:r>
            <w:r w:rsidR="00081AC3">
              <w:fldChar w:fldCharType="begin"/>
            </w:r>
            <w:r w:rsidR="00081AC3">
              <w:instrText xml:space="preserve"> INCLUDEPICTURE  "http://fen.distant.ru/test/math/1/1.06/06-01-4.gif" \* MERGEFORMATINET </w:instrText>
            </w:r>
            <w:r w:rsidR="00081AC3">
              <w:fldChar w:fldCharType="separate"/>
            </w:r>
            <w:r w:rsidR="001A08C2">
              <w:fldChar w:fldCharType="begin"/>
            </w:r>
            <w:r w:rsidR="001A08C2">
              <w:instrText xml:space="preserve"> INCLUDEPICTURE  "http://fen.distant.ru/test/math/1/1.06/06-01-4.gif" \* MERGEFORMATINET </w:instrText>
            </w:r>
            <w:r w:rsidR="001A08C2">
              <w:fldChar w:fldCharType="separate"/>
            </w:r>
            <w:r w:rsidR="00786017">
              <w:fldChar w:fldCharType="begin"/>
            </w:r>
            <w:r w:rsidR="00786017">
              <w:instrText xml:space="preserve"> INCLUDEPICTURE  "http://fen.distant.ru/test/math/1/1.06/06-01-4.gif" \* MERGEFORMATINET </w:instrText>
            </w:r>
            <w:r w:rsidR="00786017">
              <w:fldChar w:fldCharType="separate"/>
            </w:r>
            <w:r w:rsidR="0042213C">
              <w:fldChar w:fldCharType="begin"/>
            </w:r>
            <w:r w:rsidR="0042213C">
              <w:instrText xml:space="preserve"> INCLUDEPICTURE  "http://fen.distant.ru/test/math/1/1.06/06-01-4.gif" \* MERGEFORMATINET </w:instrText>
            </w:r>
            <w:r w:rsidR="0042213C">
              <w:fldChar w:fldCharType="separate"/>
            </w:r>
            <w:r w:rsidR="000D1825">
              <w:fldChar w:fldCharType="begin"/>
            </w:r>
            <w:r w:rsidR="000D1825">
              <w:instrText xml:space="preserve"> INCLUDEPICTURE  "http://fen.distant.ru/test/math/1/1.06/06-01-4.gif" \* MERGEFORMATINET </w:instrText>
            </w:r>
            <w:r w:rsidR="000D1825">
              <w:fldChar w:fldCharType="separate"/>
            </w:r>
            <w:r w:rsidR="009B69B0">
              <w:fldChar w:fldCharType="begin"/>
            </w:r>
            <w:r w:rsidR="009B69B0">
              <w:instrText xml:space="preserve"> INCLUDEPICTURE  "http://fen.distant.ru/test/math/1/1.06/06-01-4.gif" \* MERGEFORMATINET </w:instrText>
            </w:r>
            <w:r w:rsidR="009B69B0">
              <w:fldChar w:fldCharType="separate"/>
            </w:r>
            <w:r w:rsidR="00E23EEB">
              <w:fldChar w:fldCharType="begin"/>
            </w:r>
            <w:r w:rsidR="00E23EEB">
              <w:instrText xml:space="preserve"> INCLUDEPICTURE  "http://fen.distant.ru/test/math/1/1.06/06-01-4.gif" \* MERGEFORMATINET </w:instrText>
            </w:r>
            <w:r w:rsidR="00E23EEB">
              <w:fldChar w:fldCharType="separate"/>
            </w:r>
            <w:r w:rsidR="006727A2">
              <w:fldChar w:fldCharType="begin"/>
            </w:r>
            <w:r w:rsidR="006727A2">
              <w:instrText xml:space="preserve"> INCLUDEPICTURE  "http://fen.distant.ru/test/math/1/1.06/06-01-4.gif" \* MERGEFORMATINET </w:instrText>
            </w:r>
            <w:r w:rsidR="006727A2">
              <w:fldChar w:fldCharType="separate"/>
            </w:r>
            <w:r w:rsidR="007576ED">
              <w:fldChar w:fldCharType="begin"/>
            </w:r>
            <w:r w:rsidR="007576ED">
              <w:instrText xml:space="preserve"> INCLUDEPICTURE  "http://fen.distant.ru/test/math/1/1.06/06-01-4.gif" \* MERGEFORMATINET </w:instrText>
            </w:r>
            <w:r w:rsidR="007576ED">
              <w:fldChar w:fldCharType="separate"/>
            </w:r>
            <w:r w:rsidR="00E958F6">
              <w:fldChar w:fldCharType="begin"/>
            </w:r>
            <w:r w:rsidR="00E958F6">
              <w:instrText xml:space="preserve"> INCLUDEPICTURE  "http://fen.distant.ru/test/math/1/1.06/06-01-4.gif" \* MERGEFORMATINET </w:instrText>
            </w:r>
            <w:r w:rsidR="00E958F6">
              <w:fldChar w:fldCharType="separate"/>
            </w:r>
            <w:r w:rsidR="00B00DB6">
              <w:fldChar w:fldCharType="begin"/>
            </w:r>
            <w:r w:rsidR="00B00DB6">
              <w:instrText xml:space="preserve"> INCLUDEPICTURE  "http://fen.distant.ru/test/math/1/1.06/06-01-4.gif" \* MERGEFORMATINET </w:instrText>
            </w:r>
            <w:r w:rsidR="00B00DB6">
              <w:fldChar w:fldCharType="separate"/>
            </w:r>
            <w:r w:rsidR="00800048">
              <w:fldChar w:fldCharType="begin"/>
            </w:r>
            <w:r w:rsidR="00800048">
              <w:instrText xml:space="preserve"> </w:instrText>
            </w:r>
            <w:r w:rsidR="00800048">
              <w:instrText>INCLUDEPICTURE  "http://fen.distant.ru/test/math/1/1.06/06-01-4.gif" \* MERGE</w:instrText>
            </w:r>
            <w:r w:rsidR="00800048">
              <w:instrText>FORMATINET</w:instrText>
            </w:r>
            <w:r w:rsidR="00800048">
              <w:instrText xml:space="preserve"> </w:instrText>
            </w:r>
            <w:r w:rsidR="00800048">
              <w:fldChar w:fldCharType="separate"/>
            </w:r>
            <w:r w:rsidR="00800048">
              <w:pict w14:anchorId="0E873AF9">
                <v:shape id="_x0000_i1035" type="#_x0000_t75" style="width:84.6pt;height:15.6pt">
                  <v:imagedata r:id="rId32" r:href="rId33"/>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456D1">
              <w:fldChar w:fldCharType="end"/>
            </w:r>
          </w:p>
          <w:p w14:paraId="7CEBF29F" w14:textId="77777777" w:rsidR="006533C7" w:rsidRDefault="006533C7" w:rsidP="006533C7">
            <w:pPr>
              <w:shd w:val="clear" w:color="auto" w:fill="FFFFFF"/>
              <w:contextualSpacing/>
              <w:jc w:val="center"/>
              <w:rPr>
                <w:b/>
              </w:rPr>
            </w:pPr>
            <w:r w:rsidRPr="00FA7A51">
              <w:rPr>
                <w:b/>
              </w:rPr>
              <w:t>Тестовое задание 2</w:t>
            </w:r>
          </w:p>
          <w:p w14:paraId="02C7B188" w14:textId="77777777" w:rsidR="00EC7684" w:rsidRPr="00EC7684" w:rsidRDefault="00EC7684" w:rsidP="00EC7684">
            <w:pPr>
              <w:shd w:val="clear" w:color="auto" w:fill="FFFFFF"/>
              <w:contextualSpacing/>
              <w:jc w:val="both"/>
            </w:pPr>
            <w:r w:rsidRPr="00EC7684">
              <w:t xml:space="preserve">Точки области </w:t>
            </w:r>
            <w:r w:rsidRPr="00EC7684">
              <w:rPr>
                <w:lang w:val="en-US"/>
              </w:rPr>
              <w:t>D</w:t>
            </w:r>
            <w:r w:rsidRPr="00EC7684">
              <w:t>, не лежащие на ее границе, называются…</w:t>
            </w:r>
          </w:p>
          <w:p w14:paraId="41F253F2" w14:textId="77777777" w:rsidR="00EC7684" w:rsidRDefault="00EC7684" w:rsidP="00EC7684">
            <w:pPr>
              <w:shd w:val="clear" w:color="auto" w:fill="FFFFFF"/>
              <w:contextualSpacing/>
            </w:pPr>
            <w:r>
              <w:t>1</w:t>
            </w:r>
            <w:r w:rsidRPr="00EC7684">
              <w:t xml:space="preserve">) свободными </w:t>
            </w:r>
            <w:r w:rsidRPr="00EC7684">
              <w:tab/>
            </w:r>
            <w:r>
              <w:t xml:space="preserve">  </w:t>
            </w:r>
            <w:r w:rsidRPr="00EC7684">
              <w:t xml:space="preserve">2) неограниченными </w:t>
            </w:r>
            <w:r w:rsidRPr="00EC7684">
              <w:tab/>
            </w:r>
          </w:p>
          <w:p w14:paraId="088B44D6" w14:textId="77777777" w:rsidR="00EC7684" w:rsidRDefault="00EC7684" w:rsidP="00EC7684">
            <w:pPr>
              <w:shd w:val="clear" w:color="auto" w:fill="FFFFFF"/>
              <w:contextualSpacing/>
              <w:rPr>
                <w:b/>
              </w:rPr>
            </w:pPr>
            <w:r w:rsidRPr="00EC7684">
              <w:t>3) внутренними</w:t>
            </w:r>
            <w:r w:rsidRPr="00EC7684">
              <w:tab/>
              <w:t xml:space="preserve">  4) независимыми</w:t>
            </w:r>
            <w:r w:rsidRPr="00EC7684">
              <w:rPr>
                <w:b/>
              </w:rPr>
              <w:t xml:space="preserve"> </w:t>
            </w:r>
          </w:p>
          <w:p w14:paraId="61DC68A8" w14:textId="77777777" w:rsidR="006533C7" w:rsidRDefault="006533C7" w:rsidP="00EC7684">
            <w:pPr>
              <w:shd w:val="clear" w:color="auto" w:fill="FFFFFF"/>
              <w:contextualSpacing/>
              <w:jc w:val="center"/>
              <w:rPr>
                <w:b/>
              </w:rPr>
            </w:pPr>
            <w:r w:rsidRPr="009765F9">
              <w:rPr>
                <w:b/>
              </w:rPr>
              <w:t>Тестовое задание 3</w:t>
            </w:r>
          </w:p>
          <w:p w14:paraId="5FA7E798" w14:textId="77777777" w:rsidR="00BF647B" w:rsidRPr="00BF647B" w:rsidRDefault="00BF647B" w:rsidP="00BF647B">
            <w:pPr>
              <w:shd w:val="clear" w:color="auto" w:fill="FFFFFF"/>
              <w:contextualSpacing/>
              <w:jc w:val="both"/>
              <w:rPr>
                <w:bCs/>
                <w:iCs/>
              </w:rPr>
            </w:pPr>
            <w:r w:rsidRPr="00BF647B">
              <w:rPr>
                <w:bCs/>
                <w:iCs/>
              </w:rPr>
              <w:t xml:space="preserve">По определению двойной интеграл это предел двойной интегральной суммы </w:t>
            </w:r>
            <w:r w:rsidRPr="00BF647B">
              <w:rPr>
                <w:bCs/>
                <w:iCs/>
              </w:rPr>
              <w:br/>
            </w:r>
            <w:r w:rsidRPr="00BF647B">
              <w:rPr>
                <w:bCs/>
                <w:iCs/>
                <w:vertAlign w:val="subscript"/>
              </w:rPr>
              <w:fldChar w:fldCharType="begin"/>
            </w:r>
            <w:r w:rsidRPr="00BF647B">
              <w:rPr>
                <w:bCs/>
                <w:iCs/>
                <w:vertAlign w:val="subscript"/>
              </w:rPr>
              <w:instrText xml:space="preserve"> INCLUDEPICTURE "http://fen.distant.ru/test/math/2/2.01/2-01-01-00.gif" \* MERGEFORMATINET </w:instrText>
            </w:r>
            <w:r w:rsidRPr="00BF647B">
              <w:rPr>
                <w:bCs/>
                <w:iCs/>
                <w:vertAlign w:val="subscript"/>
              </w:rPr>
              <w:fldChar w:fldCharType="separate"/>
            </w:r>
            <w:r w:rsidR="00B1386C">
              <w:rPr>
                <w:bCs/>
                <w:iCs/>
                <w:vertAlign w:val="subscript"/>
              </w:rPr>
              <w:fldChar w:fldCharType="begin"/>
            </w:r>
            <w:r w:rsidR="00B1386C">
              <w:rPr>
                <w:bCs/>
                <w:iCs/>
                <w:vertAlign w:val="subscript"/>
              </w:rPr>
              <w:instrText xml:space="preserve"> INCLUDEPICTURE  "http://fen.distant.ru/test/math/2/2.01/2-01-01-00.gif" \* MERGEFORMATINET </w:instrText>
            </w:r>
            <w:r w:rsidR="00B1386C">
              <w:rPr>
                <w:bCs/>
                <w:iCs/>
                <w:vertAlign w:val="subscript"/>
              </w:rPr>
              <w:fldChar w:fldCharType="separate"/>
            </w:r>
            <w:r w:rsidR="0089503B">
              <w:rPr>
                <w:bCs/>
                <w:iCs/>
                <w:vertAlign w:val="subscript"/>
              </w:rPr>
              <w:fldChar w:fldCharType="begin"/>
            </w:r>
            <w:r w:rsidR="0089503B">
              <w:rPr>
                <w:bCs/>
                <w:iCs/>
                <w:vertAlign w:val="subscript"/>
              </w:rPr>
              <w:instrText xml:space="preserve"> INCLUDEPICTURE  "http://fen.distant.ru/test/math/2/2.01/2-01-01-00.gif" \* MERGEFORMATINET </w:instrText>
            </w:r>
            <w:r w:rsidR="0089503B">
              <w:rPr>
                <w:bCs/>
                <w:iCs/>
                <w:vertAlign w:val="subscript"/>
              </w:rPr>
              <w:fldChar w:fldCharType="separate"/>
            </w:r>
            <w:r w:rsidR="00072BE7">
              <w:rPr>
                <w:bCs/>
                <w:iCs/>
                <w:vertAlign w:val="subscript"/>
              </w:rPr>
              <w:fldChar w:fldCharType="begin"/>
            </w:r>
            <w:r w:rsidR="00072BE7">
              <w:rPr>
                <w:bCs/>
                <w:iCs/>
                <w:vertAlign w:val="subscript"/>
              </w:rPr>
              <w:instrText xml:space="preserve"> INCLUDEPICTURE  "http://fen.distant.ru/test/math/2/2.01/2-01-01-00.gif" \* MERGEFORMATINET </w:instrText>
            </w:r>
            <w:r w:rsidR="00072BE7">
              <w:rPr>
                <w:bCs/>
                <w:iCs/>
                <w:vertAlign w:val="subscript"/>
              </w:rPr>
              <w:fldChar w:fldCharType="separate"/>
            </w:r>
            <w:r w:rsidR="008F5E90">
              <w:rPr>
                <w:bCs/>
                <w:iCs/>
                <w:vertAlign w:val="subscript"/>
              </w:rPr>
              <w:fldChar w:fldCharType="begin"/>
            </w:r>
            <w:r w:rsidR="008F5E90">
              <w:rPr>
                <w:bCs/>
                <w:iCs/>
                <w:vertAlign w:val="subscript"/>
              </w:rPr>
              <w:instrText xml:space="preserve"> INCLUDEPICTURE  "http://fen.distant.ru/test/math/2/2.01/2-01-01-00.gif" \* MERGEFORMATINET </w:instrText>
            </w:r>
            <w:r w:rsidR="008F5E90">
              <w:rPr>
                <w:bCs/>
                <w:iCs/>
                <w:vertAlign w:val="subscript"/>
              </w:rPr>
              <w:fldChar w:fldCharType="separate"/>
            </w:r>
            <w:r w:rsidR="00081AC3">
              <w:rPr>
                <w:bCs/>
                <w:iCs/>
                <w:vertAlign w:val="subscript"/>
              </w:rPr>
              <w:fldChar w:fldCharType="begin"/>
            </w:r>
            <w:r w:rsidR="00081AC3">
              <w:rPr>
                <w:bCs/>
                <w:iCs/>
                <w:vertAlign w:val="subscript"/>
              </w:rPr>
              <w:instrText xml:space="preserve"> INCLUDEPICTURE  "http://fen.distant.ru/test/math/2/2.01/2-01-01-00.gif" \* MERGEFORMATINET </w:instrText>
            </w:r>
            <w:r w:rsidR="00081AC3">
              <w:rPr>
                <w:bCs/>
                <w:iCs/>
                <w:vertAlign w:val="subscript"/>
              </w:rPr>
              <w:fldChar w:fldCharType="separate"/>
            </w:r>
            <w:r w:rsidR="001A08C2">
              <w:rPr>
                <w:bCs/>
                <w:iCs/>
                <w:vertAlign w:val="subscript"/>
              </w:rPr>
              <w:fldChar w:fldCharType="begin"/>
            </w:r>
            <w:r w:rsidR="001A08C2">
              <w:rPr>
                <w:bCs/>
                <w:iCs/>
                <w:vertAlign w:val="subscript"/>
              </w:rPr>
              <w:instrText xml:space="preserve"> INCLUDEPICTURE  "http://fen.distant.ru/test/math/2/2.01/2-01-01-00.gif" \* MERGEFORMATINET </w:instrText>
            </w:r>
            <w:r w:rsidR="001A08C2">
              <w:rPr>
                <w:bCs/>
                <w:iCs/>
                <w:vertAlign w:val="subscript"/>
              </w:rPr>
              <w:fldChar w:fldCharType="separate"/>
            </w:r>
            <w:r w:rsidR="00786017">
              <w:rPr>
                <w:bCs/>
                <w:iCs/>
                <w:vertAlign w:val="subscript"/>
              </w:rPr>
              <w:fldChar w:fldCharType="begin"/>
            </w:r>
            <w:r w:rsidR="00786017">
              <w:rPr>
                <w:bCs/>
                <w:iCs/>
                <w:vertAlign w:val="subscript"/>
              </w:rPr>
              <w:instrText xml:space="preserve"> INCLUDEPICTURE  "http://fen.distant.ru/test/math/2/2.01/2-01-01-00.gif" \* MERGEFORMATINET </w:instrText>
            </w:r>
            <w:r w:rsidR="00786017">
              <w:rPr>
                <w:bCs/>
                <w:iCs/>
                <w:vertAlign w:val="subscript"/>
              </w:rPr>
              <w:fldChar w:fldCharType="separate"/>
            </w:r>
            <w:r w:rsidR="0042213C">
              <w:rPr>
                <w:bCs/>
                <w:iCs/>
                <w:vertAlign w:val="subscript"/>
              </w:rPr>
              <w:fldChar w:fldCharType="begin"/>
            </w:r>
            <w:r w:rsidR="0042213C">
              <w:rPr>
                <w:bCs/>
                <w:iCs/>
                <w:vertAlign w:val="subscript"/>
              </w:rPr>
              <w:instrText xml:space="preserve"> INCLUDEPICTURE  "http://fen.distant.ru/test/math/2/2.01/2-01-01-00.gif" \* MERGEFORMATINET </w:instrText>
            </w:r>
            <w:r w:rsidR="0042213C">
              <w:rPr>
                <w:bCs/>
                <w:iCs/>
                <w:vertAlign w:val="subscript"/>
              </w:rPr>
              <w:fldChar w:fldCharType="separate"/>
            </w:r>
            <w:r w:rsidR="000D1825">
              <w:rPr>
                <w:bCs/>
                <w:iCs/>
                <w:vertAlign w:val="subscript"/>
              </w:rPr>
              <w:fldChar w:fldCharType="begin"/>
            </w:r>
            <w:r w:rsidR="000D1825">
              <w:rPr>
                <w:bCs/>
                <w:iCs/>
                <w:vertAlign w:val="subscript"/>
              </w:rPr>
              <w:instrText xml:space="preserve"> INCLUDEPICTURE  "http://fen.distant.ru/test/math/2/2.01/2-01-01-00.gif" \* MERGEFORMATINET </w:instrText>
            </w:r>
            <w:r w:rsidR="000D1825">
              <w:rPr>
                <w:bCs/>
                <w:iCs/>
                <w:vertAlign w:val="subscript"/>
              </w:rPr>
              <w:fldChar w:fldCharType="separate"/>
            </w:r>
            <w:r w:rsidR="009B69B0">
              <w:rPr>
                <w:bCs/>
                <w:iCs/>
                <w:vertAlign w:val="subscript"/>
              </w:rPr>
              <w:fldChar w:fldCharType="begin"/>
            </w:r>
            <w:r w:rsidR="009B69B0">
              <w:rPr>
                <w:bCs/>
                <w:iCs/>
                <w:vertAlign w:val="subscript"/>
              </w:rPr>
              <w:instrText xml:space="preserve"> INCLUDEPICTURE  "http://fen.distant.ru/test/math/2/2.01/2-01-01-00.gif" \* MERGEFORMATINET </w:instrText>
            </w:r>
            <w:r w:rsidR="009B69B0">
              <w:rPr>
                <w:bCs/>
                <w:iCs/>
                <w:vertAlign w:val="subscript"/>
              </w:rPr>
              <w:fldChar w:fldCharType="separate"/>
            </w:r>
            <w:r w:rsidR="00E23EEB">
              <w:rPr>
                <w:bCs/>
                <w:iCs/>
                <w:vertAlign w:val="subscript"/>
              </w:rPr>
              <w:fldChar w:fldCharType="begin"/>
            </w:r>
            <w:r w:rsidR="00E23EEB">
              <w:rPr>
                <w:bCs/>
                <w:iCs/>
                <w:vertAlign w:val="subscript"/>
              </w:rPr>
              <w:instrText xml:space="preserve"> INCLUDEPICTURE  "http://fen.distant.ru/test/math/2/2.01/2-01-01-00.gif" \* MERGEFORMATINET </w:instrText>
            </w:r>
            <w:r w:rsidR="00E23EEB">
              <w:rPr>
                <w:bCs/>
                <w:iCs/>
                <w:vertAlign w:val="subscript"/>
              </w:rPr>
              <w:fldChar w:fldCharType="separate"/>
            </w:r>
            <w:r w:rsidR="006727A2">
              <w:rPr>
                <w:bCs/>
                <w:iCs/>
                <w:vertAlign w:val="subscript"/>
              </w:rPr>
              <w:fldChar w:fldCharType="begin"/>
            </w:r>
            <w:r w:rsidR="006727A2">
              <w:rPr>
                <w:bCs/>
                <w:iCs/>
                <w:vertAlign w:val="subscript"/>
              </w:rPr>
              <w:instrText xml:space="preserve"> INCLUDEPICTURE  "http://fen.distant.ru/test/math/2/2.01/2-01-01-00.gif" \* MERGEFORMATINET </w:instrText>
            </w:r>
            <w:r w:rsidR="006727A2">
              <w:rPr>
                <w:bCs/>
                <w:iCs/>
                <w:vertAlign w:val="subscript"/>
              </w:rPr>
              <w:fldChar w:fldCharType="separate"/>
            </w:r>
            <w:r w:rsidR="007576ED">
              <w:rPr>
                <w:bCs/>
                <w:iCs/>
                <w:vertAlign w:val="subscript"/>
              </w:rPr>
              <w:fldChar w:fldCharType="begin"/>
            </w:r>
            <w:r w:rsidR="007576ED">
              <w:rPr>
                <w:bCs/>
                <w:iCs/>
                <w:vertAlign w:val="subscript"/>
              </w:rPr>
              <w:instrText xml:space="preserve"> INCLUDEPICTURE  "http://fen.distant.ru/test/math/2/2.01/2-01-01-00.gif" \* MERGEFORMATINET </w:instrText>
            </w:r>
            <w:r w:rsidR="007576ED">
              <w:rPr>
                <w:bCs/>
                <w:iCs/>
                <w:vertAlign w:val="subscript"/>
              </w:rPr>
              <w:fldChar w:fldCharType="separate"/>
            </w:r>
            <w:r w:rsidR="00E958F6">
              <w:rPr>
                <w:bCs/>
                <w:iCs/>
                <w:vertAlign w:val="subscript"/>
              </w:rPr>
              <w:fldChar w:fldCharType="begin"/>
            </w:r>
            <w:r w:rsidR="00E958F6">
              <w:rPr>
                <w:bCs/>
                <w:iCs/>
                <w:vertAlign w:val="subscript"/>
              </w:rPr>
              <w:instrText xml:space="preserve"> INCLUDEPICTURE  "http://fen.distant.ru/test/math/2/2.01/2-01-01-00.gif" \* MERGEFORMATINET </w:instrText>
            </w:r>
            <w:r w:rsidR="00E958F6">
              <w:rPr>
                <w:bCs/>
                <w:iCs/>
                <w:vertAlign w:val="subscript"/>
              </w:rPr>
              <w:fldChar w:fldCharType="separate"/>
            </w:r>
            <w:r w:rsidR="00B00DB6">
              <w:rPr>
                <w:bCs/>
                <w:iCs/>
                <w:vertAlign w:val="subscript"/>
              </w:rPr>
              <w:fldChar w:fldCharType="begin"/>
            </w:r>
            <w:r w:rsidR="00B00DB6">
              <w:rPr>
                <w:bCs/>
                <w:iCs/>
                <w:vertAlign w:val="subscript"/>
              </w:rPr>
              <w:instrText xml:space="preserve"> INCLUDEPICTURE  "http://fen.distant.ru/test/math/2/2.01/2-01-01-00.gif" \* MERGEFORMATINET </w:instrText>
            </w:r>
            <w:r w:rsidR="00B00DB6">
              <w:rPr>
                <w:bCs/>
                <w:iCs/>
                <w:vertAlign w:val="subscript"/>
              </w:rPr>
              <w:fldChar w:fldCharType="separate"/>
            </w:r>
            <w:r w:rsidR="00800048">
              <w:rPr>
                <w:bCs/>
                <w:iCs/>
                <w:vertAlign w:val="subscript"/>
              </w:rPr>
              <w:fldChar w:fldCharType="begin"/>
            </w:r>
            <w:r w:rsidR="00800048">
              <w:rPr>
                <w:bCs/>
                <w:iCs/>
                <w:vertAlign w:val="subscript"/>
              </w:rPr>
              <w:instrText xml:space="preserve"> </w:instrText>
            </w:r>
            <w:r w:rsidR="00800048">
              <w:rPr>
                <w:bCs/>
                <w:iCs/>
                <w:vertAlign w:val="subscript"/>
              </w:rPr>
              <w:instrText>INCLUDEPICTURE  "http://fen.distant.ru/test/math/2/2.01/2-01-01-00.gif" \* MERGEFORMATINET</w:instrText>
            </w:r>
            <w:r w:rsidR="00800048">
              <w:rPr>
                <w:bCs/>
                <w:iCs/>
                <w:vertAlign w:val="subscript"/>
              </w:rPr>
              <w:instrText xml:space="preserve"> </w:instrText>
            </w:r>
            <w:r w:rsidR="00800048">
              <w:rPr>
                <w:bCs/>
                <w:iCs/>
                <w:vertAlign w:val="subscript"/>
              </w:rPr>
              <w:fldChar w:fldCharType="separate"/>
            </w:r>
            <w:r w:rsidR="00800048">
              <w:rPr>
                <w:bCs/>
                <w:iCs/>
                <w:vertAlign w:val="subscript"/>
              </w:rPr>
              <w:pict w14:anchorId="74EE110F">
                <v:shape id="_x0000_i1036" type="#_x0000_t75" style="width:198pt;height:17.4pt">
                  <v:imagedata r:id="rId34" r:href="rId35"/>
                </v:shape>
              </w:pict>
            </w:r>
            <w:r w:rsidR="00800048">
              <w:rPr>
                <w:bCs/>
                <w:iCs/>
                <w:vertAlign w:val="subscript"/>
              </w:rPr>
              <w:fldChar w:fldCharType="end"/>
            </w:r>
            <w:r w:rsidR="00B00DB6">
              <w:rPr>
                <w:bCs/>
                <w:iCs/>
                <w:vertAlign w:val="subscript"/>
              </w:rPr>
              <w:fldChar w:fldCharType="end"/>
            </w:r>
            <w:r w:rsidR="00E958F6">
              <w:rPr>
                <w:bCs/>
                <w:iCs/>
                <w:vertAlign w:val="subscript"/>
              </w:rPr>
              <w:fldChar w:fldCharType="end"/>
            </w:r>
            <w:r w:rsidR="007576ED">
              <w:rPr>
                <w:bCs/>
                <w:iCs/>
                <w:vertAlign w:val="subscript"/>
              </w:rPr>
              <w:fldChar w:fldCharType="end"/>
            </w:r>
            <w:r w:rsidR="006727A2">
              <w:rPr>
                <w:bCs/>
                <w:iCs/>
                <w:vertAlign w:val="subscript"/>
              </w:rPr>
              <w:fldChar w:fldCharType="end"/>
            </w:r>
            <w:r w:rsidR="00E23EEB">
              <w:rPr>
                <w:bCs/>
                <w:iCs/>
                <w:vertAlign w:val="subscript"/>
              </w:rPr>
              <w:fldChar w:fldCharType="end"/>
            </w:r>
            <w:r w:rsidR="009B69B0">
              <w:rPr>
                <w:bCs/>
                <w:iCs/>
                <w:vertAlign w:val="subscript"/>
              </w:rPr>
              <w:fldChar w:fldCharType="end"/>
            </w:r>
            <w:r w:rsidR="000D1825">
              <w:rPr>
                <w:bCs/>
                <w:iCs/>
                <w:vertAlign w:val="subscript"/>
              </w:rPr>
              <w:fldChar w:fldCharType="end"/>
            </w:r>
            <w:r w:rsidR="0042213C">
              <w:rPr>
                <w:bCs/>
                <w:iCs/>
                <w:vertAlign w:val="subscript"/>
              </w:rPr>
              <w:fldChar w:fldCharType="end"/>
            </w:r>
            <w:r w:rsidR="00786017">
              <w:rPr>
                <w:bCs/>
                <w:iCs/>
                <w:vertAlign w:val="subscript"/>
              </w:rPr>
              <w:fldChar w:fldCharType="end"/>
            </w:r>
            <w:r w:rsidR="001A08C2">
              <w:rPr>
                <w:bCs/>
                <w:iCs/>
                <w:vertAlign w:val="subscript"/>
              </w:rPr>
              <w:fldChar w:fldCharType="end"/>
            </w:r>
            <w:r w:rsidR="00081AC3">
              <w:rPr>
                <w:bCs/>
                <w:iCs/>
                <w:vertAlign w:val="subscript"/>
              </w:rPr>
              <w:fldChar w:fldCharType="end"/>
            </w:r>
            <w:r w:rsidR="008F5E90">
              <w:rPr>
                <w:bCs/>
                <w:iCs/>
                <w:vertAlign w:val="subscript"/>
              </w:rPr>
              <w:fldChar w:fldCharType="end"/>
            </w:r>
            <w:r w:rsidR="00072BE7">
              <w:rPr>
                <w:bCs/>
                <w:iCs/>
                <w:vertAlign w:val="subscript"/>
              </w:rPr>
              <w:fldChar w:fldCharType="end"/>
            </w:r>
            <w:r w:rsidR="0089503B">
              <w:rPr>
                <w:bCs/>
                <w:iCs/>
                <w:vertAlign w:val="subscript"/>
              </w:rPr>
              <w:fldChar w:fldCharType="end"/>
            </w:r>
            <w:r w:rsidR="00B1386C">
              <w:rPr>
                <w:bCs/>
                <w:iCs/>
                <w:vertAlign w:val="subscript"/>
              </w:rPr>
              <w:fldChar w:fldCharType="end"/>
            </w:r>
            <w:r w:rsidRPr="00BF647B">
              <w:fldChar w:fldCharType="end"/>
            </w:r>
            <w:r w:rsidRPr="00BF647B">
              <w:rPr>
                <w:bCs/>
                <w:iCs/>
              </w:rPr>
              <w:t>, если</w:t>
            </w:r>
          </w:p>
          <w:p w14:paraId="476CA802" w14:textId="77777777" w:rsidR="00BF647B" w:rsidRPr="00BF647B" w:rsidRDefault="00BF647B" w:rsidP="00BF647B">
            <w:pPr>
              <w:shd w:val="clear" w:color="auto" w:fill="FFFFFF"/>
              <w:contextualSpacing/>
              <w:jc w:val="both"/>
              <w:rPr>
                <w:bCs/>
                <w:iCs/>
              </w:rPr>
            </w:pPr>
            <w:r w:rsidRPr="00BF647B">
              <w:rPr>
                <w:bCs/>
                <w:iCs/>
              </w:rPr>
              <w:t>1) предел не зависит от способа разбиения области D на части;</w:t>
            </w:r>
          </w:p>
          <w:p w14:paraId="2E761CE2" w14:textId="77777777" w:rsidR="00BF647B" w:rsidRPr="00BF647B" w:rsidRDefault="00BF647B" w:rsidP="00BF647B">
            <w:pPr>
              <w:shd w:val="clear" w:color="auto" w:fill="FFFFFF"/>
              <w:contextualSpacing/>
              <w:jc w:val="both"/>
              <w:rPr>
                <w:bCs/>
                <w:iCs/>
              </w:rPr>
            </w:pPr>
            <w:r w:rsidRPr="00BF647B">
              <w:rPr>
                <w:bCs/>
                <w:iCs/>
              </w:rPr>
              <w:t>2) предел зависит от способа разбиения области D на части;</w:t>
            </w:r>
          </w:p>
          <w:p w14:paraId="043EE0DF" w14:textId="77777777" w:rsidR="00064820" w:rsidRDefault="00BF647B" w:rsidP="00BF647B">
            <w:pPr>
              <w:shd w:val="clear" w:color="auto" w:fill="FFFFFF"/>
              <w:contextualSpacing/>
              <w:jc w:val="both"/>
              <w:rPr>
                <w:bCs/>
                <w:iCs/>
              </w:rPr>
            </w:pPr>
            <w:r w:rsidRPr="00BF647B">
              <w:rPr>
                <w:bCs/>
                <w:iCs/>
              </w:rPr>
              <w:t xml:space="preserve">3) предел не зависит от выбора точек </w:t>
            </w:r>
            <w:r w:rsidRPr="00BF647B">
              <w:rPr>
                <w:bCs/>
                <w:i/>
                <w:iCs/>
              </w:rPr>
              <w:t>Р</w:t>
            </w:r>
            <w:r w:rsidRPr="00BF647B">
              <w:rPr>
                <w:bCs/>
                <w:i/>
                <w:iCs/>
                <w:vertAlign w:val="subscript"/>
              </w:rPr>
              <w:t>k</w:t>
            </w:r>
            <w:r w:rsidRPr="00BF647B">
              <w:rPr>
                <w:bCs/>
                <w:i/>
                <w:iCs/>
              </w:rPr>
              <w:t xml:space="preserve"> </w:t>
            </w:r>
            <w:r w:rsidRPr="00BF647B">
              <w:rPr>
                <w:rFonts w:ascii="Cambria Math" w:hAnsi="Cambria Math" w:cs="Cambria Math"/>
                <w:bCs/>
                <w:iCs/>
              </w:rPr>
              <w:t>∈</w:t>
            </w:r>
            <w:r w:rsidRPr="00BF647B">
              <w:rPr>
                <w:bCs/>
                <w:i/>
                <w:iCs/>
              </w:rPr>
              <w:t xml:space="preserve"> ΔS</w:t>
            </w:r>
            <w:r w:rsidRPr="00BF647B">
              <w:rPr>
                <w:bCs/>
                <w:i/>
                <w:iCs/>
                <w:vertAlign w:val="subscript"/>
              </w:rPr>
              <w:t>k</w:t>
            </w:r>
            <w:r w:rsidRPr="00BF647B">
              <w:rPr>
                <w:bCs/>
                <w:iCs/>
                <w:vertAlign w:val="subscript"/>
              </w:rPr>
              <w:t xml:space="preserve"> </w:t>
            </w:r>
            <w:r w:rsidRPr="00BF647B">
              <w:rPr>
                <w:bCs/>
                <w:iCs/>
              </w:rPr>
              <w:t xml:space="preserve">; </w:t>
            </w:r>
            <w:r w:rsidRPr="00BF647B">
              <w:rPr>
                <w:bCs/>
                <w:iCs/>
              </w:rPr>
              <w:tab/>
              <w:t xml:space="preserve">      </w:t>
            </w:r>
          </w:p>
          <w:p w14:paraId="7B458B86" w14:textId="77777777" w:rsidR="00BF647B" w:rsidRPr="00BF647B" w:rsidRDefault="00BF647B" w:rsidP="00BF647B">
            <w:pPr>
              <w:shd w:val="clear" w:color="auto" w:fill="FFFFFF"/>
              <w:contextualSpacing/>
              <w:jc w:val="both"/>
              <w:rPr>
                <w:bCs/>
                <w:iCs/>
              </w:rPr>
            </w:pPr>
            <w:r w:rsidRPr="00BF647B">
              <w:rPr>
                <w:bCs/>
                <w:iCs/>
              </w:rPr>
              <w:t xml:space="preserve">4) предел зависит от выбора точек </w:t>
            </w:r>
            <w:r w:rsidRPr="00BF647B">
              <w:rPr>
                <w:bCs/>
                <w:i/>
                <w:iCs/>
              </w:rPr>
              <w:t>Р</w:t>
            </w:r>
            <w:r w:rsidRPr="00BF647B">
              <w:rPr>
                <w:bCs/>
                <w:i/>
                <w:iCs/>
                <w:vertAlign w:val="subscript"/>
              </w:rPr>
              <w:t>k</w:t>
            </w:r>
            <w:r w:rsidRPr="00BF647B">
              <w:rPr>
                <w:bCs/>
                <w:i/>
                <w:iCs/>
              </w:rPr>
              <w:t xml:space="preserve"> </w:t>
            </w:r>
            <w:r w:rsidRPr="00BF647B">
              <w:rPr>
                <w:rFonts w:ascii="Cambria Math" w:hAnsi="Cambria Math" w:cs="Cambria Math"/>
                <w:bCs/>
                <w:iCs/>
              </w:rPr>
              <w:t>∈</w:t>
            </w:r>
            <w:r w:rsidRPr="00BF647B">
              <w:rPr>
                <w:bCs/>
                <w:i/>
                <w:iCs/>
              </w:rPr>
              <w:t xml:space="preserve"> ΔS</w:t>
            </w:r>
            <w:r w:rsidRPr="00BF647B">
              <w:rPr>
                <w:bCs/>
                <w:i/>
                <w:iCs/>
                <w:vertAlign w:val="subscript"/>
              </w:rPr>
              <w:t>k</w:t>
            </w:r>
            <w:r w:rsidRPr="00BF647B">
              <w:rPr>
                <w:bCs/>
                <w:iCs/>
              </w:rPr>
              <w:t xml:space="preserve">; </w:t>
            </w:r>
          </w:p>
          <w:p w14:paraId="36067C95" w14:textId="77777777" w:rsidR="00064820" w:rsidRDefault="00BF647B" w:rsidP="00BF647B">
            <w:pPr>
              <w:shd w:val="clear" w:color="auto" w:fill="FFFFFF"/>
              <w:contextualSpacing/>
              <w:jc w:val="both"/>
              <w:rPr>
                <w:bCs/>
                <w:iCs/>
              </w:rPr>
            </w:pPr>
            <w:r w:rsidRPr="00BF647B">
              <w:rPr>
                <w:bCs/>
                <w:iCs/>
              </w:rPr>
              <w:t>5) предел существует;</w:t>
            </w:r>
            <w:r w:rsidRPr="00BF647B">
              <w:rPr>
                <w:bCs/>
                <w:iCs/>
              </w:rPr>
              <w:tab/>
            </w:r>
            <w:r w:rsidRPr="00BF647B">
              <w:rPr>
                <w:bCs/>
                <w:iCs/>
              </w:rPr>
              <w:tab/>
            </w:r>
            <w:r w:rsidRPr="00BF647B">
              <w:rPr>
                <w:bCs/>
                <w:iCs/>
              </w:rPr>
              <w:tab/>
            </w:r>
          </w:p>
          <w:p w14:paraId="31E61EFF" w14:textId="77777777" w:rsidR="006533C7" w:rsidRPr="00064820" w:rsidRDefault="00BF647B" w:rsidP="006533C7">
            <w:pPr>
              <w:shd w:val="clear" w:color="auto" w:fill="FFFFFF"/>
              <w:contextualSpacing/>
              <w:jc w:val="both"/>
              <w:rPr>
                <w:bCs/>
                <w:iCs/>
              </w:rPr>
            </w:pPr>
            <w:r w:rsidRPr="00BF647B">
              <w:rPr>
                <w:bCs/>
                <w:iCs/>
              </w:rPr>
              <w:lastRenderedPageBreak/>
              <w:t>6) диаметр разбиения области на части стремится к нулю.</w:t>
            </w:r>
          </w:p>
        </w:tc>
      </w:tr>
      <w:tr w:rsidR="006533C7" w:rsidRPr="0044074D" w14:paraId="777F0490" w14:textId="77777777" w:rsidTr="006533C7">
        <w:trPr>
          <w:trHeight w:val="230"/>
        </w:trPr>
        <w:tc>
          <w:tcPr>
            <w:tcW w:w="1951" w:type="dxa"/>
            <w:vMerge/>
          </w:tcPr>
          <w:p w14:paraId="01673FF5" w14:textId="77777777" w:rsidR="006533C7" w:rsidRPr="00C96D26" w:rsidRDefault="006533C7" w:rsidP="006533C7">
            <w:pPr>
              <w:tabs>
                <w:tab w:val="left" w:pos="540"/>
              </w:tabs>
              <w:contextualSpacing/>
            </w:pPr>
          </w:p>
        </w:tc>
        <w:tc>
          <w:tcPr>
            <w:tcW w:w="1701" w:type="dxa"/>
          </w:tcPr>
          <w:p w14:paraId="710D5472" w14:textId="77777777" w:rsidR="006533C7" w:rsidRPr="00C13BEF" w:rsidRDefault="006533C7" w:rsidP="006533C7">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14:paraId="276D8D55" w14:textId="77777777" w:rsidR="006533C7" w:rsidRPr="00C13BEF" w:rsidRDefault="006533C7" w:rsidP="006533C7">
            <w:pPr>
              <w:shd w:val="clear" w:color="auto" w:fill="FFFFFF"/>
              <w:contextualSpacing/>
              <w:rPr>
                <w:color w:val="000000"/>
              </w:rPr>
            </w:pPr>
            <w:r w:rsidRPr="00C13BEF">
              <w:rPr>
                <w:color w:val="000000"/>
              </w:rPr>
              <w:t>конкретных финансово-экономических задач в</w:t>
            </w:r>
          </w:p>
          <w:p w14:paraId="30D3B4E5" w14:textId="77777777" w:rsidR="006533C7" w:rsidRDefault="006533C7" w:rsidP="006533C7">
            <w:pPr>
              <w:shd w:val="clear" w:color="auto" w:fill="FFFFFF"/>
              <w:contextualSpacing/>
              <w:rPr>
                <w:color w:val="000000"/>
              </w:rPr>
            </w:pPr>
            <w:r w:rsidRPr="00C13BEF">
              <w:rPr>
                <w:color w:val="000000"/>
              </w:rPr>
              <w:t>профессиональной области.</w:t>
            </w:r>
          </w:p>
        </w:tc>
        <w:tc>
          <w:tcPr>
            <w:tcW w:w="6237" w:type="dxa"/>
          </w:tcPr>
          <w:p w14:paraId="44CF85D0" w14:textId="77777777" w:rsidR="006533C7" w:rsidRDefault="006533C7" w:rsidP="006533C7">
            <w:pPr>
              <w:shd w:val="clear" w:color="auto" w:fill="FFFFFF"/>
              <w:contextualSpacing/>
              <w:jc w:val="center"/>
              <w:rPr>
                <w:b/>
              </w:rPr>
            </w:pPr>
            <w:r w:rsidRPr="0003061B">
              <w:rPr>
                <w:b/>
              </w:rPr>
              <w:t>Тестовое задание 1</w:t>
            </w:r>
          </w:p>
          <w:p w14:paraId="684D677C" w14:textId="77777777" w:rsidR="005C497B" w:rsidRPr="005C497B" w:rsidRDefault="005C497B" w:rsidP="005C497B">
            <w:pPr>
              <w:shd w:val="clear" w:color="auto" w:fill="FFFFFF"/>
              <w:contextualSpacing/>
              <w:jc w:val="both"/>
              <w:rPr>
                <w:bCs/>
                <w:iCs/>
              </w:rPr>
            </w:pPr>
            <w:r w:rsidRPr="005C497B">
              <w:rPr>
                <w:bCs/>
                <w:iCs/>
              </w:rPr>
              <w:t>Указать сходящиеся ряды:</w:t>
            </w:r>
          </w:p>
          <w:p w14:paraId="7C87E19A" w14:textId="77777777" w:rsidR="005C497B" w:rsidRPr="005C497B" w:rsidRDefault="005C497B" w:rsidP="005C497B">
            <w:pPr>
              <w:shd w:val="clear" w:color="auto" w:fill="FFFFFF"/>
              <w:contextualSpacing/>
              <w:jc w:val="both"/>
            </w:pPr>
            <w:r w:rsidRPr="005C497B">
              <w:rPr>
                <w:bCs/>
                <w:iCs/>
              </w:rPr>
              <w:t xml:space="preserve">1) </w:t>
            </w:r>
            <w:r w:rsidRPr="005C497B">
              <w:fldChar w:fldCharType="begin"/>
            </w:r>
            <w:r w:rsidRPr="005C497B">
              <w:instrText xml:space="preserve"> INCLUDEPICTURE  "http://fen.distant.ru/test/math/2/2.06/2-06-01-1.gif" \* MERGEFORMATINET </w:instrText>
            </w:r>
            <w:r w:rsidRPr="005C497B">
              <w:fldChar w:fldCharType="separate"/>
            </w:r>
            <w:r w:rsidR="00B1386C">
              <w:fldChar w:fldCharType="begin"/>
            </w:r>
            <w:r w:rsidR="00B1386C">
              <w:instrText xml:space="preserve"> INCLUDEPICTURE  "http://fen.distant.ru/test/math/2/2.06/2-06-01-1.gif" \* MERGEFORMATINET </w:instrText>
            </w:r>
            <w:r w:rsidR="00B1386C">
              <w:fldChar w:fldCharType="separate"/>
            </w:r>
            <w:r w:rsidR="0089503B">
              <w:fldChar w:fldCharType="begin"/>
            </w:r>
            <w:r w:rsidR="0089503B">
              <w:instrText xml:space="preserve"> INCLUDEPICTURE  "http://fen.distant.ru/test/math/2/2.06/2-06-01-1.gif" \* MERGEFORMATINET </w:instrText>
            </w:r>
            <w:r w:rsidR="0089503B">
              <w:fldChar w:fldCharType="separate"/>
            </w:r>
            <w:r w:rsidR="00072BE7">
              <w:fldChar w:fldCharType="begin"/>
            </w:r>
            <w:r w:rsidR="00072BE7">
              <w:instrText xml:space="preserve"> INCLUDEPICTURE  "http://fen.distant.ru/test/math/2/2.06/2-06-01-1.gif" \* MERGEFORMATINET </w:instrText>
            </w:r>
            <w:r w:rsidR="00072BE7">
              <w:fldChar w:fldCharType="separate"/>
            </w:r>
            <w:r w:rsidR="008F5E90">
              <w:fldChar w:fldCharType="begin"/>
            </w:r>
            <w:r w:rsidR="008F5E90">
              <w:instrText xml:space="preserve"> INCLUDEPICTURE  "http://fen.distant.ru/test/math/2/2.06/2-06-01-1.gif" \* MERGEFORMATINET </w:instrText>
            </w:r>
            <w:r w:rsidR="008F5E90">
              <w:fldChar w:fldCharType="separate"/>
            </w:r>
            <w:r w:rsidR="00081AC3">
              <w:fldChar w:fldCharType="begin"/>
            </w:r>
            <w:r w:rsidR="00081AC3">
              <w:instrText xml:space="preserve"> INCLUDEPICTURE  "http://fen.distant.ru/test/math/2/2.06/2-06-01-1.gif" \* MERGEFORMATINET </w:instrText>
            </w:r>
            <w:r w:rsidR="00081AC3">
              <w:fldChar w:fldCharType="separate"/>
            </w:r>
            <w:r w:rsidR="001A08C2">
              <w:fldChar w:fldCharType="begin"/>
            </w:r>
            <w:r w:rsidR="001A08C2">
              <w:instrText xml:space="preserve"> INCLUDEPICTURE  "http://fen.distant.ru/test/math/2/2.06/2-06-01-1.gif" \* MERGEFORMATINET </w:instrText>
            </w:r>
            <w:r w:rsidR="001A08C2">
              <w:fldChar w:fldCharType="separate"/>
            </w:r>
            <w:r w:rsidR="00786017">
              <w:fldChar w:fldCharType="begin"/>
            </w:r>
            <w:r w:rsidR="00786017">
              <w:instrText xml:space="preserve"> INCLUDEPICTURE  "http://fen.distant.ru/test/math/2/2.06/2-06-01-1.gif" \* MERGEFORMATINET </w:instrText>
            </w:r>
            <w:r w:rsidR="00786017">
              <w:fldChar w:fldCharType="separate"/>
            </w:r>
            <w:r w:rsidR="0042213C">
              <w:fldChar w:fldCharType="begin"/>
            </w:r>
            <w:r w:rsidR="0042213C">
              <w:instrText xml:space="preserve"> INCLUDEPICTURE  "http://fen.distant.ru/test/math/2/2.06/2-06-01-1.gif" \* MERGEFORMATINET </w:instrText>
            </w:r>
            <w:r w:rsidR="0042213C">
              <w:fldChar w:fldCharType="separate"/>
            </w:r>
            <w:r w:rsidR="000D1825">
              <w:fldChar w:fldCharType="begin"/>
            </w:r>
            <w:r w:rsidR="000D1825">
              <w:instrText xml:space="preserve"> INCLUDEPICTURE  "http://fen.distant.ru/test/math/2/2.06/2-06-01-1.gif" \* MERGEFORMATINET </w:instrText>
            </w:r>
            <w:r w:rsidR="000D1825">
              <w:fldChar w:fldCharType="separate"/>
            </w:r>
            <w:r w:rsidR="009B69B0">
              <w:fldChar w:fldCharType="begin"/>
            </w:r>
            <w:r w:rsidR="009B69B0">
              <w:instrText xml:space="preserve"> INCLUDEPICTURE  "http://fen.distant.ru/test/math/2/2.06/2-06-01-1.gif" \* MERGEFORMATINET </w:instrText>
            </w:r>
            <w:r w:rsidR="009B69B0">
              <w:fldChar w:fldCharType="separate"/>
            </w:r>
            <w:r w:rsidR="00E23EEB">
              <w:fldChar w:fldCharType="begin"/>
            </w:r>
            <w:r w:rsidR="00E23EEB">
              <w:instrText xml:space="preserve"> INCLUDEPICTURE  "http://fen.distant.ru/test/math/2/2.06/2-06-01-1.gif" \* MERGEFORMATINET </w:instrText>
            </w:r>
            <w:r w:rsidR="00E23EEB">
              <w:fldChar w:fldCharType="separate"/>
            </w:r>
            <w:r w:rsidR="006727A2">
              <w:fldChar w:fldCharType="begin"/>
            </w:r>
            <w:r w:rsidR="006727A2">
              <w:instrText xml:space="preserve"> INCLUDEPICTURE  "http://fen.distant.ru/test/math/2/2.06/2-06-01-1.gif" \* MERGEFORMATINET </w:instrText>
            </w:r>
            <w:r w:rsidR="006727A2">
              <w:fldChar w:fldCharType="separate"/>
            </w:r>
            <w:r w:rsidR="007576ED">
              <w:fldChar w:fldCharType="begin"/>
            </w:r>
            <w:r w:rsidR="007576ED">
              <w:instrText xml:space="preserve"> INCLUDEPICTURE  "http://fen.distant.ru/test/math/2/2.06/2-06-01-1.gif" \* MERGEFORMATINET </w:instrText>
            </w:r>
            <w:r w:rsidR="007576ED">
              <w:fldChar w:fldCharType="separate"/>
            </w:r>
            <w:r w:rsidR="00E958F6">
              <w:fldChar w:fldCharType="begin"/>
            </w:r>
            <w:r w:rsidR="00E958F6">
              <w:instrText xml:space="preserve"> INCLUDEPICTURE  "http://fen.distant.ru/test/math/2/2.06/2-06-01-1.gif" \* MERGEFORMATINET </w:instrText>
            </w:r>
            <w:r w:rsidR="00E958F6">
              <w:fldChar w:fldCharType="separate"/>
            </w:r>
            <w:r w:rsidR="00B00DB6">
              <w:fldChar w:fldCharType="begin"/>
            </w:r>
            <w:r w:rsidR="00B00DB6">
              <w:instrText xml:space="preserve"> INCLUDEPICTURE  "http://fen.distant.ru/test/math/2/2.06/2-06-01-1.gif" \* MERGEFORMATINET </w:instrText>
            </w:r>
            <w:r w:rsidR="00B00DB6">
              <w:fldChar w:fldCharType="separate"/>
            </w:r>
            <w:r w:rsidR="00800048">
              <w:fldChar w:fldCharType="begin"/>
            </w:r>
            <w:r w:rsidR="00800048">
              <w:instrText xml:space="preserve"> </w:instrText>
            </w:r>
            <w:r w:rsidR="00800048">
              <w:instrText>INCLUDEPICTURE  "http://fen.distant.ru/test/math/2/2.06/2-06-01-1.gif" \* MERGE</w:instrText>
            </w:r>
            <w:r w:rsidR="00800048">
              <w:instrText>FORMATINET</w:instrText>
            </w:r>
            <w:r w:rsidR="00800048">
              <w:instrText xml:space="preserve"> </w:instrText>
            </w:r>
            <w:r w:rsidR="00800048">
              <w:fldChar w:fldCharType="separate"/>
            </w:r>
            <w:r w:rsidR="00800048">
              <w:pict w14:anchorId="6C116BE6">
                <v:shape id="_x0000_i1037" type="#_x0000_t75" style="width:24.6pt;height:27pt">
                  <v:imagedata r:id="rId36" r:href="rId37"/>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t xml:space="preserve">      </w:t>
            </w:r>
            <w:r w:rsidRPr="005C497B">
              <w:t xml:space="preserve">2) </w:t>
            </w:r>
            <w:r w:rsidRPr="005C497B">
              <w:fldChar w:fldCharType="begin"/>
            </w:r>
            <w:r w:rsidRPr="005C497B">
              <w:instrText xml:space="preserve"> INCLUDEPICTURE  "http://fen.distant.ru/test/math/2/2.06/2-06-01-2.gif" \* MERGEFORMATINET </w:instrText>
            </w:r>
            <w:r w:rsidRPr="005C497B">
              <w:fldChar w:fldCharType="separate"/>
            </w:r>
            <w:r w:rsidR="00B1386C">
              <w:fldChar w:fldCharType="begin"/>
            </w:r>
            <w:r w:rsidR="00B1386C">
              <w:instrText xml:space="preserve"> INCLUDEPICTURE  "http://fen.distant.ru/test/math/2/2.06/2-06-01-2.gif" \* MERGEFORMATINET </w:instrText>
            </w:r>
            <w:r w:rsidR="00B1386C">
              <w:fldChar w:fldCharType="separate"/>
            </w:r>
            <w:r w:rsidR="0089503B">
              <w:fldChar w:fldCharType="begin"/>
            </w:r>
            <w:r w:rsidR="0089503B">
              <w:instrText xml:space="preserve"> INCLUDEPICTURE  "http://fen.distant.ru/test/math/2/2.06/2-06-01-2.gif" \* MERGEFORMATINET </w:instrText>
            </w:r>
            <w:r w:rsidR="0089503B">
              <w:fldChar w:fldCharType="separate"/>
            </w:r>
            <w:r w:rsidR="00072BE7">
              <w:fldChar w:fldCharType="begin"/>
            </w:r>
            <w:r w:rsidR="00072BE7">
              <w:instrText xml:space="preserve"> INCLUDEPICTURE  "http://fen.distant.ru/test/math/2/2.06/2-06-01-2.gif" \* MERGEFORMATINET </w:instrText>
            </w:r>
            <w:r w:rsidR="00072BE7">
              <w:fldChar w:fldCharType="separate"/>
            </w:r>
            <w:r w:rsidR="008F5E90">
              <w:fldChar w:fldCharType="begin"/>
            </w:r>
            <w:r w:rsidR="008F5E90">
              <w:instrText xml:space="preserve"> INCLUDEPICTURE  "http://fen.distant.ru/test/math/2/2.06/2-06-01-2.gif" \* MERGEFORMATINET </w:instrText>
            </w:r>
            <w:r w:rsidR="008F5E90">
              <w:fldChar w:fldCharType="separate"/>
            </w:r>
            <w:r w:rsidR="00081AC3">
              <w:fldChar w:fldCharType="begin"/>
            </w:r>
            <w:r w:rsidR="00081AC3">
              <w:instrText xml:space="preserve"> INCLUDEPICTURE  "http://fen.distant.ru/test/math/2/2.06/2-06-01-2.gif" \* MERGEFORMATINET </w:instrText>
            </w:r>
            <w:r w:rsidR="00081AC3">
              <w:fldChar w:fldCharType="separate"/>
            </w:r>
            <w:r w:rsidR="001A08C2">
              <w:fldChar w:fldCharType="begin"/>
            </w:r>
            <w:r w:rsidR="001A08C2">
              <w:instrText xml:space="preserve"> INCLUDEPICTURE  "http://fen.distant.ru/test/math/2/2.06/2-06-01-2.gif" \* MERGEFORMATINET </w:instrText>
            </w:r>
            <w:r w:rsidR="001A08C2">
              <w:fldChar w:fldCharType="separate"/>
            </w:r>
            <w:r w:rsidR="00786017">
              <w:fldChar w:fldCharType="begin"/>
            </w:r>
            <w:r w:rsidR="00786017">
              <w:instrText xml:space="preserve"> INCLUDEPICTURE  "http://fen.distant.ru/test/math/2/2.06/2-06-01-2.gif" \* MERGEFORMATINET </w:instrText>
            </w:r>
            <w:r w:rsidR="00786017">
              <w:fldChar w:fldCharType="separate"/>
            </w:r>
            <w:r w:rsidR="0042213C">
              <w:fldChar w:fldCharType="begin"/>
            </w:r>
            <w:r w:rsidR="0042213C">
              <w:instrText xml:space="preserve"> INCLUDEPICTURE  "http://fen.distant.ru/test/math/2/2.06/2-06-01-2.gif" \* MERGEFORMATINET </w:instrText>
            </w:r>
            <w:r w:rsidR="0042213C">
              <w:fldChar w:fldCharType="separate"/>
            </w:r>
            <w:r w:rsidR="000D1825">
              <w:fldChar w:fldCharType="begin"/>
            </w:r>
            <w:r w:rsidR="000D1825">
              <w:instrText xml:space="preserve"> INCLUDEPICTURE  "http://fen.distant.ru/test/math/2/2.06/2-06-01-2.gif" \* MERGEFORMATINET </w:instrText>
            </w:r>
            <w:r w:rsidR="000D1825">
              <w:fldChar w:fldCharType="separate"/>
            </w:r>
            <w:r w:rsidR="009B69B0">
              <w:fldChar w:fldCharType="begin"/>
            </w:r>
            <w:r w:rsidR="009B69B0">
              <w:instrText xml:space="preserve"> INCLUDEPICTURE  "http://fen.distant.ru/test/math/2/2.06/2-06-01-2.gif" \* MERGEFORMATINET </w:instrText>
            </w:r>
            <w:r w:rsidR="009B69B0">
              <w:fldChar w:fldCharType="separate"/>
            </w:r>
            <w:r w:rsidR="00E23EEB">
              <w:fldChar w:fldCharType="begin"/>
            </w:r>
            <w:r w:rsidR="00E23EEB">
              <w:instrText xml:space="preserve"> INCLUDEPICTURE  "http://fen.distant.ru/test/math/2/2.06/2-06-01-2.gif" \* MERGEFORMATINET </w:instrText>
            </w:r>
            <w:r w:rsidR="00E23EEB">
              <w:fldChar w:fldCharType="separate"/>
            </w:r>
            <w:r w:rsidR="006727A2">
              <w:fldChar w:fldCharType="begin"/>
            </w:r>
            <w:r w:rsidR="006727A2">
              <w:instrText xml:space="preserve"> INCLUDEPICTURE  "http://fen.distant.ru/test/math/2/2.06/2-06-01-2.gif" \* MERGEFORMATINET </w:instrText>
            </w:r>
            <w:r w:rsidR="006727A2">
              <w:fldChar w:fldCharType="separate"/>
            </w:r>
            <w:r w:rsidR="007576ED">
              <w:fldChar w:fldCharType="begin"/>
            </w:r>
            <w:r w:rsidR="007576ED">
              <w:instrText xml:space="preserve"> INCLUDEPICTURE  "http://fen.distant.ru/test/math/2/2.06/2-06-01-2.gif" \* MERGEFORMATINET </w:instrText>
            </w:r>
            <w:r w:rsidR="007576ED">
              <w:fldChar w:fldCharType="separate"/>
            </w:r>
            <w:r w:rsidR="00E958F6">
              <w:fldChar w:fldCharType="begin"/>
            </w:r>
            <w:r w:rsidR="00E958F6">
              <w:instrText xml:space="preserve"> INCLUDEPICTURE  "http://fen.distant.ru/test/math/2/2.06/2-06-01-2.gif" \* MERGEFORMATINET </w:instrText>
            </w:r>
            <w:r w:rsidR="00E958F6">
              <w:fldChar w:fldCharType="separate"/>
            </w:r>
            <w:r w:rsidR="00B00DB6">
              <w:fldChar w:fldCharType="begin"/>
            </w:r>
            <w:r w:rsidR="00B00DB6">
              <w:instrText xml:space="preserve"> INCLUDEPICTURE  "http://fen.distant.ru/test/math/2/2.06/2-06-01-2.gif" \* MERGEFORMATINET </w:instrText>
            </w:r>
            <w:r w:rsidR="00B00DB6">
              <w:fldChar w:fldCharType="separate"/>
            </w:r>
            <w:r w:rsidR="00800048">
              <w:fldChar w:fldCharType="begin"/>
            </w:r>
            <w:r w:rsidR="00800048">
              <w:instrText xml:space="preserve"> </w:instrText>
            </w:r>
            <w:r w:rsidR="00800048">
              <w:instrText>INCLUDEPICTURE  "http://fen.distant.ru/test/math/2/2.06/2-06-01-2.gif" \* MERGEFORMATINET</w:instrText>
            </w:r>
            <w:r w:rsidR="00800048">
              <w:instrText xml:space="preserve"> </w:instrText>
            </w:r>
            <w:r w:rsidR="00800048">
              <w:fldChar w:fldCharType="separate"/>
            </w:r>
            <w:r w:rsidR="00800048">
              <w:pict w14:anchorId="736555B5">
                <v:shape id="_x0000_i1038" type="#_x0000_t75" style="width:33pt;height:29.4pt">
                  <v:imagedata r:id="rId38" r:href="rId39"/>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rsidRPr="005C497B">
              <w:tab/>
            </w:r>
            <w:r>
              <w:t xml:space="preserve">     </w:t>
            </w:r>
            <w:r w:rsidRPr="005C497B">
              <w:t xml:space="preserve">3) </w:t>
            </w:r>
            <w:r w:rsidRPr="005C497B">
              <w:fldChar w:fldCharType="begin"/>
            </w:r>
            <w:r w:rsidRPr="005C497B">
              <w:instrText xml:space="preserve"> INCLUDEPICTURE  "http://fen.distant.ru/test/math/2/2.06/2-06-01-3.gif" \* MERGEFORMATINET </w:instrText>
            </w:r>
            <w:r w:rsidRPr="005C497B">
              <w:fldChar w:fldCharType="separate"/>
            </w:r>
            <w:r w:rsidR="00B1386C">
              <w:fldChar w:fldCharType="begin"/>
            </w:r>
            <w:r w:rsidR="00B1386C">
              <w:instrText xml:space="preserve"> INCLUDEPICTURE  "http://fen.distant.ru/test/math/2/2.06/2-06-01-3.gif" \* MERGEFORMATINET </w:instrText>
            </w:r>
            <w:r w:rsidR="00B1386C">
              <w:fldChar w:fldCharType="separate"/>
            </w:r>
            <w:r w:rsidR="0089503B">
              <w:fldChar w:fldCharType="begin"/>
            </w:r>
            <w:r w:rsidR="0089503B">
              <w:instrText xml:space="preserve"> INCLUDEPICTURE  "http://fen.distant.ru/test/math/2/2.06/2-06-01-3.gif" \* MERGEFORMATINET </w:instrText>
            </w:r>
            <w:r w:rsidR="0089503B">
              <w:fldChar w:fldCharType="separate"/>
            </w:r>
            <w:r w:rsidR="00072BE7">
              <w:fldChar w:fldCharType="begin"/>
            </w:r>
            <w:r w:rsidR="00072BE7">
              <w:instrText xml:space="preserve"> INCLUDEPICTURE  "http://fen.distant.ru/test/math/2/2.06/2-06-01-3.gif" \* MERGEFORMATINET </w:instrText>
            </w:r>
            <w:r w:rsidR="00072BE7">
              <w:fldChar w:fldCharType="separate"/>
            </w:r>
            <w:r w:rsidR="008F5E90">
              <w:fldChar w:fldCharType="begin"/>
            </w:r>
            <w:r w:rsidR="008F5E90">
              <w:instrText xml:space="preserve"> INCLUDEPICTURE  "http://fen.distant.ru/test/math/2/2.06/2-06-01-3.gif" \* MERGEFORMATINET </w:instrText>
            </w:r>
            <w:r w:rsidR="008F5E90">
              <w:fldChar w:fldCharType="separate"/>
            </w:r>
            <w:r w:rsidR="00081AC3">
              <w:fldChar w:fldCharType="begin"/>
            </w:r>
            <w:r w:rsidR="00081AC3">
              <w:instrText xml:space="preserve"> INCLUDEPICTURE  "http://fen.distant.ru/test/math/2/2.06/2-06-01-3.gif" \* MERGEFORMATINET </w:instrText>
            </w:r>
            <w:r w:rsidR="00081AC3">
              <w:fldChar w:fldCharType="separate"/>
            </w:r>
            <w:r w:rsidR="001A08C2">
              <w:fldChar w:fldCharType="begin"/>
            </w:r>
            <w:r w:rsidR="001A08C2">
              <w:instrText xml:space="preserve"> INCLUDEPICTURE  "http://fen.distant.ru/test/math/2/2.06/2-06-01-3.gif" \* MERGEFORMATINET </w:instrText>
            </w:r>
            <w:r w:rsidR="001A08C2">
              <w:fldChar w:fldCharType="separate"/>
            </w:r>
            <w:r w:rsidR="00786017">
              <w:fldChar w:fldCharType="begin"/>
            </w:r>
            <w:r w:rsidR="00786017">
              <w:instrText xml:space="preserve"> INCLUDEPICTURE  "http://fen.distant.ru/test/math/2/2.06/2-06-01-3.gif" \* MERGEFORMATINET </w:instrText>
            </w:r>
            <w:r w:rsidR="00786017">
              <w:fldChar w:fldCharType="separate"/>
            </w:r>
            <w:r w:rsidR="0042213C">
              <w:fldChar w:fldCharType="begin"/>
            </w:r>
            <w:r w:rsidR="0042213C">
              <w:instrText xml:space="preserve"> INCLUDEPICTURE  "http://fen.distant.ru/test/math/2/2.06/2-06-01-3.gif" \* MERGEFORMATINET </w:instrText>
            </w:r>
            <w:r w:rsidR="0042213C">
              <w:fldChar w:fldCharType="separate"/>
            </w:r>
            <w:r w:rsidR="000D1825">
              <w:fldChar w:fldCharType="begin"/>
            </w:r>
            <w:r w:rsidR="000D1825">
              <w:instrText xml:space="preserve"> INCLUDEPICTURE  "http://fen.distant.ru/test/math/2/2.06/2-06-01-3.gif" \* MERGEFORMATINET </w:instrText>
            </w:r>
            <w:r w:rsidR="000D1825">
              <w:fldChar w:fldCharType="separate"/>
            </w:r>
            <w:r w:rsidR="009B69B0">
              <w:fldChar w:fldCharType="begin"/>
            </w:r>
            <w:r w:rsidR="009B69B0">
              <w:instrText xml:space="preserve"> INCLUDEPICTURE  "http://fen.distant.ru/test/math/2/2.06/2-06-01-3.gif" \* MERGEFORMATINET </w:instrText>
            </w:r>
            <w:r w:rsidR="009B69B0">
              <w:fldChar w:fldCharType="separate"/>
            </w:r>
            <w:r w:rsidR="00E23EEB">
              <w:fldChar w:fldCharType="begin"/>
            </w:r>
            <w:r w:rsidR="00E23EEB">
              <w:instrText xml:space="preserve"> INCLUDEPICTURE  "http://fen.distant.ru/test/math/2/2.06/2-06-01-3.gif" \* MERGEFORMATINET </w:instrText>
            </w:r>
            <w:r w:rsidR="00E23EEB">
              <w:fldChar w:fldCharType="separate"/>
            </w:r>
            <w:r w:rsidR="006727A2">
              <w:fldChar w:fldCharType="begin"/>
            </w:r>
            <w:r w:rsidR="006727A2">
              <w:instrText xml:space="preserve"> INCLUDEPICTURE  "http://fen.distant.ru/test/math/2/2.06/2-06-01-3.gif" \* MERGEFORMATINET </w:instrText>
            </w:r>
            <w:r w:rsidR="006727A2">
              <w:fldChar w:fldCharType="separate"/>
            </w:r>
            <w:r w:rsidR="007576ED">
              <w:fldChar w:fldCharType="begin"/>
            </w:r>
            <w:r w:rsidR="007576ED">
              <w:instrText xml:space="preserve"> INCLUDEPICTURE  "http://fen.distant.ru/test/math/2/2.06/2-06-01-3.gif" \* MERGEFORMATINET </w:instrText>
            </w:r>
            <w:r w:rsidR="007576ED">
              <w:fldChar w:fldCharType="separate"/>
            </w:r>
            <w:r w:rsidR="00E958F6">
              <w:fldChar w:fldCharType="begin"/>
            </w:r>
            <w:r w:rsidR="00E958F6">
              <w:instrText xml:space="preserve"> INCLUDEPICTURE  "http://fen.distant.ru/test/math/2/2.06/2-06-01-3.gif" \* MERGEFORMATINET </w:instrText>
            </w:r>
            <w:r w:rsidR="00E958F6">
              <w:fldChar w:fldCharType="separate"/>
            </w:r>
            <w:r w:rsidR="00B00DB6">
              <w:fldChar w:fldCharType="begin"/>
            </w:r>
            <w:r w:rsidR="00B00DB6">
              <w:instrText xml:space="preserve"> INCLUDEPICTURE  "http://fen.distant.ru/test/math/2/2.06/2-06-01-3.gif" \* MERGEFORMATINET </w:instrText>
            </w:r>
            <w:r w:rsidR="00B00DB6">
              <w:fldChar w:fldCharType="separate"/>
            </w:r>
            <w:r w:rsidR="00800048">
              <w:fldChar w:fldCharType="begin"/>
            </w:r>
            <w:r w:rsidR="00800048">
              <w:instrText xml:space="preserve"> </w:instrText>
            </w:r>
            <w:r w:rsidR="00800048">
              <w:instrText>INCLUDEPICTURE  "http://fen.distant.ru/</w:instrText>
            </w:r>
            <w:r w:rsidR="00800048">
              <w:instrText>test/math/2/2.06/2-06-01-3.gif" \* MERGEFORMATINET</w:instrText>
            </w:r>
            <w:r w:rsidR="00800048">
              <w:instrText xml:space="preserve"> </w:instrText>
            </w:r>
            <w:r w:rsidR="00800048">
              <w:fldChar w:fldCharType="separate"/>
            </w:r>
            <w:r w:rsidR="00800048">
              <w:pict w14:anchorId="1195E409">
                <v:shape id="_x0000_i1039" type="#_x0000_t75" style="width:33.6pt;height:30pt">
                  <v:imagedata r:id="rId40" r:href="rId41"/>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rsidRPr="005C497B">
              <w:tab/>
            </w:r>
            <w:r>
              <w:t xml:space="preserve">      </w:t>
            </w:r>
            <w:r w:rsidRPr="005C497B">
              <w:t xml:space="preserve">4) </w:t>
            </w:r>
            <w:r w:rsidRPr="005C497B">
              <w:fldChar w:fldCharType="begin"/>
            </w:r>
            <w:r w:rsidRPr="005C497B">
              <w:instrText xml:space="preserve"> INCLUDEPICTURE  "http://fen.distant.ru/test/math/2/2.06/2-06-01-4.gif" \* MERGEFORMATINET </w:instrText>
            </w:r>
            <w:r w:rsidRPr="005C497B">
              <w:fldChar w:fldCharType="separate"/>
            </w:r>
            <w:r w:rsidR="00B1386C">
              <w:fldChar w:fldCharType="begin"/>
            </w:r>
            <w:r w:rsidR="00B1386C">
              <w:instrText xml:space="preserve"> INCLUDEPICTURE  "http://fen.distant.ru/test/math/2/2.06/2-06-01-4.gif" \* MERGEFORMATINET </w:instrText>
            </w:r>
            <w:r w:rsidR="00B1386C">
              <w:fldChar w:fldCharType="separate"/>
            </w:r>
            <w:r w:rsidR="0089503B">
              <w:fldChar w:fldCharType="begin"/>
            </w:r>
            <w:r w:rsidR="0089503B">
              <w:instrText xml:space="preserve"> INCLUDEPICTURE  "http://fen.distant.ru/test/math/2/2.06/2-06-01-4.gif" \* MERGEFORMATINET </w:instrText>
            </w:r>
            <w:r w:rsidR="0089503B">
              <w:fldChar w:fldCharType="separate"/>
            </w:r>
            <w:r w:rsidR="00072BE7">
              <w:fldChar w:fldCharType="begin"/>
            </w:r>
            <w:r w:rsidR="00072BE7">
              <w:instrText xml:space="preserve"> INCLUDEPICTURE  "http://fen.distant.ru/test/math/2/2.06/2-06-01-4.gif" \* MERGEFORMATINET </w:instrText>
            </w:r>
            <w:r w:rsidR="00072BE7">
              <w:fldChar w:fldCharType="separate"/>
            </w:r>
            <w:r w:rsidR="008F5E90">
              <w:fldChar w:fldCharType="begin"/>
            </w:r>
            <w:r w:rsidR="008F5E90">
              <w:instrText xml:space="preserve"> INCLUDEPICTURE  "http://fen.distant.ru/test/math/2/2.06/2-06-01-4.gif" \* MERGEFORMATINET </w:instrText>
            </w:r>
            <w:r w:rsidR="008F5E90">
              <w:fldChar w:fldCharType="separate"/>
            </w:r>
            <w:r w:rsidR="00081AC3">
              <w:fldChar w:fldCharType="begin"/>
            </w:r>
            <w:r w:rsidR="00081AC3">
              <w:instrText xml:space="preserve"> INCLUDEPICTURE  "http://fen.distant.ru/test/math/2/2.06/2-06-01-4.gif" \* MERGEFORMATINET </w:instrText>
            </w:r>
            <w:r w:rsidR="00081AC3">
              <w:fldChar w:fldCharType="separate"/>
            </w:r>
            <w:r w:rsidR="001A08C2">
              <w:fldChar w:fldCharType="begin"/>
            </w:r>
            <w:r w:rsidR="001A08C2">
              <w:instrText xml:space="preserve"> INCLUDEPICTURE  "http://fen.distant.ru/test/math/2/2.06/2-06-01-4.gif" \* MERGEFORMATINET </w:instrText>
            </w:r>
            <w:r w:rsidR="001A08C2">
              <w:fldChar w:fldCharType="separate"/>
            </w:r>
            <w:r w:rsidR="00786017">
              <w:fldChar w:fldCharType="begin"/>
            </w:r>
            <w:r w:rsidR="00786017">
              <w:instrText xml:space="preserve"> INCLUDEPICTURE  "http://fen.distant.ru/test/math/2/2.06/2-06-01-4.gif" \* MERGEFORMATINET </w:instrText>
            </w:r>
            <w:r w:rsidR="00786017">
              <w:fldChar w:fldCharType="separate"/>
            </w:r>
            <w:r w:rsidR="0042213C">
              <w:fldChar w:fldCharType="begin"/>
            </w:r>
            <w:r w:rsidR="0042213C">
              <w:instrText xml:space="preserve"> INCLUDEPICTURE  "http://fen.distant.ru/test/math/2/2.06/2-06-01-4.gif" \* MERGEFORMATINET </w:instrText>
            </w:r>
            <w:r w:rsidR="0042213C">
              <w:fldChar w:fldCharType="separate"/>
            </w:r>
            <w:r w:rsidR="000D1825">
              <w:fldChar w:fldCharType="begin"/>
            </w:r>
            <w:r w:rsidR="000D1825">
              <w:instrText xml:space="preserve"> INCLUDEPICTURE  "http://fen.distant.ru/test/math/2/2.06/2-06-01-4.gif" \* MERGEFORMATINET </w:instrText>
            </w:r>
            <w:r w:rsidR="000D1825">
              <w:fldChar w:fldCharType="separate"/>
            </w:r>
            <w:r w:rsidR="009B69B0">
              <w:fldChar w:fldCharType="begin"/>
            </w:r>
            <w:r w:rsidR="009B69B0">
              <w:instrText xml:space="preserve"> INCLUDEPICTURE  "http://fen.distant.ru/test/math/2/2.06/2-06-01-4.gif" \* MERGEFORMATINET </w:instrText>
            </w:r>
            <w:r w:rsidR="009B69B0">
              <w:fldChar w:fldCharType="separate"/>
            </w:r>
            <w:r w:rsidR="00E23EEB">
              <w:fldChar w:fldCharType="begin"/>
            </w:r>
            <w:r w:rsidR="00E23EEB">
              <w:instrText xml:space="preserve"> INCLUDEPICTURE  "http://fen.distant.ru/test/math/2/2.06/2-06-01-4.gif" \* MERGEFORMATINET </w:instrText>
            </w:r>
            <w:r w:rsidR="00E23EEB">
              <w:fldChar w:fldCharType="separate"/>
            </w:r>
            <w:r w:rsidR="006727A2">
              <w:fldChar w:fldCharType="begin"/>
            </w:r>
            <w:r w:rsidR="006727A2">
              <w:instrText xml:space="preserve"> INCLUDEPICTURE  "http://fen.distant.ru/test/math/2/2.06/2-06-01-4.gif" \* MERGEFORMATINET </w:instrText>
            </w:r>
            <w:r w:rsidR="006727A2">
              <w:fldChar w:fldCharType="separate"/>
            </w:r>
            <w:r w:rsidR="007576ED">
              <w:fldChar w:fldCharType="begin"/>
            </w:r>
            <w:r w:rsidR="007576ED">
              <w:instrText xml:space="preserve"> INCLUDEPICTURE  "http://fen.distant.ru/test/math/2/2.06/2-06-01-4.gif" \* MERGEFORMATINET </w:instrText>
            </w:r>
            <w:r w:rsidR="007576ED">
              <w:fldChar w:fldCharType="separate"/>
            </w:r>
            <w:r w:rsidR="00E958F6">
              <w:fldChar w:fldCharType="begin"/>
            </w:r>
            <w:r w:rsidR="00E958F6">
              <w:instrText xml:space="preserve"> INCLUDEPICTURE  "http://fen.distant.ru/test/math/2/2.06/2-06-01-4.gif" \* MERGEFORMATINET </w:instrText>
            </w:r>
            <w:r w:rsidR="00E958F6">
              <w:fldChar w:fldCharType="separate"/>
            </w:r>
            <w:r w:rsidR="00B00DB6">
              <w:fldChar w:fldCharType="begin"/>
            </w:r>
            <w:r w:rsidR="00B00DB6">
              <w:instrText xml:space="preserve"> INCLUDEPICTURE  "http://fen.distant.ru/test/math/2/2.06/2-06-01-4.gif" \* MERGEFORMATINET </w:instrText>
            </w:r>
            <w:r w:rsidR="00B00DB6">
              <w:fldChar w:fldCharType="separate"/>
            </w:r>
            <w:r w:rsidR="00800048">
              <w:fldChar w:fldCharType="begin"/>
            </w:r>
            <w:r w:rsidR="00800048">
              <w:instrText xml:space="preserve"> </w:instrText>
            </w:r>
            <w:r w:rsidR="00800048">
              <w:instrText>INCLUDEPICTURE  "http://fen.distant.ru/test/math/2/2.06/2-06-01-4.gif" \* MERGE</w:instrText>
            </w:r>
            <w:r w:rsidR="00800048">
              <w:instrText>FORMATINET</w:instrText>
            </w:r>
            <w:r w:rsidR="00800048">
              <w:instrText xml:space="preserve"> </w:instrText>
            </w:r>
            <w:r w:rsidR="00800048">
              <w:fldChar w:fldCharType="separate"/>
            </w:r>
            <w:r w:rsidR="00800048">
              <w:pict w14:anchorId="3E59FAAC">
                <v:shape id="_x0000_i1040" type="#_x0000_t75" style="width:36pt;height:27.6pt">
                  <v:imagedata r:id="rId42" r:href="rId43"/>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r w:rsidRPr="005C497B">
              <w:tab/>
            </w:r>
            <w:r>
              <w:t xml:space="preserve">    </w:t>
            </w:r>
            <w:r w:rsidRPr="005C497B">
              <w:t xml:space="preserve">5) </w:t>
            </w:r>
            <w:r w:rsidRPr="005C497B">
              <w:fldChar w:fldCharType="begin"/>
            </w:r>
            <w:r w:rsidRPr="005C497B">
              <w:instrText xml:space="preserve"> INCLUDEPICTURE  "http://fen.distant.ru/test/math/2/2.06/2-06-01-5.gif" \* MERGEFORMATINET </w:instrText>
            </w:r>
            <w:r w:rsidRPr="005C497B">
              <w:fldChar w:fldCharType="separate"/>
            </w:r>
            <w:r w:rsidR="00B1386C">
              <w:fldChar w:fldCharType="begin"/>
            </w:r>
            <w:r w:rsidR="00B1386C">
              <w:instrText xml:space="preserve"> INCLUDEPICTURE  "http://fen.distant.ru/test/math/2/2.06/2-06-01-5.gif" \* MERGEFORMATINET </w:instrText>
            </w:r>
            <w:r w:rsidR="00B1386C">
              <w:fldChar w:fldCharType="separate"/>
            </w:r>
            <w:r w:rsidR="0089503B">
              <w:fldChar w:fldCharType="begin"/>
            </w:r>
            <w:r w:rsidR="0089503B">
              <w:instrText xml:space="preserve"> INCLUDEPICTURE  "http://fen.distant.ru/test/math/2/2.06/2-06-01-5.gif" \* MERGEFORMATINET </w:instrText>
            </w:r>
            <w:r w:rsidR="0089503B">
              <w:fldChar w:fldCharType="separate"/>
            </w:r>
            <w:r w:rsidR="00072BE7">
              <w:fldChar w:fldCharType="begin"/>
            </w:r>
            <w:r w:rsidR="00072BE7">
              <w:instrText xml:space="preserve"> INCLUDEPICTURE  "http://fen.distant.ru/test/math/2/2.06/2-06-01-5.gif" \* MERGEFORMATINET </w:instrText>
            </w:r>
            <w:r w:rsidR="00072BE7">
              <w:fldChar w:fldCharType="separate"/>
            </w:r>
            <w:r w:rsidR="008F5E90">
              <w:fldChar w:fldCharType="begin"/>
            </w:r>
            <w:r w:rsidR="008F5E90">
              <w:instrText xml:space="preserve"> INCLUDEPICTURE  "http://fen.distant.ru/test/math/2/2.06/2-06-01-5.gif" \* MERGEFORMATINET </w:instrText>
            </w:r>
            <w:r w:rsidR="008F5E90">
              <w:fldChar w:fldCharType="separate"/>
            </w:r>
            <w:r w:rsidR="00081AC3">
              <w:fldChar w:fldCharType="begin"/>
            </w:r>
            <w:r w:rsidR="00081AC3">
              <w:instrText xml:space="preserve"> INCLUDEPICTURE  "http://fen.distant.ru/test/math/2/2.06/2-06-01-5.gif" \* MERGEFORMATINET </w:instrText>
            </w:r>
            <w:r w:rsidR="00081AC3">
              <w:fldChar w:fldCharType="separate"/>
            </w:r>
            <w:r w:rsidR="001A08C2">
              <w:fldChar w:fldCharType="begin"/>
            </w:r>
            <w:r w:rsidR="001A08C2">
              <w:instrText xml:space="preserve"> INCLUDEPICTURE  "http://fen.distant.ru/test/math/2/2.06/2-06-01-5.gif" \* MERGEFORMATINET </w:instrText>
            </w:r>
            <w:r w:rsidR="001A08C2">
              <w:fldChar w:fldCharType="separate"/>
            </w:r>
            <w:r w:rsidR="00786017">
              <w:fldChar w:fldCharType="begin"/>
            </w:r>
            <w:r w:rsidR="00786017">
              <w:instrText xml:space="preserve"> INCLUDEPICTURE  "http://fen.distant.ru/test/math/2/2.06/2-06-01-5.gif" \* MERGEFORMATINET </w:instrText>
            </w:r>
            <w:r w:rsidR="00786017">
              <w:fldChar w:fldCharType="separate"/>
            </w:r>
            <w:r w:rsidR="0042213C">
              <w:fldChar w:fldCharType="begin"/>
            </w:r>
            <w:r w:rsidR="0042213C">
              <w:instrText xml:space="preserve"> INCLUDEPICTURE  "http://fen.distant.ru/test/math/2/2.06/2-06-01-5.gif" \* MERGEFORMATINET </w:instrText>
            </w:r>
            <w:r w:rsidR="0042213C">
              <w:fldChar w:fldCharType="separate"/>
            </w:r>
            <w:r w:rsidR="000D1825">
              <w:fldChar w:fldCharType="begin"/>
            </w:r>
            <w:r w:rsidR="000D1825">
              <w:instrText xml:space="preserve"> INCLUDEPICTURE  "http://fen.distant.ru/test/math/2/2.06/2-06-01-5.gif" \* MERGEFORMATINET </w:instrText>
            </w:r>
            <w:r w:rsidR="000D1825">
              <w:fldChar w:fldCharType="separate"/>
            </w:r>
            <w:r w:rsidR="009B69B0">
              <w:fldChar w:fldCharType="begin"/>
            </w:r>
            <w:r w:rsidR="009B69B0">
              <w:instrText xml:space="preserve"> INCLUDEPICTURE  "http://fen.distant.ru/test/math/2/2.06/2-06-01-5.gif" \* MERGEFORMATINET </w:instrText>
            </w:r>
            <w:r w:rsidR="009B69B0">
              <w:fldChar w:fldCharType="separate"/>
            </w:r>
            <w:r w:rsidR="00E23EEB">
              <w:fldChar w:fldCharType="begin"/>
            </w:r>
            <w:r w:rsidR="00E23EEB">
              <w:instrText xml:space="preserve"> INCLUDEPICTURE  "http://fen.distant.ru/test/math/2/2.06/2-06-01-5.gif" \* MERGEFORMATINET </w:instrText>
            </w:r>
            <w:r w:rsidR="00E23EEB">
              <w:fldChar w:fldCharType="separate"/>
            </w:r>
            <w:r w:rsidR="006727A2">
              <w:fldChar w:fldCharType="begin"/>
            </w:r>
            <w:r w:rsidR="006727A2">
              <w:instrText xml:space="preserve"> INCLUDEPICTURE  "http://fen.distant.ru/test/math/2/2.06/2-06-01-5.gif" \* MERGEFORMATINET </w:instrText>
            </w:r>
            <w:r w:rsidR="006727A2">
              <w:fldChar w:fldCharType="separate"/>
            </w:r>
            <w:r w:rsidR="007576ED">
              <w:fldChar w:fldCharType="begin"/>
            </w:r>
            <w:r w:rsidR="007576ED">
              <w:instrText xml:space="preserve"> INCLUDEPICTURE  "http://fen.distant.ru/test/math/2/2.06/2-06-01-5.gif" \* MERGEFORMATINET </w:instrText>
            </w:r>
            <w:r w:rsidR="007576ED">
              <w:fldChar w:fldCharType="separate"/>
            </w:r>
            <w:r w:rsidR="00E958F6">
              <w:fldChar w:fldCharType="begin"/>
            </w:r>
            <w:r w:rsidR="00E958F6">
              <w:instrText xml:space="preserve"> INCLUDEPICTURE  "http://fen.distant.ru/test/math/2/2.06/2-06-01-5.gif" \* MERGEFORMATINET </w:instrText>
            </w:r>
            <w:r w:rsidR="00E958F6">
              <w:fldChar w:fldCharType="separate"/>
            </w:r>
            <w:r w:rsidR="00B00DB6">
              <w:fldChar w:fldCharType="begin"/>
            </w:r>
            <w:r w:rsidR="00B00DB6">
              <w:instrText xml:space="preserve"> INCLUDEPICTURE  "http://fen.distant.ru/test/math/2/2.06/2-06-01-5.gif" \* MERGEFORMATINET </w:instrText>
            </w:r>
            <w:r w:rsidR="00B00DB6">
              <w:fldChar w:fldCharType="separate"/>
            </w:r>
            <w:r w:rsidR="00800048">
              <w:fldChar w:fldCharType="begin"/>
            </w:r>
            <w:r w:rsidR="00800048">
              <w:instrText xml:space="preserve"> </w:instrText>
            </w:r>
            <w:r w:rsidR="00800048">
              <w:instrText>INCLUDEPICTURE  "http://fen.distant.ru/test/math/2/2.06/2-06-01-5.gif" \* MERGEFORMATINET</w:instrText>
            </w:r>
            <w:r w:rsidR="00800048">
              <w:instrText xml:space="preserve"> </w:instrText>
            </w:r>
            <w:r w:rsidR="00800048">
              <w:fldChar w:fldCharType="separate"/>
            </w:r>
            <w:r w:rsidR="00800048">
              <w:pict w14:anchorId="1CF26450">
                <v:shape id="_x0000_i1041" type="#_x0000_t75" style="width:24.6pt;height:27.6pt">
                  <v:imagedata r:id="rId44" r:href="rId45"/>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5C497B">
              <w:fldChar w:fldCharType="end"/>
            </w:r>
          </w:p>
          <w:p w14:paraId="03E6BDD2" w14:textId="77777777" w:rsidR="006533C7" w:rsidRDefault="006533C7" w:rsidP="006533C7">
            <w:pPr>
              <w:shd w:val="clear" w:color="auto" w:fill="FFFFFF"/>
              <w:contextualSpacing/>
              <w:jc w:val="center"/>
              <w:rPr>
                <w:b/>
              </w:rPr>
            </w:pPr>
            <w:r w:rsidRPr="00EB4B81">
              <w:rPr>
                <w:b/>
              </w:rPr>
              <w:t>Тестовое задание 2</w:t>
            </w:r>
          </w:p>
          <w:p w14:paraId="460CD1EB" w14:textId="77777777" w:rsidR="000203A2" w:rsidRPr="000203A2" w:rsidRDefault="000203A2" w:rsidP="000203A2">
            <w:pPr>
              <w:shd w:val="clear" w:color="auto" w:fill="FFFFFF"/>
              <w:contextualSpacing/>
              <w:jc w:val="both"/>
            </w:pPr>
            <w:r w:rsidRPr="000203A2">
              <w:t>Дифференциальным уравнением называется уравнение, в которое неизвестная функция входит</w:t>
            </w:r>
          </w:p>
          <w:p w14:paraId="74DDF9C9" w14:textId="77777777" w:rsidR="000203A2" w:rsidRDefault="000203A2" w:rsidP="000203A2">
            <w:pPr>
              <w:shd w:val="clear" w:color="auto" w:fill="FFFFFF"/>
              <w:contextualSpacing/>
              <w:jc w:val="both"/>
            </w:pPr>
            <w:r w:rsidRPr="000203A2">
              <w:t>1) под знаком интеграла</w:t>
            </w:r>
            <w:r w:rsidRPr="000203A2">
              <w:tab/>
            </w:r>
            <w:r w:rsidRPr="000203A2">
              <w:tab/>
            </w:r>
          </w:p>
          <w:p w14:paraId="02C496EC" w14:textId="77777777" w:rsidR="000203A2" w:rsidRPr="000203A2" w:rsidRDefault="000203A2" w:rsidP="000203A2">
            <w:pPr>
              <w:shd w:val="clear" w:color="auto" w:fill="FFFFFF"/>
              <w:contextualSpacing/>
              <w:jc w:val="both"/>
            </w:pPr>
            <w:r w:rsidRPr="000203A2">
              <w:t>2) под знаком производной или дифференциала</w:t>
            </w:r>
          </w:p>
          <w:p w14:paraId="4ADE9BCC" w14:textId="77777777" w:rsidR="000203A2" w:rsidRPr="000203A2" w:rsidRDefault="000203A2" w:rsidP="000203A2">
            <w:pPr>
              <w:shd w:val="clear" w:color="auto" w:fill="FFFFFF"/>
              <w:contextualSpacing/>
              <w:jc w:val="both"/>
            </w:pPr>
            <w:r w:rsidRPr="000203A2">
              <w:t>3) под знаком логарифма</w:t>
            </w:r>
            <w:r w:rsidRPr="000203A2">
              <w:tab/>
            </w:r>
            <w:r w:rsidRPr="000203A2">
              <w:tab/>
              <w:t>4) в неявном виде</w:t>
            </w:r>
          </w:p>
          <w:p w14:paraId="590BC690" w14:textId="77777777" w:rsidR="006533C7" w:rsidRDefault="006533C7" w:rsidP="006533C7">
            <w:pPr>
              <w:shd w:val="clear" w:color="auto" w:fill="FFFFFF"/>
              <w:contextualSpacing/>
              <w:jc w:val="center"/>
              <w:rPr>
                <w:b/>
              </w:rPr>
            </w:pPr>
            <w:r w:rsidRPr="00EB4B81">
              <w:rPr>
                <w:b/>
              </w:rPr>
              <w:t>Тестовое задание 3</w:t>
            </w:r>
          </w:p>
          <w:p w14:paraId="33CD70E8" w14:textId="77777777" w:rsidR="004F3D82" w:rsidRPr="004F3D82" w:rsidRDefault="004F3D82" w:rsidP="004F3D82">
            <w:pPr>
              <w:shd w:val="clear" w:color="auto" w:fill="FFFFFF"/>
              <w:contextualSpacing/>
              <w:jc w:val="both"/>
            </w:pPr>
            <w:r w:rsidRPr="004F3D82">
              <w:t>Установите соответствие между свойством чётности-нечётности функции и задающей её формулой:</w:t>
            </w:r>
          </w:p>
          <w:p w14:paraId="6B715204" w14:textId="77777777" w:rsidR="004F3D82" w:rsidRPr="004F3D82" w:rsidRDefault="004F3D82" w:rsidP="004F3D82">
            <w:pPr>
              <w:shd w:val="clear" w:color="auto" w:fill="FFFFFF"/>
              <w:contextualSpacing/>
              <w:jc w:val="both"/>
            </w:pPr>
            <w:r>
              <w:t>1) чётная функция</w:t>
            </w:r>
            <w:r>
              <w:tab/>
            </w:r>
            <w:r>
              <w:tab/>
            </w:r>
            <w:r>
              <w:tab/>
            </w:r>
            <w:r w:rsidRPr="004F3D82">
              <w:t xml:space="preserve">А) </w:t>
            </w:r>
            <w:r w:rsidRPr="004F3D82">
              <w:object w:dxaOrig="1160" w:dyaOrig="440" w14:anchorId="19FF2403">
                <v:shape id="_x0000_i1042" type="#_x0000_t75" style="width:57.6pt;height:21.6pt" o:ole="">
                  <v:imagedata r:id="rId46" o:title=""/>
                </v:shape>
                <o:OLEObject Type="Embed" ProgID="Equation.3" ShapeID="_x0000_i1042" DrawAspect="Content" ObjectID="_1751391428" r:id="rId47"/>
              </w:object>
            </w:r>
          </w:p>
          <w:p w14:paraId="75644635" w14:textId="77777777" w:rsidR="004F3D82" w:rsidRPr="004F3D82" w:rsidRDefault="004F3D82" w:rsidP="004F3D82">
            <w:pPr>
              <w:shd w:val="clear" w:color="auto" w:fill="FFFFFF"/>
              <w:contextualSpacing/>
              <w:jc w:val="both"/>
            </w:pPr>
            <w:r>
              <w:t>2) нечётная функция</w:t>
            </w:r>
            <w:r>
              <w:tab/>
            </w:r>
            <w:r>
              <w:tab/>
            </w:r>
            <w:r>
              <w:tab/>
            </w:r>
            <w:r w:rsidRPr="004F3D82">
              <w:t xml:space="preserve">Б) </w:t>
            </w:r>
            <w:r w:rsidRPr="004F3D82">
              <w:rPr>
                <w:b/>
                <w:bCs/>
              </w:rPr>
              <w:object w:dxaOrig="1440" w:dyaOrig="440" w14:anchorId="6C153D7C">
                <v:shape id="_x0000_i1043" type="#_x0000_t75" style="width:1in;height:21.6pt" o:ole="">
                  <v:imagedata r:id="rId48" o:title=""/>
                </v:shape>
                <o:OLEObject Type="Embed" ProgID="Equation.3" ShapeID="_x0000_i1043" DrawAspect="Content" ObjectID="_1751391429" r:id="rId49"/>
              </w:object>
            </w:r>
          </w:p>
          <w:p w14:paraId="22E648AE" w14:textId="77777777" w:rsidR="006533C7" w:rsidRPr="00EB4B81" w:rsidRDefault="004F3D82" w:rsidP="006533C7">
            <w:pPr>
              <w:shd w:val="clear" w:color="auto" w:fill="FFFFFF"/>
              <w:contextualSpacing/>
              <w:jc w:val="both"/>
            </w:pPr>
            <w:r>
              <w:t>3) функция общего вида</w:t>
            </w:r>
            <w:r>
              <w:tab/>
            </w:r>
            <w:r>
              <w:tab/>
            </w:r>
            <w:r w:rsidRPr="004F3D82">
              <w:t xml:space="preserve">В) </w:t>
            </w:r>
            <w:r w:rsidRPr="004F3D82">
              <w:rPr>
                <w:b/>
                <w:bCs/>
              </w:rPr>
              <w:object w:dxaOrig="1600" w:dyaOrig="440" w14:anchorId="05E4B94F">
                <v:shape id="_x0000_i1044" type="#_x0000_t75" style="width:80.4pt;height:21.6pt" o:ole="">
                  <v:imagedata r:id="rId50" o:title=""/>
                </v:shape>
                <o:OLEObject Type="Embed" ProgID="Equation.3" ShapeID="_x0000_i1044" DrawAspect="Content" ObjectID="_1751391430" r:id="rId51"/>
              </w:object>
            </w:r>
          </w:p>
        </w:tc>
      </w:tr>
      <w:tr w:rsidR="006533C7" w:rsidRPr="0044074D" w14:paraId="7C003748" w14:textId="77777777" w:rsidTr="006533C7">
        <w:trPr>
          <w:trHeight w:val="230"/>
        </w:trPr>
        <w:tc>
          <w:tcPr>
            <w:tcW w:w="1951" w:type="dxa"/>
            <w:vMerge/>
          </w:tcPr>
          <w:p w14:paraId="5EDF01D8" w14:textId="77777777" w:rsidR="006533C7" w:rsidRPr="00C96D26" w:rsidRDefault="006533C7" w:rsidP="006533C7">
            <w:pPr>
              <w:tabs>
                <w:tab w:val="left" w:pos="540"/>
              </w:tabs>
              <w:contextualSpacing/>
            </w:pPr>
          </w:p>
        </w:tc>
        <w:tc>
          <w:tcPr>
            <w:tcW w:w="1701" w:type="dxa"/>
          </w:tcPr>
          <w:p w14:paraId="2C56AD49" w14:textId="77777777" w:rsidR="006533C7" w:rsidRPr="00CD4F61" w:rsidRDefault="006533C7" w:rsidP="006533C7">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14:paraId="14429FFD" w14:textId="77777777" w:rsidR="006533C7" w:rsidRPr="00CD4F61" w:rsidRDefault="006533C7" w:rsidP="006533C7">
            <w:pPr>
              <w:shd w:val="clear" w:color="auto" w:fill="FFFFFF"/>
              <w:contextualSpacing/>
              <w:rPr>
                <w:color w:val="000000"/>
              </w:rPr>
            </w:pPr>
            <w:r w:rsidRPr="00CD4F61">
              <w:rPr>
                <w:color w:val="000000"/>
              </w:rPr>
              <w:t>математических моделей финансово-экономических</w:t>
            </w:r>
          </w:p>
          <w:p w14:paraId="5B0077E9" w14:textId="77777777" w:rsidR="006533C7" w:rsidRPr="00CD4F61" w:rsidRDefault="006533C7" w:rsidP="006533C7">
            <w:pPr>
              <w:shd w:val="clear" w:color="auto" w:fill="FFFFFF"/>
              <w:contextualSpacing/>
              <w:rPr>
                <w:color w:val="000000"/>
              </w:rPr>
            </w:pPr>
            <w:r w:rsidRPr="00CD4F61">
              <w:rPr>
                <w:color w:val="000000"/>
              </w:rPr>
              <w:t>задач и делает на их основании количественные и</w:t>
            </w:r>
          </w:p>
          <w:p w14:paraId="3C051F07" w14:textId="77777777" w:rsidR="006533C7" w:rsidRPr="00CD4F61" w:rsidRDefault="006533C7" w:rsidP="006533C7">
            <w:pPr>
              <w:shd w:val="clear" w:color="auto" w:fill="FFFFFF"/>
              <w:contextualSpacing/>
              <w:rPr>
                <w:color w:val="000000"/>
              </w:rPr>
            </w:pPr>
            <w:r w:rsidRPr="00CD4F61">
              <w:rPr>
                <w:color w:val="000000"/>
              </w:rPr>
              <w:t>качественные выводы и рекомендации по принятию</w:t>
            </w:r>
          </w:p>
          <w:p w14:paraId="2B843346" w14:textId="77777777" w:rsidR="006533C7" w:rsidRPr="00C13BEF" w:rsidRDefault="006533C7" w:rsidP="006533C7">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09AFD535" w14:textId="77777777" w:rsidR="006533C7" w:rsidRPr="00754520" w:rsidRDefault="006533C7" w:rsidP="006533C7">
            <w:pPr>
              <w:shd w:val="clear" w:color="auto" w:fill="FFFFFF"/>
              <w:contextualSpacing/>
              <w:jc w:val="center"/>
              <w:rPr>
                <w:b/>
              </w:rPr>
            </w:pPr>
            <w:r w:rsidRPr="00754520">
              <w:rPr>
                <w:b/>
              </w:rPr>
              <w:t>Тестовое задание 1</w:t>
            </w:r>
          </w:p>
          <w:p w14:paraId="3992FE63" w14:textId="77777777" w:rsidR="00312058" w:rsidRPr="00312058" w:rsidRDefault="00312058" w:rsidP="00312058">
            <w:pPr>
              <w:shd w:val="clear" w:color="auto" w:fill="FFFFFF"/>
              <w:contextualSpacing/>
              <w:jc w:val="both"/>
            </w:pPr>
            <w:r w:rsidRPr="00312058">
              <w:t xml:space="preserve">Функция  </w:t>
            </w:r>
            <w:r w:rsidRPr="00312058">
              <w:rPr>
                <w:vertAlign w:val="subscript"/>
              </w:rPr>
              <w:fldChar w:fldCharType="begin"/>
            </w:r>
            <w:r w:rsidRPr="00312058">
              <w:rPr>
                <w:vertAlign w:val="subscript"/>
              </w:rPr>
              <w:instrText xml:space="preserve"> INCLUDEPICTURE "http://fen.distant.ru/test/math/1/1.01/040.gif" \* MERGEFORMATINET </w:instrText>
            </w:r>
            <w:r w:rsidRPr="00312058">
              <w:rPr>
                <w:vertAlign w:val="subscript"/>
              </w:rPr>
              <w:fldChar w:fldCharType="separate"/>
            </w:r>
            <w:r w:rsidR="00B1386C">
              <w:rPr>
                <w:vertAlign w:val="subscript"/>
              </w:rPr>
              <w:fldChar w:fldCharType="begin"/>
            </w:r>
            <w:r w:rsidR="00B1386C">
              <w:rPr>
                <w:vertAlign w:val="subscript"/>
              </w:rPr>
              <w:instrText xml:space="preserve"> INCLUDEPICTURE  "http://fen.distant.ru/test/math/1/1.01/040.gif" \* MERGEFORMATINET </w:instrText>
            </w:r>
            <w:r w:rsidR="00B1386C">
              <w:rPr>
                <w:vertAlign w:val="subscript"/>
              </w:rPr>
              <w:fldChar w:fldCharType="separate"/>
            </w:r>
            <w:r w:rsidR="0089503B">
              <w:rPr>
                <w:vertAlign w:val="subscript"/>
              </w:rPr>
              <w:fldChar w:fldCharType="begin"/>
            </w:r>
            <w:r w:rsidR="0089503B">
              <w:rPr>
                <w:vertAlign w:val="subscript"/>
              </w:rPr>
              <w:instrText xml:space="preserve"> INCLUDEPICTURE  "http://fen.distant.ru/test/math/1/1.01/040.gif" \* MERGEFORMATINET </w:instrText>
            </w:r>
            <w:r w:rsidR="0089503B">
              <w:rPr>
                <w:vertAlign w:val="subscript"/>
              </w:rPr>
              <w:fldChar w:fldCharType="separate"/>
            </w:r>
            <w:r w:rsidR="00072BE7">
              <w:rPr>
                <w:vertAlign w:val="subscript"/>
              </w:rPr>
              <w:fldChar w:fldCharType="begin"/>
            </w:r>
            <w:r w:rsidR="00072BE7">
              <w:rPr>
                <w:vertAlign w:val="subscript"/>
              </w:rPr>
              <w:instrText xml:space="preserve"> INCLUDEPICTURE  "http://fen.distant.ru/test/math/1/1.01/040.gif" \* MERGEFORMATINET </w:instrText>
            </w:r>
            <w:r w:rsidR="00072BE7">
              <w:rPr>
                <w:vertAlign w:val="subscript"/>
              </w:rPr>
              <w:fldChar w:fldCharType="separate"/>
            </w:r>
            <w:r w:rsidR="008F5E90">
              <w:rPr>
                <w:vertAlign w:val="subscript"/>
              </w:rPr>
              <w:fldChar w:fldCharType="begin"/>
            </w:r>
            <w:r w:rsidR="008F5E90">
              <w:rPr>
                <w:vertAlign w:val="subscript"/>
              </w:rPr>
              <w:instrText xml:space="preserve"> INCLUDEPICTURE  "http://fen.distant.ru/test/math/1/1.01/040.gif" \* MERGEFORMATINET </w:instrText>
            </w:r>
            <w:r w:rsidR="008F5E90">
              <w:rPr>
                <w:vertAlign w:val="subscript"/>
              </w:rPr>
              <w:fldChar w:fldCharType="separate"/>
            </w:r>
            <w:r w:rsidR="00081AC3">
              <w:rPr>
                <w:vertAlign w:val="subscript"/>
              </w:rPr>
              <w:fldChar w:fldCharType="begin"/>
            </w:r>
            <w:r w:rsidR="00081AC3">
              <w:rPr>
                <w:vertAlign w:val="subscript"/>
              </w:rPr>
              <w:instrText xml:space="preserve"> INCLUDEPICTURE  "http://fen.distant.ru/test/math/1/1.01/040.gif" \* MERGEFORMATINET </w:instrText>
            </w:r>
            <w:r w:rsidR="00081AC3">
              <w:rPr>
                <w:vertAlign w:val="subscript"/>
              </w:rPr>
              <w:fldChar w:fldCharType="separate"/>
            </w:r>
            <w:r w:rsidR="001A08C2">
              <w:rPr>
                <w:vertAlign w:val="subscript"/>
              </w:rPr>
              <w:fldChar w:fldCharType="begin"/>
            </w:r>
            <w:r w:rsidR="001A08C2">
              <w:rPr>
                <w:vertAlign w:val="subscript"/>
              </w:rPr>
              <w:instrText xml:space="preserve"> INCLUDEPICTURE  "http://fen.distant.ru/test/math/1/1.01/040.gif" \* MERGEFORMATINET </w:instrText>
            </w:r>
            <w:r w:rsidR="001A08C2">
              <w:rPr>
                <w:vertAlign w:val="subscript"/>
              </w:rPr>
              <w:fldChar w:fldCharType="separate"/>
            </w:r>
            <w:r w:rsidR="00786017">
              <w:rPr>
                <w:vertAlign w:val="subscript"/>
              </w:rPr>
              <w:fldChar w:fldCharType="begin"/>
            </w:r>
            <w:r w:rsidR="00786017">
              <w:rPr>
                <w:vertAlign w:val="subscript"/>
              </w:rPr>
              <w:instrText xml:space="preserve"> INCLUDEPICTURE  "http://fen.distant.ru/test/math/1/1.01/040.gif" \* MERGEFORMATINET </w:instrText>
            </w:r>
            <w:r w:rsidR="00786017">
              <w:rPr>
                <w:vertAlign w:val="subscript"/>
              </w:rPr>
              <w:fldChar w:fldCharType="separate"/>
            </w:r>
            <w:r w:rsidR="0042213C">
              <w:rPr>
                <w:vertAlign w:val="subscript"/>
              </w:rPr>
              <w:fldChar w:fldCharType="begin"/>
            </w:r>
            <w:r w:rsidR="0042213C">
              <w:rPr>
                <w:vertAlign w:val="subscript"/>
              </w:rPr>
              <w:instrText xml:space="preserve"> INCLUDEPICTURE  "http://fen.distant.ru/test/math/1/1.01/040.gif" \* MERGEFORMATINET </w:instrText>
            </w:r>
            <w:r w:rsidR="0042213C">
              <w:rPr>
                <w:vertAlign w:val="subscript"/>
              </w:rPr>
              <w:fldChar w:fldCharType="separate"/>
            </w:r>
            <w:r w:rsidR="000D1825">
              <w:rPr>
                <w:vertAlign w:val="subscript"/>
              </w:rPr>
              <w:fldChar w:fldCharType="begin"/>
            </w:r>
            <w:r w:rsidR="000D1825">
              <w:rPr>
                <w:vertAlign w:val="subscript"/>
              </w:rPr>
              <w:instrText xml:space="preserve"> INCLUDEPICTURE  "http://fen.distant.ru/test/math/1/1.01/040.gif" \* MERGEFORMATINET </w:instrText>
            </w:r>
            <w:r w:rsidR="000D1825">
              <w:rPr>
                <w:vertAlign w:val="subscript"/>
              </w:rPr>
              <w:fldChar w:fldCharType="separate"/>
            </w:r>
            <w:r w:rsidR="009B69B0">
              <w:rPr>
                <w:vertAlign w:val="subscript"/>
              </w:rPr>
              <w:fldChar w:fldCharType="begin"/>
            </w:r>
            <w:r w:rsidR="009B69B0">
              <w:rPr>
                <w:vertAlign w:val="subscript"/>
              </w:rPr>
              <w:instrText xml:space="preserve"> INCLUDEPICTURE  "http://fen.distant.ru/test/math/1/1.01/040.gif" \* MERGEFORMATINET </w:instrText>
            </w:r>
            <w:r w:rsidR="009B69B0">
              <w:rPr>
                <w:vertAlign w:val="subscript"/>
              </w:rPr>
              <w:fldChar w:fldCharType="separate"/>
            </w:r>
            <w:r w:rsidR="00E23EEB">
              <w:rPr>
                <w:vertAlign w:val="subscript"/>
              </w:rPr>
              <w:fldChar w:fldCharType="begin"/>
            </w:r>
            <w:r w:rsidR="00E23EEB">
              <w:rPr>
                <w:vertAlign w:val="subscript"/>
              </w:rPr>
              <w:instrText xml:space="preserve"> INCLUDEPICTURE  "http://fen.distant.ru/test/math/1/1.01/040.gif" \* MERGEFORMATINET </w:instrText>
            </w:r>
            <w:r w:rsidR="00E23EEB">
              <w:rPr>
                <w:vertAlign w:val="subscript"/>
              </w:rPr>
              <w:fldChar w:fldCharType="separate"/>
            </w:r>
            <w:r w:rsidR="006727A2">
              <w:rPr>
                <w:vertAlign w:val="subscript"/>
              </w:rPr>
              <w:fldChar w:fldCharType="begin"/>
            </w:r>
            <w:r w:rsidR="006727A2">
              <w:rPr>
                <w:vertAlign w:val="subscript"/>
              </w:rPr>
              <w:instrText xml:space="preserve"> INCLUDEPICTURE  "http://fen.distant.ru/test/math/1/1.01/040.gif" \* MERGEFORMATINET </w:instrText>
            </w:r>
            <w:r w:rsidR="006727A2">
              <w:rPr>
                <w:vertAlign w:val="subscript"/>
              </w:rPr>
              <w:fldChar w:fldCharType="separate"/>
            </w:r>
            <w:r w:rsidR="007576ED">
              <w:rPr>
                <w:vertAlign w:val="subscript"/>
              </w:rPr>
              <w:fldChar w:fldCharType="begin"/>
            </w:r>
            <w:r w:rsidR="007576ED">
              <w:rPr>
                <w:vertAlign w:val="subscript"/>
              </w:rPr>
              <w:instrText xml:space="preserve"> INCLUDEPICTURE  "http://fen.distant.ru/test/math/1/1.01/040.gif" \* MERGEFORMATINET </w:instrText>
            </w:r>
            <w:r w:rsidR="007576ED">
              <w:rPr>
                <w:vertAlign w:val="subscript"/>
              </w:rPr>
              <w:fldChar w:fldCharType="separate"/>
            </w:r>
            <w:r w:rsidR="00E958F6">
              <w:rPr>
                <w:vertAlign w:val="subscript"/>
              </w:rPr>
              <w:fldChar w:fldCharType="begin"/>
            </w:r>
            <w:r w:rsidR="00E958F6">
              <w:rPr>
                <w:vertAlign w:val="subscript"/>
              </w:rPr>
              <w:instrText xml:space="preserve"> INCLUDEPICTURE  "http://fen.distant.ru/test/math/1/1.01/040.gif" \* MERGEFORMATINET </w:instrText>
            </w:r>
            <w:r w:rsidR="00E958F6">
              <w:rPr>
                <w:vertAlign w:val="subscript"/>
              </w:rPr>
              <w:fldChar w:fldCharType="separate"/>
            </w:r>
            <w:r w:rsidR="00B00DB6">
              <w:rPr>
                <w:vertAlign w:val="subscript"/>
              </w:rPr>
              <w:fldChar w:fldCharType="begin"/>
            </w:r>
            <w:r w:rsidR="00B00DB6">
              <w:rPr>
                <w:vertAlign w:val="subscript"/>
              </w:rPr>
              <w:instrText xml:space="preserve"> INCLUDEPICTURE  "http://fen.distant.ru/test/math/1/1.01/040.gif" \* MERGEFORMATINET </w:instrText>
            </w:r>
            <w:r w:rsidR="00B00DB6">
              <w:rPr>
                <w:vertAlign w:val="subscript"/>
              </w:rPr>
              <w:fldChar w:fldCharType="separate"/>
            </w:r>
            <w:r w:rsidR="00800048">
              <w:rPr>
                <w:vertAlign w:val="subscript"/>
              </w:rPr>
              <w:fldChar w:fldCharType="begin"/>
            </w:r>
            <w:r w:rsidR="00800048">
              <w:rPr>
                <w:vertAlign w:val="subscript"/>
              </w:rPr>
              <w:instrText xml:space="preserve"> </w:instrText>
            </w:r>
            <w:r w:rsidR="00800048">
              <w:rPr>
                <w:vertAlign w:val="subscript"/>
              </w:rPr>
              <w:instrText>INCLUDEPICTURE  "http://fen.distant.ru/test/math/1/1.01/040.gif" \* MERGEFORMATINET</w:instrText>
            </w:r>
            <w:r w:rsidR="00800048">
              <w:rPr>
                <w:vertAlign w:val="subscript"/>
              </w:rPr>
              <w:instrText xml:space="preserve"> </w:instrText>
            </w:r>
            <w:r w:rsidR="00800048">
              <w:rPr>
                <w:vertAlign w:val="subscript"/>
              </w:rPr>
              <w:fldChar w:fldCharType="separate"/>
            </w:r>
            <w:r w:rsidR="00800048">
              <w:rPr>
                <w:vertAlign w:val="subscript"/>
              </w:rPr>
              <w:pict w14:anchorId="32A5B789">
                <v:shape id="_x0000_i1045" type="#_x0000_t75" style="width:36pt;height:21pt">
                  <v:imagedata r:id="rId52" r:href="rId53"/>
                </v:shape>
              </w:pict>
            </w:r>
            <w:r w:rsidR="00800048">
              <w:rPr>
                <w:vertAlign w:val="subscript"/>
              </w:rPr>
              <w:fldChar w:fldCharType="end"/>
            </w:r>
            <w:r w:rsidR="00B00DB6">
              <w:rPr>
                <w:vertAlign w:val="subscript"/>
              </w:rPr>
              <w:fldChar w:fldCharType="end"/>
            </w:r>
            <w:r w:rsidR="00E958F6">
              <w:rPr>
                <w:vertAlign w:val="subscript"/>
              </w:rPr>
              <w:fldChar w:fldCharType="end"/>
            </w:r>
            <w:r w:rsidR="007576ED">
              <w:rPr>
                <w:vertAlign w:val="subscript"/>
              </w:rPr>
              <w:fldChar w:fldCharType="end"/>
            </w:r>
            <w:r w:rsidR="006727A2">
              <w:rPr>
                <w:vertAlign w:val="subscript"/>
              </w:rPr>
              <w:fldChar w:fldCharType="end"/>
            </w:r>
            <w:r w:rsidR="00E23EEB">
              <w:rPr>
                <w:vertAlign w:val="subscript"/>
              </w:rPr>
              <w:fldChar w:fldCharType="end"/>
            </w:r>
            <w:r w:rsidR="009B69B0">
              <w:rPr>
                <w:vertAlign w:val="subscript"/>
              </w:rPr>
              <w:fldChar w:fldCharType="end"/>
            </w:r>
            <w:r w:rsidR="000D1825">
              <w:rPr>
                <w:vertAlign w:val="subscript"/>
              </w:rPr>
              <w:fldChar w:fldCharType="end"/>
            </w:r>
            <w:r w:rsidR="0042213C">
              <w:rPr>
                <w:vertAlign w:val="subscript"/>
              </w:rPr>
              <w:fldChar w:fldCharType="end"/>
            </w:r>
            <w:r w:rsidR="00786017">
              <w:rPr>
                <w:vertAlign w:val="subscript"/>
              </w:rPr>
              <w:fldChar w:fldCharType="end"/>
            </w:r>
            <w:r w:rsidR="001A08C2">
              <w:rPr>
                <w:vertAlign w:val="subscript"/>
              </w:rPr>
              <w:fldChar w:fldCharType="end"/>
            </w:r>
            <w:r w:rsidR="00081AC3">
              <w:rPr>
                <w:vertAlign w:val="subscript"/>
              </w:rPr>
              <w:fldChar w:fldCharType="end"/>
            </w:r>
            <w:r w:rsidR="008F5E90">
              <w:rPr>
                <w:vertAlign w:val="subscript"/>
              </w:rPr>
              <w:fldChar w:fldCharType="end"/>
            </w:r>
            <w:r w:rsidR="00072BE7">
              <w:rPr>
                <w:vertAlign w:val="subscript"/>
              </w:rPr>
              <w:fldChar w:fldCharType="end"/>
            </w:r>
            <w:r w:rsidR="0089503B">
              <w:rPr>
                <w:vertAlign w:val="subscript"/>
              </w:rPr>
              <w:fldChar w:fldCharType="end"/>
            </w:r>
            <w:r w:rsidR="00B1386C">
              <w:rPr>
                <w:vertAlign w:val="subscript"/>
              </w:rPr>
              <w:fldChar w:fldCharType="end"/>
            </w:r>
            <w:r w:rsidRPr="00312058">
              <w:fldChar w:fldCharType="end"/>
            </w:r>
            <w:r w:rsidRPr="00312058">
              <w:t xml:space="preserve">  в окрестности нуля является:</w:t>
            </w:r>
          </w:p>
          <w:p w14:paraId="5735F547" w14:textId="77777777" w:rsidR="00312058" w:rsidRDefault="00312058" w:rsidP="00312058">
            <w:pPr>
              <w:shd w:val="clear" w:color="auto" w:fill="FFFFFF"/>
              <w:contextualSpacing/>
              <w:jc w:val="both"/>
            </w:pPr>
            <w:r w:rsidRPr="00312058">
              <w:t xml:space="preserve">1) бесконечно малой величиной; </w:t>
            </w:r>
            <w:r w:rsidRPr="00312058">
              <w:tab/>
            </w:r>
            <w:r w:rsidRPr="00312058">
              <w:tab/>
            </w:r>
          </w:p>
          <w:p w14:paraId="4C0F926A" w14:textId="77777777" w:rsidR="00312058" w:rsidRPr="00312058" w:rsidRDefault="00312058" w:rsidP="00312058">
            <w:pPr>
              <w:shd w:val="clear" w:color="auto" w:fill="FFFFFF"/>
              <w:contextualSpacing/>
              <w:jc w:val="both"/>
            </w:pPr>
            <w:r w:rsidRPr="00312058">
              <w:t xml:space="preserve">2) бесконечно большой величиной; </w:t>
            </w:r>
            <w:r>
              <w:t xml:space="preserve">    </w:t>
            </w:r>
            <w:r w:rsidRPr="00312058">
              <w:t>3) ни тем, ни другим.</w:t>
            </w:r>
          </w:p>
          <w:p w14:paraId="0C70BC63" w14:textId="77777777" w:rsidR="006533C7" w:rsidRDefault="006533C7" w:rsidP="006533C7">
            <w:pPr>
              <w:shd w:val="clear" w:color="auto" w:fill="FFFFFF"/>
              <w:contextualSpacing/>
              <w:jc w:val="center"/>
              <w:rPr>
                <w:b/>
              </w:rPr>
            </w:pPr>
            <w:r w:rsidRPr="004E7EA3">
              <w:rPr>
                <w:b/>
              </w:rPr>
              <w:t>Тестовое задание 2</w:t>
            </w:r>
          </w:p>
          <w:p w14:paraId="5BF7C734" w14:textId="77777777" w:rsidR="007D13E9" w:rsidRPr="007D13E9" w:rsidRDefault="007D13E9" w:rsidP="007D13E9">
            <w:pPr>
              <w:jc w:val="both"/>
            </w:pPr>
            <w:r w:rsidRPr="007D13E9">
              <w:t xml:space="preserve">Если функция в точке </w:t>
            </w:r>
            <w:r w:rsidRPr="007D13E9">
              <w:rPr>
                <w:i/>
                <w:iCs/>
              </w:rPr>
              <w:t>а</w:t>
            </w:r>
            <w:r w:rsidRPr="007D13E9">
              <w:t xml:space="preserve"> имеет конечную производную, то уравнение нормали имеет вид;</w:t>
            </w:r>
          </w:p>
          <w:p w14:paraId="4BA1FA4B" w14:textId="77777777" w:rsidR="007D13E9" w:rsidRDefault="007D13E9" w:rsidP="007D13E9">
            <w:r w:rsidRPr="007D13E9">
              <w:t xml:space="preserve">1) </w:t>
            </w:r>
            <w:r w:rsidRPr="007D13E9">
              <w:rPr>
                <w:position w:val="-32"/>
              </w:rPr>
              <w:object w:dxaOrig="2780" w:dyaOrig="760" w14:anchorId="1A7EC037">
                <v:shape id="_x0000_i1046" type="#_x0000_t75" style="width:122.4pt;height:33.6pt" o:ole="">
                  <v:imagedata r:id="rId54" o:title=""/>
                </v:shape>
                <o:OLEObject Type="Embed" ProgID="Equation.3" ShapeID="_x0000_i1046" DrawAspect="Content" ObjectID="_1751391431" r:id="rId55"/>
              </w:object>
            </w:r>
            <w:r>
              <w:t xml:space="preserve">      </w:t>
            </w:r>
            <w:r w:rsidRPr="007D13E9">
              <w:t xml:space="preserve">2) </w:t>
            </w:r>
            <w:r w:rsidRPr="007D13E9">
              <w:rPr>
                <w:position w:val="-34"/>
              </w:rPr>
              <w:object w:dxaOrig="2780" w:dyaOrig="780" w14:anchorId="0BA0AF5D">
                <v:shape id="_x0000_i1047" type="#_x0000_t75" style="width:122.4pt;height:34.8pt" o:ole="">
                  <v:imagedata r:id="rId56" o:title=""/>
                </v:shape>
                <o:OLEObject Type="Embed" ProgID="Equation.3" ShapeID="_x0000_i1047" DrawAspect="Content" ObjectID="_1751391432" r:id="rId57"/>
              </w:object>
            </w:r>
          </w:p>
          <w:p w14:paraId="200BF85F" w14:textId="77777777" w:rsidR="007D13E9" w:rsidRDefault="007D13E9" w:rsidP="007D13E9">
            <w:r w:rsidRPr="007D13E9">
              <w:t xml:space="preserve">3) </w:t>
            </w:r>
            <w:r w:rsidRPr="007D13E9">
              <w:rPr>
                <w:position w:val="-32"/>
              </w:rPr>
              <w:object w:dxaOrig="2780" w:dyaOrig="760" w14:anchorId="2E742ACC">
                <v:shape id="_x0000_i1048" type="#_x0000_t75" style="width:122.4pt;height:33.6pt" o:ole="">
                  <v:imagedata r:id="rId58" o:title=""/>
                </v:shape>
                <o:OLEObject Type="Embed" ProgID="Equation.3" ShapeID="_x0000_i1048" DrawAspect="Content" ObjectID="_1751391433" r:id="rId59"/>
              </w:object>
            </w:r>
          </w:p>
          <w:p w14:paraId="06442849" w14:textId="77777777" w:rsidR="006533C7" w:rsidRPr="00F5295F" w:rsidRDefault="006533C7" w:rsidP="007D13E9">
            <w:pPr>
              <w:jc w:val="center"/>
            </w:pPr>
            <w:r w:rsidRPr="00002470">
              <w:rPr>
                <w:b/>
              </w:rPr>
              <w:t>Тестовое задание 3</w:t>
            </w:r>
          </w:p>
          <w:p w14:paraId="7FCA2ED7" w14:textId="77777777" w:rsidR="002124C0" w:rsidRPr="002124C0" w:rsidRDefault="002124C0" w:rsidP="002124C0">
            <w:pPr>
              <w:shd w:val="clear" w:color="auto" w:fill="FFFFFF"/>
              <w:contextualSpacing/>
              <w:jc w:val="both"/>
            </w:pPr>
            <w:r w:rsidRPr="002124C0">
              <w:t xml:space="preserve">Если функция </w:t>
            </w:r>
            <w:r w:rsidRPr="002124C0">
              <w:rPr>
                <w:i/>
                <w:iCs/>
              </w:rPr>
              <w:t>y=f(x)</w:t>
            </w:r>
            <w:r w:rsidRPr="002124C0">
              <w:t xml:space="preserve"> непрерывна на некотором промежутке, то она имеет на этом промежутке</w:t>
            </w:r>
          </w:p>
          <w:p w14:paraId="0A73E266" w14:textId="77777777" w:rsidR="002124C0" w:rsidRDefault="002124C0" w:rsidP="002124C0">
            <w:pPr>
              <w:shd w:val="clear" w:color="auto" w:fill="FFFFFF"/>
              <w:contextualSpacing/>
              <w:jc w:val="both"/>
            </w:pPr>
            <w:r w:rsidRPr="002124C0">
              <w:t>1) производную</w:t>
            </w:r>
            <w:r w:rsidRPr="002124C0">
              <w:tab/>
            </w:r>
            <w:r>
              <w:t xml:space="preserve">                </w:t>
            </w:r>
            <w:r w:rsidRPr="002124C0">
              <w:t>2) первообразную</w:t>
            </w:r>
            <w:r w:rsidRPr="002124C0">
              <w:tab/>
            </w:r>
            <w:r w:rsidRPr="002124C0">
              <w:tab/>
            </w:r>
          </w:p>
          <w:p w14:paraId="1AC112F0" w14:textId="77777777" w:rsidR="006533C7" w:rsidRPr="004E7EA3" w:rsidRDefault="002124C0" w:rsidP="002124C0">
            <w:pPr>
              <w:shd w:val="clear" w:color="auto" w:fill="FFFFFF"/>
              <w:contextualSpacing/>
              <w:jc w:val="both"/>
            </w:pPr>
            <w:r w:rsidRPr="002124C0">
              <w:t>3) неопределенный интеграл</w:t>
            </w:r>
            <w:r w:rsidRPr="002124C0">
              <w:tab/>
              <w:t xml:space="preserve">4) экстремум </w:t>
            </w:r>
          </w:p>
        </w:tc>
      </w:tr>
      <w:tr w:rsidR="00464DF2" w:rsidRPr="0044074D" w14:paraId="64EB8FD7" w14:textId="77777777" w:rsidTr="006533C7">
        <w:trPr>
          <w:trHeight w:val="230"/>
        </w:trPr>
        <w:tc>
          <w:tcPr>
            <w:tcW w:w="1951" w:type="dxa"/>
            <w:vMerge w:val="restart"/>
          </w:tcPr>
          <w:p w14:paraId="2F55CAE8" w14:textId="77777777" w:rsidR="00464DF2" w:rsidRDefault="00464DF2" w:rsidP="006533C7">
            <w:pPr>
              <w:tabs>
                <w:tab w:val="left" w:pos="540"/>
              </w:tabs>
              <w:contextualSpacing/>
              <w:jc w:val="center"/>
              <w:rPr>
                <w:b/>
                <w:u w:val="single"/>
              </w:rPr>
            </w:pPr>
            <w:r>
              <w:rPr>
                <w:b/>
                <w:u w:val="single"/>
              </w:rPr>
              <w:t>УК-10</w:t>
            </w:r>
          </w:p>
          <w:p w14:paraId="0955E29A" w14:textId="77777777" w:rsidR="00464DF2" w:rsidRPr="00F71600" w:rsidRDefault="00464DF2" w:rsidP="006533C7">
            <w:pPr>
              <w:tabs>
                <w:tab w:val="left" w:pos="540"/>
              </w:tabs>
              <w:contextualSpacing/>
              <w:jc w:val="center"/>
              <w:rPr>
                <w:b/>
                <w:u w:val="single"/>
              </w:rPr>
            </w:pPr>
          </w:p>
          <w:p w14:paraId="3EE2E9E3" w14:textId="77777777" w:rsidR="00464DF2" w:rsidRDefault="00464DF2" w:rsidP="00CF7E6E">
            <w:pPr>
              <w:tabs>
                <w:tab w:val="left" w:pos="540"/>
              </w:tabs>
              <w:contextualSpacing/>
            </w:pPr>
            <w:r>
              <w:t xml:space="preserve">Способность осуществлять </w:t>
            </w:r>
          </w:p>
          <w:p w14:paraId="22338F4B" w14:textId="77777777" w:rsidR="00464DF2" w:rsidRDefault="00464DF2" w:rsidP="00CF7E6E">
            <w:pPr>
              <w:tabs>
                <w:tab w:val="left" w:pos="540"/>
              </w:tabs>
              <w:contextualSpacing/>
            </w:pPr>
            <w:r>
              <w:t xml:space="preserve">поиск, критически </w:t>
            </w:r>
          </w:p>
          <w:p w14:paraId="2F0D0451" w14:textId="77777777" w:rsidR="00464DF2" w:rsidRDefault="00464DF2" w:rsidP="00CF7E6E">
            <w:pPr>
              <w:tabs>
                <w:tab w:val="left" w:pos="540"/>
              </w:tabs>
              <w:contextualSpacing/>
            </w:pPr>
            <w:r>
              <w:t xml:space="preserve">анализировать, обобщать и </w:t>
            </w:r>
          </w:p>
          <w:p w14:paraId="216B69A0" w14:textId="77777777" w:rsidR="00464DF2" w:rsidRDefault="00464DF2" w:rsidP="00CF7E6E">
            <w:pPr>
              <w:tabs>
                <w:tab w:val="left" w:pos="540"/>
              </w:tabs>
              <w:contextualSpacing/>
            </w:pPr>
            <w:r>
              <w:t xml:space="preserve">систематизировать </w:t>
            </w:r>
          </w:p>
          <w:p w14:paraId="30BFDC91" w14:textId="77777777" w:rsidR="00464DF2" w:rsidRDefault="00464DF2" w:rsidP="00CF7E6E">
            <w:pPr>
              <w:tabs>
                <w:tab w:val="left" w:pos="540"/>
              </w:tabs>
              <w:contextualSpacing/>
            </w:pPr>
            <w:r>
              <w:t xml:space="preserve">информацию, </w:t>
            </w:r>
            <w:r>
              <w:lastRenderedPageBreak/>
              <w:t xml:space="preserve">использовать </w:t>
            </w:r>
          </w:p>
          <w:p w14:paraId="4B7D7E6B" w14:textId="77777777" w:rsidR="00464DF2" w:rsidRDefault="00464DF2" w:rsidP="00CF7E6E">
            <w:pPr>
              <w:tabs>
                <w:tab w:val="left" w:pos="540"/>
              </w:tabs>
              <w:contextualSpacing/>
            </w:pPr>
            <w:r>
              <w:t>системный подход для решения</w:t>
            </w:r>
          </w:p>
          <w:p w14:paraId="28679D3F" w14:textId="77777777" w:rsidR="00464DF2" w:rsidRPr="00C96D26" w:rsidRDefault="00464DF2" w:rsidP="00CF7E6E">
            <w:pPr>
              <w:tabs>
                <w:tab w:val="left" w:pos="540"/>
              </w:tabs>
              <w:contextualSpacing/>
            </w:pPr>
            <w:r>
              <w:t>поставленных задач</w:t>
            </w:r>
          </w:p>
        </w:tc>
        <w:tc>
          <w:tcPr>
            <w:tcW w:w="1701" w:type="dxa"/>
          </w:tcPr>
          <w:p w14:paraId="2A085394" w14:textId="77777777" w:rsidR="00464DF2" w:rsidRPr="00A0501E" w:rsidRDefault="00464DF2" w:rsidP="00A0501E">
            <w:pPr>
              <w:shd w:val="clear" w:color="auto" w:fill="FFFFFF"/>
              <w:contextualSpacing/>
              <w:rPr>
                <w:color w:val="000000"/>
              </w:rPr>
            </w:pPr>
            <w:r w:rsidRPr="00A0501E">
              <w:rPr>
                <w:color w:val="000000"/>
              </w:rPr>
              <w:lastRenderedPageBreak/>
              <w:t xml:space="preserve">1. Четко описывает состав и структуру требуемых данных </w:t>
            </w:r>
          </w:p>
          <w:p w14:paraId="1C7B1881" w14:textId="77777777" w:rsidR="00464DF2" w:rsidRPr="00A0501E" w:rsidRDefault="00464DF2" w:rsidP="00A0501E">
            <w:pPr>
              <w:shd w:val="clear" w:color="auto" w:fill="FFFFFF"/>
              <w:contextualSpacing/>
              <w:rPr>
                <w:color w:val="000000"/>
              </w:rPr>
            </w:pPr>
            <w:r w:rsidRPr="00A0501E">
              <w:rPr>
                <w:color w:val="000000"/>
              </w:rPr>
              <w:t xml:space="preserve">и информации, грамотно реализует процессы их </w:t>
            </w:r>
            <w:r w:rsidRPr="00A0501E">
              <w:rPr>
                <w:color w:val="000000"/>
              </w:rPr>
              <w:lastRenderedPageBreak/>
              <w:t xml:space="preserve">сбора, </w:t>
            </w:r>
          </w:p>
          <w:p w14:paraId="3967C822" w14:textId="77777777" w:rsidR="00464DF2" w:rsidRDefault="00464DF2" w:rsidP="00A0501E">
            <w:pPr>
              <w:shd w:val="clear" w:color="auto" w:fill="FFFFFF"/>
              <w:contextualSpacing/>
              <w:rPr>
                <w:color w:val="000000"/>
              </w:rPr>
            </w:pPr>
            <w:r w:rsidRPr="00A0501E">
              <w:rPr>
                <w:color w:val="000000"/>
              </w:rPr>
              <w:t>обработки и интерпретации.</w:t>
            </w:r>
            <w:r w:rsidRPr="006E2D40">
              <w:rPr>
                <w:color w:val="000000"/>
              </w:rPr>
              <w:t xml:space="preserve">  </w:t>
            </w:r>
          </w:p>
        </w:tc>
        <w:tc>
          <w:tcPr>
            <w:tcW w:w="6237" w:type="dxa"/>
          </w:tcPr>
          <w:p w14:paraId="5D758DD3" w14:textId="77777777" w:rsidR="00464DF2" w:rsidRDefault="00464DF2" w:rsidP="006533C7">
            <w:pPr>
              <w:shd w:val="clear" w:color="auto" w:fill="FFFFFF"/>
              <w:contextualSpacing/>
              <w:jc w:val="center"/>
              <w:rPr>
                <w:b/>
              </w:rPr>
            </w:pPr>
            <w:r w:rsidRPr="006E2D40">
              <w:rPr>
                <w:b/>
              </w:rPr>
              <w:lastRenderedPageBreak/>
              <w:t>Тестовое задание 1</w:t>
            </w:r>
          </w:p>
          <w:p w14:paraId="01CED0D1" w14:textId="77777777" w:rsidR="00464DF2" w:rsidRPr="004C22CD" w:rsidRDefault="00464DF2" w:rsidP="004C22CD">
            <w:pPr>
              <w:shd w:val="clear" w:color="auto" w:fill="FFFFFF"/>
              <w:contextualSpacing/>
              <w:jc w:val="both"/>
              <w:rPr>
                <w:iCs/>
              </w:rPr>
            </w:pPr>
            <w:r w:rsidRPr="004C22CD">
              <w:rPr>
                <w:iCs/>
              </w:rPr>
              <w:t xml:space="preserve">Матрицей размера </w:t>
            </w:r>
            <w:r w:rsidRPr="004C22CD">
              <w:rPr>
                <w:iCs/>
              </w:rPr>
              <w:object w:dxaOrig="639" w:dyaOrig="240" w14:anchorId="399AADCD">
                <v:shape id="_x0000_i1049" type="#_x0000_t75" style="width:32.4pt;height:12pt" o:ole="">
                  <v:imagedata r:id="rId60" o:title=""/>
                </v:shape>
                <o:OLEObject Type="Embed" ProgID="Equation.3" ShapeID="_x0000_i1049" DrawAspect="Content" ObjectID="_1751391434" r:id="rId61"/>
              </w:object>
            </w:r>
            <w:r w:rsidRPr="004C22CD">
              <w:rPr>
                <w:iCs/>
              </w:rPr>
              <w:t xml:space="preserve"> называется:</w:t>
            </w:r>
          </w:p>
          <w:p w14:paraId="762D8A62" w14:textId="77777777" w:rsidR="00464DF2" w:rsidRPr="004C22CD" w:rsidRDefault="00464DF2" w:rsidP="004C22CD">
            <w:pPr>
              <w:shd w:val="clear" w:color="auto" w:fill="FFFFFF"/>
              <w:contextualSpacing/>
              <w:jc w:val="both"/>
              <w:rPr>
                <w:iCs/>
              </w:rPr>
            </w:pPr>
            <w:r w:rsidRPr="004C22CD">
              <w:rPr>
                <w:iCs/>
              </w:rPr>
              <w:t xml:space="preserve">1) прямоугольная таблица чисел, содержащая </w:t>
            </w:r>
            <w:r w:rsidRPr="004C22CD">
              <w:rPr>
                <w:iCs/>
                <w:lang w:val="en-US"/>
              </w:rPr>
              <w:t>m</w:t>
            </w:r>
            <w:r w:rsidRPr="004C22CD">
              <w:rPr>
                <w:iCs/>
              </w:rPr>
              <w:t xml:space="preserve"> столбцов и </w:t>
            </w:r>
            <w:r w:rsidRPr="004C22CD">
              <w:rPr>
                <w:iCs/>
                <w:lang w:val="en-US"/>
              </w:rPr>
              <w:t>n</w:t>
            </w:r>
            <w:r w:rsidRPr="004C22CD">
              <w:rPr>
                <w:iCs/>
              </w:rPr>
              <w:t xml:space="preserve"> строк;</w:t>
            </w:r>
          </w:p>
          <w:p w14:paraId="4C22D51A" w14:textId="77777777" w:rsidR="00464DF2" w:rsidRPr="004C22CD" w:rsidRDefault="00464DF2" w:rsidP="004C22CD">
            <w:pPr>
              <w:shd w:val="clear" w:color="auto" w:fill="FFFFFF"/>
              <w:contextualSpacing/>
              <w:jc w:val="both"/>
              <w:rPr>
                <w:iCs/>
              </w:rPr>
            </w:pPr>
            <w:r w:rsidRPr="004C22CD">
              <w:rPr>
                <w:iCs/>
              </w:rPr>
              <w:t xml:space="preserve">2) прямоугольная таблица чисел, содержащая </w:t>
            </w:r>
            <w:r w:rsidRPr="004C22CD">
              <w:rPr>
                <w:iCs/>
                <w:lang w:val="en-US"/>
              </w:rPr>
              <w:t>m</w:t>
            </w:r>
            <w:r w:rsidRPr="004C22CD">
              <w:rPr>
                <w:iCs/>
              </w:rPr>
              <w:t xml:space="preserve"> строк и </w:t>
            </w:r>
            <w:r w:rsidRPr="004C22CD">
              <w:rPr>
                <w:iCs/>
                <w:lang w:val="en-US"/>
              </w:rPr>
              <w:t>n</w:t>
            </w:r>
            <w:r w:rsidRPr="004C22CD">
              <w:rPr>
                <w:iCs/>
              </w:rPr>
              <w:t xml:space="preserve"> столбцов;</w:t>
            </w:r>
          </w:p>
          <w:p w14:paraId="6F562ED1" w14:textId="77777777" w:rsidR="00464DF2" w:rsidRPr="004C22CD" w:rsidRDefault="00464DF2" w:rsidP="004C22CD">
            <w:pPr>
              <w:shd w:val="clear" w:color="auto" w:fill="FFFFFF"/>
              <w:contextualSpacing/>
              <w:jc w:val="both"/>
              <w:rPr>
                <w:iCs/>
              </w:rPr>
            </w:pPr>
            <w:r w:rsidRPr="004C22CD">
              <w:rPr>
                <w:iCs/>
              </w:rPr>
              <w:t xml:space="preserve">3) числовая таблица, содержащая </w:t>
            </w:r>
            <w:r w:rsidRPr="004C22CD">
              <w:rPr>
                <w:iCs/>
              </w:rPr>
              <w:object w:dxaOrig="680" w:dyaOrig="260" w14:anchorId="7E0A5534">
                <v:shape id="_x0000_i1050" type="#_x0000_t75" style="width:33.6pt;height:12.6pt" o:ole="">
                  <v:imagedata r:id="rId62" o:title=""/>
                </v:shape>
                <o:OLEObject Type="Embed" ProgID="Equation.3" ShapeID="_x0000_i1050" DrawAspect="Content" ObjectID="_1751391435" r:id="rId63"/>
              </w:object>
            </w:r>
            <w:r w:rsidRPr="004C22CD">
              <w:rPr>
                <w:iCs/>
              </w:rPr>
              <w:t xml:space="preserve"> строк;</w:t>
            </w:r>
          </w:p>
          <w:p w14:paraId="584F091A" w14:textId="77777777" w:rsidR="00464DF2" w:rsidRPr="004C22CD" w:rsidRDefault="00464DF2" w:rsidP="004C22CD">
            <w:pPr>
              <w:shd w:val="clear" w:color="auto" w:fill="FFFFFF"/>
              <w:contextualSpacing/>
              <w:jc w:val="both"/>
              <w:rPr>
                <w:iCs/>
              </w:rPr>
            </w:pPr>
            <w:r w:rsidRPr="004C22CD">
              <w:rPr>
                <w:iCs/>
              </w:rPr>
              <w:t xml:space="preserve">4) числовая таблица, содержащая </w:t>
            </w:r>
            <w:r w:rsidRPr="004C22CD">
              <w:rPr>
                <w:iCs/>
              </w:rPr>
              <w:object w:dxaOrig="680" w:dyaOrig="260" w14:anchorId="6D73B3E2">
                <v:shape id="_x0000_i1051" type="#_x0000_t75" style="width:33.6pt;height:12.6pt" o:ole="">
                  <v:imagedata r:id="rId64" o:title=""/>
                </v:shape>
                <o:OLEObject Type="Embed" ProgID="Equation.3" ShapeID="_x0000_i1051" DrawAspect="Content" ObjectID="_1751391436" r:id="rId65"/>
              </w:object>
            </w:r>
            <w:r w:rsidRPr="004C22CD">
              <w:rPr>
                <w:iCs/>
              </w:rPr>
              <w:t xml:space="preserve"> столбцов.</w:t>
            </w:r>
          </w:p>
          <w:p w14:paraId="6B1D09FA" w14:textId="77777777" w:rsidR="00464DF2" w:rsidRPr="00402C36" w:rsidRDefault="00464DF2" w:rsidP="006533C7">
            <w:pPr>
              <w:shd w:val="clear" w:color="auto" w:fill="FFFFFF"/>
              <w:contextualSpacing/>
              <w:jc w:val="center"/>
              <w:rPr>
                <w:b/>
              </w:rPr>
            </w:pPr>
            <w:r w:rsidRPr="00402C36">
              <w:rPr>
                <w:b/>
              </w:rPr>
              <w:t>Тестовое задание 2</w:t>
            </w:r>
          </w:p>
          <w:p w14:paraId="5414AC5D" w14:textId="77777777" w:rsidR="00464DF2" w:rsidRPr="004C22CD" w:rsidRDefault="00464DF2" w:rsidP="004C22CD">
            <w:pPr>
              <w:shd w:val="clear" w:color="auto" w:fill="FFFFFF"/>
              <w:contextualSpacing/>
              <w:jc w:val="both"/>
            </w:pPr>
            <w:r w:rsidRPr="004C22CD">
              <w:t>Система линейных уравнений называется совместной, если…</w:t>
            </w:r>
          </w:p>
          <w:p w14:paraId="38253F08" w14:textId="77777777" w:rsidR="00464DF2" w:rsidRDefault="00464DF2" w:rsidP="004C22CD">
            <w:pPr>
              <w:shd w:val="clear" w:color="auto" w:fill="FFFFFF"/>
              <w:contextualSpacing/>
              <w:jc w:val="both"/>
            </w:pPr>
            <w:r w:rsidRPr="004C22CD">
              <w:lastRenderedPageBreak/>
              <w:t>1) она имеет хотя бы одно решение</w:t>
            </w:r>
            <w:r w:rsidRPr="004C22CD">
              <w:tab/>
            </w:r>
            <w:r w:rsidRPr="004C22CD">
              <w:tab/>
            </w:r>
          </w:p>
          <w:p w14:paraId="07EFE82E" w14:textId="77777777" w:rsidR="00464DF2" w:rsidRPr="004C22CD" w:rsidRDefault="00464DF2" w:rsidP="004C22CD">
            <w:pPr>
              <w:shd w:val="clear" w:color="auto" w:fill="FFFFFF"/>
              <w:contextualSpacing/>
              <w:jc w:val="both"/>
            </w:pPr>
            <w:r w:rsidRPr="004C22CD">
              <w:t>2) имеет единственное решение</w:t>
            </w:r>
          </w:p>
          <w:p w14:paraId="19AAF120" w14:textId="77777777" w:rsidR="00464DF2" w:rsidRPr="004C22CD" w:rsidRDefault="00464DF2" w:rsidP="004C22CD">
            <w:pPr>
              <w:shd w:val="clear" w:color="auto" w:fill="FFFFFF"/>
              <w:contextualSpacing/>
              <w:jc w:val="both"/>
            </w:pPr>
            <w:r w:rsidRPr="004C22CD">
              <w:t>3) имеет бесконечно много решений</w:t>
            </w:r>
          </w:p>
          <w:p w14:paraId="4DF105E2" w14:textId="77777777" w:rsidR="00464DF2" w:rsidRPr="00366AAB" w:rsidRDefault="00464DF2" w:rsidP="006533C7">
            <w:pPr>
              <w:shd w:val="clear" w:color="auto" w:fill="FFFFFF"/>
              <w:contextualSpacing/>
              <w:jc w:val="center"/>
            </w:pPr>
            <w:r w:rsidRPr="00366AAB">
              <w:rPr>
                <w:b/>
              </w:rPr>
              <w:t>Тестовое задание 3</w:t>
            </w:r>
          </w:p>
          <w:p w14:paraId="327B7DDA" w14:textId="77777777" w:rsidR="00464DF2" w:rsidRPr="004C22CD" w:rsidRDefault="00464DF2" w:rsidP="004C22CD">
            <w:pPr>
              <w:shd w:val="clear" w:color="auto" w:fill="FFFFFF"/>
              <w:contextualSpacing/>
              <w:jc w:val="both"/>
            </w:pPr>
            <w:r w:rsidRPr="004C22CD">
              <w:t xml:space="preserve">Задано комплексное число </w:t>
            </w:r>
            <w:r w:rsidRPr="004C22CD">
              <w:rPr>
                <w:i/>
                <w:iCs/>
              </w:rPr>
              <w:t>z=x+iy</w:t>
            </w:r>
            <w:r w:rsidRPr="004C22CD">
              <w:t xml:space="preserve">. Выбрать верные утверждения, касающиеся </w:t>
            </w:r>
            <w:r w:rsidRPr="004C22CD">
              <w:fldChar w:fldCharType="begin"/>
            </w:r>
            <w:r w:rsidRPr="004C22CD">
              <w:instrText xml:space="preserve"> INCLUDEPICTURE "http://fen.distant.ru/test/math/3/3.5/03-3-01-0.gif" \* MERGEFORMATINET </w:instrText>
            </w:r>
            <w:r w:rsidRPr="004C22CD">
              <w:fldChar w:fldCharType="separate"/>
            </w:r>
            <w:r w:rsidR="00B1386C">
              <w:fldChar w:fldCharType="begin"/>
            </w:r>
            <w:r w:rsidR="00B1386C">
              <w:instrText xml:space="preserve"> INCLUDEPICTURE  "http://fen.distant.ru/test/math/3/3.5/03-3-01-0.gif" \* MERGEFORMATINET </w:instrText>
            </w:r>
            <w:r w:rsidR="00B1386C">
              <w:fldChar w:fldCharType="separate"/>
            </w:r>
            <w:r w:rsidR="0089503B">
              <w:fldChar w:fldCharType="begin"/>
            </w:r>
            <w:r w:rsidR="0089503B">
              <w:instrText xml:space="preserve"> INCLUDEPICTURE  "http://fen.distant.ru/test/math/3/3.5/03-3-01-0.gif" \* MERGEFORMATINET </w:instrText>
            </w:r>
            <w:r w:rsidR="0089503B">
              <w:fldChar w:fldCharType="separate"/>
            </w:r>
            <w:r w:rsidR="00072BE7">
              <w:fldChar w:fldCharType="begin"/>
            </w:r>
            <w:r w:rsidR="00072BE7">
              <w:instrText xml:space="preserve"> INCLUDEPICTURE  "http://fen.distant.ru/test/math/3/3.5/03-3-01-0.gif" \* MERGEFORMATINET </w:instrText>
            </w:r>
            <w:r w:rsidR="00072BE7">
              <w:fldChar w:fldCharType="separate"/>
            </w:r>
            <w:r w:rsidR="008F5E90">
              <w:fldChar w:fldCharType="begin"/>
            </w:r>
            <w:r w:rsidR="008F5E90">
              <w:instrText xml:space="preserve"> INCLUDEPICTURE  "http://fen.distant.ru/test/math/3/3.5/03-3-01-0.gif" \* MERGEFORMATINET </w:instrText>
            </w:r>
            <w:r w:rsidR="008F5E90">
              <w:fldChar w:fldCharType="separate"/>
            </w:r>
            <w:r w:rsidR="00081AC3">
              <w:fldChar w:fldCharType="begin"/>
            </w:r>
            <w:r w:rsidR="00081AC3">
              <w:instrText xml:space="preserve"> INCLUDEPICTURE  "http://fen.distant.ru/test/math/3/3.5/03-3-01-0.gif" \* MERGEFORMATINET </w:instrText>
            </w:r>
            <w:r w:rsidR="00081AC3">
              <w:fldChar w:fldCharType="separate"/>
            </w:r>
            <w:r w:rsidR="001A08C2">
              <w:fldChar w:fldCharType="begin"/>
            </w:r>
            <w:r w:rsidR="001A08C2">
              <w:instrText xml:space="preserve"> INCLUDEPICTURE  "http://fen.distant.ru/test/math/3/3.5/03-3-01-0.gif" \* MERGEFORMATINET </w:instrText>
            </w:r>
            <w:r w:rsidR="001A08C2">
              <w:fldChar w:fldCharType="separate"/>
            </w:r>
            <w:r w:rsidR="00786017">
              <w:fldChar w:fldCharType="begin"/>
            </w:r>
            <w:r w:rsidR="00786017">
              <w:instrText xml:space="preserve"> INCLUDEPICTURE  "http://fen.distant.ru/test/math/3/3.5/03-3-01-0.gif" \* MERGEFORMATINET </w:instrText>
            </w:r>
            <w:r w:rsidR="00786017">
              <w:fldChar w:fldCharType="separate"/>
            </w:r>
            <w:r w:rsidR="0042213C">
              <w:fldChar w:fldCharType="begin"/>
            </w:r>
            <w:r w:rsidR="0042213C">
              <w:instrText xml:space="preserve"> INCLUDEPICTURE  "http://fen.distant.ru/test/math/3/3.5/03-3-01-0.gif" \* MERGEFORMATINET </w:instrText>
            </w:r>
            <w:r w:rsidR="0042213C">
              <w:fldChar w:fldCharType="separate"/>
            </w:r>
            <w:r w:rsidR="000D1825">
              <w:fldChar w:fldCharType="begin"/>
            </w:r>
            <w:r w:rsidR="000D1825">
              <w:instrText xml:space="preserve"> INCLUDEPICTURE  "http://fen.distant.ru/test/math/3/3.5/03-3-01-0.gif" \* MERGEFORMATINET </w:instrText>
            </w:r>
            <w:r w:rsidR="000D1825">
              <w:fldChar w:fldCharType="separate"/>
            </w:r>
            <w:r w:rsidR="009B69B0">
              <w:fldChar w:fldCharType="begin"/>
            </w:r>
            <w:r w:rsidR="009B69B0">
              <w:instrText xml:space="preserve"> INCLUDEPICTURE  "http://fen.distant.ru/test/math/3/3.5/03-3-01-0.gif" \* MERGEFORMATINET </w:instrText>
            </w:r>
            <w:r w:rsidR="009B69B0">
              <w:fldChar w:fldCharType="separate"/>
            </w:r>
            <w:r w:rsidR="00E23EEB">
              <w:fldChar w:fldCharType="begin"/>
            </w:r>
            <w:r w:rsidR="00E23EEB">
              <w:instrText xml:space="preserve"> INCLUDEPICTURE  "http://fen.distant.ru/test/math/3/3.5/03-3-01-0.gif" \* MERGEFORMATINET </w:instrText>
            </w:r>
            <w:r w:rsidR="00E23EEB">
              <w:fldChar w:fldCharType="separate"/>
            </w:r>
            <w:r w:rsidR="006727A2">
              <w:fldChar w:fldCharType="begin"/>
            </w:r>
            <w:r w:rsidR="006727A2">
              <w:instrText xml:space="preserve"> INCLUDEPICTURE  "http://fen.distant.ru/test/math/3/3.5/03-3-01-0.gif" \* MERGEFORMATINET </w:instrText>
            </w:r>
            <w:r w:rsidR="006727A2">
              <w:fldChar w:fldCharType="separate"/>
            </w:r>
            <w:r w:rsidR="007576ED">
              <w:fldChar w:fldCharType="begin"/>
            </w:r>
            <w:r w:rsidR="007576ED">
              <w:instrText xml:space="preserve"> INCLUDEPICTURE  "http://fen.distant.ru/test/math/3/3.5/03-3-01-0.gif" \* MERGEFORMATINET </w:instrText>
            </w:r>
            <w:r w:rsidR="007576ED">
              <w:fldChar w:fldCharType="separate"/>
            </w:r>
            <w:r w:rsidR="00E958F6">
              <w:fldChar w:fldCharType="begin"/>
            </w:r>
            <w:r w:rsidR="00E958F6">
              <w:instrText xml:space="preserve"> INCLUDEPICTURE  "http://fen.distant.ru/test/math/3/3.5/03-3-01-0.gif" \* MERGEFORMATINET </w:instrText>
            </w:r>
            <w:r w:rsidR="00E958F6">
              <w:fldChar w:fldCharType="separate"/>
            </w:r>
            <w:r w:rsidR="00B00DB6">
              <w:fldChar w:fldCharType="begin"/>
            </w:r>
            <w:r w:rsidR="00B00DB6">
              <w:instrText xml:space="preserve"> INCLUDEPICTURE  "http://fen.distant.ru/test/math/3/3.5/03-3-01-0.gif" \* MERGEFORMATINET </w:instrText>
            </w:r>
            <w:r w:rsidR="00B00DB6">
              <w:fldChar w:fldCharType="separate"/>
            </w:r>
            <w:r w:rsidR="00800048">
              <w:fldChar w:fldCharType="begin"/>
            </w:r>
            <w:r w:rsidR="00800048">
              <w:instrText xml:space="preserve"> </w:instrText>
            </w:r>
            <w:r w:rsidR="00800048">
              <w:instrText>INCLUDEPICTURE  "http://fen.distant.ru/test/math/3/3.5/03-3-01-0.gif" \* MERGEFORMATINET</w:instrText>
            </w:r>
            <w:r w:rsidR="00800048">
              <w:instrText xml:space="preserve"> </w:instrText>
            </w:r>
            <w:r w:rsidR="00800048">
              <w:fldChar w:fldCharType="separate"/>
            </w:r>
            <w:r w:rsidR="00800048">
              <w:pict w14:anchorId="0AC8D905">
                <v:shape id="_x0000_i1052" type="#_x0000_t75" style="width:66.6pt;height:12.6pt">
                  <v:imagedata r:id="rId66" r:href="rId67"/>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p>
          <w:p w14:paraId="4697EA5D" w14:textId="77777777" w:rsidR="00464DF2" w:rsidRDefault="00464DF2" w:rsidP="004C22CD">
            <w:pPr>
              <w:shd w:val="clear" w:color="auto" w:fill="FFFFFF"/>
              <w:contextualSpacing/>
              <w:jc w:val="both"/>
            </w:pPr>
            <w:r w:rsidRPr="004C22CD">
              <w:t xml:space="preserve">1) </w:t>
            </w:r>
            <w:r w:rsidRPr="004C22CD">
              <w:fldChar w:fldCharType="begin"/>
            </w:r>
            <w:r w:rsidRPr="004C22CD">
              <w:instrText xml:space="preserve"> INCLUDEPICTURE "http://fen.distant.ru/test/math/3/3.5/03-3-01-1.gif" \* MERGEFORMATINET </w:instrText>
            </w:r>
            <w:r w:rsidRPr="004C22CD">
              <w:fldChar w:fldCharType="separate"/>
            </w:r>
            <w:r w:rsidR="00B1386C">
              <w:fldChar w:fldCharType="begin"/>
            </w:r>
            <w:r w:rsidR="00B1386C">
              <w:instrText xml:space="preserve"> INCLUDEPICTURE  "http://fen.distant.ru/test/math/3/3.5/03-3-01-1.gif" \* MERGEFORMATINET </w:instrText>
            </w:r>
            <w:r w:rsidR="00B1386C">
              <w:fldChar w:fldCharType="separate"/>
            </w:r>
            <w:r w:rsidR="0089503B">
              <w:fldChar w:fldCharType="begin"/>
            </w:r>
            <w:r w:rsidR="0089503B">
              <w:instrText xml:space="preserve"> INCLUDEPICTURE  "http://fen.distant.ru/test/math/3/3.5/03-3-01-1.gif" \* MERGEFORMATINET </w:instrText>
            </w:r>
            <w:r w:rsidR="0089503B">
              <w:fldChar w:fldCharType="separate"/>
            </w:r>
            <w:r w:rsidR="00072BE7">
              <w:fldChar w:fldCharType="begin"/>
            </w:r>
            <w:r w:rsidR="00072BE7">
              <w:instrText xml:space="preserve"> INCLUDEPICTURE  "http://fen.distant.ru/test/math/3/3.5/03-3-01-1.gif" \* MERGEFORMATINET </w:instrText>
            </w:r>
            <w:r w:rsidR="00072BE7">
              <w:fldChar w:fldCharType="separate"/>
            </w:r>
            <w:r w:rsidR="008F5E90">
              <w:fldChar w:fldCharType="begin"/>
            </w:r>
            <w:r w:rsidR="008F5E90">
              <w:instrText xml:space="preserve"> INCLUDEPICTURE  "http://fen.distant.ru/test/math/3/3.5/03-3-01-1.gif" \* MERGEFORMATINET </w:instrText>
            </w:r>
            <w:r w:rsidR="008F5E90">
              <w:fldChar w:fldCharType="separate"/>
            </w:r>
            <w:r w:rsidR="00081AC3">
              <w:fldChar w:fldCharType="begin"/>
            </w:r>
            <w:r w:rsidR="00081AC3">
              <w:instrText xml:space="preserve"> INCLUDEPICTURE  "http://fen.distant.ru/test/math/3/3.5/03-3-01-1.gif" \* MERGEFORMATINET </w:instrText>
            </w:r>
            <w:r w:rsidR="00081AC3">
              <w:fldChar w:fldCharType="separate"/>
            </w:r>
            <w:r w:rsidR="001A08C2">
              <w:fldChar w:fldCharType="begin"/>
            </w:r>
            <w:r w:rsidR="001A08C2">
              <w:instrText xml:space="preserve"> INCLUDEPICTURE  "http://fen.distant.ru/test/math/3/3.5/03-3-01-1.gif" \* MERGEFORMATINET </w:instrText>
            </w:r>
            <w:r w:rsidR="001A08C2">
              <w:fldChar w:fldCharType="separate"/>
            </w:r>
            <w:r w:rsidR="00786017">
              <w:fldChar w:fldCharType="begin"/>
            </w:r>
            <w:r w:rsidR="00786017">
              <w:instrText xml:space="preserve"> INCLUDEPICTURE  "http://fen.distant.ru/test/math/3/3.5/03-3-01-1.gif" \* MERGEFORMATINET </w:instrText>
            </w:r>
            <w:r w:rsidR="00786017">
              <w:fldChar w:fldCharType="separate"/>
            </w:r>
            <w:r w:rsidR="0042213C">
              <w:fldChar w:fldCharType="begin"/>
            </w:r>
            <w:r w:rsidR="0042213C">
              <w:instrText xml:space="preserve"> INCLUDEPICTURE  "http://fen.distant.ru/test/math/3/3.5/03-3-01-1.gif" \* MERGEFORMATINET </w:instrText>
            </w:r>
            <w:r w:rsidR="0042213C">
              <w:fldChar w:fldCharType="separate"/>
            </w:r>
            <w:r w:rsidR="000D1825">
              <w:fldChar w:fldCharType="begin"/>
            </w:r>
            <w:r w:rsidR="000D1825">
              <w:instrText xml:space="preserve"> INCLUDEPICTURE  "http://fen.distant.ru/test/math/3/3.5/03-3-01-1.gif" \* MERGEFORMATINET </w:instrText>
            </w:r>
            <w:r w:rsidR="000D1825">
              <w:fldChar w:fldCharType="separate"/>
            </w:r>
            <w:r w:rsidR="009B69B0">
              <w:fldChar w:fldCharType="begin"/>
            </w:r>
            <w:r w:rsidR="009B69B0">
              <w:instrText xml:space="preserve"> INCLUDEPICTURE  "http://fen.distant.ru/test/math/3/3.5/03-3-01-1.gif" \* MERGEFORMATINET </w:instrText>
            </w:r>
            <w:r w:rsidR="009B69B0">
              <w:fldChar w:fldCharType="separate"/>
            </w:r>
            <w:r w:rsidR="00E23EEB">
              <w:fldChar w:fldCharType="begin"/>
            </w:r>
            <w:r w:rsidR="00E23EEB">
              <w:instrText xml:space="preserve"> INCLUDEPICTURE  "http://fen.distant.ru/test/math/3/3.5/03-3-01-1.gif" \* MERGEFORMATINET </w:instrText>
            </w:r>
            <w:r w:rsidR="00E23EEB">
              <w:fldChar w:fldCharType="separate"/>
            </w:r>
            <w:r w:rsidR="006727A2">
              <w:fldChar w:fldCharType="begin"/>
            </w:r>
            <w:r w:rsidR="006727A2">
              <w:instrText xml:space="preserve"> INCLUDEPICTURE  "http://fen.distant.ru/test/math/3/3.5/03-3-01-1.gif" \* MERGEFORMATINET </w:instrText>
            </w:r>
            <w:r w:rsidR="006727A2">
              <w:fldChar w:fldCharType="separate"/>
            </w:r>
            <w:r w:rsidR="007576ED">
              <w:fldChar w:fldCharType="begin"/>
            </w:r>
            <w:r w:rsidR="007576ED">
              <w:instrText xml:space="preserve"> INCLUDEPICTURE  "http://fen.distant.ru/test/math/3/3.5/03-3-01-1.gif" \* MERGEFORMATINET </w:instrText>
            </w:r>
            <w:r w:rsidR="007576ED">
              <w:fldChar w:fldCharType="separate"/>
            </w:r>
            <w:r w:rsidR="00E958F6">
              <w:fldChar w:fldCharType="begin"/>
            </w:r>
            <w:r w:rsidR="00E958F6">
              <w:instrText xml:space="preserve"> INCLUDEPICTURE  "http://fen.distant.ru/test/math/3/3.5/03-3-01-1.gif" \* MERGEFORMATINET </w:instrText>
            </w:r>
            <w:r w:rsidR="00E958F6">
              <w:fldChar w:fldCharType="separate"/>
            </w:r>
            <w:r w:rsidR="00B00DB6">
              <w:fldChar w:fldCharType="begin"/>
            </w:r>
            <w:r w:rsidR="00B00DB6">
              <w:instrText xml:space="preserve"> INCLUDEPICTURE  "http://fen.distant.ru/test/math/3/3.5/03-3-01-1.gif" \* MERGEFORMATINET </w:instrText>
            </w:r>
            <w:r w:rsidR="00B00DB6">
              <w:fldChar w:fldCharType="separate"/>
            </w:r>
            <w:r w:rsidR="00800048">
              <w:fldChar w:fldCharType="begin"/>
            </w:r>
            <w:r w:rsidR="00800048">
              <w:instrText xml:space="preserve"> </w:instrText>
            </w:r>
            <w:r w:rsidR="00800048">
              <w:instrText>INCLUDEPICTURE  "http://fen.distant.ru/test/mat</w:instrText>
            </w:r>
            <w:r w:rsidR="00800048">
              <w:instrText>h/3/3.5/03-3-01-1.gif" \* MERGEFORMATINET</w:instrText>
            </w:r>
            <w:r w:rsidR="00800048">
              <w:instrText xml:space="preserve"> </w:instrText>
            </w:r>
            <w:r w:rsidR="00800048">
              <w:fldChar w:fldCharType="separate"/>
            </w:r>
            <w:r w:rsidR="00800048">
              <w:pict w14:anchorId="563A484B">
                <v:shape id="_x0000_i1053" type="#_x0000_t75" style="width:36.6pt;height:15pt">
                  <v:imagedata r:id="rId68" r:href="rId69"/>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   2) </w:t>
            </w:r>
            <w:r w:rsidRPr="004C22CD">
              <w:fldChar w:fldCharType="begin"/>
            </w:r>
            <w:r w:rsidRPr="004C22CD">
              <w:instrText xml:space="preserve"> INCLUDEPICTURE "http://fen.distant.ru/test/math/3/3.5/03-3-01-2.gif" \* MERGEFORMATINET </w:instrText>
            </w:r>
            <w:r w:rsidRPr="004C22CD">
              <w:fldChar w:fldCharType="separate"/>
            </w:r>
            <w:r w:rsidR="00B1386C">
              <w:fldChar w:fldCharType="begin"/>
            </w:r>
            <w:r w:rsidR="00B1386C">
              <w:instrText xml:space="preserve"> INCLUDEPICTURE  "http://fen.distant.ru/test/math/3/3.5/03-3-01-2.gif" \* MERGEFORMATINET </w:instrText>
            </w:r>
            <w:r w:rsidR="00B1386C">
              <w:fldChar w:fldCharType="separate"/>
            </w:r>
            <w:r w:rsidR="0089503B">
              <w:fldChar w:fldCharType="begin"/>
            </w:r>
            <w:r w:rsidR="0089503B">
              <w:instrText xml:space="preserve"> INCLUDEPICTURE  "http://fen.distant.ru/test/math/3/3.5/03-3-01-2.gif" \* MERGEFORMATINET </w:instrText>
            </w:r>
            <w:r w:rsidR="0089503B">
              <w:fldChar w:fldCharType="separate"/>
            </w:r>
            <w:r w:rsidR="00072BE7">
              <w:fldChar w:fldCharType="begin"/>
            </w:r>
            <w:r w:rsidR="00072BE7">
              <w:instrText xml:space="preserve"> INCLUDEPICTURE  "http://fen.distant.ru/test/math/3/3.5/03-3-01-2.gif" \* MERGEFORMATINET </w:instrText>
            </w:r>
            <w:r w:rsidR="00072BE7">
              <w:fldChar w:fldCharType="separate"/>
            </w:r>
            <w:r w:rsidR="008F5E90">
              <w:fldChar w:fldCharType="begin"/>
            </w:r>
            <w:r w:rsidR="008F5E90">
              <w:instrText xml:space="preserve"> INCLUDEPICTURE  "http://fen.distant.ru/test/math/3/3.5/03-3-01-2.gif" \* MERGEFORMATINET </w:instrText>
            </w:r>
            <w:r w:rsidR="008F5E90">
              <w:fldChar w:fldCharType="separate"/>
            </w:r>
            <w:r w:rsidR="00081AC3">
              <w:fldChar w:fldCharType="begin"/>
            </w:r>
            <w:r w:rsidR="00081AC3">
              <w:instrText xml:space="preserve"> INCLUDEPICTURE  "http://fen.distant.ru/test/math/3/3.5/03-3-01-2.gif" \* MERGEFORMATINET </w:instrText>
            </w:r>
            <w:r w:rsidR="00081AC3">
              <w:fldChar w:fldCharType="separate"/>
            </w:r>
            <w:r w:rsidR="001A08C2">
              <w:fldChar w:fldCharType="begin"/>
            </w:r>
            <w:r w:rsidR="001A08C2">
              <w:instrText xml:space="preserve"> INCLUDEPICTURE  "http://fen.distant.ru/test/math/3/3.5/03-3-01-2.gif" \* MERGEFORMATINET </w:instrText>
            </w:r>
            <w:r w:rsidR="001A08C2">
              <w:fldChar w:fldCharType="separate"/>
            </w:r>
            <w:r w:rsidR="00786017">
              <w:fldChar w:fldCharType="begin"/>
            </w:r>
            <w:r w:rsidR="00786017">
              <w:instrText xml:space="preserve"> INCLUDEPICTURE  "http://fen.distant.ru/test/math/3/3.5/03-3-01-2.gif" \* MERGEFORMATINET </w:instrText>
            </w:r>
            <w:r w:rsidR="00786017">
              <w:fldChar w:fldCharType="separate"/>
            </w:r>
            <w:r w:rsidR="0042213C">
              <w:fldChar w:fldCharType="begin"/>
            </w:r>
            <w:r w:rsidR="0042213C">
              <w:instrText xml:space="preserve"> INCLUDEPICTURE  "http://fen.distant.ru/test/math/3/3.5/03-3-01-2.gif" \* MERGEFORMATINET </w:instrText>
            </w:r>
            <w:r w:rsidR="0042213C">
              <w:fldChar w:fldCharType="separate"/>
            </w:r>
            <w:r w:rsidR="000D1825">
              <w:fldChar w:fldCharType="begin"/>
            </w:r>
            <w:r w:rsidR="000D1825">
              <w:instrText xml:space="preserve"> INCLUDEPICTURE  "http://fen.distant.ru/test/math/3/3.5/03-3-01-2.gif" \* MERGEFORMATINET </w:instrText>
            </w:r>
            <w:r w:rsidR="000D1825">
              <w:fldChar w:fldCharType="separate"/>
            </w:r>
            <w:r w:rsidR="009B69B0">
              <w:fldChar w:fldCharType="begin"/>
            </w:r>
            <w:r w:rsidR="009B69B0">
              <w:instrText xml:space="preserve"> INCLUDEPICTURE  "http://fen.distant.ru/test/math/3/3.5/03-3-01-2.gif" \* MERGEFORMATINET </w:instrText>
            </w:r>
            <w:r w:rsidR="009B69B0">
              <w:fldChar w:fldCharType="separate"/>
            </w:r>
            <w:r w:rsidR="00E23EEB">
              <w:fldChar w:fldCharType="begin"/>
            </w:r>
            <w:r w:rsidR="00E23EEB">
              <w:instrText xml:space="preserve"> INCLUDEPICTURE  "http://fen.distant.ru/test/math/3/3.5/03-3-01-2.gif" \* MERGEFORMATINET </w:instrText>
            </w:r>
            <w:r w:rsidR="00E23EEB">
              <w:fldChar w:fldCharType="separate"/>
            </w:r>
            <w:r w:rsidR="006727A2">
              <w:fldChar w:fldCharType="begin"/>
            </w:r>
            <w:r w:rsidR="006727A2">
              <w:instrText xml:space="preserve"> INCLUDEPICTURE  "http://fen.distant.ru/test/math/3/3.5/03-3-01-2.gif" \* MERGEFORMATINET </w:instrText>
            </w:r>
            <w:r w:rsidR="006727A2">
              <w:fldChar w:fldCharType="separate"/>
            </w:r>
            <w:r w:rsidR="007576ED">
              <w:fldChar w:fldCharType="begin"/>
            </w:r>
            <w:r w:rsidR="007576ED">
              <w:instrText xml:space="preserve"> INCLUDEPICTURE  "http://fen.distant.ru/test/math/3/3.5/03-3-01-2.gif" \* MERGEFORMATINET </w:instrText>
            </w:r>
            <w:r w:rsidR="007576ED">
              <w:fldChar w:fldCharType="separate"/>
            </w:r>
            <w:r w:rsidR="00E958F6">
              <w:fldChar w:fldCharType="begin"/>
            </w:r>
            <w:r w:rsidR="00E958F6">
              <w:instrText xml:space="preserve"> INCLUDEPICTURE  "http://fen.distant.ru/test/math/3/3.5/03-3-01-2.gif" \* MERGEFORMATINET </w:instrText>
            </w:r>
            <w:r w:rsidR="00E958F6">
              <w:fldChar w:fldCharType="separate"/>
            </w:r>
            <w:r w:rsidR="00B00DB6">
              <w:fldChar w:fldCharType="begin"/>
            </w:r>
            <w:r w:rsidR="00B00DB6">
              <w:instrText xml:space="preserve"> INCLUDEPICTURE  "http://fen.distant.ru/test/math/3/3.5/03-3-01-2.gif" \* MERGEFORMATINET </w:instrText>
            </w:r>
            <w:r w:rsidR="00B00DB6">
              <w:fldChar w:fldCharType="separate"/>
            </w:r>
            <w:r w:rsidR="00800048">
              <w:fldChar w:fldCharType="begin"/>
            </w:r>
            <w:r w:rsidR="00800048">
              <w:instrText xml:space="preserve"> </w:instrText>
            </w:r>
            <w:r w:rsidR="00800048">
              <w:instrText>INCLUDEPICTURE  "http://fen.distant.ru/test/math/3/3.5/03-3-01-2.gif" \* MERGEFORMATINET</w:instrText>
            </w:r>
            <w:r w:rsidR="00800048">
              <w:instrText xml:space="preserve"> </w:instrText>
            </w:r>
            <w:r w:rsidR="00800048">
              <w:fldChar w:fldCharType="separate"/>
            </w:r>
            <w:r w:rsidR="00800048">
              <w:pict w14:anchorId="14F436EC">
                <v:shape id="_x0000_i1054" type="#_x0000_t75" style="width:39pt;height:12.6pt">
                  <v:imagedata r:id="rId70" r:href="rId71"/>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    3) </w:t>
            </w:r>
            <w:r w:rsidRPr="004C22CD">
              <w:fldChar w:fldCharType="begin"/>
            </w:r>
            <w:r w:rsidRPr="004C22CD">
              <w:instrText xml:space="preserve"> INCLUDEPICTURE "http://fen.distant.ru/test/math/3/3.5/03-3-01-3.gif" \* MERGEFORMATINET </w:instrText>
            </w:r>
            <w:r w:rsidRPr="004C22CD">
              <w:fldChar w:fldCharType="separate"/>
            </w:r>
            <w:r w:rsidR="00B1386C">
              <w:fldChar w:fldCharType="begin"/>
            </w:r>
            <w:r w:rsidR="00B1386C">
              <w:instrText xml:space="preserve"> INCLUDEPICTURE  "http://fen.distant.ru/test/math/3/3.5/03-3-01-3.gif" \* MERGEFORMATINET </w:instrText>
            </w:r>
            <w:r w:rsidR="00B1386C">
              <w:fldChar w:fldCharType="separate"/>
            </w:r>
            <w:r w:rsidR="0089503B">
              <w:fldChar w:fldCharType="begin"/>
            </w:r>
            <w:r w:rsidR="0089503B">
              <w:instrText xml:space="preserve"> INCLUDEPICTURE  "http://fen.distant.ru/test/math/3/3.5/03-3-01-3.gif" \* MERGEFORMATINET </w:instrText>
            </w:r>
            <w:r w:rsidR="0089503B">
              <w:fldChar w:fldCharType="separate"/>
            </w:r>
            <w:r w:rsidR="00072BE7">
              <w:fldChar w:fldCharType="begin"/>
            </w:r>
            <w:r w:rsidR="00072BE7">
              <w:instrText xml:space="preserve"> INCLUDEPICTURE  "http://fen.distant.ru/test/math/3/3.5/03-3-01-3.gif" \* MERGEFORMATINET </w:instrText>
            </w:r>
            <w:r w:rsidR="00072BE7">
              <w:fldChar w:fldCharType="separate"/>
            </w:r>
            <w:r w:rsidR="008F5E90">
              <w:fldChar w:fldCharType="begin"/>
            </w:r>
            <w:r w:rsidR="008F5E90">
              <w:instrText xml:space="preserve"> INCLUDEPICTURE  "http://fen.distant.ru/test/math/3/3.5/03-3-01-3.gif" \* MERGEFORMATINET </w:instrText>
            </w:r>
            <w:r w:rsidR="008F5E90">
              <w:fldChar w:fldCharType="separate"/>
            </w:r>
            <w:r w:rsidR="00081AC3">
              <w:fldChar w:fldCharType="begin"/>
            </w:r>
            <w:r w:rsidR="00081AC3">
              <w:instrText xml:space="preserve"> INCLUDEPICTURE  "http://fen.distant.ru/test/math/3/3.5/03-3-01-3.gif" \* MERGEFORMATINET </w:instrText>
            </w:r>
            <w:r w:rsidR="00081AC3">
              <w:fldChar w:fldCharType="separate"/>
            </w:r>
            <w:r w:rsidR="001A08C2">
              <w:fldChar w:fldCharType="begin"/>
            </w:r>
            <w:r w:rsidR="001A08C2">
              <w:instrText xml:space="preserve"> INCLUDEPICTURE  "http://fen.distant.ru/test/math/3/3.5/03-3-01-3.gif" \* MERGEFORMATINET </w:instrText>
            </w:r>
            <w:r w:rsidR="001A08C2">
              <w:fldChar w:fldCharType="separate"/>
            </w:r>
            <w:r w:rsidR="00786017">
              <w:fldChar w:fldCharType="begin"/>
            </w:r>
            <w:r w:rsidR="00786017">
              <w:instrText xml:space="preserve"> INCLUDEPICTURE  "http://fen.distant.ru/test/math/3/3.5/03-3-01-3.gif" \* MERGEFORMATINET </w:instrText>
            </w:r>
            <w:r w:rsidR="00786017">
              <w:fldChar w:fldCharType="separate"/>
            </w:r>
            <w:r w:rsidR="0042213C">
              <w:fldChar w:fldCharType="begin"/>
            </w:r>
            <w:r w:rsidR="0042213C">
              <w:instrText xml:space="preserve"> INCLUDEPICTURE  "http://fen.distant.ru/test/math/3/3.5/03-3-01-3.gif" \* MERGEFORMATINET </w:instrText>
            </w:r>
            <w:r w:rsidR="0042213C">
              <w:fldChar w:fldCharType="separate"/>
            </w:r>
            <w:r w:rsidR="000D1825">
              <w:fldChar w:fldCharType="begin"/>
            </w:r>
            <w:r w:rsidR="000D1825">
              <w:instrText xml:space="preserve"> INCLUDEPICTURE  "http://fen.distant.ru/test/math/3/3.5/03-3-01-3.gif" \* MERGEFORMATINET </w:instrText>
            </w:r>
            <w:r w:rsidR="000D1825">
              <w:fldChar w:fldCharType="separate"/>
            </w:r>
            <w:r w:rsidR="009B69B0">
              <w:fldChar w:fldCharType="begin"/>
            </w:r>
            <w:r w:rsidR="009B69B0">
              <w:instrText xml:space="preserve"> INCLUDEPICTURE  "http://fen.distant.ru/test/math/3/3.5/03-3-01-3.gif" \* MERGEFORMATINET </w:instrText>
            </w:r>
            <w:r w:rsidR="009B69B0">
              <w:fldChar w:fldCharType="separate"/>
            </w:r>
            <w:r w:rsidR="00E23EEB">
              <w:fldChar w:fldCharType="begin"/>
            </w:r>
            <w:r w:rsidR="00E23EEB">
              <w:instrText xml:space="preserve"> INCLUDEPICTURE  "http://fen.distant.ru/test/math/3/3.5/03-3-01-3.gif" \* MERGEFORMATINET </w:instrText>
            </w:r>
            <w:r w:rsidR="00E23EEB">
              <w:fldChar w:fldCharType="separate"/>
            </w:r>
            <w:r w:rsidR="006727A2">
              <w:fldChar w:fldCharType="begin"/>
            </w:r>
            <w:r w:rsidR="006727A2">
              <w:instrText xml:space="preserve"> INCLUDEPICTURE  "http://fen.distant.ru/test/math/3/3.5/03-3-01-3.gif" \* MERGEFORMATINET </w:instrText>
            </w:r>
            <w:r w:rsidR="006727A2">
              <w:fldChar w:fldCharType="separate"/>
            </w:r>
            <w:r w:rsidR="007576ED">
              <w:fldChar w:fldCharType="begin"/>
            </w:r>
            <w:r w:rsidR="007576ED">
              <w:instrText xml:space="preserve"> INCLUDEPICTURE  "http://fen.distant.ru/test/math/3/3.5/03-3-01-3.gif" \* MERGEFORMATINET </w:instrText>
            </w:r>
            <w:r w:rsidR="007576ED">
              <w:fldChar w:fldCharType="separate"/>
            </w:r>
            <w:r w:rsidR="00E958F6">
              <w:fldChar w:fldCharType="begin"/>
            </w:r>
            <w:r w:rsidR="00E958F6">
              <w:instrText xml:space="preserve"> INCLUDEPICTURE  "http://fen.distant.ru/test/math/3/3.5/03-3-01-3.gif" \* MERGEFORMATINET </w:instrText>
            </w:r>
            <w:r w:rsidR="00E958F6">
              <w:fldChar w:fldCharType="separate"/>
            </w:r>
            <w:r w:rsidR="00B00DB6">
              <w:fldChar w:fldCharType="begin"/>
            </w:r>
            <w:r w:rsidR="00B00DB6">
              <w:instrText xml:space="preserve"> INCLUDEPICTURE  "http://fen.distant.ru/test/math/3/3.5/03-3-01-3.gif" \* MERGEFORMATINET </w:instrText>
            </w:r>
            <w:r w:rsidR="00B00DB6">
              <w:fldChar w:fldCharType="separate"/>
            </w:r>
            <w:r w:rsidR="00800048">
              <w:fldChar w:fldCharType="begin"/>
            </w:r>
            <w:r w:rsidR="00800048">
              <w:instrText xml:space="preserve"> </w:instrText>
            </w:r>
            <w:r w:rsidR="00800048">
              <w:instrText>INCLUDEPICTURE  "http://fen.distant.ru/test/math/3/3.5/03-3-01-3.gif" \* MERGEFORMATINET</w:instrText>
            </w:r>
            <w:r w:rsidR="00800048">
              <w:instrText xml:space="preserve"> </w:instrText>
            </w:r>
            <w:r w:rsidR="00800048">
              <w:fldChar w:fldCharType="separate"/>
            </w:r>
            <w:r w:rsidR="00800048">
              <w:pict w14:anchorId="77EBAEC2">
                <v:shape id="_x0000_i1055" type="#_x0000_t75" style="width:41.4pt;height:15pt">
                  <v:imagedata r:id="rId72" r:href="rId73"/>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       4) </w:t>
            </w:r>
            <w:r w:rsidRPr="004C22CD">
              <w:fldChar w:fldCharType="begin"/>
            </w:r>
            <w:r w:rsidRPr="004C22CD">
              <w:instrText xml:space="preserve"> INCLUDEPICTURE "http://fen.distant.ru/test/math/3/3.5/03-3-01-4.gif" \* MERGEFORMATINET </w:instrText>
            </w:r>
            <w:r w:rsidRPr="004C22CD">
              <w:fldChar w:fldCharType="separate"/>
            </w:r>
            <w:r w:rsidR="00B1386C">
              <w:fldChar w:fldCharType="begin"/>
            </w:r>
            <w:r w:rsidR="00B1386C">
              <w:instrText xml:space="preserve"> INCLUDEPICTURE  "http://fen.distant.ru/test/math/3/3.5/03-3-01-4.gif" \* MERGEFORMATINET </w:instrText>
            </w:r>
            <w:r w:rsidR="00B1386C">
              <w:fldChar w:fldCharType="separate"/>
            </w:r>
            <w:r w:rsidR="0089503B">
              <w:fldChar w:fldCharType="begin"/>
            </w:r>
            <w:r w:rsidR="0089503B">
              <w:instrText xml:space="preserve"> INCLUDEPICTURE  "http://fen.distant.ru/test/math/3/3.5/03-3-01-4.gif" \* MERGEFORMATINET </w:instrText>
            </w:r>
            <w:r w:rsidR="0089503B">
              <w:fldChar w:fldCharType="separate"/>
            </w:r>
            <w:r w:rsidR="00072BE7">
              <w:fldChar w:fldCharType="begin"/>
            </w:r>
            <w:r w:rsidR="00072BE7">
              <w:instrText xml:space="preserve"> INCLUDEPICTURE  "http://fen.distant.ru/test/math/3/3.5/03-3-01-4.gif" \* MERGEFORMATINET </w:instrText>
            </w:r>
            <w:r w:rsidR="00072BE7">
              <w:fldChar w:fldCharType="separate"/>
            </w:r>
            <w:r w:rsidR="008F5E90">
              <w:fldChar w:fldCharType="begin"/>
            </w:r>
            <w:r w:rsidR="008F5E90">
              <w:instrText xml:space="preserve"> INCLUDEPICTURE  "http://fen.distant.ru/test/math/3/3.5/03-3-01-4.gif" \* MERGEFORMATINET </w:instrText>
            </w:r>
            <w:r w:rsidR="008F5E90">
              <w:fldChar w:fldCharType="separate"/>
            </w:r>
            <w:r w:rsidR="00081AC3">
              <w:fldChar w:fldCharType="begin"/>
            </w:r>
            <w:r w:rsidR="00081AC3">
              <w:instrText xml:space="preserve"> INCLUDEPICTURE  "http://fen.distant.ru/test/math/3/3.5/03-3-01-4.gif" \* MERGEFORMATINET </w:instrText>
            </w:r>
            <w:r w:rsidR="00081AC3">
              <w:fldChar w:fldCharType="separate"/>
            </w:r>
            <w:r w:rsidR="001A08C2">
              <w:fldChar w:fldCharType="begin"/>
            </w:r>
            <w:r w:rsidR="001A08C2">
              <w:instrText xml:space="preserve"> INCLUDEPICTURE  "http://fen.distant.ru/test/math/3/3.5/03-3-01-4.gif" \* MERGEFORMATINET </w:instrText>
            </w:r>
            <w:r w:rsidR="001A08C2">
              <w:fldChar w:fldCharType="separate"/>
            </w:r>
            <w:r w:rsidR="00786017">
              <w:fldChar w:fldCharType="begin"/>
            </w:r>
            <w:r w:rsidR="00786017">
              <w:instrText xml:space="preserve"> INCLUDEPICTURE  "http://fen.distant.ru/test/math/3/3.5/03-3-01-4.gif" \* MERGEFORMATINET </w:instrText>
            </w:r>
            <w:r w:rsidR="00786017">
              <w:fldChar w:fldCharType="separate"/>
            </w:r>
            <w:r w:rsidR="0042213C">
              <w:fldChar w:fldCharType="begin"/>
            </w:r>
            <w:r w:rsidR="0042213C">
              <w:instrText xml:space="preserve"> INCLUDEPICTURE  "http://fen.distant.ru/test/math/3/3.5/03-3-01-4.gif" \* MERGEFORMATINET </w:instrText>
            </w:r>
            <w:r w:rsidR="0042213C">
              <w:fldChar w:fldCharType="separate"/>
            </w:r>
            <w:r w:rsidR="000D1825">
              <w:fldChar w:fldCharType="begin"/>
            </w:r>
            <w:r w:rsidR="000D1825">
              <w:instrText xml:space="preserve"> INCLUDEPICTURE  "http://fen.distant.ru/test/math/3/3.5/03-3-01-4.gif" \* MERGEFORMATINET </w:instrText>
            </w:r>
            <w:r w:rsidR="000D1825">
              <w:fldChar w:fldCharType="separate"/>
            </w:r>
            <w:r w:rsidR="009B69B0">
              <w:fldChar w:fldCharType="begin"/>
            </w:r>
            <w:r w:rsidR="009B69B0">
              <w:instrText xml:space="preserve"> INCLUDEPICTURE  "http://fen.distant.ru/test/math/3/3.5/03-3-01-4.gif" \* MERGEFORMATINET </w:instrText>
            </w:r>
            <w:r w:rsidR="009B69B0">
              <w:fldChar w:fldCharType="separate"/>
            </w:r>
            <w:r w:rsidR="00E23EEB">
              <w:fldChar w:fldCharType="begin"/>
            </w:r>
            <w:r w:rsidR="00E23EEB">
              <w:instrText xml:space="preserve"> INCLUDEPICTURE  "http://fen.distant.ru/test/math/3/3.5/03-3-01-4.gif" \* MERGEFORMATINET </w:instrText>
            </w:r>
            <w:r w:rsidR="00E23EEB">
              <w:fldChar w:fldCharType="separate"/>
            </w:r>
            <w:r w:rsidR="006727A2">
              <w:fldChar w:fldCharType="begin"/>
            </w:r>
            <w:r w:rsidR="006727A2">
              <w:instrText xml:space="preserve"> INCLUDEPICTURE  "http://fen.distant.ru/test/math/3/3.5/03-3-01-4.gif" \* MERGEFORMATINET </w:instrText>
            </w:r>
            <w:r w:rsidR="006727A2">
              <w:fldChar w:fldCharType="separate"/>
            </w:r>
            <w:r w:rsidR="007576ED">
              <w:fldChar w:fldCharType="begin"/>
            </w:r>
            <w:r w:rsidR="007576ED">
              <w:instrText xml:space="preserve"> INCLUDEPICTURE  "http://fen.distant.ru/test/math/3/3.5/03-3-01-4.gif" \* MERGEFORMATINET </w:instrText>
            </w:r>
            <w:r w:rsidR="007576ED">
              <w:fldChar w:fldCharType="separate"/>
            </w:r>
            <w:r w:rsidR="00E958F6">
              <w:fldChar w:fldCharType="begin"/>
            </w:r>
            <w:r w:rsidR="00E958F6">
              <w:instrText xml:space="preserve"> INCLUDEPICTURE  "http://fen.distant.ru/test/math/3/3.5/03-3-01-4.gif" \* MERGEFORMATINET </w:instrText>
            </w:r>
            <w:r w:rsidR="00E958F6">
              <w:fldChar w:fldCharType="separate"/>
            </w:r>
            <w:r w:rsidR="00B00DB6">
              <w:fldChar w:fldCharType="begin"/>
            </w:r>
            <w:r w:rsidR="00B00DB6">
              <w:instrText xml:space="preserve"> INCLUDEPICTURE  "http://fen.distant.ru/test/math/3/3.5/03-3-01-4.gif" \* MERGEFORMATINET </w:instrText>
            </w:r>
            <w:r w:rsidR="00B00DB6">
              <w:fldChar w:fldCharType="separate"/>
            </w:r>
            <w:r w:rsidR="00800048">
              <w:fldChar w:fldCharType="begin"/>
            </w:r>
            <w:r w:rsidR="00800048">
              <w:instrText xml:space="preserve"> </w:instrText>
            </w:r>
            <w:r w:rsidR="00800048">
              <w:instrText>INCLUDEPICTURE  "http://fen.distant.ru/test/math/3/3.5/03-3-01-4.gif" \* MERGEFORMATINET</w:instrText>
            </w:r>
            <w:r w:rsidR="00800048">
              <w:instrText xml:space="preserve"> </w:instrText>
            </w:r>
            <w:r w:rsidR="00800048">
              <w:fldChar w:fldCharType="separate"/>
            </w:r>
            <w:r w:rsidR="00800048">
              <w:pict w14:anchorId="279C3D11">
                <v:shape id="_x0000_i1056" type="#_x0000_t75" style="width:41.4pt;height:15pt">
                  <v:imagedata r:id="rId74" r:href="rId75"/>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p>
          <w:p w14:paraId="4D06C747" w14:textId="77777777" w:rsidR="00464DF2" w:rsidRDefault="00464DF2" w:rsidP="004C22CD">
            <w:pPr>
              <w:shd w:val="clear" w:color="auto" w:fill="FFFFFF"/>
              <w:contextualSpacing/>
              <w:jc w:val="both"/>
            </w:pPr>
            <w:r w:rsidRPr="004C22CD">
              <w:t xml:space="preserve">5) </w:t>
            </w:r>
            <w:r w:rsidRPr="004C22CD">
              <w:fldChar w:fldCharType="begin"/>
            </w:r>
            <w:r w:rsidRPr="004C22CD">
              <w:instrText xml:space="preserve"> INCLUDEPICTURE "http://fen.distant.ru/test/math/3/3.5/03-3-01-5.gif" \* MERGEFORMATINET </w:instrText>
            </w:r>
            <w:r w:rsidRPr="004C22CD">
              <w:fldChar w:fldCharType="separate"/>
            </w:r>
            <w:r w:rsidR="00B1386C">
              <w:fldChar w:fldCharType="begin"/>
            </w:r>
            <w:r w:rsidR="00B1386C">
              <w:instrText xml:space="preserve"> INCLUDEPICTURE  "http://fen.distant.ru/test/math/3/3.5/03-3-01-5.gif" \* MERGEFORMATINET </w:instrText>
            </w:r>
            <w:r w:rsidR="00B1386C">
              <w:fldChar w:fldCharType="separate"/>
            </w:r>
            <w:r w:rsidR="0089503B">
              <w:fldChar w:fldCharType="begin"/>
            </w:r>
            <w:r w:rsidR="0089503B">
              <w:instrText xml:space="preserve"> INCLUDEPICTURE  "http://fen.distant.ru/test/math/3/3.5/03-3-01-5.gif" \* MERGEFORMATINET </w:instrText>
            </w:r>
            <w:r w:rsidR="0089503B">
              <w:fldChar w:fldCharType="separate"/>
            </w:r>
            <w:r w:rsidR="00072BE7">
              <w:fldChar w:fldCharType="begin"/>
            </w:r>
            <w:r w:rsidR="00072BE7">
              <w:instrText xml:space="preserve"> INCLUDEPICTURE  "http://fen.distant.ru/test/math/3/3.5/03-3-01-5.gif" \* MERGEFORMATINET </w:instrText>
            </w:r>
            <w:r w:rsidR="00072BE7">
              <w:fldChar w:fldCharType="separate"/>
            </w:r>
            <w:r w:rsidR="008F5E90">
              <w:fldChar w:fldCharType="begin"/>
            </w:r>
            <w:r w:rsidR="008F5E90">
              <w:instrText xml:space="preserve"> INCLUDEPICTURE  "http://fen.distant.ru/test/math/3/3.5/03-3-01-5.gif" \* MERGEFORMATINET </w:instrText>
            </w:r>
            <w:r w:rsidR="008F5E90">
              <w:fldChar w:fldCharType="separate"/>
            </w:r>
            <w:r w:rsidR="00081AC3">
              <w:fldChar w:fldCharType="begin"/>
            </w:r>
            <w:r w:rsidR="00081AC3">
              <w:instrText xml:space="preserve"> INCLUDEPICTURE  "http://fen.distant.ru/test/math/3/3.5/03-3-01-5.gif" \* MERGEFORMATINET </w:instrText>
            </w:r>
            <w:r w:rsidR="00081AC3">
              <w:fldChar w:fldCharType="separate"/>
            </w:r>
            <w:r w:rsidR="001A08C2">
              <w:fldChar w:fldCharType="begin"/>
            </w:r>
            <w:r w:rsidR="001A08C2">
              <w:instrText xml:space="preserve"> INCLUDEPICTURE  "http://fen.distant.ru/test/math/3/3.5/03-3-01-5.gif" \* MERGEFORMATINET </w:instrText>
            </w:r>
            <w:r w:rsidR="001A08C2">
              <w:fldChar w:fldCharType="separate"/>
            </w:r>
            <w:r w:rsidR="00786017">
              <w:fldChar w:fldCharType="begin"/>
            </w:r>
            <w:r w:rsidR="00786017">
              <w:instrText xml:space="preserve"> INCLUDEPICTURE  "http://fen.distant.ru/test/math/3/3.5/03-3-01-5.gif" \* MERGEFORMATINET </w:instrText>
            </w:r>
            <w:r w:rsidR="00786017">
              <w:fldChar w:fldCharType="separate"/>
            </w:r>
            <w:r w:rsidR="0042213C">
              <w:fldChar w:fldCharType="begin"/>
            </w:r>
            <w:r w:rsidR="0042213C">
              <w:instrText xml:space="preserve"> INCLUDEPICTURE  "http://fen.distant.ru/test/math/3/3.5/03-3-01-5.gif" \* MERGEFORMATINET </w:instrText>
            </w:r>
            <w:r w:rsidR="0042213C">
              <w:fldChar w:fldCharType="separate"/>
            </w:r>
            <w:r w:rsidR="000D1825">
              <w:fldChar w:fldCharType="begin"/>
            </w:r>
            <w:r w:rsidR="000D1825">
              <w:instrText xml:space="preserve"> INCLUDEPICTURE  "http://fen.distant.ru/test/math/3/3.5/03-3-01-5.gif" \* MERGEFORMATINET </w:instrText>
            </w:r>
            <w:r w:rsidR="000D1825">
              <w:fldChar w:fldCharType="separate"/>
            </w:r>
            <w:r w:rsidR="009B69B0">
              <w:fldChar w:fldCharType="begin"/>
            </w:r>
            <w:r w:rsidR="009B69B0">
              <w:instrText xml:space="preserve"> INCLUDEPICTURE  "http://fen.distant.ru/test/math/3/3.5/03-3-01-5.gif" \* MERGEFORMATINET </w:instrText>
            </w:r>
            <w:r w:rsidR="009B69B0">
              <w:fldChar w:fldCharType="separate"/>
            </w:r>
            <w:r w:rsidR="00E23EEB">
              <w:fldChar w:fldCharType="begin"/>
            </w:r>
            <w:r w:rsidR="00E23EEB">
              <w:instrText xml:space="preserve"> INCLUDEPICTURE  "http://fen.distant.ru/test/math/3/3.5/03-3-01-5.gif" \* MERGEFORMATINET </w:instrText>
            </w:r>
            <w:r w:rsidR="00E23EEB">
              <w:fldChar w:fldCharType="separate"/>
            </w:r>
            <w:r w:rsidR="006727A2">
              <w:fldChar w:fldCharType="begin"/>
            </w:r>
            <w:r w:rsidR="006727A2">
              <w:instrText xml:space="preserve"> INCLUDEPICTURE  "http://fen.distant.ru/test/math/3/3.5/03-3-01-5.gif" \* MERGEFORMATINET </w:instrText>
            </w:r>
            <w:r w:rsidR="006727A2">
              <w:fldChar w:fldCharType="separate"/>
            </w:r>
            <w:r w:rsidR="007576ED">
              <w:fldChar w:fldCharType="begin"/>
            </w:r>
            <w:r w:rsidR="007576ED">
              <w:instrText xml:space="preserve"> INCLUDEPICTURE  "http://fen.distant.ru/test/math/3/3.5/03-3-01-5.gif" \* MERGEFORMATINET </w:instrText>
            </w:r>
            <w:r w:rsidR="007576ED">
              <w:fldChar w:fldCharType="separate"/>
            </w:r>
            <w:r w:rsidR="00E958F6">
              <w:fldChar w:fldCharType="begin"/>
            </w:r>
            <w:r w:rsidR="00E958F6">
              <w:instrText xml:space="preserve"> INCLUDEPICTURE  "http://fen.distant.ru/test/math/3/3.5/03-3-01-5.gif" \* MERGEFORMATINET </w:instrText>
            </w:r>
            <w:r w:rsidR="00E958F6">
              <w:fldChar w:fldCharType="separate"/>
            </w:r>
            <w:r w:rsidR="00B00DB6">
              <w:fldChar w:fldCharType="begin"/>
            </w:r>
            <w:r w:rsidR="00B00DB6">
              <w:instrText xml:space="preserve"> INCLUDEPICTURE  "http://fen.distant.ru/test/math/3/3.5/03-3-01-5.gif" \* MERGEFORMATINET </w:instrText>
            </w:r>
            <w:r w:rsidR="00B00DB6">
              <w:fldChar w:fldCharType="separate"/>
            </w:r>
            <w:r w:rsidR="00800048">
              <w:fldChar w:fldCharType="begin"/>
            </w:r>
            <w:r w:rsidR="00800048">
              <w:instrText xml:space="preserve"> </w:instrText>
            </w:r>
            <w:r w:rsidR="00800048">
              <w:instrText>INCLUDEPICTURE  "http://fen.distant.ru/test/mat</w:instrText>
            </w:r>
            <w:r w:rsidR="00800048">
              <w:instrText>h/3/3.5/03-3-01-5.gif" \* MERGEFORMATINET</w:instrText>
            </w:r>
            <w:r w:rsidR="00800048">
              <w:instrText xml:space="preserve"> </w:instrText>
            </w:r>
            <w:r w:rsidR="00800048">
              <w:fldChar w:fldCharType="separate"/>
            </w:r>
            <w:r w:rsidR="00800048">
              <w:pict w14:anchorId="2FDF80EE">
                <v:shape id="_x0000_i1057" type="#_x0000_t75" style="width:43.2pt;height:15pt">
                  <v:imagedata r:id="rId76" r:href="rId77"/>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r>
            <w:r>
              <w:t xml:space="preserve">   </w:t>
            </w:r>
            <w:r w:rsidRPr="004C22CD">
              <w:t xml:space="preserve">6) </w:t>
            </w:r>
            <w:r w:rsidRPr="004C22CD">
              <w:fldChar w:fldCharType="begin"/>
            </w:r>
            <w:r w:rsidRPr="004C22CD">
              <w:instrText xml:space="preserve"> INCLUDEPICTURE "http://fen.distant.ru/test/math/3/3.5/03-3-01-6.gif" \* MERGEFORMATINET </w:instrText>
            </w:r>
            <w:r w:rsidRPr="004C22CD">
              <w:fldChar w:fldCharType="separate"/>
            </w:r>
            <w:r w:rsidR="00B1386C">
              <w:fldChar w:fldCharType="begin"/>
            </w:r>
            <w:r w:rsidR="00B1386C">
              <w:instrText xml:space="preserve"> INCLUDEPICTURE  "http://fen.distant.ru/test/math/3/3.5/03-3-01-6.gif" \* MERGEFORMATINET </w:instrText>
            </w:r>
            <w:r w:rsidR="00B1386C">
              <w:fldChar w:fldCharType="separate"/>
            </w:r>
            <w:r w:rsidR="0089503B">
              <w:fldChar w:fldCharType="begin"/>
            </w:r>
            <w:r w:rsidR="0089503B">
              <w:instrText xml:space="preserve"> INCLUDEPICTURE  "http://fen.distant.ru/test/math/3/3.5/03-3-01-6.gif" \* MERGEFORMATINET </w:instrText>
            </w:r>
            <w:r w:rsidR="0089503B">
              <w:fldChar w:fldCharType="separate"/>
            </w:r>
            <w:r w:rsidR="00072BE7">
              <w:fldChar w:fldCharType="begin"/>
            </w:r>
            <w:r w:rsidR="00072BE7">
              <w:instrText xml:space="preserve"> INCLUDEPICTURE  "http://fen.distant.ru/test/math/3/3.5/03-3-01-6.gif" \* MERGEFORMATINET </w:instrText>
            </w:r>
            <w:r w:rsidR="00072BE7">
              <w:fldChar w:fldCharType="separate"/>
            </w:r>
            <w:r w:rsidR="008F5E90">
              <w:fldChar w:fldCharType="begin"/>
            </w:r>
            <w:r w:rsidR="008F5E90">
              <w:instrText xml:space="preserve"> INCLUDEPICTURE  "http://fen.distant.ru/test/math/3/3.5/03-3-01-6.gif" \* MERGEFORMATINET </w:instrText>
            </w:r>
            <w:r w:rsidR="008F5E90">
              <w:fldChar w:fldCharType="separate"/>
            </w:r>
            <w:r w:rsidR="00081AC3">
              <w:fldChar w:fldCharType="begin"/>
            </w:r>
            <w:r w:rsidR="00081AC3">
              <w:instrText xml:space="preserve"> INCLUDEPICTURE  "http://fen.distant.ru/test/math/3/3.5/03-3-01-6.gif" \* MERGEFORMATINET </w:instrText>
            </w:r>
            <w:r w:rsidR="00081AC3">
              <w:fldChar w:fldCharType="separate"/>
            </w:r>
            <w:r w:rsidR="001A08C2">
              <w:fldChar w:fldCharType="begin"/>
            </w:r>
            <w:r w:rsidR="001A08C2">
              <w:instrText xml:space="preserve"> INCLUDEPICTURE  "http://fen.distant.ru/test/math/3/3.5/03-3-01-6.gif" \* MERGEFORMATINET </w:instrText>
            </w:r>
            <w:r w:rsidR="001A08C2">
              <w:fldChar w:fldCharType="separate"/>
            </w:r>
            <w:r w:rsidR="00786017">
              <w:fldChar w:fldCharType="begin"/>
            </w:r>
            <w:r w:rsidR="00786017">
              <w:instrText xml:space="preserve"> INCLUDEPICTURE  "http://fen.distant.ru/test/math/3/3.5/03-3-01-6.gif" \* MERGEFORMATINET </w:instrText>
            </w:r>
            <w:r w:rsidR="00786017">
              <w:fldChar w:fldCharType="separate"/>
            </w:r>
            <w:r w:rsidR="0042213C">
              <w:fldChar w:fldCharType="begin"/>
            </w:r>
            <w:r w:rsidR="0042213C">
              <w:instrText xml:space="preserve"> INCLUDEPICTURE  "http://fen.distant.ru/test/math/3/3.5/03-3-01-6.gif" \* MERGEFORMATINET </w:instrText>
            </w:r>
            <w:r w:rsidR="0042213C">
              <w:fldChar w:fldCharType="separate"/>
            </w:r>
            <w:r w:rsidR="000D1825">
              <w:fldChar w:fldCharType="begin"/>
            </w:r>
            <w:r w:rsidR="000D1825">
              <w:instrText xml:space="preserve"> INCLUDEPICTURE  "http://fen.distant.ru/test/math/3/3.5/03-3-01-6.gif" \* MERGEFORMATINET </w:instrText>
            </w:r>
            <w:r w:rsidR="000D1825">
              <w:fldChar w:fldCharType="separate"/>
            </w:r>
            <w:r w:rsidR="009B69B0">
              <w:fldChar w:fldCharType="begin"/>
            </w:r>
            <w:r w:rsidR="009B69B0">
              <w:instrText xml:space="preserve"> INCLUDEPICTURE  "http://fen.distant.ru/test/math/3/3.5/03-3-01-6.gif" \* MERGEFORMATINET </w:instrText>
            </w:r>
            <w:r w:rsidR="009B69B0">
              <w:fldChar w:fldCharType="separate"/>
            </w:r>
            <w:r w:rsidR="00E23EEB">
              <w:fldChar w:fldCharType="begin"/>
            </w:r>
            <w:r w:rsidR="00E23EEB">
              <w:instrText xml:space="preserve"> INCLUDEPICTURE  "http://fen.distant.ru/test/math/3/3.5/03-3-01-6.gif" \* MERGEFORMATINET </w:instrText>
            </w:r>
            <w:r w:rsidR="00E23EEB">
              <w:fldChar w:fldCharType="separate"/>
            </w:r>
            <w:r w:rsidR="006727A2">
              <w:fldChar w:fldCharType="begin"/>
            </w:r>
            <w:r w:rsidR="006727A2">
              <w:instrText xml:space="preserve"> INCLUDEPICTURE  "http://fen.distant.ru/test/math/3/3.5/03-3-01-6.gif" \* MERGEFORMATINET </w:instrText>
            </w:r>
            <w:r w:rsidR="006727A2">
              <w:fldChar w:fldCharType="separate"/>
            </w:r>
            <w:r w:rsidR="007576ED">
              <w:fldChar w:fldCharType="begin"/>
            </w:r>
            <w:r w:rsidR="007576ED">
              <w:instrText xml:space="preserve"> INCLUDEPICTURE  "http://fen.distant.ru/test/math/3/3.5/03-3-01-6.gif" \* MERGEFORMATINET </w:instrText>
            </w:r>
            <w:r w:rsidR="007576ED">
              <w:fldChar w:fldCharType="separate"/>
            </w:r>
            <w:r w:rsidR="00E958F6">
              <w:fldChar w:fldCharType="begin"/>
            </w:r>
            <w:r w:rsidR="00E958F6">
              <w:instrText xml:space="preserve"> INCLUDEPICTURE  "http://fen.distant.ru/test/math/3/3.5/03-3-01-6.gif" \* MERGEFORMATINET </w:instrText>
            </w:r>
            <w:r w:rsidR="00E958F6">
              <w:fldChar w:fldCharType="separate"/>
            </w:r>
            <w:r w:rsidR="00B00DB6">
              <w:fldChar w:fldCharType="begin"/>
            </w:r>
            <w:r w:rsidR="00B00DB6">
              <w:instrText xml:space="preserve"> INCLUDEPICTURE  "http://fen.distant.ru/test/math/3/3.5/03-3-01-6.gif" \* MERGEFORMATINET </w:instrText>
            </w:r>
            <w:r w:rsidR="00B00DB6">
              <w:fldChar w:fldCharType="separate"/>
            </w:r>
            <w:r w:rsidR="00800048">
              <w:fldChar w:fldCharType="begin"/>
            </w:r>
            <w:r w:rsidR="00800048">
              <w:instrText xml:space="preserve"> </w:instrText>
            </w:r>
            <w:r w:rsidR="00800048">
              <w:instrText>INCLUDEPICTURE  "http://fen.distant.ru/test/math/3/3.5/03-3-01-6.gif" \* MERGEFORMATINET</w:instrText>
            </w:r>
            <w:r w:rsidR="00800048">
              <w:instrText xml:space="preserve"> </w:instrText>
            </w:r>
            <w:r w:rsidR="00800048">
              <w:fldChar w:fldCharType="separate"/>
            </w:r>
            <w:r w:rsidR="00800048">
              <w:pict w14:anchorId="2C61F671">
                <v:shape id="_x0000_i1058" type="#_x0000_t75" style="width:34.8pt;height:12.6pt">
                  <v:imagedata r:id="rId78" r:href="rId79"/>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r>
            <w:r>
              <w:t xml:space="preserve">    </w:t>
            </w:r>
            <w:r w:rsidRPr="004C22CD">
              <w:t xml:space="preserve">7) </w:t>
            </w:r>
            <w:r w:rsidRPr="004C22CD">
              <w:fldChar w:fldCharType="begin"/>
            </w:r>
            <w:r w:rsidRPr="004C22CD">
              <w:instrText xml:space="preserve"> INCLUDEPICTURE "http://fen.distant.ru/test/math/3/3.5/03-3-01-7.gif" \* MERGEFORMATINET </w:instrText>
            </w:r>
            <w:r w:rsidRPr="004C22CD">
              <w:fldChar w:fldCharType="separate"/>
            </w:r>
            <w:r w:rsidR="00B1386C">
              <w:fldChar w:fldCharType="begin"/>
            </w:r>
            <w:r w:rsidR="00B1386C">
              <w:instrText xml:space="preserve"> INCLUDEPICTURE  "http://fen.distant.ru/test/math/3/3.5/03-3-01-7.gif" \* MERGEFORMATINET </w:instrText>
            </w:r>
            <w:r w:rsidR="00B1386C">
              <w:fldChar w:fldCharType="separate"/>
            </w:r>
            <w:r w:rsidR="0089503B">
              <w:fldChar w:fldCharType="begin"/>
            </w:r>
            <w:r w:rsidR="0089503B">
              <w:instrText xml:space="preserve"> INCLUDEPICTURE  "http://fen.distant.ru/test/math/3/3.5/03-3-01-7.gif" \* MERGEFORMATINET </w:instrText>
            </w:r>
            <w:r w:rsidR="0089503B">
              <w:fldChar w:fldCharType="separate"/>
            </w:r>
            <w:r w:rsidR="00072BE7">
              <w:fldChar w:fldCharType="begin"/>
            </w:r>
            <w:r w:rsidR="00072BE7">
              <w:instrText xml:space="preserve"> INCLUDEPICTURE  "http://fen.distant.ru/test/math/3/3.5/03-3-01-7.gif" \* MERGEFORMATINET </w:instrText>
            </w:r>
            <w:r w:rsidR="00072BE7">
              <w:fldChar w:fldCharType="separate"/>
            </w:r>
            <w:r w:rsidR="008F5E90">
              <w:fldChar w:fldCharType="begin"/>
            </w:r>
            <w:r w:rsidR="008F5E90">
              <w:instrText xml:space="preserve"> INCLUDEPICTURE  "http://fen.distant.ru/test/math/3/3.5/03-3-01-7.gif" \* MERGEFORMATINET </w:instrText>
            </w:r>
            <w:r w:rsidR="008F5E90">
              <w:fldChar w:fldCharType="separate"/>
            </w:r>
            <w:r w:rsidR="00081AC3">
              <w:fldChar w:fldCharType="begin"/>
            </w:r>
            <w:r w:rsidR="00081AC3">
              <w:instrText xml:space="preserve"> INCLUDEPICTURE  "http://fen.distant.ru/test/math/3/3.5/03-3-01-7.gif" \* MERGEFORMATINET </w:instrText>
            </w:r>
            <w:r w:rsidR="00081AC3">
              <w:fldChar w:fldCharType="separate"/>
            </w:r>
            <w:r w:rsidR="001A08C2">
              <w:fldChar w:fldCharType="begin"/>
            </w:r>
            <w:r w:rsidR="001A08C2">
              <w:instrText xml:space="preserve"> INCLUDEPICTURE  "http://fen.distant.ru/test/math/3/3.5/03-3-01-7.gif" \* MERGEFORMATINET </w:instrText>
            </w:r>
            <w:r w:rsidR="001A08C2">
              <w:fldChar w:fldCharType="separate"/>
            </w:r>
            <w:r w:rsidR="00786017">
              <w:fldChar w:fldCharType="begin"/>
            </w:r>
            <w:r w:rsidR="00786017">
              <w:instrText xml:space="preserve"> INCLUDEPICTURE  "http://fen.distant.ru/test/math/3/3.5/03-3-01-7.gif" \* MERGEFORMATINET </w:instrText>
            </w:r>
            <w:r w:rsidR="00786017">
              <w:fldChar w:fldCharType="separate"/>
            </w:r>
            <w:r w:rsidR="0042213C">
              <w:fldChar w:fldCharType="begin"/>
            </w:r>
            <w:r w:rsidR="0042213C">
              <w:instrText xml:space="preserve"> INCLUDEPICTURE  "http://fen.distant.ru/test/math/3/3.5/03-3-01-7.gif" \* MERGEFORMATINET </w:instrText>
            </w:r>
            <w:r w:rsidR="0042213C">
              <w:fldChar w:fldCharType="separate"/>
            </w:r>
            <w:r w:rsidR="000D1825">
              <w:fldChar w:fldCharType="begin"/>
            </w:r>
            <w:r w:rsidR="000D1825">
              <w:instrText xml:space="preserve"> INCLUDEPICTURE  "http://fen.distant.ru/test/math/3/3.5/03-3-01-7.gif" \* MERGEFORMATINET </w:instrText>
            </w:r>
            <w:r w:rsidR="000D1825">
              <w:fldChar w:fldCharType="separate"/>
            </w:r>
            <w:r w:rsidR="009B69B0">
              <w:fldChar w:fldCharType="begin"/>
            </w:r>
            <w:r w:rsidR="009B69B0">
              <w:instrText xml:space="preserve"> INCLUDEPICTURE  "http://fen.distant.ru/test/math/3/3.5/03-3-01-7.gif" \* MERGEFORMATINET </w:instrText>
            </w:r>
            <w:r w:rsidR="009B69B0">
              <w:fldChar w:fldCharType="separate"/>
            </w:r>
            <w:r w:rsidR="00E23EEB">
              <w:fldChar w:fldCharType="begin"/>
            </w:r>
            <w:r w:rsidR="00E23EEB">
              <w:instrText xml:space="preserve"> INCLUDEPICTURE  "http://fen.distant.ru/test/math/3/3.5/03-3-01-7.gif" \* MERGEFORMATINET </w:instrText>
            </w:r>
            <w:r w:rsidR="00E23EEB">
              <w:fldChar w:fldCharType="separate"/>
            </w:r>
            <w:r w:rsidR="006727A2">
              <w:fldChar w:fldCharType="begin"/>
            </w:r>
            <w:r w:rsidR="006727A2">
              <w:instrText xml:space="preserve"> INCLUDEPICTURE  "http://fen.distant.ru/test/math/3/3.5/03-3-01-7.gif" \* MERGEFORMATINET </w:instrText>
            </w:r>
            <w:r w:rsidR="006727A2">
              <w:fldChar w:fldCharType="separate"/>
            </w:r>
            <w:r w:rsidR="007576ED">
              <w:fldChar w:fldCharType="begin"/>
            </w:r>
            <w:r w:rsidR="007576ED">
              <w:instrText xml:space="preserve"> INCLUDEPICTURE  "http://fen.distant.ru/test/math/3/3.5/03-3-01-7.gif" \* MERGEFORMATINET </w:instrText>
            </w:r>
            <w:r w:rsidR="007576ED">
              <w:fldChar w:fldCharType="separate"/>
            </w:r>
            <w:r w:rsidR="00E958F6">
              <w:fldChar w:fldCharType="begin"/>
            </w:r>
            <w:r w:rsidR="00E958F6">
              <w:instrText xml:space="preserve"> INCLUDEPICTURE  "http://fen.distant.ru/test/math/3/3.5/03-3-01-7.gif" \* MERGEFORMATINET </w:instrText>
            </w:r>
            <w:r w:rsidR="00E958F6">
              <w:fldChar w:fldCharType="separate"/>
            </w:r>
            <w:r w:rsidR="00B00DB6">
              <w:fldChar w:fldCharType="begin"/>
            </w:r>
            <w:r w:rsidR="00B00DB6">
              <w:instrText xml:space="preserve"> INCLUDEPICTURE  "http://fen.distant.ru/test/math/3/3.5/03-3-01-7.gif" \* MERGEFORMATINET </w:instrText>
            </w:r>
            <w:r w:rsidR="00B00DB6">
              <w:fldChar w:fldCharType="separate"/>
            </w:r>
            <w:r w:rsidR="00800048">
              <w:fldChar w:fldCharType="begin"/>
            </w:r>
            <w:r w:rsidR="00800048">
              <w:instrText xml:space="preserve"> </w:instrText>
            </w:r>
            <w:r w:rsidR="00800048">
              <w:instrText>INCLUDEPICTURE  "http://fen.distant.ru/test/math/3/3.5/03-3-01-7.gif" \* MERGEFORMATINET</w:instrText>
            </w:r>
            <w:r w:rsidR="00800048">
              <w:instrText xml:space="preserve"> </w:instrText>
            </w:r>
            <w:r w:rsidR="00800048">
              <w:fldChar w:fldCharType="separate"/>
            </w:r>
            <w:r w:rsidR="00800048">
              <w:pict w14:anchorId="45380792">
                <v:shape id="_x0000_i1059" type="#_x0000_t75" style="width:56.4pt;height:12.6pt">
                  <v:imagedata r:id="rId80" r:href="rId81"/>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r>
            <w:r w:rsidRPr="004C22CD">
              <w:tab/>
            </w:r>
          </w:p>
          <w:p w14:paraId="1817D24D" w14:textId="77777777" w:rsidR="00464DF2" w:rsidRPr="00402C36" w:rsidRDefault="00464DF2" w:rsidP="006533C7">
            <w:pPr>
              <w:shd w:val="clear" w:color="auto" w:fill="FFFFFF"/>
              <w:contextualSpacing/>
              <w:jc w:val="both"/>
            </w:pPr>
            <w:r w:rsidRPr="004C22CD">
              <w:t xml:space="preserve">8) </w:t>
            </w:r>
            <w:r w:rsidRPr="004C22CD">
              <w:fldChar w:fldCharType="begin"/>
            </w:r>
            <w:r w:rsidRPr="004C22CD">
              <w:instrText xml:space="preserve"> INCLUDEPICTURE "http://fen.distant.ru/test/math/3/3.5/03-3-01-8.gif" \* MERGEFORMATINET </w:instrText>
            </w:r>
            <w:r w:rsidRPr="004C22CD">
              <w:fldChar w:fldCharType="separate"/>
            </w:r>
            <w:r w:rsidR="00B1386C">
              <w:fldChar w:fldCharType="begin"/>
            </w:r>
            <w:r w:rsidR="00B1386C">
              <w:instrText xml:space="preserve"> INCLUDEPICTURE  "http://fen.distant.ru/test/math/3/3.5/03-3-01-8.gif" \* MERGEFORMATINET </w:instrText>
            </w:r>
            <w:r w:rsidR="00B1386C">
              <w:fldChar w:fldCharType="separate"/>
            </w:r>
            <w:r w:rsidR="0089503B">
              <w:fldChar w:fldCharType="begin"/>
            </w:r>
            <w:r w:rsidR="0089503B">
              <w:instrText xml:space="preserve"> INCLUDEPICTURE  "http://fen.distant.ru/test/math/3/3.5/03-3-01-8.gif" \* MERGEFORMATINET </w:instrText>
            </w:r>
            <w:r w:rsidR="0089503B">
              <w:fldChar w:fldCharType="separate"/>
            </w:r>
            <w:r w:rsidR="00072BE7">
              <w:fldChar w:fldCharType="begin"/>
            </w:r>
            <w:r w:rsidR="00072BE7">
              <w:instrText xml:space="preserve"> INCLUDEPICTURE  "http://fen.distant.ru/test/math/3/3.5/03-3-01-8.gif" \* MERGEFORMATINET </w:instrText>
            </w:r>
            <w:r w:rsidR="00072BE7">
              <w:fldChar w:fldCharType="separate"/>
            </w:r>
            <w:r w:rsidR="008F5E90">
              <w:fldChar w:fldCharType="begin"/>
            </w:r>
            <w:r w:rsidR="008F5E90">
              <w:instrText xml:space="preserve"> INCLUDEPICTURE  "http://fen.distant.ru/test/math/3/3.5/03-3-01-8.gif" \* MERGEFORMATINET </w:instrText>
            </w:r>
            <w:r w:rsidR="008F5E90">
              <w:fldChar w:fldCharType="separate"/>
            </w:r>
            <w:r w:rsidR="00081AC3">
              <w:fldChar w:fldCharType="begin"/>
            </w:r>
            <w:r w:rsidR="00081AC3">
              <w:instrText xml:space="preserve"> INCLUDEPICTURE  "http://fen.distant.ru/test/math/3/3.5/03-3-01-8.gif" \* MERGEFORMATINET </w:instrText>
            </w:r>
            <w:r w:rsidR="00081AC3">
              <w:fldChar w:fldCharType="separate"/>
            </w:r>
            <w:r w:rsidR="001A08C2">
              <w:fldChar w:fldCharType="begin"/>
            </w:r>
            <w:r w:rsidR="001A08C2">
              <w:instrText xml:space="preserve"> INCLUDEPICTURE  "http://fen.distant.ru/test/math/3/3.5/03-3-01-8.gif" \* MERGEFORMATINET </w:instrText>
            </w:r>
            <w:r w:rsidR="001A08C2">
              <w:fldChar w:fldCharType="separate"/>
            </w:r>
            <w:r w:rsidR="00786017">
              <w:fldChar w:fldCharType="begin"/>
            </w:r>
            <w:r w:rsidR="00786017">
              <w:instrText xml:space="preserve"> INCLUDEPICTURE  "http://fen.distant.ru/test/math/3/3.5/03-3-01-8.gif" \* MERGEFORMATINET </w:instrText>
            </w:r>
            <w:r w:rsidR="00786017">
              <w:fldChar w:fldCharType="separate"/>
            </w:r>
            <w:r w:rsidR="0042213C">
              <w:fldChar w:fldCharType="begin"/>
            </w:r>
            <w:r w:rsidR="0042213C">
              <w:instrText xml:space="preserve"> INCLUDEPICTURE  "http://fen.distant.ru/test/math/3/3.5/03-3-01-8.gif" \* MERGEFORMATINET </w:instrText>
            </w:r>
            <w:r w:rsidR="0042213C">
              <w:fldChar w:fldCharType="separate"/>
            </w:r>
            <w:r w:rsidR="000D1825">
              <w:fldChar w:fldCharType="begin"/>
            </w:r>
            <w:r w:rsidR="000D1825">
              <w:instrText xml:space="preserve"> INCLUDEPICTURE  "http://fen.distant.ru/test/math/3/3.5/03-3-01-8.gif" \* MERGEFORMATINET </w:instrText>
            </w:r>
            <w:r w:rsidR="000D1825">
              <w:fldChar w:fldCharType="separate"/>
            </w:r>
            <w:r w:rsidR="009B69B0">
              <w:fldChar w:fldCharType="begin"/>
            </w:r>
            <w:r w:rsidR="009B69B0">
              <w:instrText xml:space="preserve"> INCLUDEPICTURE  "http://fen.distant.ru/test/math/3/3.5/03-3-01-8.gif" \* MERGEFORMATINET </w:instrText>
            </w:r>
            <w:r w:rsidR="009B69B0">
              <w:fldChar w:fldCharType="separate"/>
            </w:r>
            <w:r w:rsidR="00E23EEB">
              <w:fldChar w:fldCharType="begin"/>
            </w:r>
            <w:r w:rsidR="00E23EEB">
              <w:instrText xml:space="preserve"> INCLUDEPICTURE  "http://fen.distant.ru/test/math/3/3.5/03-3-01-8.gif" \* MERGEFORMATINET </w:instrText>
            </w:r>
            <w:r w:rsidR="00E23EEB">
              <w:fldChar w:fldCharType="separate"/>
            </w:r>
            <w:r w:rsidR="006727A2">
              <w:fldChar w:fldCharType="begin"/>
            </w:r>
            <w:r w:rsidR="006727A2">
              <w:instrText xml:space="preserve"> INCLUDEPICTURE  "http://fen.distant.ru/test/math/3/3.5/03-3-01-8.gif" \* MERGEFORMATINET </w:instrText>
            </w:r>
            <w:r w:rsidR="006727A2">
              <w:fldChar w:fldCharType="separate"/>
            </w:r>
            <w:r w:rsidR="007576ED">
              <w:fldChar w:fldCharType="begin"/>
            </w:r>
            <w:r w:rsidR="007576ED">
              <w:instrText xml:space="preserve"> INCLUDEPICTURE  "http://fen.distant.ru/test/math/3/3.5/03-3-01-8.gif" \* MERGEFORMATINET </w:instrText>
            </w:r>
            <w:r w:rsidR="007576ED">
              <w:fldChar w:fldCharType="separate"/>
            </w:r>
            <w:r w:rsidR="00E958F6">
              <w:fldChar w:fldCharType="begin"/>
            </w:r>
            <w:r w:rsidR="00E958F6">
              <w:instrText xml:space="preserve"> INCLUDEPICTURE  "http://fen.distant.ru/test/math/3/3.5/03-3-01-8.gif" \* MERGEFORMATINET </w:instrText>
            </w:r>
            <w:r w:rsidR="00E958F6">
              <w:fldChar w:fldCharType="separate"/>
            </w:r>
            <w:r w:rsidR="00B00DB6">
              <w:fldChar w:fldCharType="begin"/>
            </w:r>
            <w:r w:rsidR="00B00DB6">
              <w:instrText xml:space="preserve"> INCLUDEPICTURE  "http://fen.distant.ru/test/math/3/3.5/03-3-01-8.gif" \* MERGEFORMATINET </w:instrText>
            </w:r>
            <w:r w:rsidR="00B00DB6">
              <w:fldChar w:fldCharType="separate"/>
            </w:r>
            <w:r w:rsidR="00800048">
              <w:fldChar w:fldCharType="begin"/>
            </w:r>
            <w:r w:rsidR="00800048">
              <w:instrText xml:space="preserve"> </w:instrText>
            </w:r>
            <w:r w:rsidR="00800048">
              <w:instrText>INCLUDEPICTURE  "http://fen.distant.ru/test/math/3/3.5/03-3-01-8.gif" \* MERGEFORMATINET</w:instrText>
            </w:r>
            <w:r w:rsidR="00800048">
              <w:instrText xml:space="preserve"> </w:instrText>
            </w:r>
            <w:r w:rsidR="00800048">
              <w:fldChar w:fldCharType="separate"/>
            </w:r>
            <w:r w:rsidR="00800048">
              <w:pict w14:anchorId="11874090">
                <v:shape id="_x0000_i1060" type="#_x0000_t75" style="width:58.8pt;height:10.2pt">
                  <v:imagedata r:id="rId82" r:href="rId83"/>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r w:rsidRPr="004C22CD">
              <w:tab/>
              <w:t xml:space="preserve">9) </w:t>
            </w:r>
            <w:r w:rsidRPr="004C22CD">
              <w:fldChar w:fldCharType="begin"/>
            </w:r>
            <w:r w:rsidRPr="004C22CD">
              <w:instrText xml:space="preserve"> INCLUDEPICTURE "http://fen.distant.ru/test/math/3/3.5/03-3-01-9.gif" \* MERGEFORMATINET </w:instrText>
            </w:r>
            <w:r w:rsidRPr="004C22CD">
              <w:fldChar w:fldCharType="separate"/>
            </w:r>
            <w:r w:rsidR="00B1386C">
              <w:fldChar w:fldCharType="begin"/>
            </w:r>
            <w:r w:rsidR="00B1386C">
              <w:instrText xml:space="preserve"> INCLUDEPICTURE  "http://fen.distant.ru/test/math/3/3.5/03-3-01-9.gif" \* MERGEFORMATINET </w:instrText>
            </w:r>
            <w:r w:rsidR="00B1386C">
              <w:fldChar w:fldCharType="separate"/>
            </w:r>
            <w:r w:rsidR="0089503B">
              <w:fldChar w:fldCharType="begin"/>
            </w:r>
            <w:r w:rsidR="0089503B">
              <w:instrText xml:space="preserve"> INCLUDEPICTURE  "http://fen.distant.ru/test/math/3/3.5/03-3-01-9.gif" \* MERGEFORMATINET </w:instrText>
            </w:r>
            <w:r w:rsidR="0089503B">
              <w:fldChar w:fldCharType="separate"/>
            </w:r>
            <w:r w:rsidR="00072BE7">
              <w:fldChar w:fldCharType="begin"/>
            </w:r>
            <w:r w:rsidR="00072BE7">
              <w:instrText xml:space="preserve"> INCLUDEPICTURE  "http://fen.distant.ru/test/math/3/3.5/03-3-01-9.gif" \* MERGEFORMATINET </w:instrText>
            </w:r>
            <w:r w:rsidR="00072BE7">
              <w:fldChar w:fldCharType="separate"/>
            </w:r>
            <w:r w:rsidR="008F5E90">
              <w:fldChar w:fldCharType="begin"/>
            </w:r>
            <w:r w:rsidR="008F5E90">
              <w:instrText xml:space="preserve"> INCLUDEPICTURE  "http://fen.distant.ru/test/math/3/3.5/03-3-01-9.gif" \* MERGEFORMATINET </w:instrText>
            </w:r>
            <w:r w:rsidR="008F5E90">
              <w:fldChar w:fldCharType="separate"/>
            </w:r>
            <w:r w:rsidR="00081AC3">
              <w:fldChar w:fldCharType="begin"/>
            </w:r>
            <w:r w:rsidR="00081AC3">
              <w:instrText xml:space="preserve"> INCLUDEPICTURE  "http://fen.distant.ru/test/math/3/3.5/03-3-01-9.gif" \* MERGEFORMATINET </w:instrText>
            </w:r>
            <w:r w:rsidR="00081AC3">
              <w:fldChar w:fldCharType="separate"/>
            </w:r>
            <w:r w:rsidR="001A08C2">
              <w:fldChar w:fldCharType="begin"/>
            </w:r>
            <w:r w:rsidR="001A08C2">
              <w:instrText xml:space="preserve"> INCLUDEPICTURE  "http://fen.distant.ru/test/math/3/3.5/03-3-01-9.gif" \* MERGEFORMATINET </w:instrText>
            </w:r>
            <w:r w:rsidR="001A08C2">
              <w:fldChar w:fldCharType="separate"/>
            </w:r>
            <w:r w:rsidR="00786017">
              <w:fldChar w:fldCharType="begin"/>
            </w:r>
            <w:r w:rsidR="00786017">
              <w:instrText xml:space="preserve"> INCLUDEPICTURE  "http://fen.distant.ru/test/math/3/3.5/03-3-01-9.gif" \* MERGEFORMATINET </w:instrText>
            </w:r>
            <w:r w:rsidR="00786017">
              <w:fldChar w:fldCharType="separate"/>
            </w:r>
            <w:r w:rsidR="0042213C">
              <w:fldChar w:fldCharType="begin"/>
            </w:r>
            <w:r w:rsidR="0042213C">
              <w:instrText xml:space="preserve"> INCLUDEPICTURE  "http://fen.distant.ru/test/math/3/3.5/03-3-01-9.gif" \* MERGEFORMATINET </w:instrText>
            </w:r>
            <w:r w:rsidR="0042213C">
              <w:fldChar w:fldCharType="separate"/>
            </w:r>
            <w:r w:rsidR="000D1825">
              <w:fldChar w:fldCharType="begin"/>
            </w:r>
            <w:r w:rsidR="000D1825">
              <w:instrText xml:space="preserve"> INCLUDEPICTURE  "http://fen.distant.ru/test/math/3/3.5/03-3-01-9.gif" \* MERGEFORMATINET </w:instrText>
            </w:r>
            <w:r w:rsidR="000D1825">
              <w:fldChar w:fldCharType="separate"/>
            </w:r>
            <w:r w:rsidR="009B69B0">
              <w:fldChar w:fldCharType="begin"/>
            </w:r>
            <w:r w:rsidR="009B69B0">
              <w:instrText xml:space="preserve"> INCLUDEPICTURE  "http://fen.distant.ru/test/math/3/3.5/03-3-01-9.gif" \* MERGEFORMATINET </w:instrText>
            </w:r>
            <w:r w:rsidR="009B69B0">
              <w:fldChar w:fldCharType="separate"/>
            </w:r>
            <w:r w:rsidR="00E23EEB">
              <w:fldChar w:fldCharType="begin"/>
            </w:r>
            <w:r w:rsidR="00E23EEB">
              <w:instrText xml:space="preserve"> INCLUDEPICTURE  "http://fen.distant.ru/test/math/3/3.5/03-3-01-9.gif" \* MERGEFORMATINET </w:instrText>
            </w:r>
            <w:r w:rsidR="00E23EEB">
              <w:fldChar w:fldCharType="separate"/>
            </w:r>
            <w:r w:rsidR="006727A2">
              <w:fldChar w:fldCharType="begin"/>
            </w:r>
            <w:r w:rsidR="006727A2">
              <w:instrText xml:space="preserve"> INCLUDEPICTURE  "http://fen.distant.ru/test/math/3/3.5/03-3-01-9.gif" \* MERGEFORMATINET </w:instrText>
            </w:r>
            <w:r w:rsidR="006727A2">
              <w:fldChar w:fldCharType="separate"/>
            </w:r>
            <w:r w:rsidR="007576ED">
              <w:fldChar w:fldCharType="begin"/>
            </w:r>
            <w:r w:rsidR="007576ED">
              <w:instrText xml:space="preserve"> INCLUDEPICTURE  "http://fen.distant.ru/test/math/3/3.5/03-3-01-9.gif" \* MERGEFORMATINET </w:instrText>
            </w:r>
            <w:r w:rsidR="007576ED">
              <w:fldChar w:fldCharType="separate"/>
            </w:r>
            <w:r w:rsidR="00E958F6">
              <w:fldChar w:fldCharType="begin"/>
            </w:r>
            <w:r w:rsidR="00E958F6">
              <w:instrText xml:space="preserve"> INCLUDEPICTURE  "http://fen.distant.ru/test/math/3/3.5/03-3-01-9.gif" \* MERGEFORMATINET </w:instrText>
            </w:r>
            <w:r w:rsidR="00E958F6">
              <w:fldChar w:fldCharType="separate"/>
            </w:r>
            <w:r w:rsidR="00B00DB6">
              <w:fldChar w:fldCharType="begin"/>
            </w:r>
            <w:r w:rsidR="00B00DB6">
              <w:instrText xml:space="preserve"> INCLUDEPICTURE  "http://fen.distant.ru/test/math/3/3.5/03-3-01-9.gif" \* MERGEFORMATINET </w:instrText>
            </w:r>
            <w:r w:rsidR="00B00DB6">
              <w:fldChar w:fldCharType="separate"/>
            </w:r>
            <w:r w:rsidR="00800048">
              <w:fldChar w:fldCharType="begin"/>
            </w:r>
            <w:r w:rsidR="00800048">
              <w:instrText xml:space="preserve"> </w:instrText>
            </w:r>
            <w:r w:rsidR="00800048">
              <w:instrText>INCLUDEPICTURE  "http://fen.distant.ru/test/mat</w:instrText>
            </w:r>
            <w:r w:rsidR="00800048">
              <w:instrText>h/3/3.5/03-3-01-9.gif" \* MERGEFORMATINET</w:instrText>
            </w:r>
            <w:r w:rsidR="00800048">
              <w:instrText xml:space="preserve"> </w:instrText>
            </w:r>
            <w:r w:rsidR="00800048">
              <w:fldChar w:fldCharType="separate"/>
            </w:r>
            <w:r w:rsidR="00800048">
              <w:pict w14:anchorId="0CC48399">
                <v:shape id="_x0000_i1061" type="#_x0000_t75" style="width:69pt;height:19.8pt">
                  <v:imagedata r:id="rId84" r:href="rId85"/>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4C22CD">
              <w:fldChar w:fldCharType="end"/>
            </w:r>
          </w:p>
        </w:tc>
      </w:tr>
      <w:tr w:rsidR="00464DF2" w:rsidRPr="0044074D" w14:paraId="126DB608" w14:textId="77777777" w:rsidTr="006533C7">
        <w:trPr>
          <w:trHeight w:val="230"/>
        </w:trPr>
        <w:tc>
          <w:tcPr>
            <w:tcW w:w="1951" w:type="dxa"/>
            <w:vMerge/>
          </w:tcPr>
          <w:p w14:paraId="3BFA09F7" w14:textId="77777777" w:rsidR="00464DF2" w:rsidRPr="00F71600" w:rsidRDefault="00464DF2" w:rsidP="006533C7">
            <w:pPr>
              <w:tabs>
                <w:tab w:val="left" w:pos="540"/>
              </w:tabs>
              <w:contextualSpacing/>
              <w:jc w:val="center"/>
              <w:rPr>
                <w:b/>
                <w:u w:val="single"/>
              </w:rPr>
            </w:pPr>
          </w:p>
        </w:tc>
        <w:tc>
          <w:tcPr>
            <w:tcW w:w="1701" w:type="dxa"/>
          </w:tcPr>
          <w:p w14:paraId="025D20ED" w14:textId="77777777" w:rsidR="00464DF2" w:rsidRPr="004E6CE8" w:rsidRDefault="00464DF2" w:rsidP="004E6CE8">
            <w:pPr>
              <w:shd w:val="clear" w:color="auto" w:fill="FFFFFF"/>
              <w:contextualSpacing/>
              <w:rPr>
                <w:color w:val="000000"/>
              </w:rPr>
            </w:pPr>
            <w:r w:rsidRPr="004E6CE8">
              <w:rPr>
                <w:color w:val="000000"/>
              </w:rPr>
              <w:t>2. Обосновывает сущность происходящего, выявляет</w:t>
            </w:r>
          </w:p>
          <w:p w14:paraId="49C4CF8E" w14:textId="77777777" w:rsidR="00464DF2" w:rsidRPr="006E2D40" w:rsidRDefault="00464DF2" w:rsidP="004E6CE8">
            <w:pPr>
              <w:shd w:val="clear" w:color="auto" w:fill="FFFFFF"/>
              <w:contextualSpacing/>
              <w:rPr>
                <w:color w:val="000000"/>
              </w:rPr>
            </w:pPr>
            <w:r w:rsidRPr="004E6CE8">
              <w:rPr>
                <w:color w:val="000000"/>
              </w:rPr>
              <w:t>закономерности, понимает природу вариабельности.</w:t>
            </w:r>
          </w:p>
        </w:tc>
        <w:tc>
          <w:tcPr>
            <w:tcW w:w="6237" w:type="dxa"/>
          </w:tcPr>
          <w:p w14:paraId="1E5B61EB" w14:textId="77777777" w:rsidR="00464DF2" w:rsidRDefault="00464DF2" w:rsidP="006533C7">
            <w:pPr>
              <w:shd w:val="clear" w:color="auto" w:fill="FFFFFF"/>
              <w:contextualSpacing/>
              <w:jc w:val="center"/>
              <w:rPr>
                <w:b/>
              </w:rPr>
            </w:pPr>
            <w:r w:rsidRPr="00621869">
              <w:rPr>
                <w:b/>
              </w:rPr>
              <w:t>Тестовое задание 1</w:t>
            </w:r>
          </w:p>
          <w:p w14:paraId="32C82AFF" w14:textId="77777777" w:rsidR="00464DF2" w:rsidRPr="00542E56" w:rsidRDefault="00464DF2" w:rsidP="00542E56">
            <w:pPr>
              <w:shd w:val="clear" w:color="auto" w:fill="FFFFFF"/>
              <w:contextualSpacing/>
              <w:jc w:val="both"/>
            </w:pPr>
            <w:r w:rsidRPr="00542E56">
              <w:t>Множество всех собственных значений линейного оператора называется…</w:t>
            </w:r>
          </w:p>
          <w:p w14:paraId="44263C12" w14:textId="77777777" w:rsidR="00464DF2" w:rsidRDefault="00464DF2" w:rsidP="00542E56">
            <w:pPr>
              <w:shd w:val="clear" w:color="auto" w:fill="FFFFFF"/>
              <w:contextualSpacing/>
              <w:jc w:val="both"/>
            </w:pPr>
            <w:r>
              <w:t>1) рангом</w:t>
            </w:r>
            <w:r>
              <w:tab/>
              <w:t xml:space="preserve">  </w:t>
            </w:r>
            <w:r w:rsidRPr="00542E56">
              <w:t>2) спектром</w:t>
            </w:r>
            <w:r w:rsidRPr="00542E56">
              <w:tab/>
            </w:r>
            <w:r>
              <w:t xml:space="preserve">            </w:t>
            </w:r>
            <w:r w:rsidRPr="00542E56">
              <w:t>3) следом</w:t>
            </w:r>
            <w:r w:rsidRPr="00542E56">
              <w:tab/>
            </w:r>
            <w:r w:rsidRPr="00542E56">
              <w:tab/>
            </w:r>
          </w:p>
          <w:p w14:paraId="09DB6AAA" w14:textId="77777777" w:rsidR="00464DF2" w:rsidRPr="00542E56" w:rsidRDefault="00464DF2" w:rsidP="00542E56">
            <w:pPr>
              <w:shd w:val="clear" w:color="auto" w:fill="FFFFFF"/>
              <w:contextualSpacing/>
              <w:jc w:val="both"/>
            </w:pPr>
            <w:r w:rsidRPr="00542E56">
              <w:t>4) порядком</w:t>
            </w:r>
            <w:r w:rsidRPr="00542E56">
              <w:tab/>
              <w:t xml:space="preserve"> 5) характером  </w:t>
            </w:r>
            <w:r w:rsidRPr="00542E56">
              <w:tab/>
              <w:t>6) определителем</w:t>
            </w:r>
          </w:p>
          <w:p w14:paraId="4197B35B" w14:textId="77777777" w:rsidR="00464DF2" w:rsidRDefault="00464DF2" w:rsidP="006533C7">
            <w:pPr>
              <w:shd w:val="clear" w:color="auto" w:fill="FFFFFF"/>
              <w:contextualSpacing/>
              <w:jc w:val="both"/>
            </w:pPr>
          </w:p>
          <w:p w14:paraId="73C87B5A" w14:textId="77777777" w:rsidR="00464DF2" w:rsidRPr="001215A9" w:rsidRDefault="00464DF2" w:rsidP="006533C7">
            <w:pPr>
              <w:shd w:val="clear" w:color="auto" w:fill="FFFFFF"/>
              <w:contextualSpacing/>
              <w:jc w:val="center"/>
              <w:rPr>
                <w:b/>
              </w:rPr>
            </w:pPr>
            <w:r w:rsidRPr="001215A9">
              <w:rPr>
                <w:b/>
              </w:rPr>
              <w:t>Тестовое задание 2</w:t>
            </w:r>
          </w:p>
          <w:p w14:paraId="6D312EF8" w14:textId="77777777" w:rsidR="00464DF2" w:rsidRPr="009A06D1" w:rsidRDefault="00464DF2" w:rsidP="009A06D1">
            <w:pPr>
              <w:shd w:val="clear" w:color="auto" w:fill="FFFFFF"/>
              <w:contextualSpacing/>
              <w:jc w:val="both"/>
            </w:pPr>
            <w:r w:rsidRPr="009A06D1">
              <w:t xml:space="preserve">Необходимое и достаточное условие параллельности прямых с угловыми коэффициентами </w:t>
            </w:r>
            <w:r w:rsidRPr="009A06D1">
              <w:rPr>
                <w:i/>
                <w:iCs/>
              </w:rPr>
              <w:t>k</w:t>
            </w:r>
            <w:r w:rsidRPr="009A06D1">
              <w:rPr>
                <w:i/>
                <w:iCs/>
                <w:vertAlign w:val="subscript"/>
              </w:rPr>
              <w:t>1</w:t>
            </w:r>
            <w:r w:rsidRPr="009A06D1">
              <w:t xml:space="preserve"> и </w:t>
            </w:r>
            <w:r w:rsidRPr="009A06D1">
              <w:rPr>
                <w:i/>
                <w:iCs/>
              </w:rPr>
              <w:t>k</w:t>
            </w:r>
            <w:r w:rsidRPr="009A06D1">
              <w:rPr>
                <w:i/>
                <w:iCs/>
                <w:vertAlign w:val="subscript"/>
              </w:rPr>
              <w:t>2</w:t>
            </w:r>
            <w:r w:rsidRPr="009A06D1">
              <w:t>:</w:t>
            </w:r>
          </w:p>
          <w:p w14:paraId="12E3C2ED" w14:textId="77777777" w:rsidR="00464DF2" w:rsidRPr="009A06D1" w:rsidRDefault="00464DF2" w:rsidP="009A06D1">
            <w:pPr>
              <w:shd w:val="clear" w:color="auto" w:fill="FFFFFF"/>
              <w:contextualSpacing/>
              <w:jc w:val="both"/>
              <w:rPr>
                <w:iCs/>
              </w:rPr>
            </w:pPr>
            <w:r w:rsidRPr="009A06D1">
              <w:t xml:space="preserve">1)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0</w:t>
            </w:r>
            <w:r w:rsidRPr="009A06D1">
              <w:rPr>
                <w:i/>
                <w:iCs/>
              </w:rPr>
              <w:tab/>
            </w:r>
            <w:r>
              <w:rPr>
                <w:i/>
                <w:iCs/>
              </w:rPr>
              <w:t xml:space="preserve">    </w:t>
            </w:r>
            <w:r w:rsidRPr="009A06D1">
              <w:rPr>
                <w:iCs/>
              </w:rPr>
              <w:t xml:space="preserve">2)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tab/>
              <w:t xml:space="preserve">3)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+1</w:t>
            </w:r>
            <w:r w:rsidRPr="009A06D1">
              <w:rPr>
                <w:iCs/>
              </w:rPr>
              <w:tab/>
            </w:r>
            <w:r>
              <w:rPr>
                <w:iCs/>
              </w:rPr>
              <w:t xml:space="preserve">    </w:t>
            </w:r>
            <w:r w:rsidRPr="009A06D1">
              <w:rPr>
                <w:iCs/>
              </w:rPr>
              <w:t xml:space="preserve">4) </w:t>
            </w:r>
            <w:r w:rsidRPr="009A06D1">
              <w:rPr>
                <w:i/>
                <w:iCs/>
              </w:rPr>
              <w:t>k</w:t>
            </w:r>
            <w:r w:rsidRPr="009A06D1">
              <w:rPr>
                <w:i/>
                <w:iCs/>
                <w:vertAlign w:val="subscript"/>
              </w:rPr>
              <w:t>1</w:t>
            </w:r>
            <w:r w:rsidRPr="009A06D1">
              <w:rPr>
                <w:i/>
                <w:iCs/>
              </w:rPr>
              <w:t xml:space="preserve"> · k</w:t>
            </w:r>
            <w:r w:rsidRPr="009A06D1">
              <w:rPr>
                <w:i/>
                <w:iCs/>
                <w:vertAlign w:val="subscript"/>
              </w:rPr>
              <w:t>2</w:t>
            </w:r>
            <w:r w:rsidRPr="009A06D1">
              <w:rPr>
                <w:i/>
                <w:iCs/>
              </w:rPr>
              <w:t xml:space="preserve"> = –1</w:t>
            </w:r>
          </w:p>
          <w:p w14:paraId="46B9C80D" w14:textId="77777777" w:rsidR="00464DF2" w:rsidRPr="00051CE7" w:rsidRDefault="00464DF2" w:rsidP="006533C7">
            <w:pPr>
              <w:shd w:val="clear" w:color="auto" w:fill="FFFFFF"/>
              <w:contextualSpacing/>
              <w:jc w:val="center"/>
              <w:rPr>
                <w:b/>
              </w:rPr>
            </w:pPr>
            <w:r w:rsidRPr="00051CE7">
              <w:rPr>
                <w:b/>
              </w:rPr>
              <w:t>Тестовое задание 3</w:t>
            </w:r>
          </w:p>
          <w:p w14:paraId="603C7F46" w14:textId="77777777" w:rsidR="00464DF2" w:rsidRPr="009A06D1" w:rsidRDefault="00464DF2" w:rsidP="009A06D1">
            <w:pPr>
              <w:shd w:val="clear" w:color="auto" w:fill="FFFFFF"/>
              <w:contextualSpacing/>
              <w:jc w:val="both"/>
              <w:rPr>
                <w:bCs/>
              </w:rPr>
            </w:pPr>
            <w:r w:rsidRPr="009A06D1">
              <w:rPr>
                <w:bCs/>
              </w:rPr>
              <w:t>Две матрицы называются равными, если:</w:t>
            </w:r>
          </w:p>
          <w:p w14:paraId="0BEB977F" w14:textId="77777777" w:rsidR="00464DF2" w:rsidRPr="009A06D1" w:rsidRDefault="00464DF2" w:rsidP="009A06D1">
            <w:pPr>
              <w:shd w:val="clear" w:color="auto" w:fill="FFFFFF"/>
              <w:contextualSpacing/>
              <w:jc w:val="both"/>
            </w:pPr>
            <w:r w:rsidRPr="009A06D1">
              <w:t>1) они имеют одинаковое количество строк и столбцов;</w:t>
            </w:r>
          </w:p>
          <w:p w14:paraId="681F884D" w14:textId="77777777" w:rsidR="00464DF2" w:rsidRPr="009A06D1" w:rsidRDefault="00464DF2" w:rsidP="009A06D1">
            <w:pPr>
              <w:shd w:val="clear" w:color="auto" w:fill="FFFFFF"/>
              <w:contextualSpacing/>
              <w:jc w:val="both"/>
            </w:pPr>
            <w:r w:rsidRPr="009A06D1">
              <w:t>2) они имеют одинаковое количество ненулевых элементов;</w:t>
            </w:r>
          </w:p>
          <w:p w14:paraId="1CBCCF69" w14:textId="77777777" w:rsidR="00464DF2" w:rsidRPr="00621869" w:rsidRDefault="00464DF2" w:rsidP="009A06D1">
            <w:pPr>
              <w:shd w:val="clear" w:color="auto" w:fill="FFFFFF"/>
              <w:contextualSpacing/>
              <w:jc w:val="both"/>
            </w:pPr>
            <w:r w:rsidRPr="009A06D1">
              <w:t>3) они имеют одинаковую размерность и совпадают поэлементно.</w:t>
            </w:r>
          </w:p>
        </w:tc>
      </w:tr>
      <w:tr w:rsidR="00464DF2" w:rsidRPr="0044074D" w14:paraId="3FD63591" w14:textId="77777777" w:rsidTr="006533C7">
        <w:trPr>
          <w:trHeight w:val="230"/>
        </w:trPr>
        <w:tc>
          <w:tcPr>
            <w:tcW w:w="1951" w:type="dxa"/>
            <w:vMerge/>
          </w:tcPr>
          <w:p w14:paraId="15ECFDF1" w14:textId="77777777" w:rsidR="00464DF2" w:rsidRPr="00F71600" w:rsidRDefault="00464DF2" w:rsidP="006533C7">
            <w:pPr>
              <w:tabs>
                <w:tab w:val="left" w:pos="540"/>
              </w:tabs>
              <w:contextualSpacing/>
              <w:jc w:val="center"/>
              <w:rPr>
                <w:b/>
                <w:u w:val="single"/>
              </w:rPr>
            </w:pPr>
          </w:p>
        </w:tc>
        <w:tc>
          <w:tcPr>
            <w:tcW w:w="1701" w:type="dxa"/>
          </w:tcPr>
          <w:p w14:paraId="3FD6C065" w14:textId="77777777" w:rsidR="00464DF2" w:rsidRPr="00A17A59" w:rsidRDefault="00464DF2" w:rsidP="00A17A59">
            <w:pPr>
              <w:shd w:val="clear" w:color="auto" w:fill="FFFFFF"/>
              <w:contextualSpacing/>
              <w:rPr>
                <w:color w:val="000000"/>
              </w:rPr>
            </w:pPr>
            <w:r w:rsidRPr="00A17A59">
              <w:rPr>
                <w:color w:val="000000"/>
              </w:rPr>
              <w:t xml:space="preserve">3. Формулирует признак классификации, выделяет </w:t>
            </w:r>
          </w:p>
          <w:p w14:paraId="2C9FC539" w14:textId="77777777" w:rsidR="00464DF2" w:rsidRPr="00A17A59" w:rsidRDefault="00464DF2" w:rsidP="00A17A59">
            <w:pPr>
              <w:shd w:val="clear" w:color="auto" w:fill="FFFFFF"/>
              <w:contextualSpacing/>
              <w:rPr>
                <w:color w:val="000000"/>
              </w:rPr>
            </w:pPr>
            <w:r w:rsidRPr="00A17A59">
              <w:rPr>
                <w:color w:val="000000"/>
              </w:rPr>
              <w:t xml:space="preserve">соответствующие ему группы однородных «объектов», </w:t>
            </w:r>
          </w:p>
          <w:p w14:paraId="085DF014" w14:textId="77777777" w:rsidR="00464DF2" w:rsidRPr="00A17A59" w:rsidRDefault="00464DF2" w:rsidP="00A17A59">
            <w:pPr>
              <w:shd w:val="clear" w:color="auto" w:fill="FFFFFF"/>
              <w:contextualSpacing/>
              <w:rPr>
                <w:color w:val="000000"/>
              </w:rPr>
            </w:pPr>
            <w:r w:rsidRPr="00A17A59">
              <w:rPr>
                <w:color w:val="000000"/>
              </w:rPr>
              <w:t xml:space="preserve">идентифицирует общие свойства элементов этих групп, </w:t>
            </w:r>
          </w:p>
          <w:p w14:paraId="16CFF6FA" w14:textId="77777777" w:rsidR="00464DF2" w:rsidRPr="00A17A59" w:rsidRDefault="00464DF2" w:rsidP="00A17A59">
            <w:pPr>
              <w:shd w:val="clear" w:color="auto" w:fill="FFFFFF"/>
              <w:contextualSpacing/>
              <w:rPr>
                <w:color w:val="000000"/>
              </w:rPr>
            </w:pPr>
            <w:r w:rsidRPr="00A17A59">
              <w:rPr>
                <w:color w:val="000000"/>
              </w:rPr>
              <w:t>оценивает полноту результатов классификации,</w:t>
            </w:r>
          </w:p>
          <w:p w14:paraId="434281C7" w14:textId="77777777" w:rsidR="00464DF2" w:rsidRPr="00A17A59" w:rsidRDefault="00464DF2" w:rsidP="00A17A59">
            <w:pPr>
              <w:shd w:val="clear" w:color="auto" w:fill="FFFFFF"/>
              <w:contextualSpacing/>
              <w:rPr>
                <w:color w:val="000000"/>
              </w:rPr>
            </w:pPr>
            <w:r w:rsidRPr="00A17A59">
              <w:rPr>
                <w:color w:val="000000"/>
              </w:rPr>
              <w:t>показывает прикладное назначение классификаци</w:t>
            </w:r>
            <w:r w:rsidRPr="00A17A59">
              <w:rPr>
                <w:color w:val="000000"/>
              </w:rPr>
              <w:lastRenderedPageBreak/>
              <w:t>онных</w:t>
            </w:r>
          </w:p>
          <w:p w14:paraId="69798888" w14:textId="77777777" w:rsidR="00464DF2" w:rsidRPr="004E6CE8" w:rsidRDefault="00464DF2" w:rsidP="00A17A59">
            <w:pPr>
              <w:shd w:val="clear" w:color="auto" w:fill="FFFFFF"/>
              <w:contextualSpacing/>
              <w:rPr>
                <w:color w:val="000000"/>
              </w:rPr>
            </w:pPr>
            <w:r w:rsidRPr="00A17A59">
              <w:rPr>
                <w:color w:val="000000"/>
              </w:rPr>
              <w:t>групп.</w:t>
            </w:r>
          </w:p>
        </w:tc>
        <w:tc>
          <w:tcPr>
            <w:tcW w:w="6237" w:type="dxa"/>
          </w:tcPr>
          <w:p w14:paraId="7677B00E" w14:textId="77777777" w:rsidR="00464DF2" w:rsidRDefault="00464DF2" w:rsidP="00A17A59">
            <w:pPr>
              <w:shd w:val="clear" w:color="auto" w:fill="FFFFFF"/>
              <w:contextualSpacing/>
              <w:jc w:val="center"/>
              <w:rPr>
                <w:b/>
              </w:rPr>
            </w:pPr>
            <w:r w:rsidRPr="00621869">
              <w:rPr>
                <w:b/>
              </w:rPr>
              <w:lastRenderedPageBreak/>
              <w:t>Тестовое задание 1</w:t>
            </w:r>
          </w:p>
          <w:p w14:paraId="68AA0371" w14:textId="77777777" w:rsidR="00464DF2" w:rsidRPr="00A17A59" w:rsidRDefault="00464DF2" w:rsidP="00A17A59">
            <w:pPr>
              <w:shd w:val="clear" w:color="auto" w:fill="FFFFFF"/>
              <w:contextualSpacing/>
              <w:jc w:val="both"/>
            </w:pPr>
            <w:r w:rsidRPr="00A17A59">
              <w:t>Система линейных уравнений называется несовместной, если…</w:t>
            </w:r>
          </w:p>
          <w:p w14:paraId="5D52F7B7" w14:textId="77777777" w:rsidR="00464DF2" w:rsidRDefault="00464DF2" w:rsidP="00A17A59">
            <w:pPr>
              <w:shd w:val="clear" w:color="auto" w:fill="FFFFFF"/>
              <w:contextualSpacing/>
              <w:jc w:val="both"/>
            </w:pPr>
            <w:r w:rsidRPr="00A17A59">
              <w:t>1) она имеет хотя бы одно решение</w:t>
            </w:r>
            <w:r w:rsidRPr="00A17A59">
              <w:tab/>
            </w:r>
            <w:r w:rsidRPr="00A17A59">
              <w:tab/>
            </w:r>
          </w:p>
          <w:p w14:paraId="52F61660" w14:textId="77777777" w:rsidR="00464DF2" w:rsidRPr="00A17A59" w:rsidRDefault="00464DF2" w:rsidP="00A17A59">
            <w:pPr>
              <w:shd w:val="clear" w:color="auto" w:fill="FFFFFF"/>
              <w:contextualSpacing/>
              <w:jc w:val="both"/>
            </w:pPr>
            <w:r w:rsidRPr="00A17A59">
              <w:t>2) не имеет решений</w:t>
            </w:r>
          </w:p>
          <w:p w14:paraId="45C5341F" w14:textId="77777777" w:rsidR="00464DF2" w:rsidRPr="00A17A59" w:rsidRDefault="00464DF2" w:rsidP="00A17A59">
            <w:pPr>
              <w:shd w:val="clear" w:color="auto" w:fill="FFFFFF"/>
              <w:contextualSpacing/>
              <w:jc w:val="both"/>
            </w:pPr>
            <w:r w:rsidRPr="00A17A59">
              <w:t>3) имеет бесконечно много решений</w:t>
            </w:r>
          </w:p>
          <w:p w14:paraId="396D5B89" w14:textId="77777777" w:rsidR="00464DF2" w:rsidRPr="001215A9" w:rsidRDefault="00464DF2" w:rsidP="00A17A59">
            <w:pPr>
              <w:shd w:val="clear" w:color="auto" w:fill="FFFFFF"/>
              <w:contextualSpacing/>
              <w:jc w:val="center"/>
              <w:rPr>
                <w:b/>
              </w:rPr>
            </w:pPr>
            <w:r w:rsidRPr="001215A9">
              <w:rPr>
                <w:b/>
              </w:rPr>
              <w:t>Тестовое задание 2</w:t>
            </w:r>
          </w:p>
          <w:p w14:paraId="335D5B2E" w14:textId="77777777" w:rsidR="00464DF2" w:rsidRPr="00BC7B08" w:rsidRDefault="00464DF2" w:rsidP="00BC7B08">
            <w:pPr>
              <w:shd w:val="clear" w:color="auto" w:fill="FFFFFF"/>
              <w:contextualSpacing/>
              <w:jc w:val="both"/>
            </w:pPr>
            <w:r w:rsidRPr="00BC7B08">
              <w:t xml:space="preserve">Умножение комплексных чисел </w:t>
            </w:r>
            <w:r w:rsidRPr="00BC7B08">
              <w:rPr>
                <w:i/>
                <w:iCs/>
              </w:rPr>
              <w:t>z</w:t>
            </w:r>
            <w:r w:rsidRPr="00BC7B08">
              <w:rPr>
                <w:i/>
                <w:iCs/>
                <w:vertAlign w:val="subscript"/>
              </w:rPr>
              <w:t>1</w:t>
            </w:r>
            <w:r w:rsidRPr="00BC7B08">
              <w:t xml:space="preserve"> и </w:t>
            </w:r>
            <w:r w:rsidRPr="00BC7B08">
              <w:rPr>
                <w:i/>
                <w:iCs/>
              </w:rPr>
              <w:t>z</w:t>
            </w:r>
            <w:r w:rsidRPr="00BC7B08">
              <w:rPr>
                <w:i/>
                <w:iCs/>
                <w:vertAlign w:val="subscript"/>
              </w:rPr>
              <w:t>2</w:t>
            </w:r>
            <w:r w:rsidRPr="00BC7B08">
              <w:t>, заданных в тригонометрической форме, осуществляется по формуле</w:t>
            </w:r>
          </w:p>
          <w:p w14:paraId="1F7FC755" w14:textId="77777777" w:rsidR="00464DF2" w:rsidRDefault="00464DF2" w:rsidP="00BC7B08">
            <w:pPr>
              <w:shd w:val="clear" w:color="auto" w:fill="FFFFFF"/>
              <w:contextualSpacing/>
              <w:jc w:val="both"/>
            </w:pPr>
            <w:r w:rsidRPr="00BC7B08">
              <w:t xml:space="preserve">1) </w:t>
            </w:r>
            <w:r w:rsidRPr="00BC7B08">
              <w:fldChar w:fldCharType="begin"/>
            </w:r>
            <w:r w:rsidRPr="00BC7B08">
              <w:instrText xml:space="preserve"> INCLUDEPICTURE "http://fen.distant.ru/test/math/3/3.5/03-3-02-1.gif" \* MERGEFORMATINET </w:instrText>
            </w:r>
            <w:r w:rsidRPr="00BC7B08">
              <w:fldChar w:fldCharType="separate"/>
            </w:r>
            <w:r w:rsidR="00B1386C">
              <w:fldChar w:fldCharType="begin"/>
            </w:r>
            <w:r w:rsidR="00B1386C">
              <w:instrText xml:space="preserve"> INCLUDEPICTURE  "http://fen.distant.ru/test/math/3/3.5/03-3-02-1.gif" \* MERGEFORMATINET </w:instrText>
            </w:r>
            <w:r w:rsidR="00B1386C">
              <w:fldChar w:fldCharType="separate"/>
            </w:r>
            <w:r w:rsidR="0089503B">
              <w:fldChar w:fldCharType="begin"/>
            </w:r>
            <w:r w:rsidR="0089503B">
              <w:instrText xml:space="preserve"> INCLUDEPICTURE  "http://fen.distant.ru/test/math/3/3.5/03-3-02-1.gif" \* MERGEFORMATINET </w:instrText>
            </w:r>
            <w:r w:rsidR="0089503B">
              <w:fldChar w:fldCharType="separate"/>
            </w:r>
            <w:r w:rsidR="00072BE7">
              <w:fldChar w:fldCharType="begin"/>
            </w:r>
            <w:r w:rsidR="00072BE7">
              <w:instrText xml:space="preserve"> INCLUDEPICTURE  "http://fen.distant.ru/test/math/3/3.5/03-3-02-1.gif" \* MERGEFORMATINET </w:instrText>
            </w:r>
            <w:r w:rsidR="00072BE7">
              <w:fldChar w:fldCharType="separate"/>
            </w:r>
            <w:r w:rsidR="008F5E90">
              <w:fldChar w:fldCharType="begin"/>
            </w:r>
            <w:r w:rsidR="008F5E90">
              <w:instrText xml:space="preserve"> INCLUDEPICTURE  "http://fen.distant.ru/test/math/3/3.5/03-3-02-1.gif" \* MERGEFORMATINET </w:instrText>
            </w:r>
            <w:r w:rsidR="008F5E90">
              <w:fldChar w:fldCharType="separate"/>
            </w:r>
            <w:r w:rsidR="00081AC3">
              <w:fldChar w:fldCharType="begin"/>
            </w:r>
            <w:r w:rsidR="00081AC3">
              <w:instrText xml:space="preserve"> INCLUDEPICTURE  "http://fen.distant.ru/test/math/3/3.5/03-3-02-1.gif" \* MERGEFORMATINET </w:instrText>
            </w:r>
            <w:r w:rsidR="00081AC3">
              <w:fldChar w:fldCharType="separate"/>
            </w:r>
            <w:r w:rsidR="001A08C2">
              <w:fldChar w:fldCharType="begin"/>
            </w:r>
            <w:r w:rsidR="001A08C2">
              <w:instrText xml:space="preserve"> INCLUDEPICTURE  "http://fen.distant.ru/test/math/3/3.5/03-3-02-1.gif" \* MERGEFORMATINET </w:instrText>
            </w:r>
            <w:r w:rsidR="001A08C2">
              <w:fldChar w:fldCharType="separate"/>
            </w:r>
            <w:r w:rsidR="00786017">
              <w:fldChar w:fldCharType="begin"/>
            </w:r>
            <w:r w:rsidR="00786017">
              <w:instrText xml:space="preserve"> INCLUDEPICTURE  "http://fen.distant.ru/test/math/3/3.5/03-3-02-1.gif" \* MERGEFORMATINET </w:instrText>
            </w:r>
            <w:r w:rsidR="00786017">
              <w:fldChar w:fldCharType="separate"/>
            </w:r>
            <w:r w:rsidR="0042213C">
              <w:fldChar w:fldCharType="begin"/>
            </w:r>
            <w:r w:rsidR="0042213C">
              <w:instrText xml:space="preserve"> INCLUDEPICTURE  "http://fen.distant.ru/test/math/3/3.5/03-3-02-1.gif" \* MERGEFORMATINET </w:instrText>
            </w:r>
            <w:r w:rsidR="0042213C">
              <w:fldChar w:fldCharType="separate"/>
            </w:r>
            <w:r w:rsidR="000D1825">
              <w:fldChar w:fldCharType="begin"/>
            </w:r>
            <w:r w:rsidR="000D1825">
              <w:instrText xml:space="preserve"> INCLUDEPICTURE  "http://fen.distant.ru/test/math/3/3.5/03-3-02-1.gif" \* MERGEFORMATINET </w:instrText>
            </w:r>
            <w:r w:rsidR="000D1825">
              <w:fldChar w:fldCharType="separate"/>
            </w:r>
            <w:r w:rsidR="009B69B0">
              <w:fldChar w:fldCharType="begin"/>
            </w:r>
            <w:r w:rsidR="009B69B0">
              <w:instrText xml:space="preserve"> INCLUDEPICTURE  "http://fen.distant.ru/test/math/3/3.5/03-3-02-1.gif" \* MERGEFORMATINET </w:instrText>
            </w:r>
            <w:r w:rsidR="009B69B0">
              <w:fldChar w:fldCharType="separate"/>
            </w:r>
            <w:r w:rsidR="00E23EEB">
              <w:fldChar w:fldCharType="begin"/>
            </w:r>
            <w:r w:rsidR="00E23EEB">
              <w:instrText xml:space="preserve"> INCLUDEPICTURE  "http://fen.distant.ru/test/math/3/3.5/03-3-02-1.gif" \* MERGEFORMATINET </w:instrText>
            </w:r>
            <w:r w:rsidR="00E23EEB">
              <w:fldChar w:fldCharType="separate"/>
            </w:r>
            <w:r w:rsidR="006727A2">
              <w:fldChar w:fldCharType="begin"/>
            </w:r>
            <w:r w:rsidR="006727A2">
              <w:instrText xml:space="preserve"> INCLUDEPICTURE  "http://fen.distant.ru/test/math/3/3.5/03-3-02-1.gif" \* MERGEFORMATINET </w:instrText>
            </w:r>
            <w:r w:rsidR="006727A2">
              <w:fldChar w:fldCharType="separate"/>
            </w:r>
            <w:r w:rsidR="007576ED">
              <w:fldChar w:fldCharType="begin"/>
            </w:r>
            <w:r w:rsidR="007576ED">
              <w:instrText xml:space="preserve"> INCLUDEPICTURE  "http://fen.distant.ru/test/math/3/3.5/03-3-02-1.gif" \* MERGEFORMATINET </w:instrText>
            </w:r>
            <w:r w:rsidR="007576ED">
              <w:fldChar w:fldCharType="separate"/>
            </w:r>
            <w:r w:rsidR="00E958F6">
              <w:fldChar w:fldCharType="begin"/>
            </w:r>
            <w:r w:rsidR="00E958F6">
              <w:instrText xml:space="preserve"> INCLUDEPICTURE  "http://fen.distant.ru/test/math/3/3.5/03-3-02-1.gif" \* MERGEFORMATINET </w:instrText>
            </w:r>
            <w:r w:rsidR="00E958F6">
              <w:fldChar w:fldCharType="separate"/>
            </w:r>
            <w:r w:rsidR="00B00DB6">
              <w:fldChar w:fldCharType="begin"/>
            </w:r>
            <w:r w:rsidR="00B00DB6">
              <w:instrText xml:space="preserve"> INCLUDEPICTURE  "http://fen.distant.ru/test/math/3/3.5/03-3-02-1.gif" \* MERGEFORMATINET </w:instrText>
            </w:r>
            <w:r w:rsidR="00B00DB6">
              <w:fldChar w:fldCharType="separate"/>
            </w:r>
            <w:r w:rsidR="00800048">
              <w:fldChar w:fldCharType="begin"/>
            </w:r>
            <w:r w:rsidR="00800048">
              <w:instrText xml:space="preserve"> </w:instrText>
            </w:r>
            <w:r w:rsidR="00800048">
              <w:instrText>INCLUDEPICTURE  "http://fen.distant.ru/test/math/3/3.5/03-3-02-1.gif" \* MERGEFORMATINET</w:instrText>
            </w:r>
            <w:r w:rsidR="00800048">
              <w:instrText xml:space="preserve"> </w:instrText>
            </w:r>
            <w:r w:rsidR="00800048">
              <w:fldChar w:fldCharType="separate"/>
            </w:r>
            <w:r w:rsidR="00800048">
              <w:pict w14:anchorId="69F9294B">
                <v:shape id="_x0000_i1062" type="#_x0000_t75" style="width:198.6pt;height:12.6pt">
                  <v:imagedata r:id="rId86" r:href="rId87"/>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p>
          <w:p w14:paraId="040ED6A2" w14:textId="77777777" w:rsidR="00464DF2" w:rsidRPr="00BC7B08" w:rsidRDefault="00464DF2" w:rsidP="00BC7B08">
            <w:pPr>
              <w:shd w:val="clear" w:color="auto" w:fill="FFFFFF"/>
              <w:contextualSpacing/>
              <w:jc w:val="both"/>
            </w:pPr>
            <w:r w:rsidRPr="00BC7B08">
              <w:t xml:space="preserve">2) </w:t>
            </w:r>
            <w:r w:rsidRPr="00BC7B08">
              <w:fldChar w:fldCharType="begin"/>
            </w:r>
            <w:r w:rsidRPr="00BC7B08">
              <w:instrText xml:space="preserve"> INCLUDEPICTURE "http://fen.distant.ru/test/math/3/3.5/03-3-02-2.gif" \* MERGEFORMATINET </w:instrText>
            </w:r>
            <w:r w:rsidRPr="00BC7B08">
              <w:fldChar w:fldCharType="separate"/>
            </w:r>
            <w:r w:rsidR="00B1386C">
              <w:fldChar w:fldCharType="begin"/>
            </w:r>
            <w:r w:rsidR="00B1386C">
              <w:instrText xml:space="preserve"> INCLUDEPICTURE  "http://fen.distant.ru/test/math/3/3.5/03-3-02-2.gif" \* MERGEFORMATINET </w:instrText>
            </w:r>
            <w:r w:rsidR="00B1386C">
              <w:fldChar w:fldCharType="separate"/>
            </w:r>
            <w:r w:rsidR="0089503B">
              <w:fldChar w:fldCharType="begin"/>
            </w:r>
            <w:r w:rsidR="0089503B">
              <w:instrText xml:space="preserve"> INCLUDEPICTURE  "http://fen.distant.ru/test/math/3/3.5/03-3-02-2.gif" \* MERGEFORMATINET </w:instrText>
            </w:r>
            <w:r w:rsidR="0089503B">
              <w:fldChar w:fldCharType="separate"/>
            </w:r>
            <w:r w:rsidR="00072BE7">
              <w:fldChar w:fldCharType="begin"/>
            </w:r>
            <w:r w:rsidR="00072BE7">
              <w:instrText xml:space="preserve"> INCLUDEPICTURE  "http://fen.distant.ru/test/math/3/3.5/03-3-02-2.gif" \* MERGEFORMATINET </w:instrText>
            </w:r>
            <w:r w:rsidR="00072BE7">
              <w:fldChar w:fldCharType="separate"/>
            </w:r>
            <w:r w:rsidR="008F5E90">
              <w:fldChar w:fldCharType="begin"/>
            </w:r>
            <w:r w:rsidR="008F5E90">
              <w:instrText xml:space="preserve"> INCLUDEPICTURE  "http://fen.distant.ru/test/math/3/3.5/03-3-02-2.gif" \* MERGEFORMATINET </w:instrText>
            </w:r>
            <w:r w:rsidR="008F5E90">
              <w:fldChar w:fldCharType="separate"/>
            </w:r>
            <w:r w:rsidR="00081AC3">
              <w:fldChar w:fldCharType="begin"/>
            </w:r>
            <w:r w:rsidR="00081AC3">
              <w:instrText xml:space="preserve"> INCLUDEPICTURE  "http://fen.distant.ru/test/math/3/3.5/03-3-02-2.gif" \* MERGEFORMATINET </w:instrText>
            </w:r>
            <w:r w:rsidR="00081AC3">
              <w:fldChar w:fldCharType="separate"/>
            </w:r>
            <w:r w:rsidR="001A08C2">
              <w:fldChar w:fldCharType="begin"/>
            </w:r>
            <w:r w:rsidR="001A08C2">
              <w:instrText xml:space="preserve"> INCLUDEPICTURE  "http://fen.distant.ru/test/math/3/3.5/03-3-02-2.gif" \* MERGEFORMATINET </w:instrText>
            </w:r>
            <w:r w:rsidR="001A08C2">
              <w:fldChar w:fldCharType="separate"/>
            </w:r>
            <w:r w:rsidR="00786017">
              <w:fldChar w:fldCharType="begin"/>
            </w:r>
            <w:r w:rsidR="00786017">
              <w:instrText xml:space="preserve"> INCLUDEPICTURE  "http://fen.distant.ru/test/math/3/3.5/03-3-02-2.gif" \* MERGEFORMATINET </w:instrText>
            </w:r>
            <w:r w:rsidR="00786017">
              <w:fldChar w:fldCharType="separate"/>
            </w:r>
            <w:r w:rsidR="0042213C">
              <w:fldChar w:fldCharType="begin"/>
            </w:r>
            <w:r w:rsidR="0042213C">
              <w:instrText xml:space="preserve"> INCLUDEPICTURE  "http://fen.distant.ru/test/math/3/3.5/03-3-02-2.gif" \* MERGEFORMATINET </w:instrText>
            </w:r>
            <w:r w:rsidR="0042213C">
              <w:fldChar w:fldCharType="separate"/>
            </w:r>
            <w:r w:rsidR="000D1825">
              <w:fldChar w:fldCharType="begin"/>
            </w:r>
            <w:r w:rsidR="000D1825">
              <w:instrText xml:space="preserve"> INCLUDEPICTURE  "http://fen.distant.ru/test/math/3/3.5/03-3-02-2.gif" \* MERGEFORMATINET </w:instrText>
            </w:r>
            <w:r w:rsidR="000D1825">
              <w:fldChar w:fldCharType="separate"/>
            </w:r>
            <w:r w:rsidR="009B69B0">
              <w:fldChar w:fldCharType="begin"/>
            </w:r>
            <w:r w:rsidR="009B69B0">
              <w:instrText xml:space="preserve"> INCLUDEPICTURE  "http://fen.distant.ru/test/math/3/3.5/03-3-02-2.gif" \* MERGEFORMATINET </w:instrText>
            </w:r>
            <w:r w:rsidR="009B69B0">
              <w:fldChar w:fldCharType="separate"/>
            </w:r>
            <w:r w:rsidR="00E23EEB">
              <w:fldChar w:fldCharType="begin"/>
            </w:r>
            <w:r w:rsidR="00E23EEB">
              <w:instrText xml:space="preserve"> INCLUDEPICTURE  "http://fen.distant.ru/test/math/3/3.5/03-3-02-2.gif" \* MERGEFORMATINET </w:instrText>
            </w:r>
            <w:r w:rsidR="00E23EEB">
              <w:fldChar w:fldCharType="separate"/>
            </w:r>
            <w:r w:rsidR="006727A2">
              <w:fldChar w:fldCharType="begin"/>
            </w:r>
            <w:r w:rsidR="006727A2">
              <w:instrText xml:space="preserve"> INCLUDEPICTURE  "http://fen.distant.ru/test/math/3/3.5/03-3-02-2.gif" \* MERGEFORMATINET </w:instrText>
            </w:r>
            <w:r w:rsidR="006727A2">
              <w:fldChar w:fldCharType="separate"/>
            </w:r>
            <w:r w:rsidR="007576ED">
              <w:fldChar w:fldCharType="begin"/>
            </w:r>
            <w:r w:rsidR="007576ED">
              <w:instrText xml:space="preserve"> INCLUDEPICTURE  "http://fen.distant.ru/test/math/3/3.5/03-3-02-2.gif" \* MERGEFORMATINET </w:instrText>
            </w:r>
            <w:r w:rsidR="007576ED">
              <w:fldChar w:fldCharType="separate"/>
            </w:r>
            <w:r w:rsidR="00E958F6">
              <w:fldChar w:fldCharType="begin"/>
            </w:r>
            <w:r w:rsidR="00E958F6">
              <w:instrText xml:space="preserve"> INCLUDEPICTURE  "http://fen.distant.ru/test/math/3/3.5/03-3-02-2.gif" \* MERGEFORMATINET </w:instrText>
            </w:r>
            <w:r w:rsidR="00E958F6">
              <w:fldChar w:fldCharType="separate"/>
            </w:r>
            <w:r w:rsidR="00B00DB6">
              <w:fldChar w:fldCharType="begin"/>
            </w:r>
            <w:r w:rsidR="00B00DB6">
              <w:instrText xml:space="preserve"> INCLUDEPICTURE  "http://fen.distant.ru/test/math/3/3.5/03-3-02-2.gif" \* MERGEFORMATINET </w:instrText>
            </w:r>
            <w:r w:rsidR="00B00DB6">
              <w:fldChar w:fldCharType="separate"/>
            </w:r>
            <w:r w:rsidR="00800048">
              <w:fldChar w:fldCharType="begin"/>
            </w:r>
            <w:r w:rsidR="00800048">
              <w:instrText xml:space="preserve"> </w:instrText>
            </w:r>
            <w:r w:rsidR="00800048">
              <w:instrText>INCLUDEPICTURE  "http://fen.distant.ru/test/math/3/3.5/03-3-02-2.gif" \* MERGEFORMATINET</w:instrText>
            </w:r>
            <w:r w:rsidR="00800048">
              <w:instrText xml:space="preserve"> </w:instrText>
            </w:r>
            <w:r w:rsidR="00800048">
              <w:fldChar w:fldCharType="separate"/>
            </w:r>
            <w:r w:rsidR="00800048">
              <w:pict w14:anchorId="16B2229A">
                <v:shape id="_x0000_i1063" type="#_x0000_t75" style="width:196.2pt;height:12.6pt">
                  <v:imagedata r:id="rId88" r:href="rId89"/>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p>
          <w:p w14:paraId="484CB4A8" w14:textId="77777777" w:rsidR="00464DF2" w:rsidRDefault="00464DF2" w:rsidP="00BC7B08">
            <w:pPr>
              <w:shd w:val="clear" w:color="auto" w:fill="FFFFFF"/>
              <w:contextualSpacing/>
            </w:pPr>
            <w:r w:rsidRPr="00BC7B08">
              <w:t xml:space="preserve">3) </w:t>
            </w:r>
            <w:r w:rsidRPr="00BC7B08">
              <w:fldChar w:fldCharType="begin"/>
            </w:r>
            <w:r w:rsidRPr="00BC7B08">
              <w:instrText xml:space="preserve"> INCLUDEPICTURE "http://fen.distant.ru/test/math/3/3.5/03-3-02-3.gif" \* MERGEFORMATINET </w:instrText>
            </w:r>
            <w:r w:rsidRPr="00BC7B08">
              <w:fldChar w:fldCharType="separate"/>
            </w:r>
            <w:r w:rsidR="00B1386C">
              <w:fldChar w:fldCharType="begin"/>
            </w:r>
            <w:r w:rsidR="00B1386C">
              <w:instrText xml:space="preserve"> INCLUDEPICTURE  "http://fen.distant.ru/test/math/3/3.5/03-3-02-3.gif" \* MERGEFORMATINET </w:instrText>
            </w:r>
            <w:r w:rsidR="00B1386C">
              <w:fldChar w:fldCharType="separate"/>
            </w:r>
            <w:r w:rsidR="0089503B">
              <w:fldChar w:fldCharType="begin"/>
            </w:r>
            <w:r w:rsidR="0089503B">
              <w:instrText xml:space="preserve"> INCLUDEPICTURE  "http://fen.distant.ru/test/math/3/3.5/03-3-02-3.gif" \* MERGEFORMATINET </w:instrText>
            </w:r>
            <w:r w:rsidR="0089503B">
              <w:fldChar w:fldCharType="separate"/>
            </w:r>
            <w:r w:rsidR="00072BE7">
              <w:fldChar w:fldCharType="begin"/>
            </w:r>
            <w:r w:rsidR="00072BE7">
              <w:instrText xml:space="preserve"> INCLUDEPICTURE  "http://fen.distant.ru/test/math/3/3.5/03-3-02-3.gif" \* MERGEFORMATINET </w:instrText>
            </w:r>
            <w:r w:rsidR="00072BE7">
              <w:fldChar w:fldCharType="separate"/>
            </w:r>
            <w:r w:rsidR="008F5E90">
              <w:fldChar w:fldCharType="begin"/>
            </w:r>
            <w:r w:rsidR="008F5E90">
              <w:instrText xml:space="preserve"> INCLUDEPICTURE  "http://fen.distant.ru/test/math/3/3.5/03-3-02-3.gif" \* MERGEFORMATINET </w:instrText>
            </w:r>
            <w:r w:rsidR="008F5E90">
              <w:fldChar w:fldCharType="separate"/>
            </w:r>
            <w:r w:rsidR="00081AC3">
              <w:fldChar w:fldCharType="begin"/>
            </w:r>
            <w:r w:rsidR="00081AC3">
              <w:instrText xml:space="preserve"> INCLUDEPICTURE  "http://fen.distant.ru/test/math/3/3.5/03-3-02-3.gif" \* MERGEFORMATINET </w:instrText>
            </w:r>
            <w:r w:rsidR="00081AC3">
              <w:fldChar w:fldCharType="separate"/>
            </w:r>
            <w:r w:rsidR="001A08C2">
              <w:fldChar w:fldCharType="begin"/>
            </w:r>
            <w:r w:rsidR="001A08C2">
              <w:instrText xml:space="preserve"> INCLUDEPICTURE  "http://fen.distant.ru/test/math/3/3.5/03-3-02-3.gif" \* MERGEFORMATINET </w:instrText>
            </w:r>
            <w:r w:rsidR="001A08C2">
              <w:fldChar w:fldCharType="separate"/>
            </w:r>
            <w:r w:rsidR="00786017">
              <w:fldChar w:fldCharType="begin"/>
            </w:r>
            <w:r w:rsidR="00786017">
              <w:instrText xml:space="preserve"> INCLUDEPICTURE  "http://fen.distant.ru/test/math/3/3.5/03-3-02-3.gif" \* MERGEFORMATINET </w:instrText>
            </w:r>
            <w:r w:rsidR="00786017">
              <w:fldChar w:fldCharType="separate"/>
            </w:r>
            <w:r w:rsidR="0042213C">
              <w:fldChar w:fldCharType="begin"/>
            </w:r>
            <w:r w:rsidR="0042213C">
              <w:instrText xml:space="preserve"> INCLUDEPICTURE  "http://fen.distant.ru/test/math/3/3.5/03-3-02-3.gif" \* MERGEFORMATINET </w:instrText>
            </w:r>
            <w:r w:rsidR="0042213C">
              <w:fldChar w:fldCharType="separate"/>
            </w:r>
            <w:r w:rsidR="000D1825">
              <w:fldChar w:fldCharType="begin"/>
            </w:r>
            <w:r w:rsidR="000D1825">
              <w:instrText xml:space="preserve"> INCLUDEPICTURE  "http://fen.distant.ru/test/math/3/3.5/03-3-02-3.gif" \* MERGEFORMATINET </w:instrText>
            </w:r>
            <w:r w:rsidR="000D1825">
              <w:fldChar w:fldCharType="separate"/>
            </w:r>
            <w:r w:rsidR="009B69B0">
              <w:fldChar w:fldCharType="begin"/>
            </w:r>
            <w:r w:rsidR="009B69B0">
              <w:instrText xml:space="preserve"> INCLUDEPICTURE  "http://fen.distant.ru/test/math/3/3.5/03-3-02-3.gif" \* MERGEFORMATINET </w:instrText>
            </w:r>
            <w:r w:rsidR="009B69B0">
              <w:fldChar w:fldCharType="separate"/>
            </w:r>
            <w:r w:rsidR="00E23EEB">
              <w:fldChar w:fldCharType="begin"/>
            </w:r>
            <w:r w:rsidR="00E23EEB">
              <w:instrText xml:space="preserve"> INCLUDEPICTURE  "http://fen.distant.ru/test/math/3/3.5/03-3-02-3.gif" \* MERGEFORMATINET </w:instrText>
            </w:r>
            <w:r w:rsidR="00E23EEB">
              <w:fldChar w:fldCharType="separate"/>
            </w:r>
            <w:r w:rsidR="006727A2">
              <w:fldChar w:fldCharType="begin"/>
            </w:r>
            <w:r w:rsidR="006727A2">
              <w:instrText xml:space="preserve"> INCLUDEPICTURE  "http://fen.distant.ru/test/math/3/3.5/03-3-02-3.gif" \* MERGEFORMATINET </w:instrText>
            </w:r>
            <w:r w:rsidR="006727A2">
              <w:fldChar w:fldCharType="separate"/>
            </w:r>
            <w:r w:rsidR="007576ED">
              <w:fldChar w:fldCharType="begin"/>
            </w:r>
            <w:r w:rsidR="007576ED">
              <w:instrText xml:space="preserve"> INCLUDEPICTURE  "http://fen.distant.ru/test/math/3/3.5/03-3-02-3.gif" \* MERGEFORMATINET </w:instrText>
            </w:r>
            <w:r w:rsidR="007576ED">
              <w:fldChar w:fldCharType="separate"/>
            </w:r>
            <w:r w:rsidR="00E958F6">
              <w:fldChar w:fldCharType="begin"/>
            </w:r>
            <w:r w:rsidR="00E958F6">
              <w:instrText xml:space="preserve"> INCLUDEPICTURE  "http://fen.distant.ru/test/math/3/3.5/03-3-02-3.gif" \* MERGEFORMATINET </w:instrText>
            </w:r>
            <w:r w:rsidR="00E958F6">
              <w:fldChar w:fldCharType="separate"/>
            </w:r>
            <w:r w:rsidR="00B00DB6">
              <w:fldChar w:fldCharType="begin"/>
            </w:r>
            <w:r w:rsidR="00B00DB6">
              <w:instrText xml:space="preserve"> INCLUDEPICTURE  "http://fen.distant.ru/test/math/3/3.5/03-3-02-3.gif" \* MERGEFORMATINET </w:instrText>
            </w:r>
            <w:r w:rsidR="00B00DB6">
              <w:fldChar w:fldCharType="separate"/>
            </w:r>
            <w:r w:rsidR="00800048">
              <w:fldChar w:fldCharType="begin"/>
            </w:r>
            <w:r w:rsidR="00800048">
              <w:instrText xml:space="preserve"> </w:instrText>
            </w:r>
            <w:r w:rsidR="00800048">
              <w:instrText>INCLUDEPICTURE  "http://fen.distant.ru/test/math/3/3.5/03-3-02-3.gif" \* ME</w:instrText>
            </w:r>
            <w:r w:rsidR="00800048">
              <w:instrText>RGEFORMATINET</w:instrText>
            </w:r>
            <w:r w:rsidR="00800048">
              <w:instrText xml:space="preserve"> </w:instrText>
            </w:r>
            <w:r w:rsidR="00800048">
              <w:fldChar w:fldCharType="separate"/>
            </w:r>
            <w:r w:rsidR="00800048">
              <w:pict w14:anchorId="4AE62731">
                <v:shape id="_x0000_i1064" type="#_x0000_t75" style="width:198.6pt;height:12.6pt">
                  <v:imagedata r:id="rId90" r:href="rId91"/>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r w:rsidRPr="00BC7B08">
              <w:tab/>
            </w:r>
          </w:p>
          <w:p w14:paraId="41BB6686" w14:textId="77777777" w:rsidR="00464DF2" w:rsidRDefault="00464DF2" w:rsidP="00BC7B08">
            <w:pPr>
              <w:shd w:val="clear" w:color="auto" w:fill="FFFFFF"/>
              <w:contextualSpacing/>
            </w:pPr>
            <w:r w:rsidRPr="00BC7B08">
              <w:t xml:space="preserve">4) </w:t>
            </w:r>
            <w:r w:rsidRPr="00BC7B08">
              <w:fldChar w:fldCharType="begin"/>
            </w:r>
            <w:r w:rsidRPr="00BC7B08">
              <w:instrText xml:space="preserve"> INCLUDEPICTURE "http://fen.distant.ru/test/math/3/3.5/03-3-02-4.gif" \* MERGEFORMATINET </w:instrText>
            </w:r>
            <w:r w:rsidRPr="00BC7B08">
              <w:fldChar w:fldCharType="separate"/>
            </w:r>
            <w:r w:rsidR="00B1386C">
              <w:fldChar w:fldCharType="begin"/>
            </w:r>
            <w:r w:rsidR="00B1386C">
              <w:instrText xml:space="preserve"> INCLUDEPICTURE  "http://fen.distant.ru/test/math/3/3.5/03-3-02-4.gif" \* MERGEFORMATINET </w:instrText>
            </w:r>
            <w:r w:rsidR="00B1386C">
              <w:fldChar w:fldCharType="separate"/>
            </w:r>
            <w:r w:rsidR="0089503B">
              <w:fldChar w:fldCharType="begin"/>
            </w:r>
            <w:r w:rsidR="0089503B">
              <w:instrText xml:space="preserve"> INCLUDEPICTURE  "http://fen.distant.ru/test/math/3/3.5/03-3-02-4.gif" \* MERGEFORMATINET </w:instrText>
            </w:r>
            <w:r w:rsidR="0089503B">
              <w:fldChar w:fldCharType="separate"/>
            </w:r>
            <w:r w:rsidR="00072BE7">
              <w:fldChar w:fldCharType="begin"/>
            </w:r>
            <w:r w:rsidR="00072BE7">
              <w:instrText xml:space="preserve"> INCLUDEPICTURE  "http://fen.distant.ru/test/math/3/3.5/03-3-02-4.gif" \* MERGEFORMATINET </w:instrText>
            </w:r>
            <w:r w:rsidR="00072BE7">
              <w:fldChar w:fldCharType="separate"/>
            </w:r>
            <w:r w:rsidR="008F5E90">
              <w:fldChar w:fldCharType="begin"/>
            </w:r>
            <w:r w:rsidR="008F5E90">
              <w:instrText xml:space="preserve"> INCLUDEPICTURE  "http://fen.distant.ru/test/math/3/3.5/03-3-02-4.gif" \* MERGEFORMATINET </w:instrText>
            </w:r>
            <w:r w:rsidR="008F5E90">
              <w:fldChar w:fldCharType="separate"/>
            </w:r>
            <w:r w:rsidR="00081AC3">
              <w:fldChar w:fldCharType="begin"/>
            </w:r>
            <w:r w:rsidR="00081AC3">
              <w:instrText xml:space="preserve"> INCLUDEPICTURE  "http://fen.distant.ru/test/math/3/3.5/03-3-02-4.gif" \* MERGEFORMATINET </w:instrText>
            </w:r>
            <w:r w:rsidR="00081AC3">
              <w:fldChar w:fldCharType="separate"/>
            </w:r>
            <w:r w:rsidR="001A08C2">
              <w:fldChar w:fldCharType="begin"/>
            </w:r>
            <w:r w:rsidR="001A08C2">
              <w:instrText xml:space="preserve"> INCLUDEPICTURE  "http://fen.distant.ru/test/math/3/3.5/03-3-02-4.gif" \* MERGEFORMATINET </w:instrText>
            </w:r>
            <w:r w:rsidR="001A08C2">
              <w:fldChar w:fldCharType="separate"/>
            </w:r>
            <w:r w:rsidR="00786017">
              <w:fldChar w:fldCharType="begin"/>
            </w:r>
            <w:r w:rsidR="00786017">
              <w:instrText xml:space="preserve"> INCLUDEPICTURE  "http://fen.distant.ru/test/math/3/3.5/03-3-02-4.gif" \* MERGEFORMATINET </w:instrText>
            </w:r>
            <w:r w:rsidR="00786017">
              <w:fldChar w:fldCharType="separate"/>
            </w:r>
            <w:r w:rsidR="0042213C">
              <w:fldChar w:fldCharType="begin"/>
            </w:r>
            <w:r w:rsidR="0042213C">
              <w:instrText xml:space="preserve"> INCLUDEPICTURE  "http://fen.distant.ru/test/math/3/3.5/03-3-02-4.gif" \* MERGEFORMATINET </w:instrText>
            </w:r>
            <w:r w:rsidR="0042213C">
              <w:fldChar w:fldCharType="separate"/>
            </w:r>
            <w:r w:rsidR="000D1825">
              <w:fldChar w:fldCharType="begin"/>
            </w:r>
            <w:r w:rsidR="000D1825">
              <w:instrText xml:space="preserve"> INCLUDEPICTURE  "http://fen.distant.ru/test/math/3/3.5/03-3-02-4.gif" \* MERGEFORMATINET </w:instrText>
            </w:r>
            <w:r w:rsidR="000D1825">
              <w:fldChar w:fldCharType="separate"/>
            </w:r>
            <w:r w:rsidR="009B69B0">
              <w:fldChar w:fldCharType="begin"/>
            </w:r>
            <w:r w:rsidR="009B69B0">
              <w:instrText xml:space="preserve"> INCLUDEPICTURE  "http://fen.distant.ru/test/math/3/3.5/03-3-02-4.gif" \* MERGEFORMATINET </w:instrText>
            </w:r>
            <w:r w:rsidR="009B69B0">
              <w:fldChar w:fldCharType="separate"/>
            </w:r>
            <w:r w:rsidR="00E23EEB">
              <w:fldChar w:fldCharType="begin"/>
            </w:r>
            <w:r w:rsidR="00E23EEB">
              <w:instrText xml:space="preserve"> INCLUDEPICTURE  "http://fen.distant.ru/test/math/3/3.5/03-3-02-4.gif" \* MERGEFORMATINET </w:instrText>
            </w:r>
            <w:r w:rsidR="00E23EEB">
              <w:fldChar w:fldCharType="separate"/>
            </w:r>
            <w:r w:rsidR="006727A2">
              <w:fldChar w:fldCharType="begin"/>
            </w:r>
            <w:r w:rsidR="006727A2">
              <w:instrText xml:space="preserve"> INCLUDEPICTURE  "http://fen.distant.ru/test/math/3/3.5/03-3-02-4.gif" \* MERGEFORMATINET </w:instrText>
            </w:r>
            <w:r w:rsidR="006727A2">
              <w:fldChar w:fldCharType="separate"/>
            </w:r>
            <w:r w:rsidR="007576ED">
              <w:fldChar w:fldCharType="begin"/>
            </w:r>
            <w:r w:rsidR="007576ED">
              <w:instrText xml:space="preserve"> INCLUDEPICTURE  "http://fen.distant.ru/test/math/3/3.5/03-3-02-4.gif" \* MERGEFORMATINET </w:instrText>
            </w:r>
            <w:r w:rsidR="007576ED">
              <w:fldChar w:fldCharType="separate"/>
            </w:r>
            <w:r w:rsidR="00E958F6">
              <w:fldChar w:fldCharType="begin"/>
            </w:r>
            <w:r w:rsidR="00E958F6">
              <w:instrText xml:space="preserve"> INCLUDEPICTURE  "http://fen.distant.ru/test/math/3/3.5/03-3-02-4.gif" \* MERGEFORMATINET </w:instrText>
            </w:r>
            <w:r w:rsidR="00E958F6">
              <w:fldChar w:fldCharType="separate"/>
            </w:r>
            <w:r w:rsidR="00B00DB6">
              <w:fldChar w:fldCharType="begin"/>
            </w:r>
            <w:r w:rsidR="00B00DB6">
              <w:instrText xml:space="preserve"> INCLUDEPICTURE  "http://fen.distant.ru/test/math/3/3.5/03-3-02-4.gif" \* MERGEFORMATINET </w:instrText>
            </w:r>
            <w:r w:rsidR="00B00DB6">
              <w:fldChar w:fldCharType="separate"/>
            </w:r>
            <w:r w:rsidR="00800048">
              <w:fldChar w:fldCharType="begin"/>
            </w:r>
            <w:r w:rsidR="00800048">
              <w:instrText xml:space="preserve"> </w:instrText>
            </w:r>
            <w:r w:rsidR="00800048">
              <w:instrText>INCLUDEPICTURE  "http://fen.distant.ru/test/math/3/3.5/03-3-02-4.gif" \* MERGEFORMATINET</w:instrText>
            </w:r>
            <w:r w:rsidR="00800048">
              <w:instrText xml:space="preserve"> </w:instrText>
            </w:r>
            <w:r w:rsidR="00800048">
              <w:fldChar w:fldCharType="separate"/>
            </w:r>
            <w:r w:rsidR="00800048">
              <w:pict w14:anchorId="7A7A53F2">
                <v:shape id="_x0000_i1065" type="#_x0000_t75" style="width:196.8pt;height:12.6pt">
                  <v:imagedata r:id="rId92" r:href="rId93"/>
                </v:shape>
              </w:pict>
            </w:r>
            <w:r w:rsidR="00800048">
              <w:fldChar w:fldCharType="end"/>
            </w:r>
            <w:r w:rsidR="00B00DB6">
              <w:fldChar w:fldCharType="end"/>
            </w:r>
            <w:r w:rsidR="00E958F6">
              <w:fldChar w:fldCharType="end"/>
            </w:r>
            <w:r w:rsidR="007576ED">
              <w:fldChar w:fldCharType="end"/>
            </w:r>
            <w:r w:rsidR="006727A2">
              <w:fldChar w:fldCharType="end"/>
            </w:r>
            <w:r w:rsidR="00E23EEB">
              <w:fldChar w:fldCharType="end"/>
            </w:r>
            <w:r w:rsidR="009B69B0">
              <w:fldChar w:fldCharType="end"/>
            </w:r>
            <w:r w:rsidR="000D1825">
              <w:fldChar w:fldCharType="end"/>
            </w:r>
            <w:r w:rsidR="0042213C">
              <w:fldChar w:fldCharType="end"/>
            </w:r>
            <w:r w:rsidR="00786017">
              <w:fldChar w:fldCharType="end"/>
            </w:r>
            <w:r w:rsidR="001A08C2">
              <w:fldChar w:fldCharType="end"/>
            </w:r>
            <w:r w:rsidR="00081AC3">
              <w:fldChar w:fldCharType="end"/>
            </w:r>
            <w:r w:rsidR="008F5E90">
              <w:fldChar w:fldCharType="end"/>
            </w:r>
            <w:r w:rsidR="00072BE7">
              <w:fldChar w:fldCharType="end"/>
            </w:r>
            <w:r w:rsidR="0089503B">
              <w:fldChar w:fldCharType="end"/>
            </w:r>
            <w:r w:rsidR="00B1386C">
              <w:fldChar w:fldCharType="end"/>
            </w:r>
            <w:r w:rsidRPr="00BC7B08">
              <w:fldChar w:fldCharType="end"/>
            </w:r>
          </w:p>
          <w:p w14:paraId="4D59062F" w14:textId="77777777" w:rsidR="00464DF2" w:rsidRPr="00051CE7" w:rsidRDefault="00464DF2" w:rsidP="00BC7B08">
            <w:pPr>
              <w:shd w:val="clear" w:color="auto" w:fill="FFFFFF"/>
              <w:contextualSpacing/>
              <w:jc w:val="center"/>
              <w:rPr>
                <w:b/>
              </w:rPr>
            </w:pPr>
            <w:r w:rsidRPr="00051CE7">
              <w:rPr>
                <w:b/>
              </w:rPr>
              <w:t>Тестовое задание 3</w:t>
            </w:r>
          </w:p>
          <w:p w14:paraId="6B4F1B4E" w14:textId="77777777" w:rsidR="00464DF2" w:rsidRPr="00BC7B08" w:rsidRDefault="00464DF2" w:rsidP="00BC7B08">
            <w:pPr>
              <w:shd w:val="clear" w:color="auto" w:fill="FFFFFF"/>
              <w:contextualSpacing/>
              <w:jc w:val="both"/>
              <w:rPr>
                <w:bCs/>
              </w:rPr>
            </w:pPr>
            <w:r w:rsidRPr="00BC7B08">
              <w:rPr>
                <w:bCs/>
              </w:rPr>
              <w:t xml:space="preserve">Если </w:t>
            </w:r>
            <w:r w:rsidRPr="00BC7B08">
              <w:rPr>
                <w:bCs/>
                <w:vertAlign w:val="subscript"/>
              </w:rPr>
              <w:fldChar w:fldCharType="begin"/>
            </w:r>
            <w:r w:rsidRPr="00BC7B08">
              <w:rPr>
                <w:bCs/>
                <w:vertAlign w:val="subscript"/>
              </w:rPr>
              <w:instrText xml:space="preserve"> INCLUDEPICTURE "http://fen.distant.ru/test/math/3/3.10/03-10-03-1.gif" \* MERGEFORMATINET </w:instrText>
            </w:r>
            <w:r w:rsidRPr="00BC7B08">
              <w:rPr>
                <w:bCs/>
                <w:vertAlign w:val="subscript"/>
              </w:rPr>
              <w:fldChar w:fldCharType="separate"/>
            </w:r>
            <w:r w:rsidR="00B1386C">
              <w:rPr>
                <w:bCs/>
                <w:vertAlign w:val="subscript"/>
              </w:rPr>
              <w:fldChar w:fldCharType="begin"/>
            </w:r>
            <w:r w:rsidR="00B1386C">
              <w:rPr>
                <w:bCs/>
                <w:vertAlign w:val="subscript"/>
              </w:rPr>
              <w:instrText xml:space="preserve"> INCLUDEPICTURE  "http://fen.distant.ru/test/math/3/3.10/03-10-03-1.gif" \* MERGEFORMATINET </w:instrText>
            </w:r>
            <w:r w:rsidR="00B1386C">
              <w:rPr>
                <w:bCs/>
                <w:vertAlign w:val="subscript"/>
              </w:rPr>
              <w:fldChar w:fldCharType="separate"/>
            </w:r>
            <w:r w:rsidR="0089503B">
              <w:rPr>
                <w:bCs/>
                <w:vertAlign w:val="subscript"/>
              </w:rPr>
              <w:fldChar w:fldCharType="begin"/>
            </w:r>
            <w:r w:rsidR="0089503B">
              <w:rPr>
                <w:bCs/>
                <w:vertAlign w:val="subscript"/>
              </w:rPr>
              <w:instrText xml:space="preserve"> INCLUDEPICTURE  "http://fen.distant.ru/test/math/3/3.10/03-10-03-1.gif" \* MERGEFORMATINET </w:instrText>
            </w:r>
            <w:r w:rsidR="0089503B">
              <w:rPr>
                <w:bCs/>
                <w:vertAlign w:val="subscript"/>
              </w:rPr>
              <w:fldChar w:fldCharType="separate"/>
            </w:r>
            <w:r w:rsidR="00072BE7">
              <w:rPr>
                <w:bCs/>
                <w:vertAlign w:val="subscript"/>
              </w:rPr>
              <w:fldChar w:fldCharType="begin"/>
            </w:r>
            <w:r w:rsidR="00072BE7">
              <w:rPr>
                <w:bCs/>
                <w:vertAlign w:val="subscript"/>
              </w:rPr>
              <w:instrText xml:space="preserve"> INCLUDEPICTURE  "http://fen.distant.ru/test/math/3/3.10/03-10-03-1.gif" \* MERGEFORMATINET </w:instrText>
            </w:r>
            <w:r w:rsidR="00072BE7">
              <w:rPr>
                <w:bCs/>
                <w:vertAlign w:val="subscript"/>
              </w:rPr>
              <w:fldChar w:fldCharType="separate"/>
            </w:r>
            <w:r w:rsidR="008F5E90">
              <w:rPr>
                <w:bCs/>
                <w:vertAlign w:val="subscript"/>
              </w:rPr>
              <w:fldChar w:fldCharType="begin"/>
            </w:r>
            <w:r w:rsidR="008F5E90">
              <w:rPr>
                <w:bCs/>
                <w:vertAlign w:val="subscript"/>
              </w:rPr>
              <w:instrText xml:space="preserve"> INCLUDEPICTURE  "http://fen.distant.ru/test/math/3/3.10/03-10-03-1.gif" \* MERGEFORMATINET </w:instrText>
            </w:r>
            <w:r w:rsidR="008F5E90">
              <w:rPr>
                <w:bCs/>
                <w:vertAlign w:val="subscript"/>
              </w:rPr>
              <w:fldChar w:fldCharType="separate"/>
            </w:r>
            <w:r w:rsidR="00081AC3">
              <w:rPr>
                <w:bCs/>
                <w:vertAlign w:val="subscript"/>
              </w:rPr>
              <w:fldChar w:fldCharType="begin"/>
            </w:r>
            <w:r w:rsidR="00081AC3">
              <w:rPr>
                <w:bCs/>
                <w:vertAlign w:val="subscript"/>
              </w:rPr>
              <w:instrText xml:space="preserve"> INCLUDEPICTURE  "http://fen.distant.ru/test/math/3/3.10/03-10-03-1.gif" \* MERGEFORMATINET </w:instrText>
            </w:r>
            <w:r w:rsidR="00081AC3">
              <w:rPr>
                <w:bCs/>
                <w:vertAlign w:val="subscript"/>
              </w:rPr>
              <w:fldChar w:fldCharType="separate"/>
            </w:r>
            <w:r w:rsidR="001A08C2">
              <w:rPr>
                <w:bCs/>
                <w:vertAlign w:val="subscript"/>
              </w:rPr>
              <w:fldChar w:fldCharType="begin"/>
            </w:r>
            <w:r w:rsidR="001A08C2">
              <w:rPr>
                <w:bCs/>
                <w:vertAlign w:val="subscript"/>
              </w:rPr>
              <w:instrText xml:space="preserve"> INCLUDEPICTURE  "http://fen.distant.ru/test/math/3/3.10/03-10-03-1.gif" \* MERGEFORMATINET </w:instrText>
            </w:r>
            <w:r w:rsidR="001A08C2">
              <w:rPr>
                <w:bCs/>
                <w:vertAlign w:val="subscript"/>
              </w:rPr>
              <w:fldChar w:fldCharType="separate"/>
            </w:r>
            <w:r w:rsidR="00786017">
              <w:rPr>
                <w:bCs/>
                <w:vertAlign w:val="subscript"/>
              </w:rPr>
              <w:fldChar w:fldCharType="begin"/>
            </w:r>
            <w:r w:rsidR="00786017">
              <w:rPr>
                <w:bCs/>
                <w:vertAlign w:val="subscript"/>
              </w:rPr>
              <w:instrText xml:space="preserve"> INCLUDEPICTURE  "http://fen.distant.ru/test/math/3/3.10/03-10-03-1.gif" \* MERGEFORMATINET </w:instrText>
            </w:r>
            <w:r w:rsidR="00786017">
              <w:rPr>
                <w:bCs/>
                <w:vertAlign w:val="subscript"/>
              </w:rPr>
              <w:fldChar w:fldCharType="separate"/>
            </w:r>
            <w:r w:rsidR="0042213C">
              <w:rPr>
                <w:bCs/>
                <w:vertAlign w:val="subscript"/>
              </w:rPr>
              <w:fldChar w:fldCharType="begin"/>
            </w:r>
            <w:r w:rsidR="0042213C">
              <w:rPr>
                <w:bCs/>
                <w:vertAlign w:val="subscript"/>
              </w:rPr>
              <w:instrText xml:space="preserve"> INCLUDEPICTURE  "http://fen.distant.ru/test/math/3/3.10/03-10-03-1.gif" \* MERGEFORMATINET </w:instrText>
            </w:r>
            <w:r w:rsidR="0042213C">
              <w:rPr>
                <w:bCs/>
                <w:vertAlign w:val="subscript"/>
              </w:rPr>
              <w:fldChar w:fldCharType="separate"/>
            </w:r>
            <w:r w:rsidR="000D1825">
              <w:rPr>
                <w:bCs/>
                <w:vertAlign w:val="subscript"/>
              </w:rPr>
              <w:fldChar w:fldCharType="begin"/>
            </w:r>
            <w:r w:rsidR="000D1825">
              <w:rPr>
                <w:bCs/>
                <w:vertAlign w:val="subscript"/>
              </w:rPr>
              <w:instrText xml:space="preserve"> INCLUDEPICTURE  "http://fen.distant.ru/test/math/3/3.10/03-10-03-1.gif" \* MERGEFORMATINET </w:instrText>
            </w:r>
            <w:r w:rsidR="000D1825">
              <w:rPr>
                <w:bCs/>
                <w:vertAlign w:val="subscript"/>
              </w:rPr>
              <w:fldChar w:fldCharType="separate"/>
            </w:r>
            <w:r w:rsidR="009B69B0">
              <w:rPr>
                <w:bCs/>
                <w:vertAlign w:val="subscript"/>
              </w:rPr>
              <w:fldChar w:fldCharType="begin"/>
            </w:r>
            <w:r w:rsidR="009B69B0">
              <w:rPr>
                <w:bCs/>
                <w:vertAlign w:val="subscript"/>
              </w:rPr>
              <w:instrText xml:space="preserve"> INCLUDEPICTURE  "http://fen.distant.ru/test/math/3/3.10/03-10-03-1.gif" \* MERGEFORMATINET </w:instrText>
            </w:r>
            <w:r w:rsidR="009B69B0">
              <w:rPr>
                <w:bCs/>
                <w:vertAlign w:val="subscript"/>
              </w:rPr>
              <w:fldChar w:fldCharType="separate"/>
            </w:r>
            <w:r w:rsidR="00E23EEB">
              <w:rPr>
                <w:bCs/>
                <w:vertAlign w:val="subscript"/>
              </w:rPr>
              <w:fldChar w:fldCharType="begin"/>
            </w:r>
            <w:r w:rsidR="00E23EEB">
              <w:rPr>
                <w:bCs/>
                <w:vertAlign w:val="subscript"/>
              </w:rPr>
              <w:instrText xml:space="preserve"> INCLUDEPICTURE  "http://fen.distant.ru/test/math/3/3.10/03-10-03-1.gif" \* MERGEFORMATINET </w:instrText>
            </w:r>
            <w:r w:rsidR="00E23EEB">
              <w:rPr>
                <w:bCs/>
                <w:vertAlign w:val="subscript"/>
              </w:rPr>
              <w:fldChar w:fldCharType="separate"/>
            </w:r>
            <w:r w:rsidR="006727A2">
              <w:rPr>
                <w:bCs/>
                <w:vertAlign w:val="subscript"/>
              </w:rPr>
              <w:fldChar w:fldCharType="begin"/>
            </w:r>
            <w:r w:rsidR="006727A2">
              <w:rPr>
                <w:bCs/>
                <w:vertAlign w:val="subscript"/>
              </w:rPr>
              <w:instrText xml:space="preserve"> INCLUDEPICTURE  "http://fen.distant.ru/test/math/3/3.10/03-10-03-1.gif" \* MERGEFORMATINET </w:instrText>
            </w:r>
            <w:r w:rsidR="006727A2">
              <w:rPr>
                <w:bCs/>
                <w:vertAlign w:val="subscript"/>
              </w:rPr>
              <w:fldChar w:fldCharType="separate"/>
            </w:r>
            <w:r w:rsidR="007576ED">
              <w:rPr>
                <w:bCs/>
                <w:vertAlign w:val="subscript"/>
              </w:rPr>
              <w:fldChar w:fldCharType="begin"/>
            </w:r>
            <w:r w:rsidR="007576ED">
              <w:rPr>
                <w:bCs/>
                <w:vertAlign w:val="subscript"/>
              </w:rPr>
              <w:instrText xml:space="preserve"> INCLUDEPICTURE  "http://fen.distant.ru/test/math/3/3.10/03-10-03-1.gif" \* MERGEFORMATINET </w:instrText>
            </w:r>
            <w:r w:rsidR="007576ED">
              <w:rPr>
                <w:bCs/>
                <w:vertAlign w:val="subscript"/>
              </w:rPr>
              <w:fldChar w:fldCharType="separate"/>
            </w:r>
            <w:r w:rsidR="00E958F6">
              <w:rPr>
                <w:bCs/>
                <w:vertAlign w:val="subscript"/>
              </w:rPr>
              <w:fldChar w:fldCharType="begin"/>
            </w:r>
            <w:r w:rsidR="00E958F6">
              <w:rPr>
                <w:bCs/>
                <w:vertAlign w:val="subscript"/>
              </w:rPr>
              <w:instrText xml:space="preserve"> INCLUDEPICTURE  "http://fen.distant.ru/test/math/3/3.10/03-10-03-1.gif" \* MERGEFORMATINET </w:instrText>
            </w:r>
            <w:r w:rsidR="00E958F6">
              <w:rPr>
                <w:bCs/>
                <w:vertAlign w:val="subscript"/>
              </w:rPr>
              <w:fldChar w:fldCharType="separate"/>
            </w:r>
            <w:r w:rsidR="00B00DB6">
              <w:rPr>
                <w:bCs/>
                <w:vertAlign w:val="subscript"/>
              </w:rPr>
              <w:fldChar w:fldCharType="begin"/>
            </w:r>
            <w:r w:rsidR="00B00DB6">
              <w:rPr>
                <w:bCs/>
                <w:vertAlign w:val="subscript"/>
              </w:rPr>
              <w:instrText xml:space="preserve"> INCLUDEPICTURE  "http://fen.distant.ru/test/math/3/3.10/03-10-03-1.gif" \* MERGEFORMATINET </w:instrText>
            </w:r>
            <w:r w:rsidR="00B00DB6">
              <w:rPr>
                <w:bCs/>
                <w:vertAlign w:val="subscript"/>
              </w:rPr>
              <w:fldChar w:fldCharType="separate"/>
            </w:r>
            <w:r w:rsidR="00800048">
              <w:rPr>
                <w:bCs/>
                <w:vertAlign w:val="subscript"/>
              </w:rPr>
              <w:fldChar w:fldCharType="begin"/>
            </w:r>
            <w:r w:rsidR="00800048">
              <w:rPr>
                <w:bCs/>
                <w:vertAlign w:val="subscript"/>
              </w:rPr>
              <w:instrText xml:space="preserve"> </w:instrText>
            </w:r>
            <w:r w:rsidR="00800048">
              <w:rPr>
                <w:bCs/>
                <w:vertAlign w:val="subscript"/>
              </w:rPr>
              <w:instrText>INCLUDEPICTURE  "http://fen.distant.ru/test/math/3/3.10/03-10-03-1.gif" \* MERGEFORMATINET</w:instrText>
            </w:r>
            <w:r w:rsidR="00800048">
              <w:rPr>
                <w:bCs/>
                <w:vertAlign w:val="subscript"/>
              </w:rPr>
              <w:instrText xml:space="preserve"> </w:instrText>
            </w:r>
            <w:r w:rsidR="00800048">
              <w:rPr>
                <w:bCs/>
                <w:vertAlign w:val="subscript"/>
              </w:rPr>
              <w:fldChar w:fldCharType="separate"/>
            </w:r>
            <w:r w:rsidR="00800048">
              <w:rPr>
                <w:bCs/>
                <w:vertAlign w:val="subscript"/>
              </w:rPr>
              <w:pict w14:anchorId="41F36041">
                <v:shape id="_x0000_i1066" type="#_x0000_t75" style="width:75.6pt;height:15pt">
                  <v:imagedata r:id="rId94" r:href="rId95"/>
                </v:shape>
              </w:pict>
            </w:r>
            <w:r w:rsidR="00800048">
              <w:rPr>
                <w:bCs/>
                <w:vertAlign w:val="subscript"/>
              </w:rPr>
              <w:fldChar w:fldCharType="end"/>
            </w:r>
            <w:r w:rsidR="00B00DB6">
              <w:rPr>
                <w:bCs/>
                <w:vertAlign w:val="subscript"/>
              </w:rPr>
              <w:fldChar w:fldCharType="end"/>
            </w:r>
            <w:r w:rsidR="00E958F6">
              <w:rPr>
                <w:bCs/>
                <w:vertAlign w:val="subscript"/>
              </w:rPr>
              <w:fldChar w:fldCharType="end"/>
            </w:r>
            <w:r w:rsidR="007576ED">
              <w:rPr>
                <w:bCs/>
                <w:vertAlign w:val="subscript"/>
              </w:rPr>
              <w:fldChar w:fldCharType="end"/>
            </w:r>
            <w:r w:rsidR="006727A2">
              <w:rPr>
                <w:bCs/>
                <w:vertAlign w:val="subscript"/>
              </w:rPr>
              <w:fldChar w:fldCharType="end"/>
            </w:r>
            <w:r w:rsidR="00E23EEB">
              <w:rPr>
                <w:bCs/>
                <w:vertAlign w:val="subscript"/>
              </w:rPr>
              <w:fldChar w:fldCharType="end"/>
            </w:r>
            <w:r w:rsidR="009B69B0">
              <w:rPr>
                <w:bCs/>
                <w:vertAlign w:val="subscript"/>
              </w:rPr>
              <w:fldChar w:fldCharType="end"/>
            </w:r>
            <w:r w:rsidR="000D1825">
              <w:rPr>
                <w:bCs/>
                <w:vertAlign w:val="subscript"/>
              </w:rPr>
              <w:fldChar w:fldCharType="end"/>
            </w:r>
            <w:r w:rsidR="0042213C">
              <w:rPr>
                <w:bCs/>
                <w:vertAlign w:val="subscript"/>
              </w:rPr>
              <w:fldChar w:fldCharType="end"/>
            </w:r>
            <w:r w:rsidR="00786017">
              <w:rPr>
                <w:bCs/>
                <w:vertAlign w:val="subscript"/>
              </w:rPr>
              <w:fldChar w:fldCharType="end"/>
            </w:r>
            <w:r w:rsidR="001A08C2">
              <w:rPr>
                <w:bCs/>
                <w:vertAlign w:val="subscript"/>
              </w:rPr>
              <w:fldChar w:fldCharType="end"/>
            </w:r>
            <w:r w:rsidR="00081AC3">
              <w:rPr>
                <w:bCs/>
                <w:vertAlign w:val="subscript"/>
              </w:rPr>
              <w:fldChar w:fldCharType="end"/>
            </w:r>
            <w:r w:rsidR="008F5E90">
              <w:rPr>
                <w:bCs/>
                <w:vertAlign w:val="subscript"/>
              </w:rPr>
              <w:fldChar w:fldCharType="end"/>
            </w:r>
            <w:r w:rsidR="00072BE7">
              <w:rPr>
                <w:bCs/>
                <w:vertAlign w:val="subscript"/>
              </w:rPr>
              <w:fldChar w:fldCharType="end"/>
            </w:r>
            <w:r w:rsidR="0089503B">
              <w:rPr>
                <w:bCs/>
                <w:vertAlign w:val="subscript"/>
              </w:rPr>
              <w:fldChar w:fldCharType="end"/>
            </w:r>
            <w:r w:rsidR="00B1386C">
              <w:rPr>
                <w:bCs/>
                <w:vertAlign w:val="subscript"/>
              </w:rPr>
              <w:fldChar w:fldCharType="end"/>
            </w:r>
            <w:r w:rsidRPr="00BC7B08">
              <w:rPr>
                <w:bCs/>
              </w:rPr>
              <w:fldChar w:fldCharType="end"/>
            </w:r>
            <w:r w:rsidRPr="00BC7B08">
              <w:rPr>
                <w:bCs/>
              </w:rPr>
              <w:t xml:space="preserve">, то для линейного оператора с матрицей </w:t>
            </w:r>
            <w:r w:rsidRPr="00BC7B08">
              <w:rPr>
                <w:bCs/>
                <w:i/>
                <w:iCs/>
              </w:rPr>
              <w:t>А</w:t>
            </w:r>
            <w:r w:rsidRPr="00BC7B08">
              <w:rPr>
                <w:bCs/>
              </w:rPr>
              <w:t xml:space="preserve"> вектор </w:t>
            </w:r>
            <w:r w:rsidRPr="00BC7B08">
              <w:rPr>
                <w:bCs/>
              </w:rPr>
              <w:fldChar w:fldCharType="begin"/>
            </w:r>
            <w:r w:rsidRPr="00BC7B08">
              <w:rPr>
                <w:bCs/>
              </w:rPr>
              <w:instrText xml:space="preserve"> INCLUDEPICTURE "http://fen.distant.ru/test/math/3/3.10/03-10-00-1.gif" \* MERGEFORMATINET </w:instrText>
            </w:r>
            <w:r w:rsidRPr="00BC7B08">
              <w:rPr>
                <w:bCs/>
              </w:rPr>
              <w:fldChar w:fldCharType="separate"/>
            </w:r>
            <w:r w:rsidR="00B1386C">
              <w:rPr>
                <w:bCs/>
              </w:rPr>
              <w:fldChar w:fldCharType="begin"/>
            </w:r>
            <w:r w:rsidR="00B1386C">
              <w:rPr>
                <w:bCs/>
              </w:rPr>
              <w:instrText xml:space="preserve"> INCLUDEPICTURE  "http://fen.distant.ru/test/math/3/3.10/03-10-00-1.gif" \* MERGEFORMATINET </w:instrText>
            </w:r>
            <w:r w:rsidR="00B1386C">
              <w:rPr>
                <w:bCs/>
              </w:rPr>
              <w:fldChar w:fldCharType="separate"/>
            </w:r>
            <w:r w:rsidR="0089503B">
              <w:rPr>
                <w:bCs/>
              </w:rPr>
              <w:fldChar w:fldCharType="begin"/>
            </w:r>
            <w:r w:rsidR="0089503B">
              <w:rPr>
                <w:bCs/>
              </w:rPr>
              <w:instrText xml:space="preserve"> INCLUDEPICTURE  "http://fen.distant.ru/test/math/3/3.10/03-10-00-1.gif" \* MERGEFORMATINET </w:instrText>
            </w:r>
            <w:r w:rsidR="0089503B">
              <w:rPr>
                <w:bCs/>
              </w:rPr>
              <w:fldChar w:fldCharType="separate"/>
            </w:r>
            <w:r w:rsidR="00072BE7">
              <w:rPr>
                <w:bCs/>
              </w:rPr>
              <w:fldChar w:fldCharType="begin"/>
            </w:r>
            <w:r w:rsidR="00072BE7">
              <w:rPr>
                <w:bCs/>
              </w:rPr>
              <w:instrText xml:space="preserve"> INCLUDEPICTURE  "http://fen.distant.ru/test/math/3/3.10/03-10-00-1.gif" \* MERGEFORMATINET </w:instrText>
            </w:r>
            <w:r w:rsidR="00072BE7">
              <w:rPr>
                <w:bCs/>
              </w:rPr>
              <w:fldChar w:fldCharType="separate"/>
            </w:r>
            <w:r w:rsidR="008F5E90">
              <w:rPr>
                <w:bCs/>
              </w:rPr>
              <w:fldChar w:fldCharType="begin"/>
            </w:r>
            <w:r w:rsidR="008F5E90">
              <w:rPr>
                <w:bCs/>
              </w:rPr>
              <w:instrText xml:space="preserve"> INCLUDEPICTURE  "http://fen.distant.ru/test/math/3/3.10/03-10-00-1.gif" \* MERGEFORMATINET </w:instrText>
            </w:r>
            <w:r w:rsidR="008F5E90">
              <w:rPr>
                <w:bCs/>
              </w:rPr>
              <w:fldChar w:fldCharType="separate"/>
            </w:r>
            <w:r w:rsidR="00081AC3">
              <w:rPr>
                <w:bCs/>
              </w:rPr>
              <w:fldChar w:fldCharType="begin"/>
            </w:r>
            <w:r w:rsidR="00081AC3">
              <w:rPr>
                <w:bCs/>
              </w:rPr>
              <w:instrText xml:space="preserve"> INCLUDEPICTURE  "http://fen.distant.ru/test/math/3/3.10/03-10-00-1.gif" \* MERGEFORMATINET </w:instrText>
            </w:r>
            <w:r w:rsidR="00081AC3">
              <w:rPr>
                <w:bCs/>
              </w:rPr>
              <w:fldChar w:fldCharType="separate"/>
            </w:r>
            <w:r w:rsidR="001A08C2">
              <w:rPr>
                <w:bCs/>
              </w:rPr>
              <w:fldChar w:fldCharType="begin"/>
            </w:r>
            <w:r w:rsidR="001A08C2">
              <w:rPr>
                <w:bCs/>
              </w:rPr>
              <w:instrText xml:space="preserve"> INCLUDEPICTURE  "http://fen.distant.ru/test/math/3/3.10/03-10-00-1.gif" \* MERGEFORMATINET </w:instrText>
            </w:r>
            <w:r w:rsidR="001A08C2">
              <w:rPr>
                <w:bCs/>
              </w:rPr>
              <w:fldChar w:fldCharType="separate"/>
            </w:r>
            <w:r w:rsidR="00786017">
              <w:rPr>
                <w:bCs/>
              </w:rPr>
              <w:fldChar w:fldCharType="begin"/>
            </w:r>
            <w:r w:rsidR="00786017">
              <w:rPr>
                <w:bCs/>
              </w:rPr>
              <w:instrText xml:space="preserve"> INCLUDEPICTURE  "http://fen.distant.ru/test/math/3/3.10/03-10-00-1.gif" \* MERGEFORMATINET </w:instrText>
            </w:r>
            <w:r w:rsidR="00786017">
              <w:rPr>
                <w:bCs/>
              </w:rPr>
              <w:fldChar w:fldCharType="separate"/>
            </w:r>
            <w:r w:rsidR="0042213C">
              <w:rPr>
                <w:bCs/>
              </w:rPr>
              <w:fldChar w:fldCharType="begin"/>
            </w:r>
            <w:r w:rsidR="0042213C">
              <w:rPr>
                <w:bCs/>
              </w:rPr>
              <w:instrText xml:space="preserve"> INCLUDEPICTURE  "http://fen.distant.ru/test/math/3/3.10/03-10-00-1.gif" \* MERGEFORMATINET </w:instrText>
            </w:r>
            <w:r w:rsidR="0042213C">
              <w:rPr>
                <w:bCs/>
              </w:rPr>
              <w:fldChar w:fldCharType="separate"/>
            </w:r>
            <w:r w:rsidR="000D1825">
              <w:rPr>
                <w:bCs/>
              </w:rPr>
              <w:fldChar w:fldCharType="begin"/>
            </w:r>
            <w:r w:rsidR="000D1825">
              <w:rPr>
                <w:bCs/>
              </w:rPr>
              <w:instrText xml:space="preserve"> INCLUDEPICTURE  "http://fen.distant.ru/test/math/3/3.10/03-10-00-1.gif" \* MERGEFORMATINET </w:instrText>
            </w:r>
            <w:r w:rsidR="000D1825">
              <w:rPr>
                <w:bCs/>
              </w:rPr>
              <w:fldChar w:fldCharType="separate"/>
            </w:r>
            <w:r w:rsidR="009B69B0">
              <w:rPr>
                <w:bCs/>
              </w:rPr>
              <w:fldChar w:fldCharType="begin"/>
            </w:r>
            <w:r w:rsidR="009B69B0">
              <w:rPr>
                <w:bCs/>
              </w:rPr>
              <w:instrText xml:space="preserve"> INCLUDEPICTURE  "http://fen.distant.ru/test/math/3/3.10/03-10-00-1.gif" \* MERGEFORMATINET </w:instrText>
            </w:r>
            <w:r w:rsidR="009B69B0">
              <w:rPr>
                <w:bCs/>
              </w:rPr>
              <w:fldChar w:fldCharType="separate"/>
            </w:r>
            <w:r w:rsidR="00E23EEB">
              <w:rPr>
                <w:bCs/>
              </w:rPr>
              <w:fldChar w:fldCharType="begin"/>
            </w:r>
            <w:r w:rsidR="00E23EEB">
              <w:rPr>
                <w:bCs/>
              </w:rPr>
              <w:instrText xml:space="preserve"> INCLUDEPICTURE  "http://fen.distant.ru/test/math/3/3.10/03-10-00-1.gif" \* MERGEFORMATINET </w:instrText>
            </w:r>
            <w:r w:rsidR="00E23EEB">
              <w:rPr>
                <w:bCs/>
              </w:rPr>
              <w:fldChar w:fldCharType="separate"/>
            </w:r>
            <w:r w:rsidR="006727A2">
              <w:rPr>
                <w:bCs/>
              </w:rPr>
              <w:fldChar w:fldCharType="begin"/>
            </w:r>
            <w:r w:rsidR="006727A2">
              <w:rPr>
                <w:bCs/>
              </w:rPr>
              <w:instrText xml:space="preserve"> INCLUDEPICTURE  "http://fen.distant.ru/test/math/3/3.10/03-10-00-1.gif" \* MERGEFORMATINET </w:instrText>
            </w:r>
            <w:r w:rsidR="006727A2">
              <w:rPr>
                <w:bCs/>
              </w:rPr>
              <w:fldChar w:fldCharType="separate"/>
            </w:r>
            <w:r w:rsidR="007576ED">
              <w:rPr>
                <w:bCs/>
              </w:rPr>
              <w:fldChar w:fldCharType="begin"/>
            </w:r>
            <w:r w:rsidR="007576ED">
              <w:rPr>
                <w:bCs/>
              </w:rPr>
              <w:instrText xml:space="preserve"> INCLUDEPICTURE  "http://fen.distant.ru/test/math/3/3.10/03-10-00-1.gif" \* MERGEFORMATINET </w:instrText>
            </w:r>
            <w:r w:rsidR="007576ED">
              <w:rPr>
                <w:bCs/>
              </w:rPr>
              <w:fldChar w:fldCharType="separate"/>
            </w:r>
            <w:r w:rsidR="00E958F6">
              <w:rPr>
                <w:bCs/>
              </w:rPr>
              <w:fldChar w:fldCharType="begin"/>
            </w:r>
            <w:r w:rsidR="00E958F6">
              <w:rPr>
                <w:bCs/>
              </w:rPr>
              <w:instrText xml:space="preserve"> INCLUDEPICTURE  "http://fen.distant.ru/test/math/3/3.10/03-10-00-1.gif" \* MERGEFORMATINET </w:instrText>
            </w:r>
            <w:r w:rsidR="00E958F6">
              <w:rPr>
                <w:bCs/>
              </w:rPr>
              <w:fldChar w:fldCharType="separate"/>
            </w:r>
            <w:r w:rsidR="00B00DB6">
              <w:rPr>
                <w:bCs/>
              </w:rPr>
              <w:fldChar w:fldCharType="begin"/>
            </w:r>
            <w:r w:rsidR="00B00DB6">
              <w:rPr>
                <w:bCs/>
              </w:rPr>
              <w:instrText xml:space="preserve"> INCLUDEPICTURE  "http://fen.distant.ru/test/math/3/3.10/03-10-00-1.gif" \* MERGEFORMATINET </w:instrText>
            </w:r>
            <w:r w:rsidR="00B00DB6">
              <w:rPr>
                <w:bCs/>
              </w:rPr>
              <w:fldChar w:fldCharType="separate"/>
            </w:r>
            <w:r w:rsidR="00800048">
              <w:rPr>
                <w:bCs/>
              </w:rPr>
              <w:fldChar w:fldCharType="begin"/>
            </w:r>
            <w:r w:rsidR="00800048">
              <w:rPr>
                <w:bCs/>
              </w:rPr>
              <w:instrText xml:space="preserve"> </w:instrText>
            </w:r>
            <w:r w:rsidR="00800048">
              <w:rPr>
                <w:bCs/>
              </w:rPr>
              <w:instrText>INCLUDEPICTURE  "http://fen.distant.ru/test/math/3/3.10/03-10-00</w:instrText>
            </w:r>
            <w:r w:rsidR="00800048">
              <w:rPr>
                <w:bCs/>
              </w:rPr>
              <w:instrText>-1.gif" \* MERGEFORMATINET</w:instrText>
            </w:r>
            <w:r w:rsidR="00800048">
              <w:rPr>
                <w:bCs/>
              </w:rPr>
              <w:instrText xml:space="preserve"> </w:instrText>
            </w:r>
            <w:r w:rsidR="00800048">
              <w:rPr>
                <w:bCs/>
              </w:rPr>
              <w:fldChar w:fldCharType="separate"/>
            </w:r>
            <w:r w:rsidR="00800048">
              <w:rPr>
                <w:bCs/>
              </w:rPr>
              <w:pict w14:anchorId="30C06279">
                <v:shape id="_x0000_i1067" type="#_x0000_t75" style="width:10.8pt;height:17.4pt">
                  <v:imagedata r:id="rId96" r:href="rId97"/>
                </v:shape>
              </w:pict>
            </w:r>
            <w:r w:rsidR="00800048">
              <w:rPr>
                <w:bCs/>
              </w:rPr>
              <w:fldChar w:fldCharType="end"/>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BC7B08">
              <w:rPr>
                <w:bCs/>
              </w:rPr>
              <w:fldChar w:fldCharType="end"/>
            </w:r>
            <w:r w:rsidRPr="00BC7B08">
              <w:rPr>
                <w:bCs/>
              </w:rPr>
              <w:t>является</w:t>
            </w:r>
          </w:p>
          <w:p w14:paraId="54D75E32" w14:textId="77777777" w:rsidR="00464DF2" w:rsidRDefault="00464DF2" w:rsidP="00BC7B08">
            <w:pPr>
              <w:shd w:val="clear" w:color="auto" w:fill="FFFFFF"/>
              <w:contextualSpacing/>
              <w:jc w:val="both"/>
              <w:rPr>
                <w:bCs/>
              </w:rPr>
            </w:pPr>
            <w:r w:rsidRPr="00BC7B08">
              <w:rPr>
                <w:bCs/>
              </w:rPr>
              <w:t>1) направляющим</w:t>
            </w:r>
            <w:r w:rsidRPr="00BC7B08">
              <w:rPr>
                <w:bCs/>
              </w:rPr>
              <w:tab/>
            </w:r>
            <w:r>
              <w:rPr>
                <w:bCs/>
              </w:rPr>
              <w:t xml:space="preserve">      </w:t>
            </w:r>
            <w:r w:rsidRPr="00BC7B08">
              <w:rPr>
                <w:bCs/>
              </w:rPr>
              <w:t>2) присоединенным</w:t>
            </w:r>
            <w:r w:rsidRPr="00BC7B08">
              <w:rPr>
                <w:bCs/>
              </w:rPr>
              <w:tab/>
            </w:r>
          </w:p>
          <w:p w14:paraId="65457C81" w14:textId="77777777" w:rsidR="00464DF2" w:rsidRDefault="00464DF2" w:rsidP="00BC7B08">
            <w:pPr>
              <w:shd w:val="clear" w:color="auto" w:fill="FFFFFF"/>
              <w:contextualSpacing/>
              <w:jc w:val="both"/>
              <w:rPr>
                <w:bCs/>
              </w:rPr>
            </w:pPr>
            <w:r w:rsidRPr="00BC7B08">
              <w:rPr>
                <w:bCs/>
              </w:rPr>
              <w:t>3) собственным</w:t>
            </w:r>
            <w:r>
              <w:rPr>
                <w:bCs/>
              </w:rPr>
              <w:t xml:space="preserve">              </w:t>
            </w:r>
            <w:r w:rsidRPr="00BC7B08">
              <w:rPr>
                <w:bCs/>
              </w:rPr>
              <w:t>4) ортогональным</w:t>
            </w:r>
            <w:r w:rsidRPr="00BC7B08">
              <w:rPr>
                <w:bCs/>
              </w:rPr>
              <w:tab/>
            </w:r>
            <w:r w:rsidRPr="00BC7B08">
              <w:rPr>
                <w:bCs/>
              </w:rPr>
              <w:tab/>
            </w:r>
          </w:p>
          <w:p w14:paraId="35C6409F" w14:textId="77777777" w:rsidR="00464DF2" w:rsidRPr="00BC7B08" w:rsidRDefault="00464DF2" w:rsidP="00BC7B08">
            <w:pPr>
              <w:shd w:val="clear" w:color="auto" w:fill="FFFFFF"/>
              <w:contextualSpacing/>
              <w:jc w:val="both"/>
              <w:rPr>
                <w:bCs/>
              </w:rPr>
            </w:pPr>
            <w:r>
              <w:rPr>
                <w:bCs/>
              </w:rPr>
              <w:t>5) базисным</w:t>
            </w:r>
            <w:r>
              <w:rPr>
                <w:bCs/>
              </w:rPr>
              <w:tab/>
              <w:t xml:space="preserve">                </w:t>
            </w:r>
            <w:r w:rsidRPr="00BC7B08">
              <w:rPr>
                <w:bCs/>
              </w:rPr>
              <w:t xml:space="preserve">6) проекцией </w:t>
            </w:r>
          </w:p>
          <w:p w14:paraId="11A9F2D9" w14:textId="77777777" w:rsidR="00464DF2" w:rsidRPr="00621869" w:rsidRDefault="00464DF2" w:rsidP="00BC7B08">
            <w:pPr>
              <w:shd w:val="clear" w:color="auto" w:fill="FFFFFF"/>
              <w:contextualSpacing/>
              <w:jc w:val="both"/>
              <w:rPr>
                <w:b/>
              </w:rPr>
            </w:pPr>
          </w:p>
        </w:tc>
      </w:tr>
      <w:tr w:rsidR="00464DF2" w:rsidRPr="0044074D" w14:paraId="4CF021CA" w14:textId="77777777" w:rsidTr="006533C7">
        <w:trPr>
          <w:trHeight w:val="230"/>
        </w:trPr>
        <w:tc>
          <w:tcPr>
            <w:tcW w:w="1951" w:type="dxa"/>
            <w:vMerge/>
          </w:tcPr>
          <w:p w14:paraId="17D1C123" w14:textId="77777777" w:rsidR="00464DF2" w:rsidRPr="00F71600" w:rsidRDefault="00464DF2" w:rsidP="006533C7">
            <w:pPr>
              <w:tabs>
                <w:tab w:val="left" w:pos="540"/>
              </w:tabs>
              <w:contextualSpacing/>
              <w:jc w:val="center"/>
              <w:rPr>
                <w:b/>
                <w:u w:val="single"/>
              </w:rPr>
            </w:pPr>
          </w:p>
        </w:tc>
        <w:tc>
          <w:tcPr>
            <w:tcW w:w="1701" w:type="dxa"/>
          </w:tcPr>
          <w:p w14:paraId="64EB1DCD" w14:textId="77777777" w:rsidR="00464DF2" w:rsidRPr="0004644E" w:rsidRDefault="00464DF2" w:rsidP="0004644E">
            <w:pPr>
              <w:shd w:val="clear" w:color="auto" w:fill="FFFFFF"/>
              <w:contextualSpacing/>
              <w:rPr>
                <w:color w:val="000000"/>
              </w:rPr>
            </w:pPr>
            <w:r w:rsidRPr="0004644E">
              <w:rPr>
                <w:color w:val="000000"/>
              </w:rPr>
              <w:t xml:space="preserve">4. Грамотно, логично, аргументировано формирует </w:t>
            </w:r>
          </w:p>
          <w:p w14:paraId="2AE32341" w14:textId="77777777" w:rsidR="00464DF2" w:rsidRPr="0004644E" w:rsidRDefault="00464DF2" w:rsidP="0004644E">
            <w:pPr>
              <w:shd w:val="clear" w:color="auto" w:fill="FFFFFF"/>
              <w:contextualSpacing/>
              <w:rPr>
                <w:color w:val="000000"/>
              </w:rPr>
            </w:pPr>
            <w:r w:rsidRPr="0004644E">
              <w:rPr>
                <w:color w:val="000000"/>
              </w:rPr>
              <w:t xml:space="preserve">собственные суждения и оценки.  Отличает факты от мнений, интерпретаций, оценок и т.д.  в рассуждениях </w:t>
            </w:r>
          </w:p>
          <w:p w14:paraId="66CC5006" w14:textId="77777777" w:rsidR="00464DF2" w:rsidRPr="00A17A59" w:rsidRDefault="00464DF2" w:rsidP="0004644E">
            <w:pPr>
              <w:shd w:val="clear" w:color="auto" w:fill="FFFFFF"/>
              <w:contextualSpacing/>
              <w:rPr>
                <w:color w:val="000000"/>
              </w:rPr>
            </w:pPr>
            <w:r w:rsidRPr="0004644E">
              <w:rPr>
                <w:color w:val="000000"/>
              </w:rPr>
              <w:t>других участников деятельности.</w:t>
            </w:r>
          </w:p>
        </w:tc>
        <w:tc>
          <w:tcPr>
            <w:tcW w:w="6237" w:type="dxa"/>
          </w:tcPr>
          <w:p w14:paraId="4726E719" w14:textId="77777777" w:rsidR="00464DF2" w:rsidRDefault="00464DF2" w:rsidP="0004644E">
            <w:pPr>
              <w:shd w:val="clear" w:color="auto" w:fill="FFFFFF"/>
              <w:contextualSpacing/>
              <w:jc w:val="center"/>
              <w:rPr>
                <w:b/>
              </w:rPr>
            </w:pPr>
            <w:r w:rsidRPr="00621869">
              <w:rPr>
                <w:b/>
              </w:rPr>
              <w:t>Тестовое задание 1</w:t>
            </w:r>
          </w:p>
          <w:p w14:paraId="3A7C79A8" w14:textId="77777777" w:rsidR="00464DF2" w:rsidRPr="0004644E" w:rsidRDefault="00464DF2" w:rsidP="0004644E">
            <w:pPr>
              <w:shd w:val="clear" w:color="auto" w:fill="FFFFFF"/>
              <w:contextualSpacing/>
              <w:jc w:val="both"/>
            </w:pPr>
            <w:r w:rsidRPr="0004644E">
              <w:t>Установите соответствие между данными матрицами и их видами:</w:t>
            </w:r>
          </w:p>
          <w:p w14:paraId="5453F81F" w14:textId="77777777" w:rsidR="00464DF2" w:rsidRDefault="00464DF2" w:rsidP="0004644E">
            <w:pPr>
              <w:shd w:val="clear" w:color="auto" w:fill="FFFFFF"/>
              <w:contextualSpacing/>
              <w:jc w:val="both"/>
            </w:pPr>
            <w:r w:rsidRPr="0004644E">
              <w:t xml:space="preserve">а) </w:t>
            </w:r>
            <w:r w:rsidRPr="0004644E">
              <w:object w:dxaOrig="620" w:dyaOrig="1260" w14:anchorId="5F8E9306">
                <v:shape id="_x0000_i1068" type="#_x0000_t75" style="width:30.6pt;height:63pt" o:ole="">
                  <v:imagedata r:id="rId98" o:title=""/>
                </v:shape>
                <o:OLEObject Type="Embed" ProgID="Equation.3" ShapeID="_x0000_i1068" DrawAspect="Content" ObjectID="_1751391437" r:id="rId99"/>
              </w:object>
            </w:r>
            <w:r w:rsidRPr="0004644E">
              <w:tab/>
            </w:r>
            <w:r>
              <w:t xml:space="preserve">                       </w:t>
            </w:r>
            <w:r w:rsidRPr="0004644E">
              <w:t xml:space="preserve">б) </w:t>
            </w:r>
            <w:r w:rsidRPr="0004644E">
              <w:object w:dxaOrig="1719" w:dyaOrig="380" w14:anchorId="7BAB2990">
                <v:shape id="_x0000_i1069" type="#_x0000_t75" style="width:86.4pt;height:18.6pt" o:ole="">
                  <v:imagedata r:id="rId100" o:title=""/>
                </v:shape>
                <o:OLEObject Type="Embed" ProgID="Equation.3" ShapeID="_x0000_i1069" DrawAspect="Content" ObjectID="_1751391438" r:id="rId101"/>
              </w:object>
            </w:r>
            <w:r w:rsidRPr="0004644E">
              <w:tab/>
            </w:r>
            <w:r w:rsidRPr="0004644E">
              <w:tab/>
            </w:r>
          </w:p>
          <w:p w14:paraId="3462B227" w14:textId="77777777" w:rsidR="00464DF2" w:rsidRPr="0004644E" w:rsidRDefault="00464DF2" w:rsidP="0004644E">
            <w:pPr>
              <w:shd w:val="clear" w:color="auto" w:fill="FFFFFF"/>
              <w:contextualSpacing/>
              <w:jc w:val="both"/>
            </w:pPr>
            <w:r w:rsidRPr="0004644E">
              <w:t xml:space="preserve">в) </w:t>
            </w:r>
            <w:r w:rsidRPr="0004644E">
              <w:object w:dxaOrig="1460" w:dyaOrig="820" w14:anchorId="70667817">
                <v:shape id="_x0000_i1070" type="#_x0000_t75" style="width:72.6pt;height:41.4pt" o:ole="">
                  <v:imagedata r:id="rId102" o:title=""/>
                </v:shape>
                <o:OLEObject Type="Embed" ProgID="Equation.3" ShapeID="_x0000_i1070" DrawAspect="Content" ObjectID="_1751391439" r:id="rId103"/>
              </w:object>
            </w:r>
            <w:r w:rsidRPr="0004644E">
              <w:tab/>
            </w:r>
            <w:r w:rsidRPr="0004644E">
              <w:tab/>
              <w:t xml:space="preserve">г) </w:t>
            </w:r>
            <w:r w:rsidRPr="0004644E">
              <w:object w:dxaOrig="880" w:dyaOrig="820" w14:anchorId="2619F116">
                <v:shape id="_x0000_i1071" type="#_x0000_t75" style="width:44.4pt;height:41.4pt" o:ole="">
                  <v:imagedata r:id="rId104" o:title=""/>
                </v:shape>
                <o:OLEObject Type="Embed" ProgID="Equation.3" ShapeID="_x0000_i1071" DrawAspect="Content" ObjectID="_1751391440" r:id="rId105"/>
              </w:object>
            </w:r>
            <w:r w:rsidRPr="0004644E">
              <w:t xml:space="preserve"> </w:t>
            </w:r>
          </w:p>
          <w:p w14:paraId="4959436E" w14:textId="77777777" w:rsidR="00464DF2" w:rsidRPr="0004644E" w:rsidRDefault="00464DF2" w:rsidP="0004644E">
            <w:pPr>
              <w:shd w:val="clear" w:color="auto" w:fill="FFFFFF"/>
              <w:contextualSpacing/>
              <w:jc w:val="both"/>
            </w:pPr>
            <w:r>
              <w:t>1) вектор-строка;</w:t>
            </w:r>
            <w:r>
              <w:tab/>
            </w:r>
            <w:r w:rsidRPr="0004644E">
              <w:t xml:space="preserve">2) квадратная матрица 2-го </w:t>
            </w:r>
            <w:r>
              <w:t>порядка;</w:t>
            </w:r>
          </w:p>
          <w:p w14:paraId="007CB4D2" w14:textId="77777777" w:rsidR="00464DF2" w:rsidRPr="00A17A59" w:rsidRDefault="00464DF2" w:rsidP="0004644E">
            <w:pPr>
              <w:shd w:val="clear" w:color="auto" w:fill="FFFFFF"/>
              <w:contextualSpacing/>
              <w:jc w:val="both"/>
            </w:pPr>
            <w:r>
              <w:t>3) вектор-столбец;</w:t>
            </w:r>
            <w:r>
              <w:tab/>
            </w:r>
            <w:r w:rsidRPr="0004644E">
              <w:t xml:space="preserve">4) матрица размера </w:t>
            </w:r>
            <w:r w:rsidRPr="0004644E">
              <w:object w:dxaOrig="560" w:dyaOrig="300" w14:anchorId="4C428DAB">
                <v:shape id="_x0000_i1072" type="#_x0000_t75" style="width:27.6pt;height:15pt" o:ole="">
                  <v:imagedata r:id="rId106" o:title=""/>
                </v:shape>
                <o:OLEObject Type="Embed" ProgID="Equation.3" ShapeID="_x0000_i1072" DrawAspect="Content" ObjectID="_1751391441" r:id="rId107"/>
              </w:object>
            </w:r>
            <w:r w:rsidRPr="0004644E">
              <w:t>.</w:t>
            </w:r>
          </w:p>
          <w:p w14:paraId="4B31984E" w14:textId="77777777" w:rsidR="00464DF2" w:rsidRPr="001215A9" w:rsidRDefault="00464DF2" w:rsidP="0004644E">
            <w:pPr>
              <w:shd w:val="clear" w:color="auto" w:fill="FFFFFF"/>
              <w:contextualSpacing/>
              <w:jc w:val="center"/>
              <w:rPr>
                <w:b/>
              </w:rPr>
            </w:pPr>
            <w:r w:rsidRPr="001215A9">
              <w:rPr>
                <w:b/>
              </w:rPr>
              <w:t>Тестовое задание 2</w:t>
            </w:r>
          </w:p>
          <w:p w14:paraId="48ACD522" w14:textId="77777777" w:rsidR="00464DF2" w:rsidRPr="008A089D" w:rsidRDefault="00464DF2" w:rsidP="008A089D">
            <w:pPr>
              <w:shd w:val="clear" w:color="auto" w:fill="FFFFFF"/>
              <w:contextualSpacing/>
              <w:jc w:val="both"/>
            </w:pPr>
            <w:r w:rsidRPr="008A089D">
              <w:t>Система линейных уравнений называется определенной, если…</w:t>
            </w:r>
          </w:p>
          <w:p w14:paraId="297954C4" w14:textId="77777777" w:rsidR="00464DF2" w:rsidRDefault="00464DF2" w:rsidP="008A089D">
            <w:pPr>
              <w:shd w:val="clear" w:color="auto" w:fill="FFFFFF"/>
              <w:contextualSpacing/>
              <w:jc w:val="both"/>
            </w:pPr>
            <w:r w:rsidRPr="008A089D">
              <w:t>1) она имеет хотя бы одно решение</w:t>
            </w:r>
            <w:r w:rsidRPr="008A089D">
              <w:tab/>
            </w:r>
            <w:r w:rsidRPr="008A089D">
              <w:tab/>
            </w:r>
          </w:p>
          <w:p w14:paraId="2EB5ADC2" w14:textId="77777777" w:rsidR="00464DF2" w:rsidRPr="008A089D" w:rsidRDefault="00464DF2" w:rsidP="008A089D">
            <w:pPr>
              <w:shd w:val="clear" w:color="auto" w:fill="FFFFFF"/>
              <w:contextualSpacing/>
              <w:jc w:val="both"/>
            </w:pPr>
            <w:r w:rsidRPr="008A089D">
              <w:t>2) имеет единственное решение</w:t>
            </w:r>
          </w:p>
          <w:p w14:paraId="0AD7BB0E" w14:textId="77777777" w:rsidR="00464DF2" w:rsidRDefault="00464DF2" w:rsidP="008A089D">
            <w:pPr>
              <w:shd w:val="clear" w:color="auto" w:fill="FFFFFF"/>
              <w:contextualSpacing/>
              <w:rPr>
                <w:b/>
              </w:rPr>
            </w:pPr>
            <w:r w:rsidRPr="008A089D">
              <w:t>3) имеет бесконечно много решений</w:t>
            </w:r>
            <w:r w:rsidRPr="008A089D">
              <w:rPr>
                <w:b/>
              </w:rPr>
              <w:t xml:space="preserve"> </w:t>
            </w:r>
          </w:p>
          <w:p w14:paraId="112FB7D2" w14:textId="77777777" w:rsidR="00464DF2" w:rsidRPr="00051CE7" w:rsidRDefault="00464DF2" w:rsidP="008A089D">
            <w:pPr>
              <w:shd w:val="clear" w:color="auto" w:fill="FFFFFF"/>
              <w:contextualSpacing/>
              <w:jc w:val="center"/>
              <w:rPr>
                <w:b/>
              </w:rPr>
            </w:pPr>
            <w:r w:rsidRPr="00051CE7">
              <w:rPr>
                <w:b/>
              </w:rPr>
              <w:t>Тестовое задание 3</w:t>
            </w:r>
          </w:p>
          <w:p w14:paraId="6EAB9B73" w14:textId="77777777" w:rsidR="00464DF2" w:rsidRPr="008A089D" w:rsidRDefault="00464DF2" w:rsidP="008A089D">
            <w:pPr>
              <w:shd w:val="clear" w:color="auto" w:fill="FFFFFF"/>
              <w:contextualSpacing/>
              <w:jc w:val="both"/>
              <w:rPr>
                <w:bCs/>
              </w:rPr>
            </w:pPr>
            <w:r w:rsidRPr="008A089D">
              <w:rPr>
                <w:bCs/>
              </w:rPr>
              <w:t xml:space="preserve">Деление комплексных чисел </w:t>
            </w:r>
            <w:r w:rsidRPr="008A089D">
              <w:rPr>
                <w:bCs/>
                <w:i/>
                <w:iCs/>
              </w:rPr>
              <w:t>z</w:t>
            </w:r>
            <w:r w:rsidRPr="008A089D">
              <w:rPr>
                <w:bCs/>
                <w:i/>
                <w:iCs/>
                <w:vertAlign w:val="subscript"/>
              </w:rPr>
              <w:t>1</w:t>
            </w:r>
            <w:r w:rsidRPr="008A089D">
              <w:rPr>
                <w:bCs/>
              </w:rPr>
              <w:t xml:space="preserve"> и </w:t>
            </w:r>
            <w:r w:rsidRPr="008A089D">
              <w:rPr>
                <w:bCs/>
                <w:i/>
                <w:iCs/>
              </w:rPr>
              <w:t>z</w:t>
            </w:r>
            <w:r w:rsidRPr="008A089D">
              <w:rPr>
                <w:bCs/>
                <w:i/>
                <w:iCs/>
                <w:vertAlign w:val="subscript"/>
              </w:rPr>
              <w:t>2</w:t>
            </w:r>
            <w:r w:rsidRPr="008A089D">
              <w:rPr>
                <w:bCs/>
              </w:rPr>
              <w:t xml:space="preserve"> ≠ 0, заданных в тригонометрической форме, осуществляется по формуле</w:t>
            </w:r>
          </w:p>
          <w:p w14:paraId="48777267" w14:textId="77777777" w:rsidR="00464DF2" w:rsidRDefault="00464DF2" w:rsidP="008A089D">
            <w:pPr>
              <w:shd w:val="clear" w:color="auto" w:fill="FFFFFF"/>
              <w:contextualSpacing/>
              <w:jc w:val="both"/>
              <w:rPr>
                <w:bCs/>
              </w:rPr>
            </w:pPr>
            <w:r w:rsidRPr="008A089D">
              <w:rPr>
                <w:bCs/>
              </w:rPr>
              <w:t xml:space="preserve">1) </w:t>
            </w:r>
            <w:r w:rsidRPr="008A089D">
              <w:rPr>
                <w:bCs/>
              </w:rPr>
              <w:fldChar w:fldCharType="begin"/>
            </w:r>
            <w:r w:rsidRPr="008A089D">
              <w:rPr>
                <w:bCs/>
              </w:rPr>
              <w:instrText xml:space="preserve"> INCLUDEPICTURE "http://fen.distant.ru/test/math/3/3.5/03-3-03-1.gif" \* MERGEFORMATINET </w:instrText>
            </w:r>
            <w:r w:rsidRPr="008A089D">
              <w:rPr>
                <w:bCs/>
              </w:rPr>
              <w:fldChar w:fldCharType="separate"/>
            </w:r>
            <w:r w:rsidR="00B1386C">
              <w:rPr>
                <w:bCs/>
              </w:rPr>
              <w:fldChar w:fldCharType="begin"/>
            </w:r>
            <w:r w:rsidR="00B1386C">
              <w:rPr>
                <w:bCs/>
              </w:rPr>
              <w:instrText xml:space="preserve"> INCLUDEPICTURE  "http://fen.distant.ru/test/math/3/3.5/03-3-03-1.gif" \* MERGEFORMATINET </w:instrText>
            </w:r>
            <w:r w:rsidR="00B1386C">
              <w:rPr>
                <w:bCs/>
              </w:rPr>
              <w:fldChar w:fldCharType="separate"/>
            </w:r>
            <w:r w:rsidR="0089503B">
              <w:rPr>
                <w:bCs/>
              </w:rPr>
              <w:fldChar w:fldCharType="begin"/>
            </w:r>
            <w:r w:rsidR="0089503B">
              <w:rPr>
                <w:bCs/>
              </w:rPr>
              <w:instrText xml:space="preserve"> INCLUDEPICTURE  "http://fen.distant.ru/test/math/3/3.5/03-3-03-1.gif" \* MERGEFORMATINET </w:instrText>
            </w:r>
            <w:r w:rsidR="0089503B">
              <w:rPr>
                <w:bCs/>
              </w:rPr>
              <w:fldChar w:fldCharType="separate"/>
            </w:r>
            <w:r w:rsidR="00072BE7">
              <w:rPr>
                <w:bCs/>
              </w:rPr>
              <w:fldChar w:fldCharType="begin"/>
            </w:r>
            <w:r w:rsidR="00072BE7">
              <w:rPr>
                <w:bCs/>
              </w:rPr>
              <w:instrText xml:space="preserve"> INCLUDEPICTURE  "http://fen.distant.ru/test/math/3/3.5/03-3-03-1.gif" \* MERGEFORMATINET </w:instrText>
            </w:r>
            <w:r w:rsidR="00072BE7">
              <w:rPr>
                <w:bCs/>
              </w:rPr>
              <w:fldChar w:fldCharType="separate"/>
            </w:r>
            <w:r w:rsidR="008F5E90">
              <w:rPr>
                <w:bCs/>
              </w:rPr>
              <w:fldChar w:fldCharType="begin"/>
            </w:r>
            <w:r w:rsidR="008F5E90">
              <w:rPr>
                <w:bCs/>
              </w:rPr>
              <w:instrText xml:space="preserve"> INCLUDEPICTURE  "http://fen.distant.ru/test/math/3/3.5/03-3-03-1.gif" \* MERGEFORMATINET </w:instrText>
            </w:r>
            <w:r w:rsidR="008F5E90">
              <w:rPr>
                <w:bCs/>
              </w:rPr>
              <w:fldChar w:fldCharType="separate"/>
            </w:r>
            <w:r w:rsidR="00081AC3">
              <w:rPr>
                <w:bCs/>
              </w:rPr>
              <w:fldChar w:fldCharType="begin"/>
            </w:r>
            <w:r w:rsidR="00081AC3">
              <w:rPr>
                <w:bCs/>
              </w:rPr>
              <w:instrText xml:space="preserve"> INCLUDEPICTURE  "http://fen.distant.ru/test/math/3/3.5/03-3-03-1.gif" \* MERGEFORMATINET </w:instrText>
            </w:r>
            <w:r w:rsidR="00081AC3">
              <w:rPr>
                <w:bCs/>
              </w:rPr>
              <w:fldChar w:fldCharType="separate"/>
            </w:r>
            <w:r w:rsidR="001A08C2">
              <w:rPr>
                <w:bCs/>
              </w:rPr>
              <w:fldChar w:fldCharType="begin"/>
            </w:r>
            <w:r w:rsidR="001A08C2">
              <w:rPr>
                <w:bCs/>
              </w:rPr>
              <w:instrText xml:space="preserve"> INCLUDEPICTURE  "http://fen.distant.ru/test/math/3/3.5/03-3-03-1.gif" \* MERGEFORMATINET </w:instrText>
            </w:r>
            <w:r w:rsidR="001A08C2">
              <w:rPr>
                <w:bCs/>
              </w:rPr>
              <w:fldChar w:fldCharType="separate"/>
            </w:r>
            <w:r w:rsidR="00786017">
              <w:rPr>
                <w:bCs/>
              </w:rPr>
              <w:fldChar w:fldCharType="begin"/>
            </w:r>
            <w:r w:rsidR="00786017">
              <w:rPr>
                <w:bCs/>
              </w:rPr>
              <w:instrText xml:space="preserve"> INCLUDEPICTURE  "http://fen.distant.ru/test/math/3/3.5/03-3-03-1.gif" \* MERGEFORMATINET </w:instrText>
            </w:r>
            <w:r w:rsidR="00786017">
              <w:rPr>
                <w:bCs/>
              </w:rPr>
              <w:fldChar w:fldCharType="separate"/>
            </w:r>
            <w:r w:rsidR="0042213C">
              <w:rPr>
                <w:bCs/>
              </w:rPr>
              <w:fldChar w:fldCharType="begin"/>
            </w:r>
            <w:r w:rsidR="0042213C">
              <w:rPr>
                <w:bCs/>
              </w:rPr>
              <w:instrText xml:space="preserve"> INCLUDEPICTURE  "http://fen.distant.ru/test/math/3/3.5/03-3-03-1.gif" \* MERGEFORMATINET </w:instrText>
            </w:r>
            <w:r w:rsidR="0042213C">
              <w:rPr>
                <w:bCs/>
              </w:rPr>
              <w:fldChar w:fldCharType="separate"/>
            </w:r>
            <w:r w:rsidR="000D1825">
              <w:rPr>
                <w:bCs/>
              </w:rPr>
              <w:fldChar w:fldCharType="begin"/>
            </w:r>
            <w:r w:rsidR="000D1825">
              <w:rPr>
                <w:bCs/>
              </w:rPr>
              <w:instrText xml:space="preserve"> INCLUDEPICTURE  "http://fen.distant.ru/test/math/3/3.5/03-3-03-1.gif" \* MERGEFORMATINET </w:instrText>
            </w:r>
            <w:r w:rsidR="000D1825">
              <w:rPr>
                <w:bCs/>
              </w:rPr>
              <w:fldChar w:fldCharType="separate"/>
            </w:r>
            <w:r w:rsidR="009B69B0">
              <w:rPr>
                <w:bCs/>
              </w:rPr>
              <w:fldChar w:fldCharType="begin"/>
            </w:r>
            <w:r w:rsidR="009B69B0">
              <w:rPr>
                <w:bCs/>
              </w:rPr>
              <w:instrText xml:space="preserve"> INCLUDEPICTURE  "http://fen.distant.ru/test/math/3/3.5/03-3-03-1.gif" \* MERGEFORMATINET </w:instrText>
            </w:r>
            <w:r w:rsidR="009B69B0">
              <w:rPr>
                <w:bCs/>
              </w:rPr>
              <w:fldChar w:fldCharType="separate"/>
            </w:r>
            <w:r w:rsidR="00E23EEB">
              <w:rPr>
                <w:bCs/>
              </w:rPr>
              <w:fldChar w:fldCharType="begin"/>
            </w:r>
            <w:r w:rsidR="00E23EEB">
              <w:rPr>
                <w:bCs/>
              </w:rPr>
              <w:instrText xml:space="preserve"> INCLUDEPICTURE  "http://fen.distant.ru/test/math/3/3.5/03-3-03-1.gif" \* MERGEFORMATINET </w:instrText>
            </w:r>
            <w:r w:rsidR="00E23EEB">
              <w:rPr>
                <w:bCs/>
              </w:rPr>
              <w:fldChar w:fldCharType="separate"/>
            </w:r>
            <w:r w:rsidR="006727A2">
              <w:rPr>
                <w:bCs/>
              </w:rPr>
              <w:fldChar w:fldCharType="begin"/>
            </w:r>
            <w:r w:rsidR="006727A2">
              <w:rPr>
                <w:bCs/>
              </w:rPr>
              <w:instrText xml:space="preserve"> INCLUDEPICTURE  "http://fen.distant.ru/test/math/3/3.5/03-3-03-1.gif" \* MERGEFORMATINET </w:instrText>
            </w:r>
            <w:r w:rsidR="006727A2">
              <w:rPr>
                <w:bCs/>
              </w:rPr>
              <w:fldChar w:fldCharType="separate"/>
            </w:r>
            <w:r w:rsidR="007576ED">
              <w:rPr>
                <w:bCs/>
              </w:rPr>
              <w:fldChar w:fldCharType="begin"/>
            </w:r>
            <w:r w:rsidR="007576ED">
              <w:rPr>
                <w:bCs/>
              </w:rPr>
              <w:instrText xml:space="preserve"> INCLUDEPICTURE  "http://fen.distant.ru/test/math/3/3.5/03-3-03-1.gif" \* MERGEFORMATINET </w:instrText>
            </w:r>
            <w:r w:rsidR="007576ED">
              <w:rPr>
                <w:bCs/>
              </w:rPr>
              <w:fldChar w:fldCharType="separate"/>
            </w:r>
            <w:r w:rsidR="00E958F6">
              <w:rPr>
                <w:bCs/>
              </w:rPr>
              <w:fldChar w:fldCharType="begin"/>
            </w:r>
            <w:r w:rsidR="00E958F6">
              <w:rPr>
                <w:bCs/>
              </w:rPr>
              <w:instrText xml:space="preserve"> INCLUDEPICTURE  "http://fen.distant.ru/test/math/3/3.5/03-3-03-1.gif" \* MERGEFORMATINET </w:instrText>
            </w:r>
            <w:r w:rsidR="00E958F6">
              <w:rPr>
                <w:bCs/>
              </w:rPr>
              <w:fldChar w:fldCharType="separate"/>
            </w:r>
            <w:r w:rsidR="00B00DB6">
              <w:rPr>
                <w:bCs/>
              </w:rPr>
              <w:fldChar w:fldCharType="begin"/>
            </w:r>
            <w:r w:rsidR="00B00DB6">
              <w:rPr>
                <w:bCs/>
              </w:rPr>
              <w:instrText xml:space="preserve"> INCLUDEPICTURE  "http://fen.distant.ru/test/math/3/3.5/03-3-03-1.gif" \* MERGEFORMATINET </w:instrText>
            </w:r>
            <w:r w:rsidR="00B00DB6">
              <w:rPr>
                <w:bCs/>
              </w:rPr>
              <w:fldChar w:fldCharType="separate"/>
            </w:r>
            <w:r w:rsidR="00800048">
              <w:rPr>
                <w:bCs/>
              </w:rPr>
              <w:fldChar w:fldCharType="begin"/>
            </w:r>
            <w:r w:rsidR="00800048">
              <w:rPr>
                <w:bCs/>
              </w:rPr>
              <w:instrText xml:space="preserve"> </w:instrText>
            </w:r>
            <w:r w:rsidR="00800048">
              <w:rPr>
                <w:bCs/>
              </w:rPr>
              <w:instrText>INCLUDEPICTURE  "http://fen.distant.ru/test/math/3/3.5/03-3-03-1.gif" \* MERGEFORMATINET</w:instrText>
            </w:r>
            <w:r w:rsidR="00800048">
              <w:rPr>
                <w:bCs/>
              </w:rPr>
              <w:instrText xml:space="preserve"> </w:instrText>
            </w:r>
            <w:r w:rsidR="00800048">
              <w:rPr>
                <w:bCs/>
              </w:rPr>
              <w:fldChar w:fldCharType="separate"/>
            </w:r>
            <w:r w:rsidR="00800048">
              <w:rPr>
                <w:bCs/>
              </w:rPr>
              <w:pict w14:anchorId="3041A733">
                <v:shape id="_x0000_i1073" type="#_x0000_t75" style="width:110.4pt;height:27.6pt">
                  <v:imagedata r:id="rId108" r:href="rId109"/>
                </v:shape>
              </w:pict>
            </w:r>
            <w:r w:rsidR="00800048">
              <w:rPr>
                <w:bCs/>
              </w:rPr>
              <w:fldChar w:fldCharType="end"/>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r>
              <w:rPr>
                <w:bCs/>
              </w:rPr>
              <w:tab/>
            </w:r>
          </w:p>
          <w:p w14:paraId="296CBB5A" w14:textId="77777777" w:rsidR="00464DF2" w:rsidRPr="008A089D" w:rsidRDefault="00464DF2" w:rsidP="008A089D">
            <w:pPr>
              <w:shd w:val="clear" w:color="auto" w:fill="FFFFFF"/>
              <w:contextualSpacing/>
              <w:jc w:val="both"/>
              <w:rPr>
                <w:bCs/>
              </w:rPr>
            </w:pPr>
            <w:r w:rsidRPr="008A089D">
              <w:rPr>
                <w:bCs/>
              </w:rPr>
              <w:t xml:space="preserve">2) </w:t>
            </w:r>
            <w:r w:rsidRPr="008A089D">
              <w:rPr>
                <w:bCs/>
              </w:rPr>
              <w:fldChar w:fldCharType="begin"/>
            </w:r>
            <w:r w:rsidRPr="008A089D">
              <w:rPr>
                <w:bCs/>
              </w:rPr>
              <w:instrText xml:space="preserve"> INCLUDEPICTURE "http://fen.distant.ru/test/math/3/3.5/03-3-03-2.gif" \* MERGEFORMATINET </w:instrText>
            </w:r>
            <w:r w:rsidRPr="008A089D">
              <w:rPr>
                <w:bCs/>
              </w:rPr>
              <w:fldChar w:fldCharType="separate"/>
            </w:r>
            <w:r w:rsidR="00B1386C">
              <w:rPr>
                <w:bCs/>
              </w:rPr>
              <w:fldChar w:fldCharType="begin"/>
            </w:r>
            <w:r w:rsidR="00B1386C">
              <w:rPr>
                <w:bCs/>
              </w:rPr>
              <w:instrText xml:space="preserve"> INCLUDEPICTURE  "http://fen.distant.ru/test/math/3/3.5/03-3-03-2.gif" \* MERGEFORMATINET </w:instrText>
            </w:r>
            <w:r w:rsidR="00B1386C">
              <w:rPr>
                <w:bCs/>
              </w:rPr>
              <w:fldChar w:fldCharType="separate"/>
            </w:r>
            <w:r w:rsidR="0089503B">
              <w:rPr>
                <w:bCs/>
              </w:rPr>
              <w:fldChar w:fldCharType="begin"/>
            </w:r>
            <w:r w:rsidR="0089503B">
              <w:rPr>
                <w:bCs/>
              </w:rPr>
              <w:instrText xml:space="preserve"> INCLUDEPICTURE  "http://fen.distant.ru/test/math/3/3.5/03-3-03-2.gif" \* MERGEFORMATINET </w:instrText>
            </w:r>
            <w:r w:rsidR="0089503B">
              <w:rPr>
                <w:bCs/>
              </w:rPr>
              <w:fldChar w:fldCharType="separate"/>
            </w:r>
            <w:r w:rsidR="00072BE7">
              <w:rPr>
                <w:bCs/>
              </w:rPr>
              <w:fldChar w:fldCharType="begin"/>
            </w:r>
            <w:r w:rsidR="00072BE7">
              <w:rPr>
                <w:bCs/>
              </w:rPr>
              <w:instrText xml:space="preserve"> INCLUDEPICTURE  "http://fen.distant.ru/test/math/3/3.5/03-3-03-2.gif" \* MERGEFORMATINET </w:instrText>
            </w:r>
            <w:r w:rsidR="00072BE7">
              <w:rPr>
                <w:bCs/>
              </w:rPr>
              <w:fldChar w:fldCharType="separate"/>
            </w:r>
            <w:r w:rsidR="008F5E90">
              <w:rPr>
                <w:bCs/>
              </w:rPr>
              <w:fldChar w:fldCharType="begin"/>
            </w:r>
            <w:r w:rsidR="008F5E90">
              <w:rPr>
                <w:bCs/>
              </w:rPr>
              <w:instrText xml:space="preserve"> INCLUDEPICTURE  "http://fen.distant.ru/test/math/3/3.5/03-3-03-2.gif" \* MERGEFORMATINET </w:instrText>
            </w:r>
            <w:r w:rsidR="008F5E90">
              <w:rPr>
                <w:bCs/>
              </w:rPr>
              <w:fldChar w:fldCharType="separate"/>
            </w:r>
            <w:r w:rsidR="00081AC3">
              <w:rPr>
                <w:bCs/>
              </w:rPr>
              <w:fldChar w:fldCharType="begin"/>
            </w:r>
            <w:r w:rsidR="00081AC3">
              <w:rPr>
                <w:bCs/>
              </w:rPr>
              <w:instrText xml:space="preserve"> INCLUDEPICTURE  "http://fen.distant.ru/test/math/3/3.5/03-3-03-2.gif" \* MERGEFORMATINET </w:instrText>
            </w:r>
            <w:r w:rsidR="00081AC3">
              <w:rPr>
                <w:bCs/>
              </w:rPr>
              <w:fldChar w:fldCharType="separate"/>
            </w:r>
            <w:r w:rsidR="001A08C2">
              <w:rPr>
                <w:bCs/>
              </w:rPr>
              <w:fldChar w:fldCharType="begin"/>
            </w:r>
            <w:r w:rsidR="001A08C2">
              <w:rPr>
                <w:bCs/>
              </w:rPr>
              <w:instrText xml:space="preserve"> INCLUDEPICTURE  "http://fen.distant.ru/test/math/3/3.5/03-3-03-2.gif" \* MERGEFORMATINET </w:instrText>
            </w:r>
            <w:r w:rsidR="001A08C2">
              <w:rPr>
                <w:bCs/>
              </w:rPr>
              <w:fldChar w:fldCharType="separate"/>
            </w:r>
            <w:r w:rsidR="00786017">
              <w:rPr>
                <w:bCs/>
              </w:rPr>
              <w:fldChar w:fldCharType="begin"/>
            </w:r>
            <w:r w:rsidR="00786017">
              <w:rPr>
                <w:bCs/>
              </w:rPr>
              <w:instrText xml:space="preserve"> INCLUDEPICTURE  "http://fen.distant.ru/test/math/3/3.5/03-3-03-2.gif" \* MERGEFORMATINET </w:instrText>
            </w:r>
            <w:r w:rsidR="00786017">
              <w:rPr>
                <w:bCs/>
              </w:rPr>
              <w:fldChar w:fldCharType="separate"/>
            </w:r>
            <w:r w:rsidR="0042213C">
              <w:rPr>
                <w:bCs/>
              </w:rPr>
              <w:fldChar w:fldCharType="begin"/>
            </w:r>
            <w:r w:rsidR="0042213C">
              <w:rPr>
                <w:bCs/>
              </w:rPr>
              <w:instrText xml:space="preserve"> INCLUDEPICTURE  "http://fen.distant.ru/test/math/3/3.5/03-3-03-2.gif" \* MERGEFORMATINET </w:instrText>
            </w:r>
            <w:r w:rsidR="0042213C">
              <w:rPr>
                <w:bCs/>
              </w:rPr>
              <w:fldChar w:fldCharType="separate"/>
            </w:r>
            <w:r w:rsidR="000D1825">
              <w:rPr>
                <w:bCs/>
              </w:rPr>
              <w:fldChar w:fldCharType="begin"/>
            </w:r>
            <w:r w:rsidR="000D1825">
              <w:rPr>
                <w:bCs/>
              </w:rPr>
              <w:instrText xml:space="preserve"> INCLUDEPICTURE  "http://fen.distant.ru/test/math/3/3.5/03-3-03-2.gif" \* MERGEFORMATINET </w:instrText>
            </w:r>
            <w:r w:rsidR="000D1825">
              <w:rPr>
                <w:bCs/>
              </w:rPr>
              <w:fldChar w:fldCharType="separate"/>
            </w:r>
            <w:r w:rsidR="009B69B0">
              <w:rPr>
                <w:bCs/>
              </w:rPr>
              <w:fldChar w:fldCharType="begin"/>
            </w:r>
            <w:r w:rsidR="009B69B0">
              <w:rPr>
                <w:bCs/>
              </w:rPr>
              <w:instrText xml:space="preserve"> INCLUDEPICTURE  "http://fen.distant.ru/test/math/3/3.5/03-3-03-2.gif" \* MERGEFORMATINET </w:instrText>
            </w:r>
            <w:r w:rsidR="009B69B0">
              <w:rPr>
                <w:bCs/>
              </w:rPr>
              <w:fldChar w:fldCharType="separate"/>
            </w:r>
            <w:r w:rsidR="00E23EEB">
              <w:rPr>
                <w:bCs/>
              </w:rPr>
              <w:fldChar w:fldCharType="begin"/>
            </w:r>
            <w:r w:rsidR="00E23EEB">
              <w:rPr>
                <w:bCs/>
              </w:rPr>
              <w:instrText xml:space="preserve"> INCLUDEPICTURE  "http://fen.distant.ru/test/math/3/3.5/03-3-03-2.gif" \* MERGEFORMATINET </w:instrText>
            </w:r>
            <w:r w:rsidR="00E23EEB">
              <w:rPr>
                <w:bCs/>
              </w:rPr>
              <w:fldChar w:fldCharType="separate"/>
            </w:r>
            <w:r w:rsidR="006727A2">
              <w:rPr>
                <w:bCs/>
              </w:rPr>
              <w:fldChar w:fldCharType="begin"/>
            </w:r>
            <w:r w:rsidR="006727A2">
              <w:rPr>
                <w:bCs/>
              </w:rPr>
              <w:instrText xml:space="preserve"> INCLUDEPICTURE  "http://fen.distant.ru/test/math/3/3.5/03-3-03-2.gif" \* MERGEFORMATINET </w:instrText>
            </w:r>
            <w:r w:rsidR="006727A2">
              <w:rPr>
                <w:bCs/>
              </w:rPr>
              <w:fldChar w:fldCharType="separate"/>
            </w:r>
            <w:r w:rsidR="007576ED">
              <w:rPr>
                <w:bCs/>
              </w:rPr>
              <w:fldChar w:fldCharType="begin"/>
            </w:r>
            <w:r w:rsidR="007576ED">
              <w:rPr>
                <w:bCs/>
              </w:rPr>
              <w:instrText xml:space="preserve"> INCLUDEPICTURE  "http://fen.distant.ru/test/math/3/3.5/03-3-03-2.gif" \* MERGEFORMATINET </w:instrText>
            </w:r>
            <w:r w:rsidR="007576ED">
              <w:rPr>
                <w:bCs/>
              </w:rPr>
              <w:fldChar w:fldCharType="separate"/>
            </w:r>
            <w:r w:rsidR="00E958F6">
              <w:rPr>
                <w:bCs/>
              </w:rPr>
              <w:fldChar w:fldCharType="begin"/>
            </w:r>
            <w:r w:rsidR="00E958F6">
              <w:rPr>
                <w:bCs/>
              </w:rPr>
              <w:instrText xml:space="preserve"> INCLUDEPICTURE  "http://fen.distant.ru/test/math/3/3.5/03-3-03-2.gif" \* MERGEFORMATINET </w:instrText>
            </w:r>
            <w:r w:rsidR="00E958F6">
              <w:rPr>
                <w:bCs/>
              </w:rPr>
              <w:fldChar w:fldCharType="separate"/>
            </w:r>
            <w:r w:rsidR="00B00DB6">
              <w:rPr>
                <w:bCs/>
              </w:rPr>
              <w:fldChar w:fldCharType="begin"/>
            </w:r>
            <w:r w:rsidR="00B00DB6">
              <w:rPr>
                <w:bCs/>
              </w:rPr>
              <w:instrText xml:space="preserve"> INCLUDEPICTURE  "http://fen.distant.ru/test/math/3/3.5/03-3-03-2.gif" \* MERGEFORMATINET </w:instrText>
            </w:r>
            <w:r w:rsidR="00B00DB6">
              <w:rPr>
                <w:bCs/>
              </w:rPr>
              <w:fldChar w:fldCharType="separate"/>
            </w:r>
            <w:r w:rsidR="00800048">
              <w:rPr>
                <w:bCs/>
              </w:rPr>
              <w:fldChar w:fldCharType="begin"/>
            </w:r>
            <w:r w:rsidR="00800048">
              <w:rPr>
                <w:bCs/>
              </w:rPr>
              <w:instrText xml:space="preserve"> </w:instrText>
            </w:r>
            <w:r w:rsidR="00800048">
              <w:rPr>
                <w:bCs/>
              </w:rPr>
              <w:instrText>INCLUDEPICTURE  "http://fen.distant.ru/test/mat</w:instrText>
            </w:r>
            <w:r w:rsidR="00800048">
              <w:rPr>
                <w:bCs/>
              </w:rPr>
              <w:instrText>h/3/3.5/03-3-03-2.gif" \* MERGEFORMATINET</w:instrText>
            </w:r>
            <w:r w:rsidR="00800048">
              <w:rPr>
                <w:bCs/>
              </w:rPr>
              <w:instrText xml:space="preserve"> </w:instrText>
            </w:r>
            <w:r w:rsidR="00800048">
              <w:rPr>
                <w:bCs/>
              </w:rPr>
              <w:fldChar w:fldCharType="separate"/>
            </w:r>
            <w:r w:rsidR="00800048">
              <w:rPr>
                <w:bCs/>
              </w:rPr>
              <w:pict w14:anchorId="61B80D57">
                <v:shape id="_x0000_i1074" type="#_x0000_t75" style="width:168.6pt;height:27.6pt">
                  <v:imagedata r:id="rId110" r:href="rId111"/>
                </v:shape>
              </w:pict>
            </w:r>
            <w:r w:rsidR="00800048">
              <w:rPr>
                <w:bCs/>
              </w:rPr>
              <w:fldChar w:fldCharType="end"/>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p>
          <w:p w14:paraId="4B5C2EAE" w14:textId="77777777" w:rsidR="00464DF2" w:rsidRDefault="00464DF2" w:rsidP="008A089D">
            <w:pPr>
              <w:shd w:val="clear" w:color="auto" w:fill="FFFFFF"/>
              <w:contextualSpacing/>
              <w:jc w:val="both"/>
              <w:rPr>
                <w:bCs/>
              </w:rPr>
            </w:pPr>
            <w:r w:rsidRPr="008A089D">
              <w:rPr>
                <w:bCs/>
              </w:rPr>
              <w:t xml:space="preserve">3) </w:t>
            </w:r>
            <w:r w:rsidRPr="008A089D">
              <w:rPr>
                <w:bCs/>
              </w:rPr>
              <w:fldChar w:fldCharType="begin"/>
            </w:r>
            <w:r w:rsidRPr="008A089D">
              <w:rPr>
                <w:bCs/>
              </w:rPr>
              <w:instrText xml:space="preserve"> INCLUDEPICTURE "http://fen.distant.ru/test/math/3/3.5/03-3-03-3.gif" \* MERGEFORMATINET </w:instrText>
            </w:r>
            <w:r w:rsidRPr="008A089D">
              <w:rPr>
                <w:bCs/>
              </w:rPr>
              <w:fldChar w:fldCharType="separate"/>
            </w:r>
            <w:r w:rsidR="00B1386C">
              <w:rPr>
                <w:bCs/>
              </w:rPr>
              <w:fldChar w:fldCharType="begin"/>
            </w:r>
            <w:r w:rsidR="00B1386C">
              <w:rPr>
                <w:bCs/>
              </w:rPr>
              <w:instrText xml:space="preserve"> INCLUDEPICTURE  "http://fen.distant.ru/test/math/3/3.5/03-3-03-3.gif" \* MERGEFORMATINET </w:instrText>
            </w:r>
            <w:r w:rsidR="00B1386C">
              <w:rPr>
                <w:bCs/>
              </w:rPr>
              <w:fldChar w:fldCharType="separate"/>
            </w:r>
            <w:r w:rsidR="0089503B">
              <w:rPr>
                <w:bCs/>
              </w:rPr>
              <w:fldChar w:fldCharType="begin"/>
            </w:r>
            <w:r w:rsidR="0089503B">
              <w:rPr>
                <w:bCs/>
              </w:rPr>
              <w:instrText xml:space="preserve"> INCLUDEPICTURE  "http://fen.distant.ru/test/math/3/3.5/03-3-03-3.gif" \* MERGEFORMATINET </w:instrText>
            </w:r>
            <w:r w:rsidR="0089503B">
              <w:rPr>
                <w:bCs/>
              </w:rPr>
              <w:fldChar w:fldCharType="separate"/>
            </w:r>
            <w:r w:rsidR="00072BE7">
              <w:rPr>
                <w:bCs/>
              </w:rPr>
              <w:fldChar w:fldCharType="begin"/>
            </w:r>
            <w:r w:rsidR="00072BE7">
              <w:rPr>
                <w:bCs/>
              </w:rPr>
              <w:instrText xml:space="preserve"> INCLUDEPICTURE  "http://fen.distant.ru/test/math/3/3.5/03-3-03-3.gif" \* MERGEFORMATINET </w:instrText>
            </w:r>
            <w:r w:rsidR="00072BE7">
              <w:rPr>
                <w:bCs/>
              </w:rPr>
              <w:fldChar w:fldCharType="separate"/>
            </w:r>
            <w:r w:rsidR="008F5E90">
              <w:rPr>
                <w:bCs/>
              </w:rPr>
              <w:fldChar w:fldCharType="begin"/>
            </w:r>
            <w:r w:rsidR="008F5E90">
              <w:rPr>
                <w:bCs/>
              </w:rPr>
              <w:instrText xml:space="preserve"> INCLUDEPICTURE  "http://fen.distant.ru/test/math/3/3.5/03-3-03-3.gif" \* MERGEFORMATINET </w:instrText>
            </w:r>
            <w:r w:rsidR="008F5E90">
              <w:rPr>
                <w:bCs/>
              </w:rPr>
              <w:fldChar w:fldCharType="separate"/>
            </w:r>
            <w:r w:rsidR="00081AC3">
              <w:rPr>
                <w:bCs/>
              </w:rPr>
              <w:fldChar w:fldCharType="begin"/>
            </w:r>
            <w:r w:rsidR="00081AC3">
              <w:rPr>
                <w:bCs/>
              </w:rPr>
              <w:instrText xml:space="preserve"> INCLUDEPICTURE  "http://fen.distant.ru/test/math/3/3.5/03-3-03-3.gif" \* MERGEFORMATINET </w:instrText>
            </w:r>
            <w:r w:rsidR="00081AC3">
              <w:rPr>
                <w:bCs/>
              </w:rPr>
              <w:fldChar w:fldCharType="separate"/>
            </w:r>
            <w:r w:rsidR="001A08C2">
              <w:rPr>
                <w:bCs/>
              </w:rPr>
              <w:fldChar w:fldCharType="begin"/>
            </w:r>
            <w:r w:rsidR="001A08C2">
              <w:rPr>
                <w:bCs/>
              </w:rPr>
              <w:instrText xml:space="preserve"> INCLUDEPICTURE  "http://fen.distant.ru/test/math/3/3.5/03-3-03-3.gif" \* MERGEFORMATINET </w:instrText>
            </w:r>
            <w:r w:rsidR="001A08C2">
              <w:rPr>
                <w:bCs/>
              </w:rPr>
              <w:fldChar w:fldCharType="separate"/>
            </w:r>
            <w:r w:rsidR="00786017">
              <w:rPr>
                <w:bCs/>
              </w:rPr>
              <w:fldChar w:fldCharType="begin"/>
            </w:r>
            <w:r w:rsidR="00786017">
              <w:rPr>
                <w:bCs/>
              </w:rPr>
              <w:instrText xml:space="preserve"> INCLUDEPICTURE  "http://fen.distant.ru/test/math/3/3.5/03-3-03-3.gif" \* MERGEFORMATINET </w:instrText>
            </w:r>
            <w:r w:rsidR="00786017">
              <w:rPr>
                <w:bCs/>
              </w:rPr>
              <w:fldChar w:fldCharType="separate"/>
            </w:r>
            <w:r w:rsidR="0042213C">
              <w:rPr>
                <w:bCs/>
              </w:rPr>
              <w:fldChar w:fldCharType="begin"/>
            </w:r>
            <w:r w:rsidR="0042213C">
              <w:rPr>
                <w:bCs/>
              </w:rPr>
              <w:instrText xml:space="preserve"> INCLUDEPICTURE  "http://fen.distant.ru/test/math/3/3.5/03-3-03-3.gif" \* MERGEFORMATINET </w:instrText>
            </w:r>
            <w:r w:rsidR="0042213C">
              <w:rPr>
                <w:bCs/>
              </w:rPr>
              <w:fldChar w:fldCharType="separate"/>
            </w:r>
            <w:r w:rsidR="000D1825">
              <w:rPr>
                <w:bCs/>
              </w:rPr>
              <w:fldChar w:fldCharType="begin"/>
            </w:r>
            <w:r w:rsidR="000D1825">
              <w:rPr>
                <w:bCs/>
              </w:rPr>
              <w:instrText xml:space="preserve"> INCLUDEPICTURE  "http://fen.distant.ru/test/math/3/3.5/03-3-03-3.gif" \* MERGEFORMATINET </w:instrText>
            </w:r>
            <w:r w:rsidR="000D1825">
              <w:rPr>
                <w:bCs/>
              </w:rPr>
              <w:fldChar w:fldCharType="separate"/>
            </w:r>
            <w:r w:rsidR="009B69B0">
              <w:rPr>
                <w:bCs/>
              </w:rPr>
              <w:fldChar w:fldCharType="begin"/>
            </w:r>
            <w:r w:rsidR="009B69B0">
              <w:rPr>
                <w:bCs/>
              </w:rPr>
              <w:instrText xml:space="preserve"> INCLUDEPICTURE  "http://fen.distant.ru/test/math/3/3.5/03-3-03-3.gif" \* MERGEFORMATINET </w:instrText>
            </w:r>
            <w:r w:rsidR="009B69B0">
              <w:rPr>
                <w:bCs/>
              </w:rPr>
              <w:fldChar w:fldCharType="separate"/>
            </w:r>
            <w:r w:rsidR="00E23EEB">
              <w:rPr>
                <w:bCs/>
              </w:rPr>
              <w:fldChar w:fldCharType="begin"/>
            </w:r>
            <w:r w:rsidR="00E23EEB">
              <w:rPr>
                <w:bCs/>
              </w:rPr>
              <w:instrText xml:space="preserve"> INCLUDEPICTURE  "http://fen.distant.ru/test/math/3/3.5/03-3-03-3.gif" \* MERGEFORMATINET </w:instrText>
            </w:r>
            <w:r w:rsidR="00E23EEB">
              <w:rPr>
                <w:bCs/>
              </w:rPr>
              <w:fldChar w:fldCharType="separate"/>
            </w:r>
            <w:r w:rsidR="006727A2">
              <w:rPr>
                <w:bCs/>
              </w:rPr>
              <w:fldChar w:fldCharType="begin"/>
            </w:r>
            <w:r w:rsidR="006727A2">
              <w:rPr>
                <w:bCs/>
              </w:rPr>
              <w:instrText xml:space="preserve"> INCLUDEPICTURE  "http://fen.distant.ru/test/math/3/3.5/03-3-03-3.gif" \* MERGEFORMATINET </w:instrText>
            </w:r>
            <w:r w:rsidR="006727A2">
              <w:rPr>
                <w:bCs/>
              </w:rPr>
              <w:fldChar w:fldCharType="separate"/>
            </w:r>
            <w:r w:rsidR="007576ED">
              <w:rPr>
                <w:bCs/>
              </w:rPr>
              <w:fldChar w:fldCharType="begin"/>
            </w:r>
            <w:r w:rsidR="007576ED">
              <w:rPr>
                <w:bCs/>
              </w:rPr>
              <w:instrText xml:space="preserve"> INCLUDEPICTURE  "http://fen.distant.ru/test/math/3/3.5/03-3-03-3.gif" \* MERGEFORMATINET </w:instrText>
            </w:r>
            <w:r w:rsidR="007576ED">
              <w:rPr>
                <w:bCs/>
              </w:rPr>
              <w:fldChar w:fldCharType="separate"/>
            </w:r>
            <w:r w:rsidR="00E958F6">
              <w:rPr>
                <w:bCs/>
              </w:rPr>
              <w:fldChar w:fldCharType="begin"/>
            </w:r>
            <w:r w:rsidR="00E958F6">
              <w:rPr>
                <w:bCs/>
              </w:rPr>
              <w:instrText xml:space="preserve"> INCLUDEPICTURE  "http://fen.distant.ru/test/math/3/3.5/03-3-03-3.gif" \* MERGEFORMATINET </w:instrText>
            </w:r>
            <w:r w:rsidR="00E958F6">
              <w:rPr>
                <w:bCs/>
              </w:rPr>
              <w:fldChar w:fldCharType="separate"/>
            </w:r>
            <w:r w:rsidR="00B00DB6">
              <w:rPr>
                <w:bCs/>
              </w:rPr>
              <w:fldChar w:fldCharType="begin"/>
            </w:r>
            <w:r w:rsidR="00B00DB6">
              <w:rPr>
                <w:bCs/>
              </w:rPr>
              <w:instrText xml:space="preserve"> INCLUDEPICTURE  "http://fen.distant.ru/test/math/3/3.5/03-3-03-3.gif" \* MERGEFORMATINET </w:instrText>
            </w:r>
            <w:r w:rsidR="00B00DB6">
              <w:rPr>
                <w:bCs/>
              </w:rPr>
              <w:fldChar w:fldCharType="separate"/>
            </w:r>
            <w:r w:rsidR="00800048">
              <w:rPr>
                <w:bCs/>
              </w:rPr>
              <w:fldChar w:fldCharType="begin"/>
            </w:r>
            <w:r w:rsidR="00800048">
              <w:rPr>
                <w:bCs/>
              </w:rPr>
              <w:instrText xml:space="preserve"> </w:instrText>
            </w:r>
            <w:r w:rsidR="00800048">
              <w:rPr>
                <w:bCs/>
              </w:rPr>
              <w:instrText>INCLUDEPICTURE  "http://fen.distant.ru/test/math/3/3.5/03-3-03-3.gif" \* MERGEFORMATINET</w:instrText>
            </w:r>
            <w:r w:rsidR="00800048">
              <w:rPr>
                <w:bCs/>
              </w:rPr>
              <w:instrText xml:space="preserve"> </w:instrText>
            </w:r>
            <w:r w:rsidR="00800048">
              <w:rPr>
                <w:bCs/>
              </w:rPr>
              <w:fldChar w:fldCharType="separate"/>
            </w:r>
            <w:r w:rsidR="00800048">
              <w:rPr>
                <w:bCs/>
              </w:rPr>
              <w:pict w14:anchorId="6CE4BD30">
                <v:shape id="_x0000_i1075" type="#_x0000_t75" style="width:118.2pt;height:32.4pt">
                  <v:imagedata r:id="rId112" r:href="rId113"/>
                </v:shape>
              </w:pict>
            </w:r>
            <w:r w:rsidR="00800048">
              <w:rPr>
                <w:bCs/>
              </w:rPr>
              <w:fldChar w:fldCharType="end"/>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r w:rsidRPr="008A089D">
              <w:rPr>
                <w:bCs/>
              </w:rPr>
              <w:tab/>
            </w:r>
            <w:r w:rsidRPr="008A089D">
              <w:rPr>
                <w:bCs/>
              </w:rPr>
              <w:tab/>
            </w:r>
          </w:p>
          <w:p w14:paraId="2A77B1E3" w14:textId="77777777" w:rsidR="00464DF2" w:rsidRPr="00C7131C" w:rsidRDefault="00464DF2" w:rsidP="00C7131C">
            <w:pPr>
              <w:shd w:val="clear" w:color="auto" w:fill="FFFFFF"/>
              <w:contextualSpacing/>
              <w:jc w:val="both"/>
              <w:rPr>
                <w:bCs/>
              </w:rPr>
            </w:pPr>
            <w:r w:rsidRPr="008A089D">
              <w:rPr>
                <w:bCs/>
              </w:rPr>
              <w:t xml:space="preserve">4) </w:t>
            </w:r>
            <w:r w:rsidRPr="008A089D">
              <w:rPr>
                <w:bCs/>
              </w:rPr>
              <w:fldChar w:fldCharType="begin"/>
            </w:r>
            <w:r w:rsidRPr="008A089D">
              <w:rPr>
                <w:bCs/>
              </w:rPr>
              <w:instrText xml:space="preserve"> INCLUDEPICTURE "http://fen.distant.ru/test/math/3/3.5/03-3-03-4.gif" \* MERGEFORMATINET </w:instrText>
            </w:r>
            <w:r w:rsidRPr="008A089D">
              <w:rPr>
                <w:bCs/>
              </w:rPr>
              <w:fldChar w:fldCharType="separate"/>
            </w:r>
            <w:r w:rsidR="00B1386C">
              <w:rPr>
                <w:bCs/>
              </w:rPr>
              <w:fldChar w:fldCharType="begin"/>
            </w:r>
            <w:r w:rsidR="00B1386C">
              <w:rPr>
                <w:bCs/>
              </w:rPr>
              <w:instrText xml:space="preserve"> INCLUDEPICTURE  "http://fen.distant.ru/test/math/3/3.5/03-3-03-4.gif" \* MERGEFORMATINET </w:instrText>
            </w:r>
            <w:r w:rsidR="00B1386C">
              <w:rPr>
                <w:bCs/>
              </w:rPr>
              <w:fldChar w:fldCharType="separate"/>
            </w:r>
            <w:r w:rsidR="0089503B">
              <w:rPr>
                <w:bCs/>
              </w:rPr>
              <w:fldChar w:fldCharType="begin"/>
            </w:r>
            <w:r w:rsidR="0089503B">
              <w:rPr>
                <w:bCs/>
              </w:rPr>
              <w:instrText xml:space="preserve"> INCLUDEPICTURE  "http://fen.distant.ru/test/math/3/3.5/03-3-03-4.gif" \* MERGEFORMATINET </w:instrText>
            </w:r>
            <w:r w:rsidR="0089503B">
              <w:rPr>
                <w:bCs/>
              </w:rPr>
              <w:fldChar w:fldCharType="separate"/>
            </w:r>
            <w:r w:rsidR="00072BE7">
              <w:rPr>
                <w:bCs/>
              </w:rPr>
              <w:fldChar w:fldCharType="begin"/>
            </w:r>
            <w:r w:rsidR="00072BE7">
              <w:rPr>
                <w:bCs/>
              </w:rPr>
              <w:instrText xml:space="preserve"> INCLUDEPICTURE  "http://fen.distant.ru/test/math/3/3.5/03-3-03-4.gif" \* MERGEFORMATINET </w:instrText>
            </w:r>
            <w:r w:rsidR="00072BE7">
              <w:rPr>
                <w:bCs/>
              </w:rPr>
              <w:fldChar w:fldCharType="separate"/>
            </w:r>
            <w:r w:rsidR="008F5E90">
              <w:rPr>
                <w:bCs/>
              </w:rPr>
              <w:fldChar w:fldCharType="begin"/>
            </w:r>
            <w:r w:rsidR="008F5E90">
              <w:rPr>
                <w:bCs/>
              </w:rPr>
              <w:instrText xml:space="preserve"> INCLUDEPICTURE  "http://fen.distant.ru/test/math/3/3.5/03-3-03-4.gif" \* MERGEFORMATINET </w:instrText>
            </w:r>
            <w:r w:rsidR="008F5E90">
              <w:rPr>
                <w:bCs/>
              </w:rPr>
              <w:fldChar w:fldCharType="separate"/>
            </w:r>
            <w:r w:rsidR="00081AC3">
              <w:rPr>
                <w:bCs/>
              </w:rPr>
              <w:fldChar w:fldCharType="begin"/>
            </w:r>
            <w:r w:rsidR="00081AC3">
              <w:rPr>
                <w:bCs/>
              </w:rPr>
              <w:instrText xml:space="preserve"> INCLUDEPICTURE  "http://fen.distant.ru/test/math/3/3.5/03-3-03-4.gif" \* MERGEFORMATINET </w:instrText>
            </w:r>
            <w:r w:rsidR="00081AC3">
              <w:rPr>
                <w:bCs/>
              </w:rPr>
              <w:fldChar w:fldCharType="separate"/>
            </w:r>
            <w:r w:rsidR="001A08C2">
              <w:rPr>
                <w:bCs/>
              </w:rPr>
              <w:fldChar w:fldCharType="begin"/>
            </w:r>
            <w:r w:rsidR="001A08C2">
              <w:rPr>
                <w:bCs/>
              </w:rPr>
              <w:instrText xml:space="preserve"> INCLUDEPICTURE  "http://fen.distant.ru/test/math/3/3.5/03-3-03-4.gif" \* MERGEFORMATINET </w:instrText>
            </w:r>
            <w:r w:rsidR="001A08C2">
              <w:rPr>
                <w:bCs/>
              </w:rPr>
              <w:fldChar w:fldCharType="separate"/>
            </w:r>
            <w:r w:rsidR="00786017">
              <w:rPr>
                <w:bCs/>
              </w:rPr>
              <w:fldChar w:fldCharType="begin"/>
            </w:r>
            <w:r w:rsidR="00786017">
              <w:rPr>
                <w:bCs/>
              </w:rPr>
              <w:instrText xml:space="preserve"> INCLUDEPICTURE  "http://fen.distant.ru/test/math/3/3.5/03-3-03-4.gif" \* MERGEFORMATINET </w:instrText>
            </w:r>
            <w:r w:rsidR="00786017">
              <w:rPr>
                <w:bCs/>
              </w:rPr>
              <w:fldChar w:fldCharType="separate"/>
            </w:r>
            <w:r w:rsidR="0042213C">
              <w:rPr>
                <w:bCs/>
              </w:rPr>
              <w:fldChar w:fldCharType="begin"/>
            </w:r>
            <w:r w:rsidR="0042213C">
              <w:rPr>
                <w:bCs/>
              </w:rPr>
              <w:instrText xml:space="preserve"> INCLUDEPICTURE  "http://fen.distant.ru/test/math/3/3.5/03-3-03-4.gif" \* MERGEFORMATINET </w:instrText>
            </w:r>
            <w:r w:rsidR="0042213C">
              <w:rPr>
                <w:bCs/>
              </w:rPr>
              <w:fldChar w:fldCharType="separate"/>
            </w:r>
            <w:r w:rsidR="000D1825">
              <w:rPr>
                <w:bCs/>
              </w:rPr>
              <w:fldChar w:fldCharType="begin"/>
            </w:r>
            <w:r w:rsidR="000D1825">
              <w:rPr>
                <w:bCs/>
              </w:rPr>
              <w:instrText xml:space="preserve"> INCLUDEPICTURE  "http://fen.distant.ru/test/math/3/3.5/03-3-03-4.gif" \* MERGEFORMATINET </w:instrText>
            </w:r>
            <w:r w:rsidR="000D1825">
              <w:rPr>
                <w:bCs/>
              </w:rPr>
              <w:fldChar w:fldCharType="separate"/>
            </w:r>
            <w:r w:rsidR="009B69B0">
              <w:rPr>
                <w:bCs/>
              </w:rPr>
              <w:fldChar w:fldCharType="begin"/>
            </w:r>
            <w:r w:rsidR="009B69B0">
              <w:rPr>
                <w:bCs/>
              </w:rPr>
              <w:instrText xml:space="preserve"> INCLUDEPICTURE  "http://fen.distant.ru/test/math/3/3.5/03-3-03-4.gif" \* MERGEFORMATINET </w:instrText>
            </w:r>
            <w:r w:rsidR="009B69B0">
              <w:rPr>
                <w:bCs/>
              </w:rPr>
              <w:fldChar w:fldCharType="separate"/>
            </w:r>
            <w:r w:rsidR="00E23EEB">
              <w:rPr>
                <w:bCs/>
              </w:rPr>
              <w:fldChar w:fldCharType="begin"/>
            </w:r>
            <w:r w:rsidR="00E23EEB">
              <w:rPr>
                <w:bCs/>
              </w:rPr>
              <w:instrText xml:space="preserve"> INCLUDEPICTURE  "http://fen.distant.ru/test/math/3/3.5/03-3-03-4.gif" \* MERGEFORMATINET </w:instrText>
            </w:r>
            <w:r w:rsidR="00E23EEB">
              <w:rPr>
                <w:bCs/>
              </w:rPr>
              <w:fldChar w:fldCharType="separate"/>
            </w:r>
            <w:r w:rsidR="006727A2">
              <w:rPr>
                <w:bCs/>
              </w:rPr>
              <w:fldChar w:fldCharType="begin"/>
            </w:r>
            <w:r w:rsidR="006727A2">
              <w:rPr>
                <w:bCs/>
              </w:rPr>
              <w:instrText xml:space="preserve"> INCLUDEPICTURE  "http://fen.distant.ru/test/math/3/3.5/03-3-03-4.gif" \* MERGEFORMATINET </w:instrText>
            </w:r>
            <w:r w:rsidR="006727A2">
              <w:rPr>
                <w:bCs/>
              </w:rPr>
              <w:fldChar w:fldCharType="separate"/>
            </w:r>
            <w:r w:rsidR="007576ED">
              <w:rPr>
                <w:bCs/>
              </w:rPr>
              <w:fldChar w:fldCharType="begin"/>
            </w:r>
            <w:r w:rsidR="007576ED">
              <w:rPr>
                <w:bCs/>
              </w:rPr>
              <w:instrText xml:space="preserve"> INCLUDEPICTURE  "http://fen.distant.ru/test/math/3/3.5/03-3-03-4.gif" \* MERGEFORMATINET </w:instrText>
            </w:r>
            <w:r w:rsidR="007576ED">
              <w:rPr>
                <w:bCs/>
              </w:rPr>
              <w:fldChar w:fldCharType="separate"/>
            </w:r>
            <w:r w:rsidR="00E958F6">
              <w:rPr>
                <w:bCs/>
              </w:rPr>
              <w:fldChar w:fldCharType="begin"/>
            </w:r>
            <w:r w:rsidR="00E958F6">
              <w:rPr>
                <w:bCs/>
              </w:rPr>
              <w:instrText xml:space="preserve"> INCLUDEPICTURE  "http://fen.distant.ru/test/math/3/3.5/03-3-03-4.gif" \* MERGEFORMATINET </w:instrText>
            </w:r>
            <w:r w:rsidR="00E958F6">
              <w:rPr>
                <w:bCs/>
              </w:rPr>
              <w:fldChar w:fldCharType="separate"/>
            </w:r>
            <w:r w:rsidR="00B00DB6">
              <w:rPr>
                <w:bCs/>
              </w:rPr>
              <w:fldChar w:fldCharType="begin"/>
            </w:r>
            <w:r w:rsidR="00B00DB6">
              <w:rPr>
                <w:bCs/>
              </w:rPr>
              <w:instrText xml:space="preserve"> INCLUDEPICTURE  "http://fen.distant.ru/test/math/3/3.5/03-3-03-4.gif" \* MERGEFORMATINET </w:instrText>
            </w:r>
            <w:r w:rsidR="00B00DB6">
              <w:rPr>
                <w:bCs/>
              </w:rPr>
              <w:fldChar w:fldCharType="separate"/>
            </w:r>
            <w:r w:rsidR="00800048">
              <w:rPr>
                <w:bCs/>
              </w:rPr>
              <w:fldChar w:fldCharType="begin"/>
            </w:r>
            <w:r w:rsidR="00800048">
              <w:rPr>
                <w:bCs/>
              </w:rPr>
              <w:instrText xml:space="preserve"> </w:instrText>
            </w:r>
            <w:r w:rsidR="00800048">
              <w:rPr>
                <w:bCs/>
              </w:rPr>
              <w:instrText>INCLUDEPICTURE  "http://fen.distant.ru/test/math/3/3.5/03-3-03-4.gif" \* MERGEFORMATINET</w:instrText>
            </w:r>
            <w:r w:rsidR="00800048">
              <w:rPr>
                <w:bCs/>
              </w:rPr>
              <w:instrText xml:space="preserve"> </w:instrText>
            </w:r>
            <w:r w:rsidR="00800048">
              <w:rPr>
                <w:bCs/>
              </w:rPr>
              <w:fldChar w:fldCharType="separate"/>
            </w:r>
            <w:r w:rsidR="00800048">
              <w:rPr>
                <w:bCs/>
              </w:rPr>
              <w:pict w14:anchorId="1E3ABA93">
                <v:shape id="_x0000_i1076" type="#_x0000_t75" style="width:174.6pt;height:30pt">
                  <v:imagedata r:id="rId114" r:href="rId115"/>
                </v:shape>
              </w:pict>
            </w:r>
            <w:r w:rsidR="00800048">
              <w:rPr>
                <w:bCs/>
              </w:rPr>
              <w:fldChar w:fldCharType="end"/>
            </w:r>
            <w:r w:rsidR="00B00DB6">
              <w:rPr>
                <w:bCs/>
              </w:rPr>
              <w:fldChar w:fldCharType="end"/>
            </w:r>
            <w:r w:rsidR="00E958F6">
              <w:rPr>
                <w:bCs/>
              </w:rPr>
              <w:fldChar w:fldCharType="end"/>
            </w:r>
            <w:r w:rsidR="007576ED">
              <w:rPr>
                <w:bCs/>
              </w:rPr>
              <w:fldChar w:fldCharType="end"/>
            </w:r>
            <w:r w:rsidR="006727A2">
              <w:rPr>
                <w:bCs/>
              </w:rPr>
              <w:fldChar w:fldCharType="end"/>
            </w:r>
            <w:r w:rsidR="00E23EEB">
              <w:rPr>
                <w:bCs/>
              </w:rPr>
              <w:fldChar w:fldCharType="end"/>
            </w:r>
            <w:r w:rsidR="009B69B0">
              <w:rPr>
                <w:bCs/>
              </w:rPr>
              <w:fldChar w:fldCharType="end"/>
            </w:r>
            <w:r w:rsidR="000D1825">
              <w:rPr>
                <w:bCs/>
              </w:rPr>
              <w:fldChar w:fldCharType="end"/>
            </w:r>
            <w:r w:rsidR="0042213C">
              <w:rPr>
                <w:bCs/>
              </w:rPr>
              <w:fldChar w:fldCharType="end"/>
            </w:r>
            <w:r w:rsidR="00786017">
              <w:rPr>
                <w:bCs/>
              </w:rPr>
              <w:fldChar w:fldCharType="end"/>
            </w:r>
            <w:r w:rsidR="001A08C2">
              <w:rPr>
                <w:bCs/>
              </w:rPr>
              <w:fldChar w:fldCharType="end"/>
            </w:r>
            <w:r w:rsidR="00081AC3">
              <w:rPr>
                <w:bCs/>
              </w:rPr>
              <w:fldChar w:fldCharType="end"/>
            </w:r>
            <w:r w:rsidR="008F5E90">
              <w:rPr>
                <w:bCs/>
              </w:rPr>
              <w:fldChar w:fldCharType="end"/>
            </w:r>
            <w:r w:rsidR="00072BE7">
              <w:rPr>
                <w:bCs/>
              </w:rPr>
              <w:fldChar w:fldCharType="end"/>
            </w:r>
            <w:r w:rsidR="0089503B">
              <w:rPr>
                <w:bCs/>
              </w:rPr>
              <w:fldChar w:fldCharType="end"/>
            </w:r>
            <w:r w:rsidR="00B1386C">
              <w:rPr>
                <w:bCs/>
              </w:rPr>
              <w:fldChar w:fldCharType="end"/>
            </w:r>
            <w:r w:rsidRPr="008A089D">
              <w:rPr>
                <w:bCs/>
              </w:rPr>
              <w:fldChar w:fldCharType="end"/>
            </w:r>
          </w:p>
        </w:tc>
      </w:tr>
      <w:tr w:rsidR="007264A4" w:rsidRPr="0044074D" w14:paraId="70987B74" w14:textId="77777777" w:rsidTr="006533C7">
        <w:trPr>
          <w:trHeight w:val="230"/>
        </w:trPr>
        <w:tc>
          <w:tcPr>
            <w:tcW w:w="1951" w:type="dxa"/>
            <w:vMerge/>
          </w:tcPr>
          <w:p w14:paraId="334D116F" w14:textId="77777777" w:rsidR="007264A4" w:rsidRPr="00F71600" w:rsidRDefault="007264A4" w:rsidP="007264A4">
            <w:pPr>
              <w:tabs>
                <w:tab w:val="left" w:pos="540"/>
              </w:tabs>
              <w:contextualSpacing/>
              <w:jc w:val="center"/>
              <w:rPr>
                <w:b/>
                <w:u w:val="single"/>
              </w:rPr>
            </w:pPr>
          </w:p>
        </w:tc>
        <w:tc>
          <w:tcPr>
            <w:tcW w:w="1701" w:type="dxa"/>
          </w:tcPr>
          <w:p w14:paraId="2EA29B01" w14:textId="77777777" w:rsidR="007264A4" w:rsidRPr="0004644E" w:rsidRDefault="007264A4" w:rsidP="007264A4">
            <w:pPr>
              <w:shd w:val="clear" w:color="auto" w:fill="FFFFFF"/>
              <w:contextualSpacing/>
              <w:rPr>
                <w:color w:val="000000"/>
              </w:rPr>
            </w:pPr>
            <w:r w:rsidRPr="00464DF2">
              <w:rPr>
                <w:color w:val="000000"/>
              </w:rPr>
              <w:t xml:space="preserve">5. Аргументированно и логично представляет свою точку зрения посредством и на основе системного описания.  </w:t>
            </w:r>
          </w:p>
        </w:tc>
        <w:tc>
          <w:tcPr>
            <w:tcW w:w="6237" w:type="dxa"/>
          </w:tcPr>
          <w:p w14:paraId="2F213A60" w14:textId="77777777" w:rsidR="007264A4" w:rsidRDefault="007264A4" w:rsidP="007264A4">
            <w:pPr>
              <w:shd w:val="clear" w:color="auto" w:fill="FFFFFF"/>
              <w:contextualSpacing/>
              <w:jc w:val="center"/>
              <w:rPr>
                <w:b/>
              </w:rPr>
            </w:pPr>
            <w:r w:rsidRPr="00621869">
              <w:rPr>
                <w:b/>
              </w:rPr>
              <w:t>Тестовое задание 1</w:t>
            </w:r>
          </w:p>
          <w:p w14:paraId="28C93384" w14:textId="77777777" w:rsidR="007264A4" w:rsidRPr="007264A4" w:rsidRDefault="007264A4" w:rsidP="007264A4">
            <w:pPr>
              <w:shd w:val="clear" w:color="auto" w:fill="FFFFFF"/>
              <w:contextualSpacing/>
              <w:jc w:val="both"/>
            </w:pPr>
            <w:r w:rsidRPr="007264A4">
              <w:t xml:space="preserve">Если система линейных уравнений имеет хотя бы одно решение, то она называется </w:t>
            </w:r>
          </w:p>
          <w:p w14:paraId="49CA2319" w14:textId="77777777" w:rsidR="007264A4" w:rsidRPr="007264A4" w:rsidRDefault="007264A4" w:rsidP="007264A4">
            <w:pPr>
              <w:shd w:val="clear" w:color="auto" w:fill="FFFFFF"/>
              <w:contextualSpacing/>
              <w:jc w:val="both"/>
            </w:pPr>
            <w:r w:rsidRPr="007264A4">
              <w:t>1) определенной          2) совместной         3) равносильной       4) невырожденной</w:t>
            </w:r>
          </w:p>
          <w:p w14:paraId="6AB14F3F" w14:textId="77777777" w:rsidR="007264A4" w:rsidRPr="001215A9" w:rsidRDefault="007264A4" w:rsidP="007264A4">
            <w:pPr>
              <w:shd w:val="clear" w:color="auto" w:fill="FFFFFF"/>
              <w:contextualSpacing/>
              <w:jc w:val="center"/>
              <w:rPr>
                <w:b/>
              </w:rPr>
            </w:pPr>
            <w:r w:rsidRPr="001215A9">
              <w:rPr>
                <w:b/>
              </w:rPr>
              <w:t>Тестовое задание 2</w:t>
            </w:r>
          </w:p>
          <w:p w14:paraId="2F3A0392" w14:textId="77777777" w:rsidR="008D0CEF" w:rsidRPr="008D0CEF" w:rsidRDefault="008D0CEF" w:rsidP="008D0CEF">
            <w:pPr>
              <w:shd w:val="clear" w:color="auto" w:fill="FFFFFF"/>
              <w:contextualSpacing/>
              <w:jc w:val="both"/>
            </w:pPr>
            <w:r w:rsidRPr="008D0CEF">
              <w:t xml:space="preserve">Квадратичная форма </w:t>
            </w:r>
            <w:r w:rsidRPr="008D0CEF">
              <w:rPr>
                <w:position w:val="-16"/>
              </w:rPr>
              <w:object w:dxaOrig="3440" w:dyaOrig="520" w14:anchorId="4E144EAD">
                <v:shape id="_x0000_i1077" type="#_x0000_t75" style="width:138.6pt;height:21pt" o:ole="">
                  <v:imagedata r:id="rId116" o:title=""/>
                </v:shape>
                <o:OLEObject Type="Embed" ProgID="Equation.3" ShapeID="_x0000_i1077" DrawAspect="Content" ObjectID="_1751391442" r:id="rId117"/>
              </w:object>
            </w:r>
            <w:r w:rsidRPr="008D0CEF">
              <w:t xml:space="preserve"> является</w:t>
            </w:r>
          </w:p>
          <w:p w14:paraId="5FA7D027" w14:textId="77777777" w:rsidR="008D0CEF" w:rsidRDefault="008D0CEF" w:rsidP="008D0CEF">
            <w:pPr>
              <w:shd w:val="clear" w:color="auto" w:fill="FFFFFF"/>
              <w:contextualSpacing/>
              <w:jc w:val="both"/>
            </w:pPr>
            <w:r w:rsidRPr="008D0CEF">
              <w:t xml:space="preserve">1) положительно определенной         </w:t>
            </w:r>
          </w:p>
          <w:p w14:paraId="43E95962" w14:textId="77777777" w:rsidR="008D0CEF" w:rsidRPr="008D0CEF" w:rsidRDefault="008D0CEF" w:rsidP="008D0CEF">
            <w:pPr>
              <w:shd w:val="clear" w:color="auto" w:fill="FFFFFF"/>
              <w:contextualSpacing/>
              <w:jc w:val="both"/>
            </w:pPr>
            <w:r w:rsidRPr="008D0CEF">
              <w:t>2) отрицательно определенной          3) неопределенной</w:t>
            </w:r>
          </w:p>
          <w:p w14:paraId="6A16F00C" w14:textId="77777777" w:rsidR="007264A4" w:rsidRPr="00051CE7" w:rsidRDefault="007264A4" w:rsidP="007264A4">
            <w:pPr>
              <w:shd w:val="clear" w:color="auto" w:fill="FFFFFF"/>
              <w:contextualSpacing/>
              <w:jc w:val="center"/>
              <w:rPr>
                <w:b/>
              </w:rPr>
            </w:pPr>
            <w:r w:rsidRPr="00051CE7">
              <w:rPr>
                <w:b/>
              </w:rPr>
              <w:t>Тестовое задание 3</w:t>
            </w:r>
          </w:p>
          <w:p w14:paraId="0D03E856" w14:textId="77777777" w:rsidR="008D0CEF" w:rsidRPr="008D0CEF" w:rsidRDefault="008D0CEF" w:rsidP="008D0CEF">
            <w:pPr>
              <w:shd w:val="clear" w:color="auto" w:fill="FFFFFF"/>
              <w:contextualSpacing/>
              <w:jc w:val="both"/>
              <w:rPr>
                <w:bCs/>
              </w:rPr>
            </w:pPr>
            <w:r w:rsidRPr="008D0CEF">
              <w:rPr>
                <w:bCs/>
              </w:rPr>
              <w:t xml:space="preserve">Для комплексного числа </w:t>
            </w:r>
            <w:r w:rsidRPr="008D0CEF">
              <w:rPr>
                <w:bCs/>
              </w:rPr>
              <w:object w:dxaOrig="920" w:dyaOrig="300" w14:anchorId="7C1B224E">
                <v:shape id="_x0000_i1078" type="#_x0000_t75" style="width:38.4pt;height:12.6pt" o:ole="">
                  <v:imagedata r:id="rId118" o:title=""/>
                </v:shape>
                <o:OLEObject Type="Embed" ProgID="Equation.3" ShapeID="_x0000_i1078" DrawAspect="Content" ObjectID="_1751391443" r:id="rId119"/>
              </w:object>
            </w:r>
            <w:r w:rsidRPr="008D0CEF">
              <w:rPr>
                <w:bCs/>
              </w:rPr>
              <w:t xml:space="preserve"> укажите верные утверждения.</w:t>
            </w:r>
          </w:p>
          <w:p w14:paraId="69F4D4E6" w14:textId="77777777" w:rsidR="007264A4" w:rsidRPr="00C7131C" w:rsidRDefault="008D0CEF" w:rsidP="007264A4">
            <w:pPr>
              <w:shd w:val="clear" w:color="auto" w:fill="FFFFFF"/>
              <w:contextualSpacing/>
              <w:jc w:val="both"/>
              <w:rPr>
                <w:bCs/>
              </w:rPr>
            </w:pPr>
            <w:r w:rsidRPr="008D0CEF">
              <w:rPr>
                <w:bCs/>
              </w:rPr>
              <w:t xml:space="preserve">1) </w:t>
            </w:r>
            <w:r w:rsidRPr="008D0CEF">
              <w:rPr>
                <w:bCs/>
              </w:rPr>
              <w:object w:dxaOrig="960" w:dyaOrig="420" w14:anchorId="37FFF3E9">
                <v:shape id="_x0000_i1079" type="#_x0000_t75" style="width:40.8pt;height:18pt" o:ole="">
                  <v:imagedata r:id="rId120" o:title=""/>
                </v:shape>
                <o:OLEObject Type="Embed" ProgID="Equation.3" ShapeID="_x0000_i1079" DrawAspect="Content" ObjectID="_1751391444" r:id="rId121"/>
              </w:object>
            </w:r>
            <w:r>
              <w:rPr>
                <w:bCs/>
              </w:rPr>
              <w:t xml:space="preserve">       </w:t>
            </w:r>
            <w:r w:rsidRPr="008D0CEF">
              <w:rPr>
                <w:bCs/>
              </w:rPr>
              <w:t xml:space="preserve">2) </w:t>
            </w:r>
            <w:r w:rsidRPr="008D0CEF">
              <w:rPr>
                <w:bCs/>
              </w:rPr>
              <w:object w:dxaOrig="1100" w:dyaOrig="360" w14:anchorId="713D08EF">
                <v:shape id="_x0000_i1080" type="#_x0000_t75" style="width:45.6pt;height:15pt" o:ole="">
                  <v:imagedata r:id="rId122" o:title=""/>
                </v:shape>
                <o:OLEObject Type="Embed" ProgID="Equation.3" ShapeID="_x0000_i1080" DrawAspect="Content" ObjectID="_1751391445" r:id="rId123"/>
              </w:object>
            </w:r>
            <w:r>
              <w:rPr>
                <w:bCs/>
              </w:rPr>
              <w:t xml:space="preserve">       </w:t>
            </w:r>
            <w:r w:rsidRPr="008D0CEF">
              <w:rPr>
                <w:bCs/>
              </w:rPr>
              <w:t xml:space="preserve"> 3) </w:t>
            </w:r>
            <w:r w:rsidRPr="008D0CEF">
              <w:rPr>
                <w:bCs/>
              </w:rPr>
              <w:object w:dxaOrig="1240" w:dyaOrig="380" w14:anchorId="4D8CAA1E">
                <v:shape id="_x0000_i1081" type="#_x0000_t75" style="width:53.4pt;height:16.2pt" o:ole="">
                  <v:imagedata r:id="rId124" o:title=""/>
                </v:shape>
                <o:OLEObject Type="Embed" ProgID="Equation.3" ShapeID="_x0000_i1081" DrawAspect="Content" ObjectID="_1751391446" r:id="rId125"/>
              </w:object>
            </w:r>
            <w:r>
              <w:rPr>
                <w:bCs/>
              </w:rPr>
              <w:t xml:space="preserve">          </w:t>
            </w:r>
            <w:r w:rsidRPr="008D0CEF">
              <w:rPr>
                <w:bCs/>
              </w:rPr>
              <w:t xml:space="preserve">4) </w:t>
            </w:r>
            <w:r w:rsidRPr="008D0CEF">
              <w:rPr>
                <w:bCs/>
              </w:rPr>
              <w:object w:dxaOrig="1100" w:dyaOrig="700" w14:anchorId="28670CF4">
                <v:shape id="_x0000_i1082" type="#_x0000_t75" style="width:47.4pt;height:30pt" o:ole="">
                  <v:imagedata r:id="rId126" o:title=""/>
                </v:shape>
                <o:OLEObject Type="Embed" ProgID="Equation.3" ShapeID="_x0000_i1082" DrawAspect="Content" ObjectID="_1751391447" r:id="rId127"/>
              </w:object>
            </w:r>
          </w:p>
        </w:tc>
      </w:tr>
    </w:tbl>
    <w:p w14:paraId="24C513AB" w14:textId="77777777" w:rsidR="006533C7" w:rsidRDefault="006533C7" w:rsidP="006533C7">
      <w:pPr>
        <w:rPr>
          <w:b/>
          <w:sz w:val="28"/>
          <w:szCs w:val="28"/>
        </w:rPr>
      </w:pPr>
    </w:p>
    <w:p w14:paraId="37904AC8" w14:textId="77777777" w:rsidR="001D5DF1" w:rsidRDefault="001D5DF1" w:rsidP="00DA18E9">
      <w:pPr>
        <w:ind w:firstLine="720"/>
        <w:rPr>
          <w:b/>
          <w:sz w:val="28"/>
          <w:szCs w:val="28"/>
        </w:rPr>
      </w:pPr>
    </w:p>
    <w:p w14:paraId="3591B552" w14:textId="77777777" w:rsidR="00DA18E9" w:rsidRDefault="00DA18E9" w:rsidP="00DA18E9">
      <w:pPr>
        <w:ind w:firstLine="720"/>
        <w:rPr>
          <w:b/>
          <w:sz w:val="28"/>
          <w:szCs w:val="28"/>
        </w:rPr>
      </w:pPr>
      <w:r w:rsidRPr="00DA18E9">
        <w:rPr>
          <w:b/>
          <w:sz w:val="28"/>
          <w:szCs w:val="28"/>
        </w:rPr>
        <w:lastRenderedPageBreak/>
        <w:t>Примеры ситуационных задач</w:t>
      </w:r>
    </w:p>
    <w:p w14:paraId="31E5DC63" w14:textId="77777777" w:rsidR="00164A62" w:rsidRDefault="00164A62" w:rsidP="00164A62">
      <w:pPr>
        <w:jc w:val="both"/>
        <w:rPr>
          <w:rFonts w:eastAsia="Calibri"/>
          <w:b/>
          <w:lang w:eastAsia="en-US"/>
        </w:rPr>
      </w:pPr>
    </w:p>
    <w:tbl>
      <w:tblPr>
        <w:tblStyle w:val="31"/>
        <w:tblW w:w="9889" w:type="dxa"/>
        <w:tblLayout w:type="fixed"/>
        <w:tblLook w:val="04A0" w:firstRow="1" w:lastRow="0" w:firstColumn="1" w:lastColumn="0" w:noHBand="0" w:noVBand="1"/>
      </w:tblPr>
      <w:tblGrid>
        <w:gridCol w:w="1951"/>
        <w:gridCol w:w="1701"/>
        <w:gridCol w:w="6237"/>
      </w:tblGrid>
      <w:tr w:rsidR="00700E54" w:rsidRPr="0044074D" w14:paraId="0D941A6D" w14:textId="77777777" w:rsidTr="00700E54">
        <w:tc>
          <w:tcPr>
            <w:tcW w:w="1951" w:type="dxa"/>
          </w:tcPr>
          <w:p w14:paraId="5A449462" w14:textId="77777777" w:rsidR="00700E54" w:rsidRPr="00F0699B" w:rsidRDefault="00700E54" w:rsidP="00700E54">
            <w:pPr>
              <w:tabs>
                <w:tab w:val="left" w:pos="540"/>
              </w:tabs>
              <w:contextualSpacing/>
              <w:jc w:val="center"/>
              <w:rPr>
                <w:b/>
              </w:rPr>
            </w:pPr>
            <w:r w:rsidRPr="000540DB">
              <w:rPr>
                <w:b/>
              </w:rPr>
              <w:t>Код компетенции</w:t>
            </w:r>
            <w:r>
              <w:rPr>
                <w:b/>
              </w:rPr>
              <w:t>,</w:t>
            </w:r>
          </w:p>
          <w:p w14:paraId="13FD6C50" w14:textId="77777777" w:rsidR="00700E54" w:rsidRPr="00F0699B" w:rsidRDefault="00700E54" w:rsidP="00700E54">
            <w:pPr>
              <w:tabs>
                <w:tab w:val="left" w:pos="540"/>
              </w:tabs>
              <w:contextualSpacing/>
              <w:jc w:val="center"/>
              <w:rPr>
                <w:b/>
              </w:rPr>
            </w:pPr>
            <w:r>
              <w:rPr>
                <w:b/>
              </w:rPr>
              <w:t>н</w:t>
            </w:r>
            <w:r w:rsidRPr="00F0699B">
              <w:rPr>
                <w:b/>
              </w:rPr>
              <w:t>аименование компетенции</w:t>
            </w:r>
          </w:p>
        </w:tc>
        <w:tc>
          <w:tcPr>
            <w:tcW w:w="1701" w:type="dxa"/>
          </w:tcPr>
          <w:p w14:paraId="7C310470" w14:textId="77777777" w:rsidR="00700E54" w:rsidRPr="00F0699B" w:rsidRDefault="00700E54" w:rsidP="00700E54">
            <w:pPr>
              <w:tabs>
                <w:tab w:val="left" w:pos="540"/>
              </w:tabs>
              <w:contextualSpacing/>
              <w:jc w:val="center"/>
              <w:rPr>
                <w:b/>
              </w:rPr>
            </w:pPr>
            <w:r w:rsidRPr="00F0699B">
              <w:rPr>
                <w:b/>
              </w:rPr>
              <w:t>Индикаторы достижения компетенции</w:t>
            </w:r>
          </w:p>
        </w:tc>
        <w:tc>
          <w:tcPr>
            <w:tcW w:w="6237" w:type="dxa"/>
          </w:tcPr>
          <w:p w14:paraId="7F84328C" w14:textId="77777777" w:rsidR="00700E54" w:rsidRPr="00F0699B" w:rsidRDefault="00700E54" w:rsidP="00700E54">
            <w:pPr>
              <w:tabs>
                <w:tab w:val="left" w:pos="540"/>
              </w:tabs>
              <w:contextualSpacing/>
              <w:jc w:val="center"/>
              <w:rPr>
                <w:b/>
              </w:rPr>
            </w:pPr>
            <w:r w:rsidRPr="00F0699B">
              <w:rPr>
                <w:b/>
              </w:rPr>
              <w:t>Типовые задания</w:t>
            </w:r>
          </w:p>
        </w:tc>
      </w:tr>
      <w:tr w:rsidR="00700E54" w:rsidRPr="0044074D" w14:paraId="61EB7CF6" w14:textId="77777777" w:rsidTr="00700E54">
        <w:trPr>
          <w:trHeight w:val="230"/>
        </w:trPr>
        <w:tc>
          <w:tcPr>
            <w:tcW w:w="1951" w:type="dxa"/>
            <w:vMerge w:val="restart"/>
          </w:tcPr>
          <w:p w14:paraId="05C67AED" w14:textId="77777777" w:rsidR="00700E54" w:rsidRDefault="00700E54" w:rsidP="00700E54">
            <w:pPr>
              <w:jc w:val="center"/>
              <w:rPr>
                <w:b/>
                <w:u w:val="single"/>
              </w:rPr>
            </w:pPr>
            <w:r>
              <w:rPr>
                <w:b/>
                <w:u w:val="single"/>
              </w:rPr>
              <w:t>ПКН-3</w:t>
            </w:r>
          </w:p>
          <w:p w14:paraId="2A6699D6" w14:textId="77777777" w:rsidR="00700E54" w:rsidRPr="00FB507A" w:rsidRDefault="00700E54" w:rsidP="00700E54">
            <w:pPr>
              <w:jc w:val="center"/>
              <w:rPr>
                <w:b/>
                <w:u w:val="single"/>
              </w:rPr>
            </w:pPr>
          </w:p>
          <w:p w14:paraId="3D286203" w14:textId="77777777" w:rsidR="00700E54" w:rsidRDefault="00700E54" w:rsidP="00700E54">
            <w:pPr>
              <w:tabs>
                <w:tab w:val="left" w:pos="540"/>
              </w:tabs>
              <w:contextualSpacing/>
            </w:pPr>
            <w:r>
              <w:t>Способность осуществлять</w:t>
            </w:r>
          </w:p>
          <w:p w14:paraId="5144DA91" w14:textId="77777777" w:rsidR="00700E54" w:rsidRDefault="00700E54" w:rsidP="00700E54">
            <w:pPr>
              <w:tabs>
                <w:tab w:val="left" w:pos="540"/>
              </w:tabs>
              <w:contextualSpacing/>
            </w:pPr>
            <w:r>
              <w:t>сбор, обработку и</w:t>
            </w:r>
          </w:p>
          <w:p w14:paraId="5981BF78" w14:textId="77777777" w:rsidR="00700E54" w:rsidRDefault="00700E54" w:rsidP="00700E54">
            <w:pPr>
              <w:tabs>
                <w:tab w:val="left" w:pos="540"/>
              </w:tabs>
              <w:contextualSpacing/>
            </w:pPr>
            <w:r>
              <w:t>статистический анализ данных,</w:t>
            </w:r>
          </w:p>
          <w:p w14:paraId="619B53C8" w14:textId="77777777" w:rsidR="00700E54" w:rsidRDefault="00700E54" w:rsidP="00700E54">
            <w:pPr>
              <w:tabs>
                <w:tab w:val="left" w:pos="540"/>
              </w:tabs>
              <w:contextualSpacing/>
            </w:pPr>
            <w:r>
              <w:t>применять математические</w:t>
            </w:r>
          </w:p>
          <w:p w14:paraId="1EE9FCCB" w14:textId="77777777" w:rsidR="00700E54" w:rsidRDefault="00700E54" w:rsidP="00700E54">
            <w:pPr>
              <w:tabs>
                <w:tab w:val="left" w:pos="540"/>
              </w:tabs>
              <w:contextualSpacing/>
            </w:pPr>
            <w:r>
              <w:t>методы для решения</w:t>
            </w:r>
          </w:p>
          <w:p w14:paraId="1193C91F" w14:textId="77777777" w:rsidR="00700E54" w:rsidRDefault="00700E54" w:rsidP="00700E54">
            <w:pPr>
              <w:tabs>
                <w:tab w:val="left" w:pos="540"/>
              </w:tabs>
              <w:contextualSpacing/>
            </w:pPr>
            <w:r>
              <w:t>стандартных</w:t>
            </w:r>
          </w:p>
          <w:p w14:paraId="6D9767C7" w14:textId="77777777" w:rsidR="00700E54" w:rsidRDefault="00700E54" w:rsidP="00700E54">
            <w:pPr>
              <w:tabs>
                <w:tab w:val="left" w:pos="540"/>
              </w:tabs>
              <w:contextualSpacing/>
            </w:pPr>
            <w:r>
              <w:t>профессиональных финансово-экономических</w:t>
            </w:r>
          </w:p>
          <w:p w14:paraId="64751C00" w14:textId="77777777" w:rsidR="00700E54" w:rsidRDefault="00700E54" w:rsidP="00700E54">
            <w:pPr>
              <w:tabs>
                <w:tab w:val="left" w:pos="540"/>
              </w:tabs>
              <w:contextualSpacing/>
            </w:pPr>
            <w:r>
              <w:t>задач,</w:t>
            </w:r>
          </w:p>
          <w:p w14:paraId="7BC01C9D" w14:textId="77777777" w:rsidR="00700E54" w:rsidRDefault="00700E54" w:rsidP="00700E54">
            <w:pPr>
              <w:tabs>
                <w:tab w:val="left" w:pos="540"/>
              </w:tabs>
              <w:contextualSpacing/>
            </w:pPr>
            <w:r>
              <w:t>интерпретировать полученные</w:t>
            </w:r>
          </w:p>
          <w:p w14:paraId="1416B377" w14:textId="77777777" w:rsidR="00700E54" w:rsidRPr="009F4AE6" w:rsidRDefault="00700E54" w:rsidP="00700E54">
            <w:pPr>
              <w:tabs>
                <w:tab w:val="left" w:pos="540"/>
              </w:tabs>
              <w:contextualSpacing/>
            </w:pPr>
            <w:r>
              <w:t>результаты</w:t>
            </w:r>
          </w:p>
        </w:tc>
        <w:tc>
          <w:tcPr>
            <w:tcW w:w="1701" w:type="dxa"/>
          </w:tcPr>
          <w:p w14:paraId="45EF9C98" w14:textId="77777777" w:rsidR="00700E54" w:rsidRPr="008F2B6E" w:rsidRDefault="00700E54" w:rsidP="00700E54">
            <w:pPr>
              <w:shd w:val="clear" w:color="auto" w:fill="FFFFFF"/>
              <w:contextualSpacing/>
              <w:rPr>
                <w:color w:val="000000"/>
              </w:rPr>
            </w:pPr>
            <w:r w:rsidRPr="008F2B6E">
              <w:rPr>
                <w:color w:val="000000"/>
              </w:rPr>
              <w:t>1. Проводит сбор, обработку и статистический анализ</w:t>
            </w:r>
          </w:p>
          <w:p w14:paraId="14574E2F" w14:textId="77777777" w:rsidR="00700E54" w:rsidRPr="009F4AE6" w:rsidRDefault="00700E54" w:rsidP="00700E54">
            <w:pPr>
              <w:shd w:val="clear" w:color="auto" w:fill="FFFFFF"/>
              <w:contextualSpacing/>
              <w:rPr>
                <w:color w:val="000000"/>
              </w:rPr>
            </w:pPr>
            <w:r w:rsidRPr="008F2B6E">
              <w:rPr>
                <w:color w:val="000000"/>
              </w:rPr>
              <w:t>данных для решения финансово-экономических задач.</w:t>
            </w:r>
          </w:p>
        </w:tc>
        <w:tc>
          <w:tcPr>
            <w:tcW w:w="6237" w:type="dxa"/>
          </w:tcPr>
          <w:p w14:paraId="745F282E" w14:textId="77777777" w:rsidR="00700E54" w:rsidRDefault="00327621" w:rsidP="00700E54">
            <w:pPr>
              <w:tabs>
                <w:tab w:val="left" w:pos="540"/>
              </w:tabs>
              <w:contextualSpacing/>
              <w:jc w:val="center"/>
              <w:rPr>
                <w:rFonts w:eastAsia="BatangChe"/>
                <w:b/>
              </w:rPr>
            </w:pPr>
            <w:r>
              <w:rPr>
                <w:rFonts w:eastAsia="BatangChe"/>
                <w:b/>
              </w:rPr>
              <w:t>З</w:t>
            </w:r>
            <w:r w:rsidR="00700E54">
              <w:rPr>
                <w:rFonts w:eastAsia="BatangChe"/>
                <w:b/>
              </w:rPr>
              <w:t>адание 1</w:t>
            </w:r>
          </w:p>
          <w:p w14:paraId="01955504" w14:textId="77777777" w:rsidR="00143F88" w:rsidRPr="00143F88" w:rsidRDefault="00143F88" w:rsidP="00143F88">
            <w:pPr>
              <w:tabs>
                <w:tab w:val="left" w:pos="540"/>
              </w:tabs>
              <w:contextualSpacing/>
            </w:pPr>
            <w:r w:rsidRPr="00143F88">
              <w:t xml:space="preserve">С двух кондитерских фабрик поставляются новогодние подарки для двух магазинов, потребности которых соответственно составляют 250 и 350 подарков. Первая фабрика выпустила 400 подарков, вторая –  200 подарков. В таблице приведены затраты на перевозку подарков с фабрики в каждый магазин: </w:t>
            </w:r>
          </w:p>
          <w:tbl>
            <w:tblPr>
              <w:tblW w:w="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1984"/>
              <w:gridCol w:w="2410"/>
            </w:tblGrid>
            <w:tr w:rsidR="00143F88" w:rsidRPr="00143F88" w14:paraId="3BF546F4" w14:textId="77777777" w:rsidTr="008767E7">
              <w:tc>
                <w:tcPr>
                  <w:tcW w:w="1192" w:type="dxa"/>
                  <w:vMerge w:val="restart"/>
                  <w:shd w:val="clear" w:color="auto" w:fill="auto"/>
                </w:tcPr>
                <w:p w14:paraId="58EB27EF" w14:textId="77777777" w:rsidR="00143F88" w:rsidRPr="00143F88" w:rsidRDefault="00143F88" w:rsidP="00143F88">
                  <w:pPr>
                    <w:tabs>
                      <w:tab w:val="left" w:pos="540"/>
                    </w:tabs>
                    <w:contextualSpacing/>
                  </w:pPr>
                  <w:r w:rsidRPr="00143F88">
                    <w:t>Фабрика</w:t>
                  </w:r>
                </w:p>
              </w:tc>
              <w:tc>
                <w:tcPr>
                  <w:tcW w:w="4394" w:type="dxa"/>
                  <w:gridSpan w:val="2"/>
                  <w:shd w:val="clear" w:color="auto" w:fill="auto"/>
                </w:tcPr>
                <w:p w14:paraId="5067DF7B" w14:textId="77777777" w:rsidR="00143F88" w:rsidRPr="00143F88" w:rsidRDefault="00143F88" w:rsidP="00143F88">
                  <w:pPr>
                    <w:tabs>
                      <w:tab w:val="left" w:pos="540"/>
                    </w:tabs>
                    <w:contextualSpacing/>
                  </w:pPr>
                  <w:r w:rsidRPr="00143F88">
                    <w:t>Затраты на перевозку в магазин, ден. ед.</w:t>
                  </w:r>
                </w:p>
              </w:tc>
            </w:tr>
            <w:tr w:rsidR="00143F88" w:rsidRPr="00143F88" w14:paraId="74668F96" w14:textId="77777777" w:rsidTr="008767E7">
              <w:tc>
                <w:tcPr>
                  <w:tcW w:w="1192" w:type="dxa"/>
                  <w:vMerge/>
                  <w:shd w:val="clear" w:color="auto" w:fill="auto"/>
                </w:tcPr>
                <w:p w14:paraId="4BAFCD3D" w14:textId="77777777" w:rsidR="00143F88" w:rsidRPr="00143F88" w:rsidRDefault="00143F88" w:rsidP="00143F88">
                  <w:pPr>
                    <w:tabs>
                      <w:tab w:val="left" w:pos="540"/>
                    </w:tabs>
                    <w:contextualSpacing/>
                  </w:pPr>
                </w:p>
              </w:tc>
              <w:tc>
                <w:tcPr>
                  <w:tcW w:w="1984" w:type="dxa"/>
                  <w:shd w:val="clear" w:color="auto" w:fill="auto"/>
                </w:tcPr>
                <w:p w14:paraId="32618BC1" w14:textId="77777777" w:rsidR="00143F88" w:rsidRPr="00143F88" w:rsidRDefault="00143F88" w:rsidP="00143F88">
                  <w:pPr>
                    <w:tabs>
                      <w:tab w:val="left" w:pos="540"/>
                    </w:tabs>
                    <w:contextualSpacing/>
                  </w:pPr>
                  <w:r w:rsidRPr="00143F88">
                    <w:t>Магазин 1</w:t>
                  </w:r>
                </w:p>
              </w:tc>
              <w:tc>
                <w:tcPr>
                  <w:tcW w:w="2410" w:type="dxa"/>
                  <w:shd w:val="clear" w:color="auto" w:fill="auto"/>
                </w:tcPr>
                <w:p w14:paraId="633B48D9" w14:textId="77777777" w:rsidR="00143F88" w:rsidRPr="00143F88" w:rsidRDefault="00143F88" w:rsidP="00143F88">
                  <w:pPr>
                    <w:tabs>
                      <w:tab w:val="left" w:pos="540"/>
                    </w:tabs>
                    <w:contextualSpacing/>
                  </w:pPr>
                  <w:r w:rsidRPr="00143F88">
                    <w:t>Магазин 2</w:t>
                  </w:r>
                </w:p>
              </w:tc>
            </w:tr>
            <w:tr w:rsidR="00143F88" w:rsidRPr="00143F88" w14:paraId="36C1FBEC" w14:textId="77777777" w:rsidTr="008767E7">
              <w:tc>
                <w:tcPr>
                  <w:tcW w:w="1192" w:type="dxa"/>
                  <w:shd w:val="clear" w:color="auto" w:fill="auto"/>
                </w:tcPr>
                <w:p w14:paraId="1D9F56C5" w14:textId="77777777" w:rsidR="00143F88" w:rsidRPr="00143F88" w:rsidRDefault="00143F88" w:rsidP="00143F88">
                  <w:pPr>
                    <w:tabs>
                      <w:tab w:val="left" w:pos="540"/>
                    </w:tabs>
                    <w:contextualSpacing/>
                  </w:pPr>
                  <w:r w:rsidRPr="00143F88">
                    <w:t>1</w:t>
                  </w:r>
                </w:p>
              </w:tc>
              <w:tc>
                <w:tcPr>
                  <w:tcW w:w="1984" w:type="dxa"/>
                  <w:shd w:val="clear" w:color="auto" w:fill="auto"/>
                </w:tcPr>
                <w:p w14:paraId="04D07EFD" w14:textId="77777777" w:rsidR="00143F88" w:rsidRPr="00143F88" w:rsidRDefault="00143F88" w:rsidP="00143F88">
                  <w:pPr>
                    <w:tabs>
                      <w:tab w:val="left" w:pos="540"/>
                    </w:tabs>
                    <w:contextualSpacing/>
                  </w:pPr>
                  <w:r w:rsidRPr="00143F88">
                    <w:t>10</w:t>
                  </w:r>
                </w:p>
              </w:tc>
              <w:tc>
                <w:tcPr>
                  <w:tcW w:w="2410" w:type="dxa"/>
                  <w:shd w:val="clear" w:color="auto" w:fill="auto"/>
                </w:tcPr>
                <w:p w14:paraId="4DA464F5" w14:textId="77777777" w:rsidR="00143F88" w:rsidRPr="00143F88" w:rsidRDefault="00143F88" w:rsidP="00143F88">
                  <w:pPr>
                    <w:tabs>
                      <w:tab w:val="left" w:pos="540"/>
                    </w:tabs>
                    <w:contextualSpacing/>
                  </w:pPr>
                  <w:r w:rsidRPr="00143F88">
                    <w:t>15</w:t>
                  </w:r>
                </w:p>
              </w:tc>
            </w:tr>
            <w:tr w:rsidR="00143F88" w:rsidRPr="00143F88" w14:paraId="183628B2" w14:textId="77777777" w:rsidTr="008767E7">
              <w:tc>
                <w:tcPr>
                  <w:tcW w:w="1192" w:type="dxa"/>
                  <w:shd w:val="clear" w:color="auto" w:fill="auto"/>
                </w:tcPr>
                <w:p w14:paraId="4AEA5C4F" w14:textId="77777777" w:rsidR="00143F88" w:rsidRPr="00143F88" w:rsidRDefault="00143F88" w:rsidP="00143F88">
                  <w:pPr>
                    <w:tabs>
                      <w:tab w:val="left" w:pos="540"/>
                    </w:tabs>
                    <w:contextualSpacing/>
                  </w:pPr>
                  <w:r w:rsidRPr="00143F88">
                    <w:t>2</w:t>
                  </w:r>
                </w:p>
              </w:tc>
              <w:tc>
                <w:tcPr>
                  <w:tcW w:w="1984" w:type="dxa"/>
                  <w:shd w:val="clear" w:color="auto" w:fill="auto"/>
                </w:tcPr>
                <w:p w14:paraId="1BE418CB" w14:textId="77777777" w:rsidR="00143F88" w:rsidRPr="00143F88" w:rsidRDefault="00143F88" w:rsidP="00143F88">
                  <w:pPr>
                    <w:tabs>
                      <w:tab w:val="left" w:pos="540"/>
                    </w:tabs>
                    <w:contextualSpacing/>
                  </w:pPr>
                  <w:r w:rsidRPr="00143F88">
                    <w:t>15</w:t>
                  </w:r>
                </w:p>
              </w:tc>
              <w:tc>
                <w:tcPr>
                  <w:tcW w:w="2410" w:type="dxa"/>
                  <w:shd w:val="clear" w:color="auto" w:fill="auto"/>
                </w:tcPr>
                <w:p w14:paraId="1897F246" w14:textId="77777777" w:rsidR="00143F88" w:rsidRPr="00143F88" w:rsidRDefault="00143F88" w:rsidP="00143F88">
                  <w:pPr>
                    <w:tabs>
                      <w:tab w:val="left" w:pos="540"/>
                    </w:tabs>
                    <w:contextualSpacing/>
                  </w:pPr>
                  <w:r w:rsidRPr="00143F88">
                    <w:t>8</w:t>
                  </w:r>
                </w:p>
              </w:tc>
            </w:tr>
          </w:tbl>
          <w:p w14:paraId="70C3F028" w14:textId="77777777" w:rsidR="00143F88" w:rsidRPr="00143F88" w:rsidRDefault="00143F88" w:rsidP="00143F88">
            <w:pPr>
              <w:tabs>
                <w:tab w:val="left" w:pos="540"/>
              </w:tabs>
              <w:contextualSpacing/>
              <w:rPr>
                <w:u w:val="single"/>
              </w:rPr>
            </w:pPr>
            <w:r w:rsidRPr="00143F88">
              <w:t>Минимальные затраты на перевозку составляют 8000 ден. ед. Найдите оптимальный план перевозок подарков.</w:t>
            </w:r>
          </w:p>
          <w:p w14:paraId="27E110EA" w14:textId="77777777" w:rsidR="00700E54" w:rsidRDefault="006D7E8B" w:rsidP="00700E54">
            <w:pPr>
              <w:tabs>
                <w:tab w:val="left" w:pos="540"/>
              </w:tabs>
              <w:contextualSpacing/>
              <w:jc w:val="center"/>
              <w:rPr>
                <w:b/>
              </w:rPr>
            </w:pPr>
            <w:r>
              <w:rPr>
                <w:b/>
              </w:rPr>
              <w:t>З</w:t>
            </w:r>
            <w:r w:rsidR="00700E54" w:rsidRPr="000812DD">
              <w:rPr>
                <w:b/>
              </w:rPr>
              <w:t>адание 2</w:t>
            </w:r>
          </w:p>
          <w:p w14:paraId="0052A785" w14:textId="77777777" w:rsidR="0016765F" w:rsidRPr="0016765F" w:rsidRDefault="0016765F" w:rsidP="0016765F">
            <w:pPr>
              <w:tabs>
                <w:tab w:val="left" w:pos="540"/>
              </w:tabs>
              <w:contextualSpacing/>
              <w:jc w:val="both"/>
            </w:pPr>
            <w:r w:rsidRPr="0016765F">
              <w:t>Мебельная фабрика специализируется на производстве спальных гарнитуров трех видов комплектации: «комфорт», «люкс» и «премиум». В процессе производства используется древесина трех пород дерева: ясень, дуб и клен. Нормы расхода древесины каждой породы представлены в таблице.</w:t>
            </w:r>
          </w:p>
          <w:tbl>
            <w:tblPr>
              <w:tblW w:w="5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850"/>
              <w:gridCol w:w="1134"/>
              <w:gridCol w:w="851"/>
              <w:gridCol w:w="1842"/>
            </w:tblGrid>
            <w:tr w:rsidR="0016765F" w:rsidRPr="0016765F" w14:paraId="5C1366B8" w14:textId="77777777" w:rsidTr="0016765F">
              <w:tc>
                <w:tcPr>
                  <w:tcW w:w="1192" w:type="dxa"/>
                  <w:vMerge w:val="restart"/>
                  <w:shd w:val="clear" w:color="auto" w:fill="auto"/>
                </w:tcPr>
                <w:p w14:paraId="7DF149DE" w14:textId="77777777" w:rsidR="0016765F" w:rsidRPr="0016765F" w:rsidRDefault="0016765F" w:rsidP="0016765F">
                  <w:pPr>
                    <w:tabs>
                      <w:tab w:val="left" w:pos="540"/>
                    </w:tabs>
                    <w:contextualSpacing/>
                    <w:jc w:val="both"/>
                  </w:pPr>
                  <w:r w:rsidRPr="0016765F">
                    <w:t>Порода</w:t>
                  </w:r>
                </w:p>
                <w:p w14:paraId="2CABBE77" w14:textId="77777777" w:rsidR="0016765F" w:rsidRPr="0016765F" w:rsidRDefault="0016765F" w:rsidP="0016765F">
                  <w:pPr>
                    <w:tabs>
                      <w:tab w:val="left" w:pos="540"/>
                    </w:tabs>
                    <w:contextualSpacing/>
                    <w:jc w:val="both"/>
                  </w:pPr>
                  <w:r w:rsidRPr="0016765F">
                    <w:t>древесины</w:t>
                  </w:r>
                </w:p>
              </w:tc>
              <w:tc>
                <w:tcPr>
                  <w:tcW w:w="2835" w:type="dxa"/>
                  <w:gridSpan w:val="3"/>
                  <w:shd w:val="clear" w:color="auto" w:fill="auto"/>
                </w:tcPr>
                <w:p w14:paraId="53B6A3FC" w14:textId="77777777" w:rsidR="0016765F" w:rsidRPr="0016765F" w:rsidRDefault="0016765F" w:rsidP="0016765F">
                  <w:pPr>
                    <w:tabs>
                      <w:tab w:val="left" w:pos="540"/>
                    </w:tabs>
                    <w:contextualSpacing/>
                    <w:jc w:val="both"/>
                  </w:pPr>
                  <w:r w:rsidRPr="0016765F">
                    <w:t>Нормы расхода древесины на один гарнитур, усл. ед.</w:t>
                  </w:r>
                </w:p>
              </w:tc>
              <w:tc>
                <w:tcPr>
                  <w:tcW w:w="1842" w:type="dxa"/>
                  <w:vMerge w:val="restart"/>
                  <w:shd w:val="clear" w:color="auto" w:fill="auto"/>
                </w:tcPr>
                <w:p w14:paraId="20BDE2B3" w14:textId="77777777" w:rsidR="0016765F" w:rsidRPr="0016765F" w:rsidRDefault="0016765F" w:rsidP="0016765F">
                  <w:pPr>
                    <w:tabs>
                      <w:tab w:val="left" w:pos="540"/>
                    </w:tabs>
                    <w:contextualSpacing/>
                    <w:jc w:val="both"/>
                  </w:pPr>
                  <w:r w:rsidRPr="0016765F">
                    <w:t xml:space="preserve">Расход древесины </w:t>
                  </w:r>
                </w:p>
                <w:p w14:paraId="2FAEB2F0" w14:textId="77777777" w:rsidR="0016765F" w:rsidRPr="0016765F" w:rsidRDefault="0016765F" w:rsidP="0016765F">
                  <w:pPr>
                    <w:tabs>
                      <w:tab w:val="left" w:pos="540"/>
                    </w:tabs>
                    <w:contextualSpacing/>
                    <w:jc w:val="both"/>
                  </w:pPr>
                  <w:r w:rsidRPr="0016765F">
                    <w:t>на 1 день, усл. ед.</w:t>
                  </w:r>
                </w:p>
              </w:tc>
            </w:tr>
            <w:tr w:rsidR="0016765F" w:rsidRPr="0016765F" w14:paraId="37F3F27A" w14:textId="77777777" w:rsidTr="0016765F">
              <w:tc>
                <w:tcPr>
                  <w:tcW w:w="1192" w:type="dxa"/>
                  <w:vMerge/>
                  <w:shd w:val="clear" w:color="auto" w:fill="auto"/>
                </w:tcPr>
                <w:p w14:paraId="6F589042" w14:textId="77777777" w:rsidR="0016765F" w:rsidRPr="0016765F" w:rsidRDefault="0016765F" w:rsidP="0016765F">
                  <w:pPr>
                    <w:tabs>
                      <w:tab w:val="left" w:pos="540"/>
                    </w:tabs>
                    <w:contextualSpacing/>
                    <w:jc w:val="both"/>
                  </w:pPr>
                </w:p>
              </w:tc>
              <w:tc>
                <w:tcPr>
                  <w:tcW w:w="850" w:type="dxa"/>
                  <w:shd w:val="clear" w:color="auto" w:fill="auto"/>
                </w:tcPr>
                <w:p w14:paraId="33A33800" w14:textId="77777777" w:rsidR="0016765F" w:rsidRPr="0016765F" w:rsidRDefault="0016765F" w:rsidP="0016765F">
                  <w:pPr>
                    <w:tabs>
                      <w:tab w:val="left" w:pos="540"/>
                    </w:tabs>
                    <w:contextualSpacing/>
                    <w:jc w:val="both"/>
                  </w:pPr>
                  <w:r w:rsidRPr="0016765F">
                    <w:t>«комфорт»</w:t>
                  </w:r>
                </w:p>
              </w:tc>
              <w:tc>
                <w:tcPr>
                  <w:tcW w:w="1134" w:type="dxa"/>
                  <w:shd w:val="clear" w:color="auto" w:fill="auto"/>
                </w:tcPr>
                <w:p w14:paraId="17A833F1" w14:textId="77777777" w:rsidR="0016765F" w:rsidRPr="0016765F" w:rsidRDefault="0016765F" w:rsidP="0016765F">
                  <w:pPr>
                    <w:tabs>
                      <w:tab w:val="left" w:pos="540"/>
                    </w:tabs>
                    <w:contextualSpacing/>
                    <w:jc w:val="both"/>
                  </w:pPr>
                  <w:r w:rsidRPr="0016765F">
                    <w:t>«люкс»</w:t>
                  </w:r>
                </w:p>
              </w:tc>
              <w:tc>
                <w:tcPr>
                  <w:tcW w:w="851" w:type="dxa"/>
                  <w:shd w:val="clear" w:color="auto" w:fill="auto"/>
                </w:tcPr>
                <w:p w14:paraId="2ADD5328" w14:textId="77777777" w:rsidR="0016765F" w:rsidRPr="0016765F" w:rsidRDefault="0016765F" w:rsidP="0016765F">
                  <w:pPr>
                    <w:tabs>
                      <w:tab w:val="left" w:pos="540"/>
                    </w:tabs>
                    <w:contextualSpacing/>
                    <w:jc w:val="both"/>
                  </w:pPr>
                  <w:r w:rsidRPr="0016765F">
                    <w:t>«премиум»</w:t>
                  </w:r>
                </w:p>
              </w:tc>
              <w:tc>
                <w:tcPr>
                  <w:tcW w:w="1842" w:type="dxa"/>
                  <w:vMerge/>
                  <w:shd w:val="clear" w:color="auto" w:fill="auto"/>
                </w:tcPr>
                <w:p w14:paraId="07CBFEA0" w14:textId="77777777" w:rsidR="0016765F" w:rsidRPr="0016765F" w:rsidRDefault="0016765F" w:rsidP="0016765F">
                  <w:pPr>
                    <w:tabs>
                      <w:tab w:val="left" w:pos="540"/>
                    </w:tabs>
                    <w:contextualSpacing/>
                    <w:jc w:val="both"/>
                  </w:pPr>
                </w:p>
              </w:tc>
            </w:tr>
            <w:tr w:rsidR="0016765F" w:rsidRPr="0016765F" w14:paraId="695DAFF7" w14:textId="77777777" w:rsidTr="0016765F">
              <w:tc>
                <w:tcPr>
                  <w:tcW w:w="1192" w:type="dxa"/>
                  <w:shd w:val="clear" w:color="auto" w:fill="auto"/>
                </w:tcPr>
                <w:p w14:paraId="24AA0E8F" w14:textId="77777777" w:rsidR="0016765F" w:rsidRPr="0016765F" w:rsidRDefault="0016765F" w:rsidP="0016765F">
                  <w:pPr>
                    <w:tabs>
                      <w:tab w:val="left" w:pos="540"/>
                    </w:tabs>
                    <w:contextualSpacing/>
                    <w:jc w:val="both"/>
                  </w:pPr>
                  <w:r w:rsidRPr="0016765F">
                    <w:t>Ясень</w:t>
                  </w:r>
                </w:p>
              </w:tc>
              <w:tc>
                <w:tcPr>
                  <w:tcW w:w="850" w:type="dxa"/>
                  <w:shd w:val="clear" w:color="auto" w:fill="auto"/>
                </w:tcPr>
                <w:p w14:paraId="2AFD4E6E" w14:textId="77777777" w:rsidR="0016765F" w:rsidRPr="0016765F" w:rsidRDefault="0016765F" w:rsidP="0016765F">
                  <w:pPr>
                    <w:tabs>
                      <w:tab w:val="left" w:pos="540"/>
                    </w:tabs>
                    <w:contextualSpacing/>
                    <w:jc w:val="both"/>
                  </w:pPr>
                  <w:r w:rsidRPr="0016765F">
                    <w:t>20</w:t>
                  </w:r>
                </w:p>
              </w:tc>
              <w:tc>
                <w:tcPr>
                  <w:tcW w:w="1134" w:type="dxa"/>
                  <w:shd w:val="clear" w:color="auto" w:fill="auto"/>
                </w:tcPr>
                <w:p w14:paraId="52B69A91" w14:textId="77777777" w:rsidR="0016765F" w:rsidRPr="0016765F" w:rsidRDefault="0016765F" w:rsidP="0016765F">
                  <w:pPr>
                    <w:tabs>
                      <w:tab w:val="left" w:pos="540"/>
                    </w:tabs>
                    <w:contextualSpacing/>
                    <w:jc w:val="both"/>
                  </w:pPr>
                  <w:r w:rsidRPr="0016765F">
                    <w:t>15</w:t>
                  </w:r>
                </w:p>
              </w:tc>
              <w:tc>
                <w:tcPr>
                  <w:tcW w:w="851" w:type="dxa"/>
                  <w:shd w:val="clear" w:color="auto" w:fill="auto"/>
                </w:tcPr>
                <w:p w14:paraId="425486E4" w14:textId="77777777" w:rsidR="0016765F" w:rsidRPr="0016765F" w:rsidRDefault="0016765F" w:rsidP="0016765F">
                  <w:pPr>
                    <w:tabs>
                      <w:tab w:val="left" w:pos="540"/>
                    </w:tabs>
                    <w:contextualSpacing/>
                    <w:jc w:val="both"/>
                  </w:pPr>
                  <w:r w:rsidRPr="0016765F">
                    <w:t>10</w:t>
                  </w:r>
                </w:p>
              </w:tc>
              <w:tc>
                <w:tcPr>
                  <w:tcW w:w="1842" w:type="dxa"/>
                  <w:shd w:val="clear" w:color="auto" w:fill="auto"/>
                </w:tcPr>
                <w:p w14:paraId="3FC7A6FB" w14:textId="77777777" w:rsidR="0016765F" w:rsidRPr="0016765F" w:rsidRDefault="0016765F" w:rsidP="0016765F">
                  <w:pPr>
                    <w:tabs>
                      <w:tab w:val="left" w:pos="540"/>
                    </w:tabs>
                    <w:contextualSpacing/>
                    <w:jc w:val="both"/>
                  </w:pPr>
                  <w:r w:rsidRPr="0016765F">
                    <w:t>460</w:t>
                  </w:r>
                </w:p>
              </w:tc>
            </w:tr>
            <w:tr w:rsidR="0016765F" w:rsidRPr="0016765F" w14:paraId="30673A6E" w14:textId="77777777" w:rsidTr="0016765F">
              <w:tc>
                <w:tcPr>
                  <w:tcW w:w="1192" w:type="dxa"/>
                  <w:shd w:val="clear" w:color="auto" w:fill="auto"/>
                </w:tcPr>
                <w:p w14:paraId="4A348D31" w14:textId="77777777" w:rsidR="0016765F" w:rsidRPr="0016765F" w:rsidRDefault="0016765F" w:rsidP="0016765F">
                  <w:pPr>
                    <w:tabs>
                      <w:tab w:val="left" w:pos="540"/>
                    </w:tabs>
                    <w:contextualSpacing/>
                    <w:jc w:val="both"/>
                  </w:pPr>
                  <w:r w:rsidRPr="0016765F">
                    <w:t>Дуб</w:t>
                  </w:r>
                </w:p>
              </w:tc>
              <w:tc>
                <w:tcPr>
                  <w:tcW w:w="850" w:type="dxa"/>
                  <w:shd w:val="clear" w:color="auto" w:fill="auto"/>
                </w:tcPr>
                <w:p w14:paraId="5D19714F" w14:textId="77777777" w:rsidR="0016765F" w:rsidRPr="0016765F" w:rsidRDefault="0016765F" w:rsidP="0016765F">
                  <w:pPr>
                    <w:tabs>
                      <w:tab w:val="left" w:pos="540"/>
                    </w:tabs>
                    <w:contextualSpacing/>
                    <w:jc w:val="both"/>
                  </w:pPr>
                  <w:r w:rsidRPr="0016765F">
                    <w:t>14</w:t>
                  </w:r>
                </w:p>
              </w:tc>
              <w:tc>
                <w:tcPr>
                  <w:tcW w:w="1134" w:type="dxa"/>
                  <w:shd w:val="clear" w:color="auto" w:fill="auto"/>
                </w:tcPr>
                <w:p w14:paraId="341CBBBE" w14:textId="77777777" w:rsidR="0016765F" w:rsidRPr="0016765F" w:rsidRDefault="0016765F" w:rsidP="0016765F">
                  <w:pPr>
                    <w:tabs>
                      <w:tab w:val="center" w:pos="849"/>
                      <w:tab w:val="left" w:pos="1290"/>
                    </w:tabs>
                    <w:contextualSpacing/>
                    <w:jc w:val="both"/>
                  </w:pPr>
                  <w:r w:rsidRPr="0016765F">
                    <w:t>16</w:t>
                  </w:r>
                  <w:r>
                    <w:tab/>
                  </w:r>
                  <w:r>
                    <w:tab/>
                  </w:r>
                </w:p>
              </w:tc>
              <w:tc>
                <w:tcPr>
                  <w:tcW w:w="851" w:type="dxa"/>
                  <w:shd w:val="clear" w:color="auto" w:fill="auto"/>
                </w:tcPr>
                <w:p w14:paraId="4D5B2BE8" w14:textId="77777777" w:rsidR="0016765F" w:rsidRPr="0016765F" w:rsidRDefault="0016765F" w:rsidP="0016765F">
                  <w:pPr>
                    <w:tabs>
                      <w:tab w:val="left" w:pos="540"/>
                    </w:tabs>
                    <w:contextualSpacing/>
                    <w:jc w:val="both"/>
                  </w:pPr>
                  <w:r w:rsidRPr="0016765F">
                    <w:t>12</w:t>
                  </w:r>
                </w:p>
              </w:tc>
              <w:tc>
                <w:tcPr>
                  <w:tcW w:w="1842" w:type="dxa"/>
                  <w:shd w:val="clear" w:color="auto" w:fill="auto"/>
                </w:tcPr>
                <w:p w14:paraId="3DB052DA" w14:textId="77777777" w:rsidR="0016765F" w:rsidRPr="0016765F" w:rsidRDefault="0016765F" w:rsidP="0016765F">
                  <w:pPr>
                    <w:tabs>
                      <w:tab w:val="left" w:pos="540"/>
                    </w:tabs>
                    <w:contextualSpacing/>
                    <w:jc w:val="both"/>
                  </w:pPr>
                  <w:r w:rsidRPr="0016765F">
                    <w:t>428</w:t>
                  </w:r>
                </w:p>
              </w:tc>
            </w:tr>
            <w:tr w:rsidR="0016765F" w:rsidRPr="0016765F" w14:paraId="18F4A216" w14:textId="77777777" w:rsidTr="0016765F">
              <w:tc>
                <w:tcPr>
                  <w:tcW w:w="1192" w:type="dxa"/>
                  <w:shd w:val="clear" w:color="auto" w:fill="auto"/>
                </w:tcPr>
                <w:p w14:paraId="03396183" w14:textId="77777777" w:rsidR="0016765F" w:rsidRPr="0016765F" w:rsidRDefault="0016765F" w:rsidP="0016765F">
                  <w:pPr>
                    <w:tabs>
                      <w:tab w:val="left" w:pos="540"/>
                    </w:tabs>
                    <w:contextualSpacing/>
                    <w:jc w:val="both"/>
                  </w:pPr>
                  <w:r w:rsidRPr="0016765F">
                    <w:t>Клен</w:t>
                  </w:r>
                </w:p>
              </w:tc>
              <w:tc>
                <w:tcPr>
                  <w:tcW w:w="850" w:type="dxa"/>
                  <w:shd w:val="clear" w:color="auto" w:fill="auto"/>
                </w:tcPr>
                <w:p w14:paraId="4B5E8002" w14:textId="77777777" w:rsidR="0016765F" w:rsidRPr="0016765F" w:rsidRDefault="0016765F" w:rsidP="0016765F">
                  <w:pPr>
                    <w:tabs>
                      <w:tab w:val="left" w:pos="540"/>
                    </w:tabs>
                    <w:contextualSpacing/>
                    <w:jc w:val="both"/>
                  </w:pPr>
                  <w:r w:rsidRPr="0016765F">
                    <w:t>16</w:t>
                  </w:r>
                </w:p>
              </w:tc>
              <w:tc>
                <w:tcPr>
                  <w:tcW w:w="1134" w:type="dxa"/>
                  <w:shd w:val="clear" w:color="auto" w:fill="auto"/>
                </w:tcPr>
                <w:p w14:paraId="0361A706" w14:textId="77777777" w:rsidR="0016765F" w:rsidRPr="0016765F" w:rsidRDefault="0016765F" w:rsidP="0016765F">
                  <w:pPr>
                    <w:tabs>
                      <w:tab w:val="left" w:pos="540"/>
                    </w:tabs>
                    <w:contextualSpacing/>
                    <w:jc w:val="both"/>
                  </w:pPr>
                  <w:r w:rsidRPr="0016765F">
                    <w:t>13</w:t>
                  </w:r>
                </w:p>
              </w:tc>
              <w:tc>
                <w:tcPr>
                  <w:tcW w:w="851" w:type="dxa"/>
                  <w:shd w:val="clear" w:color="auto" w:fill="auto"/>
                </w:tcPr>
                <w:p w14:paraId="54513093" w14:textId="77777777" w:rsidR="0016765F" w:rsidRPr="0016765F" w:rsidRDefault="0016765F" w:rsidP="0016765F">
                  <w:pPr>
                    <w:tabs>
                      <w:tab w:val="left" w:pos="540"/>
                    </w:tabs>
                    <w:contextualSpacing/>
                    <w:jc w:val="both"/>
                  </w:pPr>
                  <w:r w:rsidRPr="0016765F">
                    <w:t>14</w:t>
                  </w:r>
                </w:p>
              </w:tc>
              <w:tc>
                <w:tcPr>
                  <w:tcW w:w="1842" w:type="dxa"/>
                  <w:shd w:val="clear" w:color="auto" w:fill="auto"/>
                </w:tcPr>
                <w:p w14:paraId="49C1555D" w14:textId="77777777" w:rsidR="0016765F" w:rsidRPr="0016765F" w:rsidRDefault="0016765F" w:rsidP="0016765F">
                  <w:pPr>
                    <w:tabs>
                      <w:tab w:val="left" w:pos="540"/>
                    </w:tabs>
                    <w:contextualSpacing/>
                    <w:jc w:val="both"/>
                  </w:pPr>
                  <w:r w:rsidRPr="0016765F">
                    <w:t>428</w:t>
                  </w:r>
                </w:p>
              </w:tc>
            </w:tr>
          </w:tbl>
          <w:p w14:paraId="7BFADC89" w14:textId="77777777" w:rsidR="00700E54" w:rsidRPr="00984167" w:rsidRDefault="0016765F" w:rsidP="00700E54">
            <w:pPr>
              <w:tabs>
                <w:tab w:val="left" w:pos="540"/>
              </w:tabs>
              <w:contextualSpacing/>
              <w:jc w:val="both"/>
            </w:pPr>
            <w:r w:rsidRPr="0016765F">
              <w:t xml:space="preserve">  Найдите ежедневный объем выпуска гарнитуров каждой комплектации.</w:t>
            </w:r>
          </w:p>
        </w:tc>
      </w:tr>
      <w:tr w:rsidR="00700E54" w:rsidRPr="0044074D" w14:paraId="12F856E9" w14:textId="77777777" w:rsidTr="00700E54">
        <w:trPr>
          <w:trHeight w:val="230"/>
        </w:trPr>
        <w:tc>
          <w:tcPr>
            <w:tcW w:w="1951" w:type="dxa"/>
            <w:vMerge/>
          </w:tcPr>
          <w:p w14:paraId="2225D9B0" w14:textId="77777777" w:rsidR="00700E54" w:rsidRPr="00C96D26" w:rsidRDefault="00700E54" w:rsidP="00700E54">
            <w:pPr>
              <w:tabs>
                <w:tab w:val="left" w:pos="540"/>
              </w:tabs>
              <w:contextualSpacing/>
            </w:pPr>
          </w:p>
        </w:tc>
        <w:tc>
          <w:tcPr>
            <w:tcW w:w="1701" w:type="dxa"/>
          </w:tcPr>
          <w:p w14:paraId="211CF321" w14:textId="77777777" w:rsidR="00700E54" w:rsidRPr="00C96D26" w:rsidRDefault="00700E54" w:rsidP="00700E54">
            <w:pPr>
              <w:shd w:val="clear" w:color="auto" w:fill="FFFFFF"/>
              <w:contextualSpacing/>
              <w:rPr>
                <w:color w:val="000000"/>
              </w:rPr>
            </w:pPr>
            <w:r>
              <w:rPr>
                <w:color w:val="000000"/>
              </w:rPr>
              <w:t xml:space="preserve">2. </w:t>
            </w:r>
            <w:r w:rsidRPr="002A3B46">
              <w:rPr>
                <w:color w:val="000000"/>
              </w:rPr>
              <w:t>Формулирует математические пос</w:t>
            </w:r>
            <w:r>
              <w:rPr>
                <w:color w:val="000000"/>
              </w:rPr>
              <w:t xml:space="preserve">тановки финансово-экономических </w:t>
            </w:r>
            <w:r w:rsidRPr="002A3B46">
              <w:rPr>
                <w:color w:val="000000"/>
              </w:rPr>
              <w:t>за</w:t>
            </w:r>
            <w:r>
              <w:rPr>
                <w:color w:val="000000"/>
              </w:rPr>
              <w:t xml:space="preserve">дач, переходит от экономических </w:t>
            </w:r>
            <w:r w:rsidRPr="002A3B46">
              <w:rPr>
                <w:color w:val="000000"/>
              </w:rPr>
              <w:t>постановок задач к математическим моделям.</w:t>
            </w:r>
          </w:p>
        </w:tc>
        <w:tc>
          <w:tcPr>
            <w:tcW w:w="6237" w:type="dxa"/>
          </w:tcPr>
          <w:p w14:paraId="6EA809AF" w14:textId="77777777" w:rsidR="00700E54" w:rsidRDefault="008767E7" w:rsidP="00700E54">
            <w:pPr>
              <w:shd w:val="clear" w:color="auto" w:fill="FFFFFF"/>
              <w:contextualSpacing/>
              <w:jc w:val="center"/>
              <w:rPr>
                <w:b/>
              </w:rPr>
            </w:pPr>
            <w:r>
              <w:rPr>
                <w:b/>
              </w:rPr>
              <w:t>З</w:t>
            </w:r>
            <w:r w:rsidR="00700E54" w:rsidRPr="002A3B46">
              <w:rPr>
                <w:b/>
              </w:rPr>
              <w:t>адание 1</w:t>
            </w:r>
          </w:p>
          <w:p w14:paraId="3F887077" w14:textId="77777777" w:rsidR="00700E54" w:rsidRPr="004456D1" w:rsidRDefault="008767E7" w:rsidP="00700E54">
            <w:pPr>
              <w:shd w:val="clear" w:color="auto" w:fill="FFFFFF"/>
              <w:contextualSpacing/>
              <w:jc w:val="both"/>
            </w:pPr>
            <w:r w:rsidRPr="008767E7">
              <w:t xml:space="preserve">Имеются четыре банка, каждый из которых начисляет вкладчику определенный годовой процент (свой для каждого банка). В начале года 1/8 вклада размером 8000 ден. ед. вложили в банк I, 1/4 вклада – в банк II, 3/8 – в банк III, а оставшуюся часть – в банк IV, и к концу года сумма этих вкладов возросла до 9500 ден. ед. Если первоначально 1/4 вклада вложили бы в банк I, 1/8 вклада – в банк II, 3/8 – в банк III, а оставшуюся часть – в банк IV, то к концу года сумма этих вкладов составила бы 9450 ден. ед. Если бы 1/2 вклада вложили бы в банк I, 1/8 вклада – в банк II, 1/8 – в банк III, а оставшуюся часть – в банк IV, то к концу года сумма этих вкладов составила бы 9250 ден. ед. Наконец, если бы в начале года в каждый банк вложили по 1/4 вклада, то к концу года сумма этих </w:t>
            </w:r>
            <w:r w:rsidRPr="008767E7">
              <w:lastRenderedPageBreak/>
              <w:t>вкладов составила бы 9400 ден. Какой процент выплачивает каждый банк?</w:t>
            </w:r>
          </w:p>
          <w:p w14:paraId="704F62AA" w14:textId="77777777" w:rsidR="00700E54" w:rsidRDefault="008767E7" w:rsidP="00700E54">
            <w:pPr>
              <w:shd w:val="clear" w:color="auto" w:fill="FFFFFF"/>
              <w:contextualSpacing/>
              <w:jc w:val="center"/>
              <w:rPr>
                <w:b/>
              </w:rPr>
            </w:pPr>
            <w:r>
              <w:rPr>
                <w:b/>
              </w:rPr>
              <w:t>З</w:t>
            </w:r>
            <w:r w:rsidR="00700E54" w:rsidRPr="00FA7A51">
              <w:rPr>
                <w:b/>
              </w:rPr>
              <w:t>адание 2</w:t>
            </w:r>
          </w:p>
          <w:p w14:paraId="30890101" w14:textId="77777777" w:rsidR="00700E54" w:rsidRPr="00DA4079" w:rsidRDefault="00DA4079" w:rsidP="00DA4079">
            <w:pPr>
              <w:shd w:val="clear" w:color="auto" w:fill="FFFFFF"/>
              <w:contextualSpacing/>
              <w:jc w:val="both"/>
            </w:pPr>
            <w:r w:rsidRPr="00DA4079">
              <w:t xml:space="preserve">Составить  каноническое  уравнение  гиперболы  с центром в начале координат, если гипербола проходит через точку A(−5,3) и имеет эксцентриситет </w:t>
            </w:r>
            <w:r w:rsidRPr="00DA4079">
              <w:rPr>
                <w:noProof/>
              </w:rPr>
              <w:drawing>
                <wp:inline distT="0" distB="0" distL="0" distR="0" wp14:anchorId="1468AE22" wp14:editId="0EECF864">
                  <wp:extent cx="533400" cy="238125"/>
                  <wp:effectExtent l="0" t="0" r="0" b="9525"/>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33400" cy="238125"/>
                          </a:xfrm>
                          <a:prstGeom prst="rect">
                            <a:avLst/>
                          </a:prstGeom>
                          <a:noFill/>
                          <a:ln>
                            <a:noFill/>
                          </a:ln>
                        </pic:spPr>
                      </pic:pic>
                    </a:graphicData>
                  </a:graphic>
                </wp:inline>
              </w:drawing>
            </w:r>
            <w:r w:rsidRPr="00DA4079">
              <w:t>.</w:t>
            </w:r>
          </w:p>
        </w:tc>
      </w:tr>
      <w:tr w:rsidR="00700E54" w:rsidRPr="0044074D" w14:paraId="7E85561E" w14:textId="77777777" w:rsidTr="00700E54">
        <w:trPr>
          <w:trHeight w:val="230"/>
        </w:trPr>
        <w:tc>
          <w:tcPr>
            <w:tcW w:w="1951" w:type="dxa"/>
            <w:vMerge/>
          </w:tcPr>
          <w:p w14:paraId="5C2AF06D" w14:textId="77777777" w:rsidR="00700E54" w:rsidRPr="00C96D26" w:rsidRDefault="00700E54" w:rsidP="00700E54">
            <w:pPr>
              <w:tabs>
                <w:tab w:val="left" w:pos="540"/>
              </w:tabs>
              <w:contextualSpacing/>
            </w:pPr>
          </w:p>
        </w:tc>
        <w:tc>
          <w:tcPr>
            <w:tcW w:w="1701" w:type="dxa"/>
          </w:tcPr>
          <w:p w14:paraId="76565FE2" w14:textId="77777777" w:rsidR="00700E54" w:rsidRPr="00C13BEF" w:rsidRDefault="00700E54" w:rsidP="00700E54">
            <w:pPr>
              <w:shd w:val="clear" w:color="auto" w:fill="FFFFFF"/>
              <w:contextualSpacing/>
              <w:rPr>
                <w:color w:val="000000"/>
              </w:rPr>
            </w:pPr>
            <w:r w:rsidRPr="00C13BEF">
              <w:rPr>
                <w:color w:val="000000"/>
              </w:rPr>
              <w:t>3. Системно п</w:t>
            </w:r>
            <w:r>
              <w:rPr>
                <w:color w:val="000000"/>
              </w:rPr>
              <w:t xml:space="preserve">одходит к выбору математических </w:t>
            </w:r>
            <w:r w:rsidRPr="00C13BEF">
              <w:rPr>
                <w:color w:val="000000"/>
              </w:rPr>
              <w:t>методов и информационных технологий для решения</w:t>
            </w:r>
          </w:p>
          <w:p w14:paraId="6AA95C95" w14:textId="77777777" w:rsidR="00700E54" w:rsidRPr="00C13BEF" w:rsidRDefault="00700E54" w:rsidP="00700E54">
            <w:pPr>
              <w:shd w:val="clear" w:color="auto" w:fill="FFFFFF"/>
              <w:contextualSpacing/>
              <w:rPr>
                <w:color w:val="000000"/>
              </w:rPr>
            </w:pPr>
            <w:r w:rsidRPr="00C13BEF">
              <w:rPr>
                <w:color w:val="000000"/>
              </w:rPr>
              <w:t>конкретных финансово-экономических задач в</w:t>
            </w:r>
          </w:p>
          <w:p w14:paraId="7E51A727" w14:textId="77777777" w:rsidR="00700E54" w:rsidRDefault="00700E54" w:rsidP="00700E54">
            <w:pPr>
              <w:shd w:val="clear" w:color="auto" w:fill="FFFFFF"/>
              <w:contextualSpacing/>
              <w:rPr>
                <w:color w:val="000000"/>
              </w:rPr>
            </w:pPr>
            <w:r w:rsidRPr="00C13BEF">
              <w:rPr>
                <w:color w:val="000000"/>
              </w:rPr>
              <w:t>профессиональной области.</w:t>
            </w:r>
          </w:p>
        </w:tc>
        <w:tc>
          <w:tcPr>
            <w:tcW w:w="6237" w:type="dxa"/>
          </w:tcPr>
          <w:p w14:paraId="1D867A02" w14:textId="77777777" w:rsidR="00700E54" w:rsidRDefault="00DA4079" w:rsidP="00700E54">
            <w:pPr>
              <w:shd w:val="clear" w:color="auto" w:fill="FFFFFF"/>
              <w:contextualSpacing/>
              <w:jc w:val="center"/>
              <w:rPr>
                <w:b/>
              </w:rPr>
            </w:pPr>
            <w:r>
              <w:rPr>
                <w:b/>
              </w:rPr>
              <w:t>З</w:t>
            </w:r>
            <w:r w:rsidR="00700E54" w:rsidRPr="0003061B">
              <w:rPr>
                <w:b/>
              </w:rPr>
              <w:t>адание 1</w:t>
            </w:r>
          </w:p>
          <w:p w14:paraId="4B035580" w14:textId="77777777" w:rsidR="00365FCD" w:rsidRDefault="00566570" w:rsidP="00566570">
            <w:pPr>
              <w:shd w:val="clear" w:color="auto" w:fill="FFFFFF"/>
              <w:contextualSpacing/>
              <w:jc w:val="both"/>
              <w:rPr>
                <w:bCs/>
                <w:iCs/>
              </w:rPr>
            </w:pPr>
            <w:r w:rsidRPr="00566570">
              <w:rPr>
                <w:bCs/>
                <w:iCs/>
              </w:rPr>
              <w:t>Дана квадратичная форма</w:t>
            </w:r>
          </w:p>
          <w:p w14:paraId="59F3E0DF" w14:textId="77777777" w:rsidR="00365FCD" w:rsidRDefault="00566570" w:rsidP="00566570">
            <w:pPr>
              <w:shd w:val="clear" w:color="auto" w:fill="FFFFFF"/>
              <w:contextualSpacing/>
              <w:jc w:val="both"/>
              <w:rPr>
                <w:bCs/>
                <w:iCs/>
              </w:rPr>
            </w:pPr>
            <w:r w:rsidRPr="00566570">
              <w:rPr>
                <w:bCs/>
                <w:iCs/>
              </w:rPr>
              <w:object w:dxaOrig="3440" w:dyaOrig="440" w14:anchorId="3401C3FC">
                <v:shape id="_x0000_i1083" type="#_x0000_t75" style="width:171.6pt;height:21.6pt" o:ole="">
                  <v:imagedata r:id="rId129" o:title=""/>
                </v:shape>
                <o:OLEObject Type="Embed" ProgID="Equation.3" ShapeID="_x0000_i1083" DrawAspect="Content" ObjectID="_1751391448" r:id="rId130"/>
              </w:object>
            </w:r>
            <w:r w:rsidRPr="00566570">
              <w:rPr>
                <w:bCs/>
                <w:iCs/>
              </w:rPr>
              <w:t xml:space="preserve">. </w:t>
            </w:r>
          </w:p>
          <w:p w14:paraId="7C06AEE3" w14:textId="77777777" w:rsidR="00566570" w:rsidRDefault="00566570" w:rsidP="00566570">
            <w:pPr>
              <w:shd w:val="clear" w:color="auto" w:fill="FFFFFF"/>
              <w:contextualSpacing/>
              <w:jc w:val="both"/>
              <w:rPr>
                <w:bCs/>
                <w:iCs/>
              </w:rPr>
            </w:pPr>
            <w:r w:rsidRPr="00566570">
              <w:rPr>
                <w:bCs/>
                <w:iCs/>
              </w:rPr>
              <w:t>Исследуйте эту форму на знакоопределенность двумя способами: 1) с помощью собственных значений; 2) по критерию Сильвестра.</w:t>
            </w:r>
          </w:p>
          <w:p w14:paraId="27703F8A" w14:textId="77777777" w:rsidR="00365FCD" w:rsidRDefault="00566570" w:rsidP="00365FCD">
            <w:pPr>
              <w:shd w:val="clear" w:color="auto" w:fill="FFFFFF"/>
              <w:contextualSpacing/>
              <w:jc w:val="center"/>
              <w:rPr>
                <w:b/>
              </w:rPr>
            </w:pPr>
            <w:r>
              <w:rPr>
                <w:b/>
              </w:rPr>
              <w:t>З</w:t>
            </w:r>
            <w:r w:rsidR="00700E54" w:rsidRPr="00EB4B81">
              <w:rPr>
                <w:b/>
              </w:rPr>
              <w:t>адание 2</w:t>
            </w:r>
          </w:p>
          <w:p w14:paraId="18425B64" w14:textId="77777777" w:rsidR="00365FCD" w:rsidRPr="00365FCD" w:rsidRDefault="00365FCD" w:rsidP="00365FCD">
            <w:pPr>
              <w:shd w:val="clear" w:color="auto" w:fill="FFFFFF"/>
              <w:contextualSpacing/>
              <w:rPr>
                <w:b/>
              </w:rPr>
            </w:pPr>
            <w:r w:rsidRPr="00365FCD">
              <w:t xml:space="preserve">Найдите собственные значения и собственные векторы линейного оператора, заданного матрицей </w:t>
            </w:r>
          </w:p>
          <w:p w14:paraId="44B8BF07" w14:textId="77777777" w:rsidR="00700E54" w:rsidRPr="00EB4B81" w:rsidRDefault="00365FCD" w:rsidP="00365FCD">
            <w:pPr>
              <w:shd w:val="clear" w:color="auto" w:fill="FFFFFF"/>
              <w:contextualSpacing/>
              <w:jc w:val="both"/>
            </w:pPr>
            <w:r w:rsidRPr="00365FCD">
              <w:object w:dxaOrig="2060" w:dyaOrig="1260" w14:anchorId="42C8621B">
                <v:shape id="_x0000_i1084" type="#_x0000_t75" style="width:102.6pt;height:63pt" o:ole="">
                  <v:imagedata r:id="rId131" o:title=""/>
                </v:shape>
                <o:OLEObject Type="Embed" ProgID="Equation.3" ShapeID="_x0000_i1084" DrawAspect="Content" ObjectID="_1751391449" r:id="rId132"/>
              </w:object>
            </w:r>
            <w:r w:rsidRPr="00365FCD">
              <w:t>.</w:t>
            </w:r>
          </w:p>
        </w:tc>
      </w:tr>
      <w:tr w:rsidR="00700E54" w:rsidRPr="0044074D" w14:paraId="074B381C" w14:textId="77777777" w:rsidTr="00700E54">
        <w:trPr>
          <w:trHeight w:val="230"/>
        </w:trPr>
        <w:tc>
          <w:tcPr>
            <w:tcW w:w="1951" w:type="dxa"/>
            <w:vMerge/>
          </w:tcPr>
          <w:p w14:paraId="5C45B049" w14:textId="77777777" w:rsidR="00700E54" w:rsidRPr="00C96D26" w:rsidRDefault="00700E54" w:rsidP="00700E54">
            <w:pPr>
              <w:tabs>
                <w:tab w:val="left" w:pos="540"/>
              </w:tabs>
              <w:contextualSpacing/>
            </w:pPr>
          </w:p>
        </w:tc>
        <w:tc>
          <w:tcPr>
            <w:tcW w:w="1701" w:type="dxa"/>
          </w:tcPr>
          <w:p w14:paraId="7888D63B" w14:textId="77777777" w:rsidR="00700E54" w:rsidRPr="00CD4F61" w:rsidRDefault="00700E54" w:rsidP="00700E54">
            <w:pPr>
              <w:shd w:val="clear" w:color="auto" w:fill="FFFFFF"/>
              <w:contextualSpacing/>
              <w:rPr>
                <w:color w:val="000000"/>
              </w:rPr>
            </w:pPr>
            <w:r>
              <w:rPr>
                <w:color w:val="000000"/>
              </w:rPr>
              <w:t xml:space="preserve">4. </w:t>
            </w:r>
            <w:r w:rsidRPr="00CD4F61">
              <w:rPr>
                <w:color w:val="000000"/>
              </w:rPr>
              <w:t>Анализирует результаты исследования</w:t>
            </w:r>
          </w:p>
          <w:p w14:paraId="348F7CFC" w14:textId="77777777" w:rsidR="00700E54" w:rsidRPr="00CD4F61" w:rsidRDefault="00700E54" w:rsidP="00700E54">
            <w:pPr>
              <w:shd w:val="clear" w:color="auto" w:fill="FFFFFF"/>
              <w:contextualSpacing/>
              <w:rPr>
                <w:color w:val="000000"/>
              </w:rPr>
            </w:pPr>
            <w:r w:rsidRPr="00CD4F61">
              <w:rPr>
                <w:color w:val="000000"/>
              </w:rPr>
              <w:t>математических моделей финансово-экономических</w:t>
            </w:r>
          </w:p>
          <w:p w14:paraId="7FBAAA95" w14:textId="77777777" w:rsidR="00700E54" w:rsidRPr="00CD4F61" w:rsidRDefault="00700E54" w:rsidP="00700E54">
            <w:pPr>
              <w:shd w:val="clear" w:color="auto" w:fill="FFFFFF"/>
              <w:contextualSpacing/>
              <w:rPr>
                <w:color w:val="000000"/>
              </w:rPr>
            </w:pPr>
            <w:r w:rsidRPr="00CD4F61">
              <w:rPr>
                <w:color w:val="000000"/>
              </w:rPr>
              <w:t>задач и делает на их основании количественные и</w:t>
            </w:r>
          </w:p>
          <w:p w14:paraId="372F0A91" w14:textId="77777777" w:rsidR="00700E54" w:rsidRPr="00CD4F61" w:rsidRDefault="00700E54" w:rsidP="00700E54">
            <w:pPr>
              <w:shd w:val="clear" w:color="auto" w:fill="FFFFFF"/>
              <w:contextualSpacing/>
              <w:rPr>
                <w:color w:val="000000"/>
              </w:rPr>
            </w:pPr>
            <w:r w:rsidRPr="00CD4F61">
              <w:rPr>
                <w:color w:val="000000"/>
              </w:rPr>
              <w:t>качественные выводы и рекомендации по принятию</w:t>
            </w:r>
          </w:p>
          <w:p w14:paraId="22B54102" w14:textId="77777777" w:rsidR="00700E54" w:rsidRPr="00C13BEF" w:rsidRDefault="00700E54" w:rsidP="00700E54">
            <w:pPr>
              <w:shd w:val="clear" w:color="auto" w:fill="FFFFFF"/>
              <w:contextualSpacing/>
              <w:rPr>
                <w:color w:val="000000"/>
              </w:rPr>
            </w:pPr>
            <w:r w:rsidRPr="00CD4F61">
              <w:rPr>
                <w:color w:val="000000"/>
              </w:rPr>
              <w:t>финансово-экономических решений</w:t>
            </w:r>
            <w:r>
              <w:rPr>
                <w:color w:val="000000"/>
              </w:rPr>
              <w:t>.</w:t>
            </w:r>
          </w:p>
        </w:tc>
        <w:tc>
          <w:tcPr>
            <w:tcW w:w="6237" w:type="dxa"/>
          </w:tcPr>
          <w:p w14:paraId="1E8BA586" w14:textId="77777777" w:rsidR="00700E54" w:rsidRPr="00754520" w:rsidRDefault="0079270C" w:rsidP="00700E54">
            <w:pPr>
              <w:shd w:val="clear" w:color="auto" w:fill="FFFFFF"/>
              <w:contextualSpacing/>
              <w:jc w:val="center"/>
              <w:rPr>
                <w:b/>
              </w:rPr>
            </w:pPr>
            <w:r>
              <w:rPr>
                <w:b/>
              </w:rPr>
              <w:t>З</w:t>
            </w:r>
            <w:r w:rsidR="00700E54" w:rsidRPr="00754520">
              <w:rPr>
                <w:b/>
              </w:rPr>
              <w:t>адание 1</w:t>
            </w:r>
          </w:p>
          <w:p w14:paraId="6E59B734" w14:textId="77777777" w:rsidR="00DA2ECD" w:rsidRPr="00DA2ECD" w:rsidRDefault="00DA2ECD" w:rsidP="00DA2ECD">
            <w:pPr>
              <w:shd w:val="clear" w:color="auto" w:fill="FFFFFF"/>
              <w:contextualSpacing/>
              <w:jc w:val="both"/>
            </w:pPr>
            <w:r w:rsidRPr="00DA2ECD">
              <w:t>Докажите, что система</w:t>
            </w:r>
          </w:p>
          <w:p w14:paraId="02D64892" w14:textId="77777777" w:rsidR="00DA2ECD" w:rsidRPr="00DA2ECD" w:rsidRDefault="00DA2ECD" w:rsidP="00DA2ECD">
            <w:pPr>
              <w:shd w:val="clear" w:color="auto" w:fill="FFFFFF"/>
              <w:contextualSpacing/>
              <w:jc w:val="both"/>
              <w:rPr>
                <w:b/>
              </w:rPr>
            </w:pPr>
            <w:r w:rsidRPr="00DA2ECD">
              <w:rPr>
                <w:b/>
                <w:noProof/>
              </w:rPr>
              <w:drawing>
                <wp:inline distT="0" distB="0" distL="0" distR="0" wp14:anchorId="1C686B32" wp14:editId="6CE51848">
                  <wp:extent cx="2105025" cy="1057275"/>
                  <wp:effectExtent l="0" t="0" r="9525" b="9525"/>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33">
                            <a:extLst>
                              <a:ext uri="{28A0092B-C50C-407E-A947-70E740481C1C}">
                                <a14:useLocalDpi xmlns:a14="http://schemas.microsoft.com/office/drawing/2010/main" val="0"/>
                              </a:ext>
                            </a:extLst>
                          </a:blip>
                          <a:srcRect/>
                          <a:stretch>
                            <a:fillRect/>
                          </a:stretch>
                        </pic:blipFill>
                        <pic:spPr bwMode="auto">
                          <a:xfrm>
                            <a:off x="0" y="0"/>
                            <a:ext cx="2105025" cy="1057275"/>
                          </a:xfrm>
                          <a:prstGeom prst="rect">
                            <a:avLst/>
                          </a:prstGeom>
                          <a:noFill/>
                          <a:ln>
                            <a:noFill/>
                          </a:ln>
                        </pic:spPr>
                      </pic:pic>
                    </a:graphicData>
                  </a:graphic>
                </wp:inline>
              </w:drawing>
            </w:r>
          </w:p>
          <w:p w14:paraId="71AAB41F" w14:textId="77777777" w:rsidR="00700E54" w:rsidRPr="00312058" w:rsidRDefault="00DA2ECD" w:rsidP="00DA2ECD">
            <w:pPr>
              <w:shd w:val="clear" w:color="auto" w:fill="FFFFFF"/>
              <w:contextualSpacing/>
              <w:jc w:val="both"/>
            </w:pPr>
            <w:r w:rsidRPr="00DA2ECD">
              <w:t xml:space="preserve">имеет единственное решение. Неизвестное </w:t>
            </w:r>
            <w:r w:rsidRPr="00DA2ECD">
              <w:rPr>
                <w:noProof/>
              </w:rPr>
              <w:drawing>
                <wp:inline distT="0" distB="0" distL="0" distR="0" wp14:anchorId="2BE1680F" wp14:editId="0161E27E">
                  <wp:extent cx="200025" cy="238125"/>
                  <wp:effectExtent l="0" t="0" r="9525" b="9525"/>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200025" cy="238125"/>
                          </a:xfrm>
                          <a:prstGeom prst="rect">
                            <a:avLst/>
                          </a:prstGeom>
                          <a:noFill/>
                          <a:ln>
                            <a:noFill/>
                          </a:ln>
                        </pic:spPr>
                      </pic:pic>
                    </a:graphicData>
                  </a:graphic>
                </wp:inline>
              </w:drawing>
            </w:r>
            <w:r w:rsidRPr="00DA2ECD">
              <w:t>найдите по формуле Крамера. Решите эту систему методом Гаусса.</w:t>
            </w:r>
          </w:p>
          <w:p w14:paraId="3CCCF41D" w14:textId="77777777" w:rsidR="00700E54" w:rsidRDefault="00DA2ECD" w:rsidP="00700E54">
            <w:pPr>
              <w:shd w:val="clear" w:color="auto" w:fill="FFFFFF"/>
              <w:contextualSpacing/>
              <w:jc w:val="center"/>
              <w:rPr>
                <w:b/>
              </w:rPr>
            </w:pPr>
            <w:r>
              <w:rPr>
                <w:b/>
              </w:rPr>
              <w:t>З</w:t>
            </w:r>
            <w:r w:rsidR="00700E54" w:rsidRPr="004E7EA3">
              <w:rPr>
                <w:b/>
              </w:rPr>
              <w:t>адание 2</w:t>
            </w:r>
          </w:p>
          <w:p w14:paraId="1DBDC7D7" w14:textId="77777777" w:rsidR="009A4CA5" w:rsidRPr="009A4CA5" w:rsidRDefault="009A4CA5" w:rsidP="009A4CA5">
            <w:pPr>
              <w:jc w:val="both"/>
            </w:pPr>
            <w:r w:rsidRPr="009A4CA5">
              <w:t xml:space="preserve">Дана матрица </w:t>
            </w:r>
          </w:p>
          <w:p w14:paraId="14A84BA4" w14:textId="77777777" w:rsidR="009A4CA5" w:rsidRPr="009A4CA5" w:rsidRDefault="009A4CA5" w:rsidP="009A4CA5">
            <w:pPr>
              <w:jc w:val="both"/>
            </w:pPr>
            <w:r w:rsidRPr="009A4CA5">
              <w:rPr>
                <w:noProof/>
              </w:rPr>
              <w:drawing>
                <wp:inline distT="0" distB="0" distL="0" distR="0" wp14:anchorId="233AA37D" wp14:editId="1B9EB03B">
                  <wp:extent cx="1295400" cy="904875"/>
                  <wp:effectExtent l="0" t="0" r="0" b="9525"/>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5">
                            <a:extLst>
                              <a:ext uri="{28A0092B-C50C-407E-A947-70E740481C1C}">
                                <a14:useLocalDpi xmlns:a14="http://schemas.microsoft.com/office/drawing/2010/main" val="0"/>
                              </a:ext>
                            </a:extLst>
                          </a:blip>
                          <a:srcRect/>
                          <a:stretch>
                            <a:fillRect/>
                          </a:stretch>
                        </pic:blipFill>
                        <pic:spPr bwMode="auto">
                          <a:xfrm>
                            <a:off x="0" y="0"/>
                            <a:ext cx="1295400" cy="904875"/>
                          </a:xfrm>
                          <a:prstGeom prst="rect">
                            <a:avLst/>
                          </a:prstGeom>
                          <a:noFill/>
                          <a:ln>
                            <a:noFill/>
                          </a:ln>
                        </pic:spPr>
                      </pic:pic>
                    </a:graphicData>
                  </a:graphic>
                </wp:inline>
              </w:drawing>
            </w:r>
            <w:r w:rsidRPr="009A4CA5">
              <w:t xml:space="preserve"> .</w:t>
            </w:r>
          </w:p>
          <w:p w14:paraId="176A7F77" w14:textId="77777777" w:rsidR="009A4CA5" w:rsidRPr="009A4CA5" w:rsidRDefault="009A4CA5" w:rsidP="009A4CA5">
            <w:pPr>
              <w:jc w:val="both"/>
            </w:pPr>
            <w:r w:rsidRPr="009A4CA5">
              <w:t>Требуется:</w:t>
            </w:r>
          </w:p>
          <w:p w14:paraId="6BA8A423" w14:textId="77777777" w:rsidR="001261AB" w:rsidRDefault="009A4CA5" w:rsidP="009A4CA5">
            <w:r w:rsidRPr="009A4CA5">
              <w:t>1) найти ранг этой матр</w:t>
            </w:r>
            <w:r w:rsidR="001261AB">
              <w:t>ицы;</w:t>
            </w:r>
          </w:p>
          <w:p w14:paraId="3FADBD7D" w14:textId="77777777" w:rsidR="00700E54" w:rsidRPr="004E7EA3" w:rsidRDefault="009A4CA5" w:rsidP="001261AB">
            <w:r w:rsidRPr="009A4CA5">
              <w:t>2) вычислить ее определитель.</w:t>
            </w:r>
          </w:p>
        </w:tc>
      </w:tr>
      <w:tr w:rsidR="00700E54" w:rsidRPr="0044074D" w14:paraId="0CEADAD9" w14:textId="77777777" w:rsidTr="00700E54">
        <w:trPr>
          <w:trHeight w:val="230"/>
        </w:trPr>
        <w:tc>
          <w:tcPr>
            <w:tcW w:w="1951" w:type="dxa"/>
            <w:vMerge w:val="restart"/>
          </w:tcPr>
          <w:p w14:paraId="6BB43986" w14:textId="77777777" w:rsidR="00700E54" w:rsidRDefault="00700E54" w:rsidP="00700E54">
            <w:pPr>
              <w:tabs>
                <w:tab w:val="left" w:pos="540"/>
              </w:tabs>
              <w:contextualSpacing/>
              <w:jc w:val="center"/>
              <w:rPr>
                <w:b/>
                <w:u w:val="single"/>
              </w:rPr>
            </w:pPr>
            <w:r>
              <w:rPr>
                <w:b/>
                <w:u w:val="single"/>
              </w:rPr>
              <w:t>УК-10</w:t>
            </w:r>
          </w:p>
          <w:p w14:paraId="7C0FC216" w14:textId="77777777" w:rsidR="00700E54" w:rsidRPr="00F71600" w:rsidRDefault="00700E54" w:rsidP="00700E54">
            <w:pPr>
              <w:tabs>
                <w:tab w:val="left" w:pos="540"/>
              </w:tabs>
              <w:contextualSpacing/>
              <w:jc w:val="center"/>
              <w:rPr>
                <w:b/>
                <w:u w:val="single"/>
              </w:rPr>
            </w:pPr>
          </w:p>
          <w:p w14:paraId="0395C24D" w14:textId="77777777" w:rsidR="00700E54" w:rsidRDefault="00700E54" w:rsidP="00700E54">
            <w:pPr>
              <w:tabs>
                <w:tab w:val="left" w:pos="540"/>
              </w:tabs>
              <w:contextualSpacing/>
            </w:pPr>
            <w:r>
              <w:t xml:space="preserve">Способность осуществлять </w:t>
            </w:r>
          </w:p>
          <w:p w14:paraId="234BC4A3" w14:textId="77777777" w:rsidR="00700E54" w:rsidRDefault="00700E54" w:rsidP="00700E54">
            <w:pPr>
              <w:tabs>
                <w:tab w:val="left" w:pos="540"/>
              </w:tabs>
              <w:contextualSpacing/>
            </w:pPr>
            <w:r>
              <w:t xml:space="preserve">поиск, критически </w:t>
            </w:r>
          </w:p>
          <w:p w14:paraId="2CC371B0" w14:textId="77777777" w:rsidR="00700E54" w:rsidRDefault="00700E54" w:rsidP="00700E54">
            <w:pPr>
              <w:tabs>
                <w:tab w:val="left" w:pos="540"/>
              </w:tabs>
              <w:contextualSpacing/>
            </w:pPr>
            <w:r>
              <w:t xml:space="preserve">анализировать, обобщать и </w:t>
            </w:r>
          </w:p>
          <w:p w14:paraId="60ED49EC" w14:textId="77777777" w:rsidR="00700E54" w:rsidRDefault="00700E54" w:rsidP="00700E54">
            <w:pPr>
              <w:tabs>
                <w:tab w:val="left" w:pos="540"/>
              </w:tabs>
              <w:contextualSpacing/>
            </w:pPr>
            <w:r>
              <w:t>систематизирова</w:t>
            </w:r>
            <w:r>
              <w:lastRenderedPageBreak/>
              <w:t xml:space="preserve">ть </w:t>
            </w:r>
          </w:p>
          <w:p w14:paraId="0A39CC89" w14:textId="77777777" w:rsidR="00700E54" w:rsidRDefault="00700E54" w:rsidP="00700E54">
            <w:pPr>
              <w:tabs>
                <w:tab w:val="left" w:pos="540"/>
              </w:tabs>
              <w:contextualSpacing/>
            </w:pPr>
            <w:r>
              <w:t xml:space="preserve">информацию, использовать </w:t>
            </w:r>
          </w:p>
          <w:p w14:paraId="66686987" w14:textId="77777777" w:rsidR="00700E54" w:rsidRDefault="00700E54" w:rsidP="00700E54">
            <w:pPr>
              <w:tabs>
                <w:tab w:val="left" w:pos="540"/>
              </w:tabs>
              <w:contextualSpacing/>
            </w:pPr>
            <w:r>
              <w:t>системный подход для решения</w:t>
            </w:r>
          </w:p>
          <w:p w14:paraId="4EA53E01" w14:textId="77777777" w:rsidR="00700E54" w:rsidRPr="00C96D26" w:rsidRDefault="00700E54" w:rsidP="00700E54">
            <w:pPr>
              <w:tabs>
                <w:tab w:val="left" w:pos="540"/>
              </w:tabs>
              <w:contextualSpacing/>
            </w:pPr>
            <w:r>
              <w:t>поставленных задач</w:t>
            </w:r>
          </w:p>
        </w:tc>
        <w:tc>
          <w:tcPr>
            <w:tcW w:w="1701" w:type="dxa"/>
          </w:tcPr>
          <w:p w14:paraId="34487DA9" w14:textId="77777777" w:rsidR="00700E54" w:rsidRPr="00A0501E" w:rsidRDefault="00700E54" w:rsidP="00700E54">
            <w:pPr>
              <w:shd w:val="clear" w:color="auto" w:fill="FFFFFF"/>
              <w:contextualSpacing/>
              <w:rPr>
                <w:color w:val="000000"/>
              </w:rPr>
            </w:pPr>
            <w:r w:rsidRPr="00A0501E">
              <w:rPr>
                <w:color w:val="000000"/>
              </w:rPr>
              <w:lastRenderedPageBreak/>
              <w:t xml:space="preserve">1. Четко описывает состав и структуру требуемых данных </w:t>
            </w:r>
          </w:p>
          <w:p w14:paraId="5C09994E" w14:textId="77777777" w:rsidR="00700E54" w:rsidRPr="00A0501E" w:rsidRDefault="00700E54" w:rsidP="00700E54">
            <w:pPr>
              <w:shd w:val="clear" w:color="auto" w:fill="FFFFFF"/>
              <w:contextualSpacing/>
              <w:rPr>
                <w:color w:val="000000"/>
              </w:rPr>
            </w:pPr>
            <w:r w:rsidRPr="00A0501E">
              <w:rPr>
                <w:color w:val="000000"/>
              </w:rPr>
              <w:t xml:space="preserve">и информации, грамотно </w:t>
            </w:r>
            <w:r w:rsidRPr="00A0501E">
              <w:rPr>
                <w:color w:val="000000"/>
              </w:rPr>
              <w:lastRenderedPageBreak/>
              <w:t xml:space="preserve">реализует процессы их сбора, </w:t>
            </w:r>
          </w:p>
          <w:p w14:paraId="774B282A" w14:textId="77777777" w:rsidR="00700E54" w:rsidRDefault="00700E54" w:rsidP="00700E54">
            <w:pPr>
              <w:shd w:val="clear" w:color="auto" w:fill="FFFFFF"/>
              <w:contextualSpacing/>
              <w:rPr>
                <w:color w:val="000000"/>
              </w:rPr>
            </w:pPr>
            <w:r w:rsidRPr="00A0501E">
              <w:rPr>
                <w:color w:val="000000"/>
              </w:rPr>
              <w:t>обработки и интерпретации.</w:t>
            </w:r>
            <w:r w:rsidRPr="006E2D40">
              <w:rPr>
                <w:color w:val="000000"/>
              </w:rPr>
              <w:t xml:space="preserve">  </w:t>
            </w:r>
          </w:p>
        </w:tc>
        <w:tc>
          <w:tcPr>
            <w:tcW w:w="6237" w:type="dxa"/>
          </w:tcPr>
          <w:p w14:paraId="1950C381" w14:textId="77777777" w:rsidR="00700E54" w:rsidRDefault="001332D3" w:rsidP="00700E54">
            <w:pPr>
              <w:shd w:val="clear" w:color="auto" w:fill="FFFFFF"/>
              <w:contextualSpacing/>
              <w:jc w:val="center"/>
              <w:rPr>
                <w:b/>
              </w:rPr>
            </w:pPr>
            <w:r>
              <w:rPr>
                <w:b/>
              </w:rPr>
              <w:lastRenderedPageBreak/>
              <w:t>З</w:t>
            </w:r>
            <w:r w:rsidR="00700E54" w:rsidRPr="006E2D40">
              <w:rPr>
                <w:b/>
              </w:rPr>
              <w:t>адание 1</w:t>
            </w:r>
          </w:p>
          <w:p w14:paraId="4A68E33C" w14:textId="77777777" w:rsidR="00DA210C" w:rsidRDefault="001332D3" w:rsidP="00700E54">
            <w:pPr>
              <w:shd w:val="clear" w:color="auto" w:fill="FFFFFF"/>
              <w:contextualSpacing/>
              <w:jc w:val="both"/>
              <w:rPr>
                <w:iCs/>
              </w:rPr>
            </w:pPr>
            <w:r>
              <w:rPr>
                <w:iCs/>
                <w:noProof/>
              </w:rPr>
              <w:drawing>
                <wp:inline distT="0" distB="0" distL="0" distR="0" wp14:anchorId="31DB80CB" wp14:editId="4CE8B42A">
                  <wp:extent cx="4572000" cy="453600"/>
                  <wp:effectExtent l="0" t="0" r="0" b="381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36">
                            <a:extLst>
                              <a:ext uri="{28A0092B-C50C-407E-A947-70E740481C1C}">
                                <a14:useLocalDpi xmlns:a14="http://schemas.microsoft.com/office/drawing/2010/main" val="0"/>
                              </a:ext>
                            </a:extLst>
                          </a:blip>
                          <a:srcRect/>
                          <a:stretch>
                            <a:fillRect/>
                          </a:stretch>
                        </pic:blipFill>
                        <pic:spPr bwMode="auto">
                          <a:xfrm>
                            <a:off x="0" y="0"/>
                            <a:ext cx="4572000" cy="453600"/>
                          </a:xfrm>
                          <a:prstGeom prst="rect">
                            <a:avLst/>
                          </a:prstGeom>
                          <a:noFill/>
                        </pic:spPr>
                      </pic:pic>
                    </a:graphicData>
                  </a:graphic>
                </wp:inline>
              </w:drawing>
            </w:r>
          </w:p>
          <w:p w14:paraId="34E2578E" w14:textId="77777777" w:rsidR="00700E54" w:rsidRPr="00402C36" w:rsidRDefault="00DA210C" w:rsidP="00700E54">
            <w:pPr>
              <w:shd w:val="clear" w:color="auto" w:fill="FFFFFF"/>
              <w:contextualSpacing/>
              <w:jc w:val="center"/>
              <w:rPr>
                <w:b/>
              </w:rPr>
            </w:pPr>
            <w:r>
              <w:rPr>
                <w:iCs/>
              </w:rPr>
              <w:t>З</w:t>
            </w:r>
            <w:r w:rsidR="00700E54" w:rsidRPr="00402C36">
              <w:rPr>
                <w:b/>
              </w:rPr>
              <w:t>адание 2</w:t>
            </w:r>
          </w:p>
          <w:p w14:paraId="6A45A57F" w14:textId="77777777" w:rsidR="00700E54" w:rsidRPr="00402C36" w:rsidRDefault="00A95AAA" w:rsidP="00700E54">
            <w:pPr>
              <w:shd w:val="clear" w:color="auto" w:fill="FFFFFF"/>
              <w:contextualSpacing/>
              <w:jc w:val="both"/>
            </w:pPr>
            <w:r w:rsidRPr="004B0332">
              <w:rPr>
                <w:noProof/>
              </w:rPr>
              <w:drawing>
                <wp:inline distT="0" distB="0" distL="0" distR="0" wp14:anchorId="16548B3C" wp14:editId="446E4208">
                  <wp:extent cx="4536000" cy="33120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7">
                            <a:extLst>
                              <a:ext uri="{28A0092B-C50C-407E-A947-70E740481C1C}">
                                <a14:useLocalDpi xmlns:a14="http://schemas.microsoft.com/office/drawing/2010/main" val="0"/>
                              </a:ext>
                            </a:extLst>
                          </a:blip>
                          <a:srcRect/>
                          <a:stretch>
                            <a:fillRect/>
                          </a:stretch>
                        </pic:blipFill>
                        <pic:spPr bwMode="auto">
                          <a:xfrm>
                            <a:off x="0" y="0"/>
                            <a:ext cx="4536000" cy="331200"/>
                          </a:xfrm>
                          <a:prstGeom prst="rect">
                            <a:avLst/>
                          </a:prstGeom>
                          <a:noFill/>
                          <a:ln>
                            <a:noFill/>
                          </a:ln>
                        </pic:spPr>
                      </pic:pic>
                    </a:graphicData>
                  </a:graphic>
                </wp:inline>
              </w:drawing>
            </w:r>
          </w:p>
        </w:tc>
      </w:tr>
      <w:tr w:rsidR="00700E54" w:rsidRPr="0044074D" w14:paraId="0B31A0DC" w14:textId="77777777" w:rsidTr="00700E54">
        <w:trPr>
          <w:trHeight w:val="230"/>
        </w:trPr>
        <w:tc>
          <w:tcPr>
            <w:tcW w:w="1951" w:type="dxa"/>
            <w:vMerge/>
          </w:tcPr>
          <w:p w14:paraId="28DA64EA" w14:textId="77777777" w:rsidR="00700E54" w:rsidRPr="00F71600" w:rsidRDefault="00700E54" w:rsidP="00700E54">
            <w:pPr>
              <w:tabs>
                <w:tab w:val="left" w:pos="540"/>
              </w:tabs>
              <w:contextualSpacing/>
              <w:jc w:val="center"/>
              <w:rPr>
                <w:b/>
                <w:u w:val="single"/>
              </w:rPr>
            </w:pPr>
          </w:p>
        </w:tc>
        <w:tc>
          <w:tcPr>
            <w:tcW w:w="1701" w:type="dxa"/>
          </w:tcPr>
          <w:p w14:paraId="5D5E33AE" w14:textId="77777777" w:rsidR="00700E54" w:rsidRPr="004E6CE8" w:rsidRDefault="00700E54" w:rsidP="00700E54">
            <w:pPr>
              <w:shd w:val="clear" w:color="auto" w:fill="FFFFFF"/>
              <w:contextualSpacing/>
              <w:rPr>
                <w:color w:val="000000"/>
              </w:rPr>
            </w:pPr>
            <w:r w:rsidRPr="004E6CE8">
              <w:rPr>
                <w:color w:val="000000"/>
              </w:rPr>
              <w:t>2. Обосновывает сущность происходящего, выявляет</w:t>
            </w:r>
          </w:p>
          <w:p w14:paraId="01F18FC7" w14:textId="77777777" w:rsidR="00700E54" w:rsidRPr="006E2D40" w:rsidRDefault="00700E54" w:rsidP="00700E54">
            <w:pPr>
              <w:shd w:val="clear" w:color="auto" w:fill="FFFFFF"/>
              <w:contextualSpacing/>
              <w:rPr>
                <w:color w:val="000000"/>
              </w:rPr>
            </w:pPr>
            <w:r w:rsidRPr="004E6CE8">
              <w:rPr>
                <w:color w:val="000000"/>
              </w:rPr>
              <w:t>закономерности, понимает природу вариабельности.</w:t>
            </w:r>
          </w:p>
        </w:tc>
        <w:tc>
          <w:tcPr>
            <w:tcW w:w="6237" w:type="dxa"/>
          </w:tcPr>
          <w:p w14:paraId="2B25788C" w14:textId="77777777" w:rsidR="00700E54" w:rsidRDefault="00CD61A0" w:rsidP="00700E54">
            <w:pPr>
              <w:shd w:val="clear" w:color="auto" w:fill="FFFFFF"/>
              <w:contextualSpacing/>
              <w:jc w:val="center"/>
              <w:rPr>
                <w:b/>
              </w:rPr>
            </w:pPr>
            <w:r>
              <w:rPr>
                <w:b/>
              </w:rPr>
              <w:t>З</w:t>
            </w:r>
            <w:r w:rsidR="00700E54" w:rsidRPr="00621869">
              <w:rPr>
                <w:b/>
              </w:rPr>
              <w:t>адание 1</w:t>
            </w:r>
          </w:p>
          <w:p w14:paraId="578E4FA1" w14:textId="77777777" w:rsidR="00700E54" w:rsidRDefault="00E33E93" w:rsidP="00700E54">
            <w:pPr>
              <w:shd w:val="clear" w:color="auto" w:fill="FFFFFF"/>
              <w:contextualSpacing/>
              <w:jc w:val="both"/>
            </w:pPr>
            <w:r w:rsidRPr="004B0332">
              <w:rPr>
                <w:noProof/>
              </w:rPr>
              <w:drawing>
                <wp:inline distT="0" distB="0" distL="0" distR="0" wp14:anchorId="54E80073" wp14:editId="636629EC">
                  <wp:extent cx="3924000" cy="156294"/>
                  <wp:effectExtent l="0" t="0" r="635"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8">
                            <a:extLst>
                              <a:ext uri="{28A0092B-C50C-407E-A947-70E740481C1C}">
                                <a14:useLocalDpi xmlns:a14="http://schemas.microsoft.com/office/drawing/2010/main" val="0"/>
                              </a:ext>
                            </a:extLst>
                          </a:blip>
                          <a:srcRect/>
                          <a:stretch>
                            <a:fillRect/>
                          </a:stretch>
                        </pic:blipFill>
                        <pic:spPr bwMode="auto">
                          <a:xfrm>
                            <a:off x="0" y="0"/>
                            <a:ext cx="3924000" cy="156294"/>
                          </a:xfrm>
                          <a:prstGeom prst="rect">
                            <a:avLst/>
                          </a:prstGeom>
                          <a:noFill/>
                          <a:ln>
                            <a:noFill/>
                          </a:ln>
                        </pic:spPr>
                      </pic:pic>
                    </a:graphicData>
                  </a:graphic>
                </wp:inline>
              </w:drawing>
            </w:r>
          </w:p>
          <w:p w14:paraId="0991A9E2" w14:textId="77777777" w:rsidR="00700E54" w:rsidRPr="001215A9" w:rsidRDefault="002D7074" w:rsidP="00700E54">
            <w:pPr>
              <w:shd w:val="clear" w:color="auto" w:fill="FFFFFF"/>
              <w:contextualSpacing/>
              <w:jc w:val="center"/>
              <w:rPr>
                <w:b/>
              </w:rPr>
            </w:pPr>
            <w:r>
              <w:rPr>
                <w:b/>
              </w:rPr>
              <w:t>З</w:t>
            </w:r>
            <w:r w:rsidR="00700E54" w:rsidRPr="001215A9">
              <w:rPr>
                <w:b/>
              </w:rPr>
              <w:t>адание 2</w:t>
            </w:r>
          </w:p>
          <w:p w14:paraId="342F0723" w14:textId="77777777" w:rsidR="00700E54" w:rsidRPr="00621869" w:rsidRDefault="002D7074" w:rsidP="00012BA2">
            <w:pPr>
              <w:shd w:val="clear" w:color="auto" w:fill="FFFFFF"/>
              <w:contextualSpacing/>
              <w:jc w:val="both"/>
            </w:pPr>
            <w:r>
              <w:rPr>
                <w:noProof/>
              </w:rPr>
              <w:drawing>
                <wp:inline distT="0" distB="0" distL="0" distR="0" wp14:anchorId="61631D05" wp14:editId="325D444D">
                  <wp:extent cx="3888000" cy="231696"/>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39">
                            <a:extLst>
                              <a:ext uri="{28A0092B-C50C-407E-A947-70E740481C1C}">
                                <a14:useLocalDpi xmlns:a14="http://schemas.microsoft.com/office/drawing/2010/main" val="0"/>
                              </a:ext>
                            </a:extLst>
                          </a:blip>
                          <a:srcRect/>
                          <a:stretch>
                            <a:fillRect/>
                          </a:stretch>
                        </pic:blipFill>
                        <pic:spPr bwMode="auto">
                          <a:xfrm>
                            <a:off x="0" y="0"/>
                            <a:ext cx="3888000" cy="231696"/>
                          </a:xfrm>
                          <a:prstGeom prst="rect">
                            <a:avLst/>
                          </a:prstGeom>
                          <a:noFill/>
                        </pic:spPr>
                      </pic:pic>
                    </a:graphicData>
                  </a:graphic>
                </wp:inline>
              </w:drawing>
            </w:r>
            <w:r w:rsidR="00012BA2" w:rsidRPr="00621869">
              <w:t xml:space="preserve"> </w:t>
            </w:r>
          </w:p>
        </w:tc>
      </w:tr>
      <w:tr w:rsidR="00700E54" w:rsidRPr="0044074D" w14:paraId="67D082B7" w14:textId="77777777" w:rsidTr="00700E54">
        <w:trPr>
          <w:trHeight w:val="230"/>
        </w:trPr>
        <w:tc>
          <w:tcPr>
            <w:tcW w:w="1951" w:type="dxa"/>
            <w:vMerge/>
          </w:tcPr>
          <w:p w14:paraId="09F4D4EB" w14:textId="77777777" w:rsidR="00700E54" w:rsidRPr="00F71600" w:rsidRDefault="00700E54" w:rsidP="00700E54">
            <w:pPr>
              <w:tabs>
                <w:tab w:val="left" w:pos="540"/>
              </w:tabs>
              <w:contextualSpacing/>
              <w:jc w:val="center"/>
              <w:rPr>
                <w:b/>
                <w:u w:val="single"/>
              </w:rPr>
            </w:pPr>
          </w:p>
        </w:tc>
        <w:tc>
          <w:tcPr>
            <w:tcW w:w="1701" w:type="dxa"/>
          </w:tcPr>
          <w:p w14:paraId="1098E94E" w14:textId="77777777" w:rsidR="00700E54" w:rsidRPr="00A17A59" w:rsidRDefault="00700E54" w:rsidP="00700E54">
            <w:pPr>
              <w:shd w:val="clear" w:color="auto" w:fill="FFFFFF"/>
              <w:contextualSpacing/>
              <w:rPr>
                <w:color w:val="000000"/>
              </w:rPr>
            </w:pPr>
            <w:r w:rsidRPr="00A17A59">
              <w:rPr>
                <w:color w:val="000000"/>
              </w:rPr>
              <w:t xml:space="preserve">3. Формулирует признак классификации, выделяет </w:t>
            </w:r>
          </w:p>
          <w:p w14:paraId="553B1613" w14:textId="77777777" w:rsidR="00700E54" w:rsidRPr="00A17A59" w:rsidRDefault="00700E54" w:rsidP="00700E54">
            <w:pPr>
              <w:shd w:val="clear" w:color="auto" w:fill="FFFFFF"/>
              <w:contextualSpacing/>
              <w:rPr>
                <w:color w:val="000000"/>
              </w:rPr>
            </w:pPr>
            <w:r w:rsidRPr="00A17A59">
              <w:rPr>
                <w:color w:val="000000"/>
              </w:rPr>
              <w:t xml:space="preserve">соответствующие ему группы однородных «объектов», </w:t>
            </w:r>
          </w:p>
          <w:p w14:paraId="56CAAE58" w14:textId="77777777" w:rsidR="00700E54" w:rsidRPr="00A17A59" w:rsidRDefault="00700E54" w:rsidP="00700E54">
            <w:pPr>
              <w:shd w:val="clear" w:color="auto" w:fill="FFFFFF"/>
              <w:contextualSpacing/>
              <w:rPr>
                <w:color w:val="000000"/>
              </w:rPr>
            </w:pPr>
            <w:r w:rsidRPr="00A17A59">
              <w:rPr>
                <w:color w:val="000000"/>
              </w:rPr>
              <w:t xml:space="preserve">идентифицирует общие свойства элементов этих групп, </w:t>
            </w:r>
          </w:p>
          <w:p w14:paraId="388F3ED6" w14:textId="77777777" w:rsidR="00700E54" w:rsidRPr="00A17A59" w:rsidRDefault="00700E54" w:rsidP="00700E54">
            <w:pPr>
              <w:shd w:val="clear" w:color="auto" w:fill="FFFFFF"/>
              <w:contextualSpacing/>
              <w:rPr>
                <w:color w:val="000000"/>
              </w:rPr>
            </w:pPr>
            <w:r w:rsidRPr="00A17A59">
              <w:rPr>
                <w:color w:val="000000"/>
              </w:rPr>
              <w:t>оценивает полноту результатов классификации,</w:t>
            </w:r>
          </w:p>
          <w:p w14:paraId="6A6A5B8D" w14:textId="77777777" w:rsidR="00700E54" w:rsidRPr="00A17A59" w:rsidRDefault="00700E54" w:rsidP="00700E54">
            <w:pPr>
              <w:shd w:val="clear" w:color="auto" w:fill="FFFFFF"/>
              <w:contextualSpacing/>
              <w:rPr>
                <w:color w:val="000000"/>
              </w:rPr>
            </w:pPr>
            <w:r w:rsidRPr="00A17A59">
              <w:rPr>
                <w:color w:val="000000"/>
              </w:rPr>
              <w:t>показывает прикладное назначение классификационных</w:t>
            </w:r>
          </w:p>
          <w:p w14:paraId="0D4718D3" w14:textId="77777777" w:rsidR="00700E54" w:rsidRPr="004E6CE8" w:rsidRDefault="00700E54" w:rsidP="00700E54">
            <w:pPr>
              <w:shd w:val="clear" w:color="auto" w:fill="FFFFFF"/>
              <w:contextualSpacing/>
              <w:rPr>
                <w:color w:val="000000"/>
              </w:rPr>
            </w:pPr>
            <w:r w:rsidRPr="00A17A59">
              <w:rPr>
                <w:color w:val="000000"/>
              </w:rPr>
              <w:t>групп.</w:t>
            </w:r>
          </w:p>
        </w:tc>
        <w:tc>
          <w:tcPr>
            <w:tcW w:w="6237" w:type="dxa"/>
          </w:tcPr>
          <w:p w14:paraId="7B902001" w14:textId="77777777" w:rsidR="00700E54" w:rsidRDefault="00012BA2" w:rsidP="00700E54">
            <w:pPr>
              <w:shd w:val="clear" w:color="auto" w:fill="FFFFFF"/>
              <w:contextualSpacing/>
              <w:jc w:val="center"/>
              <w:rPr>
                <w:b/>
              </w:rPr>
            </w:pPr>
            <w:r>
              <w:rPr>
                <w:b/>
              </w:rPr>
              <w:t>З</w:t>
            </w:r>
            <w:r w:rsidR="00700E54" w:rsidRPr="00621869">
              <w:rPr>
                <w:b/>
              </w:rPr>
              <w:t>адание 1</w:t>
            </w:r>
          </w:p>
          <w:p w14:paraId="6328BFE5" w14:textId="77777777" w:rsidR="00700E54" w:rsidRPr="00A17A59" w:rsidRDefault="00541F10" w:rsidP="00541F10">
            <w:pPr>
              <w:shd w:val="clear" w:color="auto" w:fill="FFFFFF"/>
              <w:contextualSpacing/>
              <w:jc w:val="both"/>
            </w:pPr>
            <w:r>
              <w:rPr>
                <w:noProof/>
              </w:rPr>
              <w:drawing>
                <wp:inline distT="0" distB="0" distL="0" distR="0" wp14:anchorId="3F11FEA3" wp14:editId="306283B0">
                  <wp:extent cx="3852000" cy="528481"/>
                  <wp:effectExtent l="0" t="0" r="0" b="508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3852000" cy="528481"/>
                          </a:xfrm>
                          <a:prstGeom prst="rect">
                            <a:avLst/>
                          </a:prstGeom>
                          <a:noFill/>
                        </pic:spPr>
                      </pic:pic>
                    </a:graphicData>
                  </a:graphic>
                </wp:inline>
              </w:drawing>
            </w:r>
          </w:p>
          <w:p w14:paraId="2D56A602" w14:textId="77777777" w:rsidR="00541F10" w:rsidRDefault="00541F10" w:rsidP="00541F10">
            <w:pPr>
              <w:shd w:val="clear" w:color="auto" w:fill="FFFFFF"/>
              <w:contextualSpacing/>
              <w:jc w:val="both"/>
              <w:rPr>
                <w:b/>
              </w:rPr>
            </w:pPr>
            <w:r>
              <w:rPr>
                <w:b/>
                <w:noProof/>
              </w:rPr>
              <w:drawing>
                <wp:inline distT="0" distB="0" distL="0" distR="0" wp14:anchorId="4E62D3EC" wp14:editId="4068EE89">
                  <wp:extent cx="3924000" cy="478701"/>
                  <wp:effectExtent l="0" t="0" r="635"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3924000" cy="478701"/>
                          </a:xfrm>
                          <a:prstGeom prst="rect">
                            <a:avLst/>
                          </a:prstGeom>
                          <a:noFill/>
                        </pic:spPr>
                      </pic:pic>
                    </a:graphicData>
                  </a:graphic>
                </wp:inline>
              </w:drawing>
            </w:r>
          </w:p>
          <w:p w14:paraId="702B7131" w14:textId="77777777" w:rsidR="00700E54" w:rsidRPr="001215A9" w:rsidRDefault="00936F6D" w:rsidP="00700E54">
            <w:pPr>
              <w:shd w:val="clear" w:color="auto" w:fill="FFFFFF"/>
              <w:contextualSpacing/>
              <w:jc w:val="center"/>
              <w:rPr>
                <w:b/>
              </w:rPr>
            </w:pPr>
            <w:r>
              <w:rPr>
                <w:b/>
              </w:rPr>
              <w:t>З</w:t>
            </w:r>
            <w:r w:rsidR="00700E54" w:rsidRPr="001215A9">
              <w:rPr>
                <w:b/>
              </w:rPr>
              <w:t>адание 2</w:t>
            </w:r>
          </w:p>
          <w:p w14:paraId="4DA2562B" w14:textId="77777777" w:rsidR="00700E54" w:rsidRPr="00621869" w:rsidRDefault="00936F6D" w:rsidP="00936F6D">
            <w:pPr>
              <w:shd w:val="clear" w:color="auto" w:fill="FFFFFF"/>
              <w:contextualSpacing/>
              <w:jc w:val="both"/>
              <w:rPr>
                <w:b/>
              </w:rPr>
            </w:pPr>
            <w:r>
              <w:rPr>
                <w:noProof/>
              </w:rPr>
              <w:drawing>
                <wp:inline distT="0" distB="0" distL="0" distR="0" wp14:anchorId="1493C388" wp14:editId="03C0F002">
                  <wp:extent cx="3852000" cy="168001"/>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3852000" cy="168001"/>
                          </a:xfrm>
                          <a:prstGeom prst="rect">
                            <a:avLst/>
                          </a:prstGeom>
                          <a:noFill/>
                        </pic:spPr>
                      </pic:pic>
                    </a:graphicData>
                  </a:graphic>
                </wp:inline>
              </w:drawing>
            </w:r>
            <w:r w:rsidRPr="00621869">
              <w:rPr>
                <w:b/>
              </w:rPr>
              <w:t xml:space="preserve"> </w:t>
            </w:r>
          </w:p>
        </w:tc>
      </w:tr>
      <w:tr w:rsidR="00700E54" w:rsidRPr="0044074D" w14:paraId="62B07DF5" w14:textId="77777777" w:rsidTr="00700E54">
        <w:trPr>
          <w:trHeight w:val="230"/>
        </w:trPr>
        <w:tc>
          <w:tcPr>
            <w:tcW w:w="1951" w:type="dxa"/>
            <w:vMerge/>
          </w:tcPr>
          <w:p w14:paraId="4533912E" w14:textId="77777777" w:rsidR="00700E54" w:rsidRPr="00F71600" w:rsidRDefault="00700E54" w:rsidP="00700E54">
            <w:pPr>
              <w:tabs>
                <w:tab w:val="left" w:pos="540"/>
              </w:tabs>
              <w:contextualSpacing/>
              <w:jc w:val="center"/>
              <w:rPr>
                <w:b/>
                <w:u w:val="single"/>
              </w:rPr>
            </w:pPr>
          </w:p>
        </w:tc>
        <w:tc>
          <w:tcPr>
            <w:tcW w:w="1701" w:type="dxa"/>
          </w:tcPr>
          <w:p w14:paraId="66555E5C" w14:textId="77777777" w:rsidR="00700E54" w:rsidRPr="0004644E" w:rsidRDefault="00700E54" w:rsidP="00700E54">
            <w:pPr>
              <w:shd w:val="clear" w:color="auto" w:fill="FFFFFF"/>
              <w:contextualSpacing/>
              <w:rPr>
                <w:color w:val="000000"/>
              </w:rPr>
            </w:pPr>
            <w:r w:rsidRPr="0004644E">
              <w:rPr>
                <w:color w:val="000000"/>
              </w:rPr>
              <w:t xml:space="preserve">4. Грамотно, логично, аргументировано формирует </w:t>
            </w:r>
          </w:p>
          <w:p w14:paraId="7411E8A7" w14:textId="77777777" w:rsidR="00700E54" w:rsidRPr="0004644E" w:rsidRDefault="00700E54" w:rsidP="00700E54">
            <w:pPr>
              <w:shd w:val="clear" w:color="auto" w:fill="FFFFFF"/>
              <w:contextualSpacing/>
              <w:rPr>
                <w:color w:val="000000"/>
              </w:rPr>
            </w:pPr>
            <w:r w:rsidRPr="0004644E">
              <w:rPr>
                <w:color w:val="000000"/>
              </w:rPr>
              <w:t xml:space="preserve">собственные суждения и оценки.  Отличает факты от </w:t>
            </w:r>
            <w:r w:rsidRPr="0004644E">
              <w:rPr>
                <w:color w:val="000000"/>
              </w:rPr>
              <w:lastRenderedPageBreak/>
              <w:t xml:space="preserve">мнений, интерпретаций, оценок и т.д.  в рассуждениях </w:t>
            </w:r>
          </w:p>
          <w:p w14:paraId="6E174AD2" w14:textId="77777777" w:rsidR="00700E54" w:rsidRPr="00A17A59" w:rsidRDefault="00700E54" w:rsidP="00700E54">
            <w:pPr>
              <w:shd w:val="clear" w:color="auto" w:fill="FFFFFF"/>
              <w:contextualSpacing/>
              <w:rPr>
                <w:color w:val="000000"/>
              </w:rPr>
            </w:pPr>
            <w:r w:rsidRPr="0004644E">
              <w:rPr>
                <w:color w:val="000000"/>
              </w:rPr>
              <w:t>других участников деятельности.</w:t>
            </w:r>
          </w:p>
        </w:tc>
        <w:tc>
          <w:tcPr>
            <w:tcW w:w="6237" w:type="dxa"/>
          </w:tcPr>
          <w:p w14:paraId="0E9E59BF" w14:textId="77777777" w:rsidR="00700E54" w:rsidRDefault="004D3F41" w:rsidP="00700E54">
            <w:pPr>
              <w:shd w:val="clear" w:color="auto" w:fill="FFFFFF"/>
              <w:contextualSpacing/>
              <w:jc w:val="center"/>
              <w:rPr>
                <w:b/>
              </w:rPr>
            </w:pPr>
            <w:r>
              <w:rPr>
                <w:b/>
              </w:rPr>
              <w:lastRenderedPageBreak/>
              <w:t>З</w:t>
            </w:r>
            <w:r w:rsidR="00700E54" w:rsidRPr="00621869">
              <w:rPr>
                <w:b/>
              </w:rPr>
              <w:t>адание 1</w:t>
            </w:r>
          </w:p>
          <w:p w14:paraId="6BE5A6D0" w14:textId="77777777" w:rsidR="004D3F41" w:rsidRPr="004D3F41" w:rsidRDefault="004D3F41" w:rsidP="004D3F41">
            <w:pPr>
              <w:shd w:val="clear" w:color="auto" w:fill="FFFFFF"/>
              <w:contextualSpacing/>
              <w:jc w:val="both"/>
            </w:pPr>
            <w:r w:rsidRPr="004D3F41">
              <w:t xml:space="preserve">Зависимость  спроса  на  товар  от  его  цены  выражается  функцией </w:t>
            </w:r>
            <w:r w:rsidR="00C71B3C" w:rsidRPr="00C71B3C">
              <w:rPr>
                <w:position w:val="-38"/>
              </w:rPr>
              <w:object w:dxaOrig="2000" w:dyaOrig="820" w14:anchorId="1BC427AA">
                <v:shape id="_x0000_i1085" type="#_x0000_t75" style="width:66pt;height:27pt" o:ole="">
                  <v:imagedata r:id="rId143" o:title=""/>
                </v:shape>
                <o:OLEObject Type="Embed" ProgID="Equation.3" ShapeID="_x0000_i1085" DrawAspect="Content" ObjectID="_1751391450" r:id="rId144"/>
              </w:object>
            </w:r>
            <w:r w:rsidRPr="004D3F41">
              <w:t xml:space="preserve">. Найдите спрос на товар, </w:t>
            </w:r>
            <w:r>
              <w:t>предельный спрос и точечную эла</w:t>
            </w:r>
            <w:r w:rsidRPr="004D3F41">
              <w:t>стичность спроса по цене при p = 2 д.е. Чему будет равна средняя эла</w:t>
            </w:r>
            <w:r>
              <w:t>стич</w:t>
            </w:r>
            <w:r w:rsidRPr="004D3F41">
              <w:t>ность спроса по цене, при увеличении цены на 5%?</w:t>
            </w:r>
          </w:p>
          <w:p w14:paraId="643D5CC4" w14:textId="77777777" w:rsidR="00700E54" w:rsidRPr="001215A9" w:rsidRDefault="004D3F41" w:rsidP="00700E54">
            <w:pPr>
              <w:shd w:val="clear" w:color="auto" w:fill="FFFFFF"/>
              <w:contextualSpacing/>
              <w:jc w:val="center"/>
              <w:rPr>
                <w:b/>
              </w:rPr>
            </w:pPr>
            <w:r>
              <w:rPr>
                <w:b/>
              </w:rPr>
              <w:t>З</w:t>
            </w:r>
            <w:r w:rsidR="00700E54" w:rsidRPr="001215A9">
              <w:rPr>
                <w:b/>
              </w:rPr>
              <w:t>адание 2</w:t>
            </w:r>
          </w:p>
          <w:p w14:paraId="211CB7ED" w14:textId="77777777" w:rsidR="00C71B3C" w:rsidRPr="00C71B3C" w:rsidRDefault="00C71B3C" w:rsidP="00C71B3C">
            <w:pPr>
              <w:shd w:val="clear" w:color="auto" w:fill="FFFFFF"/>
              <w:contextualSpacing/>
              <w:jc w:val="both"/>
            </w:pPr>
            <w:r>
              <w:t>Производительность труда</w:t>
            </w:r>
            <w:r w:rsidRPr="00C71B3C">
              <w:t xml:space="preserve"> одного</w:t>
            </w:r>
            <w:r>
              <w:t xml:space="preserve"> рабочего за одну</w:t>
            </w:r>
            <w:r w:rsidRPr="00C71B3C">
              <w:t xml:space="preserve"> смену  </w:t>
            </w:r>
            <w:r w:rsidRPr="00C71B3C">
              <w:lastRenderedPageBreak/>
              <w:t xml:space="preserve">описывается функцией  </w:t>
            </w:r>
            <w:r w:rsidRPr="00C71B3C">
              <w:rPr>
                <w:position w:val="-12"/>
              </w:rPr>
              <w:object w:dxaOrig="2340" w:dyaOrig="480" w14:anchorId="4F325B4E">
                <v:shape id="_x0000_i1086" type="#_x0000_t75" style="width:99pt;height:20.4pt" o:ole="">
                  <v:imagedata r:id="rId145" o:title=""/>
                </v:shape>
                <o:OLEObject Type="Embed" ProgID="Equation.3" ShapeID="_x0000_i1086" DrawAspect="Content" ObjectID="_1751391451" r:id="rId146"/>
              </w:object>
            </w:r>
            <w:r w:rsidRPr="00C71B3C">
              <w:t>,  где  t  –  время  в  часах,  0  ≤  t  ≤  8. Определите объем выпуска продукции за 20 рабочих д</w:t>
            </w:r>
            <w:r>
              <w:t>ней бригадой, состоящей из 6 че</w:t>
            </w:r>
            <w:r w:rsidRPr="00C71B3C">
              <w:t>ловек.</w:t>
            </w:r>
          </w:p>
          <w:p w14:paraId="65C8C813" w14:textId="77777777" w:rsidR="00700E54" w:rsidRPr="00C7131C" w:rsidRDefault="00700E54" w:rsidP="00700E54">
            <w:pPr>
              <w:shd w:val="clear" w:color="auto" w:fill="FFFFFF"/>
              <w:contextualSpacing/>
              <w:jc w:val="both"/>
              <w:rPr>
                <w:bCs/>
              </w:rPr>
            </w:pPr>
          </w:p>
        </w:tc>
      </w:tr>
      <w:tr w:rsidR="00700E54" w:rsidRPr="0044074D" w14:paraId="3E9E4202" w14:textId="77777777" w:rsidTr="00700E54">
        <w:trPr>
          <w:trHeight w:val="230"/>
        </w:trPr>
        <w:tc>
          <w:tcPr>
            <w:tcW w:w="1951" w:type="dxa"/>
            <w:vMerge/>
          </w:tcPr>
          <w:p w14:paraId="27DCFFEA" w14:textId="77777777" w:rsidR="00700E54" w:rsidRPr="00F71600" w:rsidRDefault="00700E54" w:rsidP="00700E54">
            <w:pPr>
              <w:tabs>
                <w:tab w:val="left" w:pos="540"/>
              </w:tabs>
              <w:contextualSpacing/>
              <w:jc w:val="center"/>
              <w:rPr>
                <w:b/>
                <w:u w:val="single"/>
              </w:rPr>
            </w:pPr>
          </w:p>
        </w:tc>
        <w:tc>
          <w:tcPr>
            <w:tcW w:w="1701" w:type="dxa"/>
          </w:tcPr>
          <w:p w14:paraId="64527AAA" w14:textId="77777777" w:rsidR="00700E54" w:rsidRPr="0004644E" w:rsidRDefault="00700E54" w:rsidP="00700E54">
            <w:pPr>
              <w:shd w:val="clear" w:color="auto" w:fill="FFFFFF"/>
              <w:contextualSpacing/>
              <w:rPr>
                <w:color w:val="000000"/>
              </w:rPr>
            </w:pPr>
            <w:r w:rsidRPr="00464DF2">
              <w:rPr>
                <w:color w:val="000000"/>
              </w:rPr>
              <w:t xml:space="preserve">5. Аргументированно и логично представляет свою точку зрения посредством и на основе системного описания.  </w:t>
            </w:r>
          </w:p>
        </w:tc>
        <w:tc>
          <w:tcPr>
            <w:tcW w:w="6237" w:type="dxa"/>
          </w:tcPr>
          <w:p w14:paraId="4B38B09C" w14:textId="77777777" w:rsidR="00700E54" w:rsidRDefault="00F94856" w:rsidP="00700E54">
            <w:pPr>
              <w:shd w:val="clear" w:color="auto" w:fill="FFFFFF"/>
              <w:contextualSpacing/>
              <w:jc w:val="center"/>
              <w:rPr>
                <w:b/>
              </w:rPr>
            </w:pPr>
            <w:r>
              <w:rPr>
                <w:b/>
              </w:rPr>
              <w:t>З</w:t>
            </w:r>
            <w:r w:rsidR="00700E54" w:rsidRPr="00621869">
              <w:rPr>
                <w:b/>
              </w:rPr>
              <w:t>адание 1</w:t>
            </w:r>
          </w:p>
          <w:p w14:paraId="58DC3D3E" w14:textId="77777777" w:rsidR="00F94856" w:rsidRPr="00F94856" w:rsidRDefault="00F94856" w:rsidP="00F94856">
            <w:pPr>
              <w:shd w:val="clear" w:color="auto" w:fill="FFFFFF"/>
              <w:contextualSpacing/>
              <w:jc w:val="both"/>
            </w:pPr>
            <w:r w:rsidRPr="00F94856">
              <w:t xml:space="preserve">Полные издержки при выпуске q единиц продукции выражаются функцией </w:t>
            </w:r>
            <w:r w:rsidRPr="00F94856">
              <w:rPr>
                <w:position w:val="-12"/>
              </w:rPr>
              <w:object w:dxaOrig="2480" w:dyaOrig="480" w14:anchorId="59E5A22A">
                <v:shape id="_x0000_i1087" type="#_x0000_t75" style="width:105pt;height:20.4pt" o:ole="">
                  <v:imagedata r:id="rId147" o:title=""/>
                </v:shape>
                <o:OLEObject Type="Embed" ProgID="Equation.3" ShapeID="_x0000_i1087" DrawAspect="Content" ObjectID="_1751391452" r:id="rId148"/>
              </w:object>
            </w:r>
            <w:r w:rsidRPr="00F94856">
              <w:t xml:space="preserve">  Функция  спроса  на  эту  продукцию  имеет  вид </w:t>
            </w:r>
            <w:r w:rsidRPr="00F94856">
              <w:rPr>
                <w:position w:val="-12"/>
              </w:rPr>
              <w:object w:dxaOrig="1760" w:dyaOrig="360" w14:anchorId="598B1580">
                <v:shape id="_x0000_i1088" type="#_x0000_t75" style="width:73.2pt;height:15pt" o:ole="">
                  <v:imagedata r:id="rId149" o:title=""/>
                </v:shape>
                <o:OLEObject Type="Embed" ProgID="Equation.3" ShapeID="_x0000_i1088" DrawAspect="Content" ObjectID="_1751391453" r:id="rId150"/>
              </w:object>
            </w:r>
            <w:r w:rsidRPr="00F94856">
              <w:t xml:space="preserve"> где р – цена единицы продукции. </w:t>
            </w:r>
          </w:p>
          <w:p w14:paraId="142654EF" w14:textId="77777777" w:rsidR="00F94856" w:rsidRDefault="00CE4C63" w:rsidP="00F94856">
            <w:pPr>
              <w:shd w:val="clear" w:color="auto" w:fill="FFFFFF"/>
              <w:contextualSpacing/>
              <w:jc w:val="both"/>
            </w:pPr>
            <w:r>
              <w:t>1)</w:t>
            </w:r>
            <w:r w:rsidR="00F94856" w:rsidRPr="00F94856">
              <w:t xml:space="preserve"> Найди</w:t>
            </w:r>
            <w:r>
              <w:t xml:space="preserve">те </w:t>
            </w:r>
            <w:r w:rsidR="00F94856" w:rsidRPr="00F94856">
              <w:t xml:space="preserve">минимум:  </w:t>
            </w:r>
          </w:p>
          <w:p w14:paraId="1D950D66" w14:textId="77777777" w:rsidR="00F94856" w:rsidRDefault="00CE4C63" w:rsidP="00F94856">
            <w:pPr>
              <w:shd w:val="clear" w:color="auto" w:fill="FFFFFF"/>
              <w:contextualSpacing/>
              <w:jc w:val="both"/>
            </w:pPr>
            <w:r>
              <w:t>а) полных издержек</w:t>
            </w:r>
            <w:r w:rsidR="00F94856" w:rsidRPr="00F94856">
              <w:t xml:space="preserve"> </w:t>
            </w:r>
            <w:r w:rsidR="00F94856" w:rsidRPr="00F94856">
              <w:rPr>
                <w:i/>
              </w:rPr>
              <w:t>С(</w:t>
            </w:r>
            <w:r w:rsidR="00F94856" w:rsidRPr="00F94856">
              <w:rPr>
                <w:i/>
                <w:lang w:val="en-US"/>
              </w:rPr>
              <w:t>q</w:t>
            </w:r>
            <w:r w:rsidR="00F94856" w:rsidRPr="00F94856">
              <w:rPr>
                <w:i/>
              </w:rPr>
              <w:t>)</w:t>
            </w:r>
            <w:r w:rsidR="00F94856" w:rsidRPr="00F94856">
              <w:t xml:space="preserve">;  </w:t>
            </w:r>
          </w:p>
          <w:p w14:paraId="7A2FBAD9" w14:textId="77777777" w:rsidR="00F94856" w:rsidRPr="00F94856" w:rsidRDefault="00F94856" w:rsidP="00F94856">
            <w:pPr>
              <w:shd w:val="clear" w:color="auto" w:fill="FFFFFF"/>
              <w:contextualSpacing/>
              <w:jc w:val="both"/>
            </w:pPr>
            <w:r w:rsidRPr="00F94856">
              <w:t xml:space="preserve">б)  средних  издержек </w:t>
            </w:r>
            <w:r w:rsidRPr="00F94856">
              <w:rPr>
                <w:position w:val="-32"/>
              </w:rPr>
              <w:object w:dxaOrig="1760" w:dyaOrig="760" w14:anchorId="47C4AD16">
                <v:shape id="_x0000_i1089" type="#_x0000_t75" style="width:69pt;height:30pt" o:ole="">
                  <v:imagedata r:id="rId151" o:title=""/>
                </v:shape>
                <o:OLEObject Type="Embed" ProgID="Equation.3" ShapeID="_x0000_i1089" DrawAspect="Content" ObjectID="_1751391454" r:id="rId152"/>
              </w:object>
            </w:r>
          </w:p>
          <w:p w14:paraId="14200AE6" w14:textId="77777777" w:rsidR="00F94856" w:rsidRPr="00F94856" w:rsidRDefault="00F94856" w:rsidP="00F94856">
            <w:pPr>
              <w:shd w:val="clear" w:color="auto" w:fill="FFFFFF"/>
              <w:contextualSpacing/>
              <w:jc w:val="both"/>
            </w:pPr>
            <w:r w:rsidRPr="00F94856">
              <w:t xml:space="preserve">2) Постройте график предельных издержек  </w:t>
            </w:r>
            <w:r w:rsidRPr="00F94856">
              <w:object w:dxaOrig="1579" w:dyaOrig="320" w14:anchorId="5F30F9CF">
                <v:shape id="_x0000_i1090" type="#_x0000_t75" style="width:78.6pt;height:15.6pt" o:ole="">
                  <v:imagedata r:id="rId153" o:title=""/>
                </v:shape>
                <o:OLEObject Type="Embed" ProgID="Equation.3" ShapeID="_x0000_i1090" DrawAspect="Content" ObjectID="_1751391455" r:id="rId154"/>
              </w:object>
            </w:r>
          </w:p>
          <w:p w14:paraId="2C4EDAF8" w14:textId="77777777" w:rsidR="00F94856" w:rsidRPr="00F94856" w:rsidRDefault="00CE4C63" w:rsidP="00F94856">
            <w:pPr>
              <w:shd w:val="clear" w:color="auto" w:fill="FFFFFF"/>
              <w:contextualSpacing/>
              <w:jc w:val="both"/>
            </w:pPr>
            <w:r>
              <w:t>3) Составьте функцию дохода</w:t>
            </w:r>
            <w:r w:rsidR="00F94856" w:rsidRPr="00F94856">
              <w:t xml:space="preserve"> </w:t>
            </w:r>
            <w:r w:rsidR="00F94856" w:rsidRPr="00F94856">
              <w:rPr>
                <w:i/>
                <w:lang w:val="en-US"/>
              </w:rPr>
              <w:t>R</w:t>
            </w:r>
            <w:r w:rsidR="00F94856" w:rsidRPr="00F94856">
              <w:rPr>
                <w:i/>
              </w:rPr>
              <w:t>(</w:t>
            </w:r>
            <w:r w:rsidR="00F94856" w:rsidRPr="00F94856">
              <w:rPr>
                <w:i/>
                <w:lang w:val="en-US"/>
              </w:rPr>
              <w:t>q</w:t>
            </w:r>
            <w:r w:rsidR="00F94856" w:rsidRPr="00F94856">
              <w:rPr>
                <w:i/>
              </w:rPr>
              <w:t>)</w:t>
            </w:r>
            <w:r w:rsidR="00F94856" w:rsidRPr="00F94856">
              <w:t xml:space="preserve"> от продажи </w:t>
            </w:r>
            <w:r w:rsidR="00F94856" w:rsidRPr="00F94856">
              <w:rPr>
                <w:i/>
              </w:rPr>
              <w:t>q</w:t>
            </w:r>
            <w:r w:rsidR="00F94856" w:rsidRPr="00F94856">
              <w:t xml:space="preserve"> единиц товара по цене </w:t>
            </w:r>
            <w:r w:rsidR="00F94856" w:rsidRPr="00F94856">
              <w:rPr>
                <w:i/>
              </w:rPr>
              <w:t>р</w:t>
            </w:r>
            <w:r w:rsidR="00F94856" w:rsidRPr="00F94856">
              <w:t xml:space="preserve">. </w:t>
            </w:r>
          </w:p>
          <w:p w14:paraId="68332585" w14:textId="77777777" w:rsidR="00F94856" w:rsidRPr="00F94856" w:rsidRDefault="00CE4C63" w:rsidP="00F94856">
            <w:pPr>
              <w:shd w:val="clear" w:color="auto" w:fill="FFFFFF"/>
              <w:contextualSpacing/>
              <w:jc w:val="both"/>
            </w:pPr>
            <w:r>
              <w:t xml:space="preserve">4) Найдите прибыль </w:t>
            </w:r>
            <w:r w:rsidR="00F94856" w:rsidRPr="00F94856">
              <w:rPr>
                <w:i/>
                <w:lang w:val="en-US"/>
              </w:rPr>
              <w:t>I</w:t>
            </w:r>
            <w:r w:rsidR="00F94856" w:rsidRPr="00F94856">
              <w:rPr>
                <w:i/>
              </w:rPr>
              <w:t>(</w:t>
            </w:r>
            <w:r w:rsidR="00F94856" w:rsidRPr="00F94856">
              <w:rPr>
                <w:i/>
                <w:lang w:val="en-US"/>
              </w:rPr>
              <w:t>q</w:t>
            </w:r>
            <w:r w:rsidR="00F94856" w:rsidRPr="00F94856">
              <w:rPr>
                <w:i/>
              </w:rPr>
              <w:t>).</w:t>
            </w:r>
            <w:r w:rsidR="00F94856" w:rsidRPr="00F94856">
              <w:t xml:space="preserve"> </w:t>
            </w:r>
          </w:p>
          <w:p w14:paraId="0D335FD2" w14:textId="77777777" w:rsidR="00F94856" w:rsidRPr="00F94856" w:rsidRDefault="00F94856" w:rsidP="00F94856">
            <w:pPr>
              <w:shd w:val="clear" w:color="auto" w:fill="FFFFFF"/>
              <w:contextualSpacing/>
              <w:jc w:val="both"/>
            </w:pPr>
            <w:r w:rsidRPr="00F94856">
              <w:t>5) П</w:t>
            </w:r>
            <w:r w:rsidR="00CE4C63">
              <w:t xml:space="preserve">остройте графики дохода </w:t>
            </w:r>
            <w:r w:rsidRPr="00F94856">
              <w:rPr>
                <w:i/>
                <w:lang w:val="en-US"/>
              </w:rPr>
              <w:t>R</w:t>
            </w:r>
            <w:r w:rsidRPr="00F94856">
              <w:rPr>
                <w:i/>
              </w:rPr>
              <w:t>(</w:t>
            </w:r>
            <w:r w:rsidRPr="00F94856">
              <w:rPr>
                <w:i/>
                <w:lang w:val="en-US"/>
              </w:rPr>
              <w:t>q</w:t>
            </w:r>
            <w:r w:rsidRPr="00F94856">
              <w:rPr>
                <w:i/>
              </w:rPr>
              <w:t>)</w:t>
            </w:r>
            <w:r w:rsidRPr="00F94856">
              <w:t xml:space="preserve"> и прибыли  </w:t>
            </w:r>
            <w:r w:rsidRPr="00F94856">
              <w:rPr>
                <w:i/>
                <w:lang w:val="en-US"/>
              </w:rPr>
              <w:t>I</w:t>
            </w:r>
            <w:r w:rsidRPr="00F94856">
              <w:rPr>
                <w:i/>
              </w:rPr>
              <w:t>(</w:t>
            </w:r>
            <w:r w:rsidRPr="00F94856">
              <w:rPr>
                <w:i/>
                <w:lang w:val="en-US"/>
              </w:rPr>
              <w:t>q</w:t>
            </w:r>
            <w:r w:rsidRPr="00F94856">
              <w:rPr>
                <w:i/>
              </w:rPr>
              <w:t>).</w:t>
            </w:r>
          </w:p>
          <w:p w14:paraId="06EFC27A" w14:textId="77777777" w:rsidR="00700E54" w:rsidRPr="001215A9" w:rsidRDefault="00CE4C63" w:rsidP="00700E54">
            <w:pPr>
              <w:shd w:val="clear" w:color="auto" w:fill="FFFFFF"/>
              <w:contextualSpacing/>
              <w:jc w:val="center"/>
              <w:rPr>
                <w:b/>
              </w:rPr>
            </w:pPr>
            <w:r>
              <w:rPr>
                <w:b/>
              </w:rPr>
              <w:t>З</w:t>
            </w:r>
            <w:r w:rsidR="00700E54" w:rsidRPr="001215A9">
              <w:rPr>
                <w:b/>
              </w:rPr>
              <w:t>адание 2</w:t>
            </w:r>
          </w:p>
          <w:p w14:paraId="370464DD" w14:textId="77777777" w:rsidR="00700E54" w:rsidRPr="00C7131C" w:rsidRDefault="00D14B43" w:rsidP="00700E54">
            <w:pPr>
              <w:shd w:val="clear" w:color="auto" w:fill="FFFFFF"/>
              <w:contextualSpacing/>
              <w:jc w:val="both"/>
              <w:rPr>
                <w:bCs/>
              </w:rPr>
            </w:pPr>
            <w:r>
              <w:rPr>
                <w:noProof/>
              </w:rPr>
              <w:drawing>
                <wp:inline distT="0" distB="0" distL="0" distR="0" wp14:anchorId="74EC6BB6" wp14:editId="2CED2C70">
                  <wp:extent cx="3823335" cy="261620"/>
                  <wp:effectExtent l="0" t="0" r="5715" b="508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5"/>
                          <a:stretch>
                            <a:fillRect/>
                          </a:stretch>
                        </pic:blipFill>
                        <pic:spPr>
                          <a:xfrm>
                            <a:off x="0" y="0"/>
                            <a:ext cx="3823335" cy="261620"/>
                          </a:xfrm>
                          <a:prstGeom prst="rect">
                            <a:avLst/>
                          </a:prstGeom>
                        </pic:spPr>
                      </pic:pic>
                    </a:graphicData>
                  </a:graphic>
                </wp:inline>
              </w:drawing>
            </w:r>
          </w:p>
        </w:tc>
      </w:tr>
    </w:tbl>
    <w:p w14:paraId="58572AC1" w14:textId="77777777" w:rsidR="00491179" w:rsidRDefault="00491179" w:rsidP="004954CF">
      <w:pPr>
        <w:autoSpaceDE w:val="0"/>
        <w:autoSpaceDN w:val="0"/>
        <w:adjustRightInd w:val="0"/>
        <w:spacing w:line="360" w:lineRule="auto"/>
        <w:jc w:val="center"/>
        <w:rPr>
          <w:b/>
          <w:sz w:val="28"/>
          <w:szCs w:val="28"/>
          <w:lang w:eastAsia="en-US"/>
        </w:rPr>
      </w:pPr>
    </w:p>
    <w:p w14:paraId="23101AC3" w14:textId="77777777" w:rsidR="004954CF" w:rsidRPr="003F10C5" w:rsidRDefault="004954CF" w:rsidP="004954CF">
      <w:pPr>
        <w:autoSpaceDE w:val="0"/>
        <w:autoSpaceDN w:val="0"/>
        <w:adjustRightInd w:val="0"/>
        <w:spacing w:line="360" w:lineRule="auto"/>
        <w:jc w:val="center"/>
        <w:rPr>
          <w:b/>
          <w:sz w:val="28"/>
          <w:szCs w:val="28"/>
          <w:lang w:eastAsia="en-US"/>
        </w:rPr>
      </w:pPr>
      <w:r w:rsidRPr="003F10C5">
        <w:rPr>
          <w:b/>
          <w:sz w:val="28"/>
          <w:szCs w:val="28"/>
          <w:lang w:eastAsia="en-US"/>
        </w:rPr>
        <w:t xml:space="preserve">Процедура проведения </w:t>
      </w:r>
      <w:r>
        <w:rPr>
          <w:b/>
          <w:sz w:val="28"/>
          <w:szCs w:val="28"/>
          <w:lang w:eastAsia="en-US"/>
        </w:rPr>
        <w:t>зачета</w:t>
      </w:r>
      <w:r w:rsidRPr="003F10C5">
        <w:rPr>
          <w:b/>
          <w:sz w:val="28"/>
          <w:szCs w:val="28"/>
          <w:lang w:eastAsia="en-US"/>
        </w:rPr>
        <w:t xml:space="preserve"> и пример </w:t>
      </w:r>
      <w:r>
        <w:rPr>
          <w:b/>
          <w:sz w:val="28"/>
          <w:szCs w:val="28"/>
          <w:lang w:eastAsia="en-US"/>
        </w:rPr>
        <w:t>билет</w:t>
      </w:r>
      <w:r w:rsidRPr="003F10C5">
        <w:rPr>
          <w:b/>
          <w:sz w:val="28"/>
          <w:szCs w:val="28"/>
          <w:lang w:eastAsia="en-US"/>
        </w:rPr>
        <w:t>а</w:t>
      </w:r>
    </w:p>
    <w:p w14:paraId="3BDF6CDA" w14:textId="77777777" w:rsidR="004954CF" w:rsidRDefault="004954CF" w:rsidP="004954CF">
      <w:pPr>
        <w:spacing w:line="360" w:lineRule="auto"/>
        <w:ind w:firstLine="851"/>
        <w:jc w:val="both"/>
        <w:rPr>
          <w:sz w:val="28"/>
          <w:szCs w:val="28"/>
        </w:rPr>
      </w:pPr>
      <w:r>
        <w:rPr>
          <w:sz w:val="28"/>
          <w:szCs w:val="28"/>
        </w:rPr>
        <w:t>Зачет</w:t>
      </w:r>
      <w:r w:rsidRPr="005C2A21">
        <w:rPr>
          <w:sz w:val="28"/>
          <w:szCs w:val="28"/>
        </w:rPr>
        <w:t xml:space="preserve"> по дисциплине «</w:t>
      </w:r>
      <w:r>
        <w:rPr>
          <w:sz w:val="28"/>
          <w:szCs w:val="28"/>
        </w:rPr>
        <w:t>Математика</w:t>
      </w:r>
      <w:r w:rsidRPr="005C2A21">
        <w:rPr>
          <w:sz w:val="28"/>
          <w:szCs w:val="28"/>
        </w:rPr>
        <w:t xml:space="preserve">» для студентов </w:t>
      </w:r>
      <w:r w:rsidR="009A48EF">
        <w:rPr>
          <w:sz w:val="28"/>
          <w:szCs w:val="28"/>
        </w:rPr>
        <w:t>очного/</w:t>
      </w:r>
      <w:r w:rsidR="001D5DF1">
        <w:rPr>
          <w:sz w:val="28"/>
          <w:szCs w:val="28"/>
        </w:rPr>
        <w:t>очно-</w:t>
      </w:r>
      <w:r>
        <w:rPr>
          <w:sz w:val="28"/>
          <w:szCs w:val="28"/>
        </w:rPr>
        <w:t>заочного отделени</w:t>
      </w:r>
      <w:r w:rsidR="009A48EF">
        <w:rPr>
          <w:sz w:val="28"/>
          <w:szCs w:val="28"/>
        </w:rPr>
        <w:t>й</w:t>
      </w:r>
      <w:r w:rsidRPr="005C2A21">
        <w:rPr>
          <w:sz w:val="28"/>
          <w:szCs w:val="28"/>
        </w:rPr>
        <w:t xml:space="preserve"> проводится в устной форме. На </w:t>
      </w:r>
      <w:r>
        <w:rPr>
          <w:sz w:val="28"/>
          <w:szCs w:val="28"/>
        </w:rPr>
        <w:t>зачете</w:t>
      </w:r>
      <w:r w:rsidRPr="005C2A21">
        <w:rPr>
          <w:sz w:val="28"/>
          <w:szCs w:val="28"/>
        </w:rPr>
        <w:t xml:space="preserve"> студенту предлагается билет, включающий один теоретический вопрос, тестовые задания и одно практико-ориентированное задание по темам курса. На подготовку к ответу отводится 45 минут.</w:t>
      </w:r>
    </w:p>
    <w:p w14:paraId="055FC203" w14:textId="77777777" w:rsidR="00324F3D" w:rsidRPr="00580B56" w:rsidRDefault="00324F3D" w:rsidP="00E04F83">
      <w:pPr>
        <w:jc w:val="center"/>
        <w:rPr>
          <w:b/>
          <w:sz w:val="16"/>
          <w:szCs w:val="16"/>
        </w:rPr>
      </w:pPr>
    </w:p>
    <w:p w14:paraId="45A2A643" w14:textId="77777777" w:rsidR="004954CF" w:rsidRDefault="004954CF" w:rsidP="004954CF">
      <w:pPr>
        <w:spacing w:line="360" w:lineRule="auto"/>
        <w:jc w:val="center"/>
        <w:rPr>
          <w:b/>
          <w:sz w:val="28"/>
          <w:szCs w:val="28"/>
        </w:rPr>
      </w:pPr>
      <w:r w:rsidRPr="00AC4CFB">
        <w:rPr>
          <w:b/>
          <w:sz w:val="28"/>
          <w:szCs w:val="28"/>
        </w:rPr>
        <w:t xml:space="preserve">Пример билета для проведения зачета </w:t>
      </w:r>
    </w:p>
    <w:p w14:paraId="0BD12286" w14:textId="77777777" w:rsidR="004954CF" w:rsidRPr="008B0705" w:rsidRDefault="004954CF" w:rsidP="00E04F83">
      <w:pPr>
        <w:jc w:val="center"/>
        <w:rPr>
          <w:sz w:val="20"/>
          <w:szCs w:val="20"/>
        </w:rPr>
      </w:pPr>
    </w:p>
    <w:p w14:paraId="71261B69" w14:textId="77777777" w:rsidR="004954CF" w:rsidRPr="000C362E" w:rsidRDefault="004954CF" w:rsidP="004954CF">
      <w:pPr>
        <w:jc w:val="center"/>
        <w:rPr>
          <w:b/>
        </w:rPr>
      </w:pPr>
      <w:r w:rsidRPr="000C362E">
        <w:rPr>
          <w:b/>
        </w:rPr>
        <w:t>Федеральное государственное образовательное бюджетное учреждение</w:t>
      </w:r>
    </w:p>
    <w:p w14:paraId="5DF675D7" w14:textId="77777777" w:rsidR="004954CF" w:rsidRPr="00C737C5" w:rsidRDefault="004954CF" w:rsidP="004954CF">
      <w:pPr>
        <w:jc w:val="center"/>
        <w:rPr>
          <w:b/>
        </w:rPr>
      </w:pPr>
      <w:r w:rsidRPr="000C362E">
        <w:rPr>
          <w:b/>
        </w:rPr>
        <w:t>высшего образования</w:t>
      </w:r>
    </w:p>
    <w:p w14:paraId="5313AC1F" w14:textId="77777777" w:rsidR="004954CF" w:rsidRPr="00C737C5" w:rsidRDefault="004954CF" w:rsidP="004954CF">
      <w:pPr>
        <w:jc w:val="center"/>
        <w:rPr>
          <w:b/>
        </w:rPr>
      </w:pPr>
      <w:r w:rsidRPr="000C362E">
        <w:rPr>
          <w:b/>
        </w:rPr>
        <w:t xml:space="preserve">«ФИНАНСОВЫЙ УНИВЕРСИТЕТ ПРИ ПРАВИТЕЛЬСТВЕ </w:t>
      </w:r>
    </w:p>
    <w:p w14:paraId="34BEF422" w14:textId="77777777" w:rsidR="004954CF" w:rsidRPr="000C362E" w:rsidRDefault="004954CF" w:rsidP="004954CF">
      <w:pPr>
        <w:jc w:val="center"/>
        <w:rPr>
          <w:b/>
        </w:rPr>
      </w:pPr>
      <w:r w:rsidRPr="000C362E">
        <w:rPr>
          <w:b/>
        </w:rPr>
        <w:t>РОССИЙСКОЙ ФЕДЕРАЦИИ»</w:t>
      </w:r>
    </w:p>
    <w:p w14:paraId="1CA89226" w14:textId="77777777" w:rsidR="004954CF" w:rsidRPr="00C737C5" w:rsidRDefault="004954CF" w:rsidP="004954CF">
      <w:pPr>
        <w:jc w:val="center"/>
        <w:rPr>
          <w:b/>
        </w:rPr>
      </w:pPr>
      <w:r w:rsidRPr="000C362E">
        <w:rPr>
          <w:b/>
        </w:rPr>
        <w:t>(Финансовый университет)</w:t>
      </w:r>
    </w:p>
    <w:p w14:paraId="09FB6E76" w14:textId="77777777" w:rsidR="004954CF" w:rsidRDefault="004954CF" w:rsidP="004954CF">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954CF" w:rsidRPr="009B6A11" w14:paraId="6B1735C6" w14:textId="77777777" w:rsidTr="003260EB">
        <w:tc>
          <w:tcPr>
            <w:tcW w:w="2943" w:type="dxa"/>
            <w:shd w:val="clear" w:color="auto" w:fill="auto"/>
          </w:tcPr>
          <w:p w14:paraId="0DC95041" w14:textId="77777777" w:rsidR="004954CF" w:rsidRPr="00EF620A" w:rsidRDefault="004954CF" w:rsidP="003260EB">
            <w:r w:rsidRPr="00EF620A">
              <w:t>Кафедра</w:t>
            </w:r>
          </w:p>
        </w:tc>
        <w:tc>
          <w:tcPr>
            <w:tcW w:w="7655" w:type="dxa"/>
            <w:shd w:val="clear" w:color="auto" w:fill="auto"/>
          </w:tcPr>
          <w:p w14:paraId="7F18879B" w14:textId="77777777" w:rsidR="004954CF" w:rsidRPr="00EF620A" w:rsidRDefault="004954CF" w:rsidP="003260EB">
            <w:r w:rsidRPr="00C737C5">
              <w:t>Математика, информатика и общегуманитарные дисциплины</w:t>
            </w:r>
          </w:p>
        </w:tc>
      </w:tr>
      <w:tr w:rsidR="004954CF" w:rsidRPr="009B6A11" w14:paraId="44986E6A" w14:textId="77777777" w:rsidTr="003260EB">
        <w:tc>
          <w:tcPr>
            <w:tcW w:w="2943" w:type="dxa"/>
            <w:shd w:val="clear" w:color="auto" w:fill="auto"/>
          </w:tcPr>
          <w:p w14:paraId="7476DF7E" w14:textId="77777777" w:rsidR="004954CF" w:rsidRPr="00EF620A" w:rsidRDefault="004954CF" w:rsidP="003260EB">
            <w:r>
              <w:t>Дисциплина</w:t>
            </w:r>
          </w:p>
        </w:tc>
        <w:tc>
          <w:tcPr>
            <w:tcW w:w="7655" w:type="dxa"/>
            <w:shd w:val="clear" w:color="auto" w:fill="auto"/>
          </w:tcPr>
          <w:p w14:paraId="0F68DAA4" w14:textId="77777777" w:rsidR="004954CF" w:rsidRPr="000F6109" w:rsidRDefault="004954CF" w:rsidP="003260EB">
            <w:r>
              <w:t>Математика</w:t>
            </w:r>
          </w:p>
        </w:tc>
      </w:tr>
      <w:tr w:rsidR="004954CF" w:rsidRPr="009B6A11" w14:paraId="65F00C14" w14:textId="77777777" w:rsidTr="003260EB">
        <w:tc>
          <w:tcPr>
            <w:tcW w:w="2943" w:type="dxa"/>
            <w:shd w:val="clear" w:color="auto" w:fill="auto"/>
          </w:tcPr>
          <w:p w14:paraId="26D0B220" w14:textId="77777777" w:rsidR="004954CF" w:rsidRPr="00EF620A" w:rsidRDefault="004954CF" w:rsidP="003260EB">
            <w:r>
              <w:t>Направление подготовки</w:t>
            </w:r>
          </w:p>
        </w:tc>
        <w:tc>
          <w:tcPr>
            <w:tcW w:w="7655" w:type="dxa"/>
            <w:shd w:val="clear" w:color="auto" w:fill="auto"/>
          </w:tcPr>
          <w:p w14:paraId="2F4E3265" w14:textId="77777777" w:rsidR="004954CF" w:rsidRPr="00EF620A" w:rsidRDefault="004954CF" w:rsidP="003260EB">
            <w:r>
              <w:t>38.03.01 Экономика</w:t>
            </w:r>
          </w:p>
        </w:tc>
      </w:tr>
      <w:tr w:rsidR="004954CF" w:rsidRPr="009B6A11" w14:paraId="07D5A4AF" w14:textId="77777777" w:rsidTr="003260EB">
        <w:tc>
          <w:tcPr>
            <w:tcW w:w="2943" w:type="dxa"/>
            <w:shd w:val="clear" w:color="auto" w:fill="auto"/>
          </w:tcPr>
          <w:p w14:paraId="450C4EBB" w14:textId="77777777" w:rsidR="004954CF" w:rsidRPr="00EF620A" w:rsidRDefault="00580B56" w:rsidP="003260EB">
            <w:r>
              <w:t>Профиль</w:t>
            </w:r>
          </w:p>
        </w:tc>
        <w:tc>
          <w:tcPr>
            <w:tcW w:w="7655" w:type="dxa"/>
            <w:shd w:val="clear" w:color="auto" w:fill="auto"/>
          </w:tcPr>
          <w:p w14:paraId="04353241" w14:textId="77777777" w:rsidR="004954CF" w:rsidRPr="00D061DA" w:rsidRDefault="00426667" w:rsidP="009A47E8">
            <w:r>
              <w:t>Финансы и инвестиции</w:t>
            </w:r>
          </w:p>
        </w:tc>
      </w:tr>
      <w:tr w:rsidR="004954CF" w:rsidRPr="009B6A11" w14:paraId="6CA05500" w14:textId="77777777" w:rsidTr="003260EB">
        <w:tc>
          <w:tcPr>
            <w:tcW w:w="2943" w:type="dxa"/>
            <w:shd w:val="clear" w:color="auto" w:fill="auto"/>
          </w:tcPr>
          <w:p w14:paraId="2A1B827A" w14:textId="77777777" w:rsidR="004954CF" w:rsidRPr="00EF620A" w:rsidRDefault="004954CF" w:rsidP="003260EB">
            <w:r>
              <w:lastRenderedPageBreak/>
              <w:t>Форма обучения</w:t>
            </w:r>
          </w:p>
        </w:tc>
        <w:tc>
          <w:tcPr>
            <w:tcW w:w="7655" w:type="dxa"/>
            <w:shd w:val="clear" w:color="auto" w:fill="auto"/>
          </w:tcPr>
          <w:p w14:paraId="7C693EEF" w14:textId="77777777" w:rsidR="004954CF" w:rsidRPr="00EF620A" w:rsidRDefault="009A48EF" w:rsidP="003260EB">
            <w:r>
              <w:t>очная/</w:t>
            </w:r>
            <w:r w:rsidR="00397D33">
              <w:t>очно-</w:t>
            </w:r>
            <w:r w:rsidR="004954CF">
              <w:t>заочная</w:t>
            </w:r>
          </w:p>
        </w:tc>
      </w:tr>
      <w:tr w:rsidR="004954CF" w:rsidRPr="009B6A11" w14:paraId="6F07D121" w14:textId="77777777" w:rsidTr="003260EB">
        <w:tc>
          <w:tcPr>
            <w:tcW w:w="2943" w:type="dxa"/>
            <w:shd w:val="clear" w:color="auto" w:fill="auto"/>
          </w:tcPr>
          <w:p w14:paraId="5DE9DCB5" w14:textId="77777777" w:rsidR="004954CF" w:rsidRPr="00EF620A" w:rsidRDefault="004954CF" w:rsidP="003260EB">
            <w:r>
              <w:t>Семестр</w:t>
            </w:r>
          </w:p>
        </w:tc>
        <w:tc>
          <w:tcPr>
            <w:tcW w:w="7655" w:type="dxa"/>
            <w:shd w:val="clear" w:color="auto" w:fill="auto"/>
          </w:tcPr>
          <w:p w14:paraId="6FC4E165" w14:textId="77777777" w:rsidR="004954CF" w:rsidRPr="00EF620A" w:rsidRDefault="004954CF" w:rsidP="003260EB">
            <w:r>
              <w:t>1</w:t>
            </w:r>
          </w:p>
        </w:tc>
      </w:tr>
    </w:tbl>
    <w:p w14:paraId="19EEDF7E" w14:textId="77777777" w:rsidR="004954CF" w:rsidRPr="000C362E" w:rsidRDefault="004954CF" w:rsidP="004954CF">
      <w:pPr>
        <w:jc w:val="center"/>
        <w:rPr>
          <w:b/>
        </w:rPr>
      </w:pPr>
      <w:r w:rsidRPr="000C362E">
        <w:rPr>
          <w:b/>
        </w:rPr>
        <w:t>БИЛЕТ №</w:t>
      </w:r>
      <w:r>
        <w:rPr>
          <w:b/>
        </w:rPr>
        <w:t xml:space="preserve"> ___</w:t>
      </w:r>
    </w:p>
    <w:p w14:paraId="7C00AC07" w14:textId="77777777" w:rsidR="004954CF" w:rsidRPr="00580B56" w:rsidRDefault="004954CF" w:rsidP="004954CF">
      <w:pPr>
        <w:rPr>
          <w:sz w:val="16"/>
          <w:szCs w:val="16"/>
        </w:rPr>
      </w:pPr>
      <w:r w:rsidRPr="000C362E">
        <w:tab/>
      </w:r>
    </w:p>
    <w:p w14:paraId="40D47EC8" w14:textId="77777777" w:rsidR="004954CF" w:rsidRDefault="004954CF" w:rsidP="004954CF">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33108A69" w14:textId="77777777" w:rsidR="004954CF" w:rsidRDefault="004954CF" w:rsidP="004954CF">
      <w:pPr>
        <w:jc w:val="both"/>
        <w:rPr>
          <w:rFonts w:eastAsia="Calibri"/>
          <w:lang w:eastAsia="en-US"/>
        </w:rPr>
      </w:pPr>
      <w:r w:rsidRPr="00DB4DDD">
        <w:rPr>
          <w:rFonts w:eastAsia="Calibri"/>
          <w:lang w:eastAsia="en-US"/>
        </w:rPr>
        <w:t xml:space="preserve">Основные теоремы дифференциального исчисления: лемма Ферма, теоремы Ролля и Лагранжа.  </w:t>
      </w:r>
    </w:p>
    <w:p w14:paraId="1C9AAA20" w14:textId="77777777" w:rsidR="004954CF" w:rsidRPr="00580B56" w:rsidRDefault="004954CF" w:rsidP="004954CF">
      <w:pPr>
        <w:rPr>
          <w:b/>
          <w:sz w:val="16"/>
          <w:szCs w:val="16"/>
        </w:rPr>
      </w:pPr>
    </w:p>
    <w:p w14:paraId="747D4824" w14:textId="77777777" w:rsidR="004954CF" w:rsidRDefault="004954CF" w:rsidP="004954CF">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054587F7" w14:textId="77777777" w:rsidR="004954CF" w:rsidRPr="00580B56" w:rsidRDefault="004954CF" w:rsidP="004954CF">
      <w:pPr>
        <w:rPr>
          <w:b/>
          <w:sz w:val="16"/>
          <w:szCs w:val="16"/>
        </w:rPr>
      </w:pPr>
    </w:p>
    <w:p w14:paraId="577DBE02" w14:textId="77777777" w:rsidR="004954CF" w:rsidRPr="00283762" w:rsidRDefault="004954CF" w:rsidP="004954CF">
      <w:pPr>
        <w:jc w:val="both"/>
        <w:rPr>
          <w:b/>
        </w:rPr>
      </w:pPr>
      <w:r w:rsidRPr="000C362E">
        <w:rPr>
          <w:b/>
        </w:rPr>
        <w:t>3</w:t>
      </w:r>
      <w:r>
        <w:rPr>
          <w:b/>
        </w:rPr>
        <w:t>. Практико-ориентированное задание</w:t>
      </w:r>
      <w:r w:rsidRPr="000C362E">
        <w:rPr>
          <w:b/>
        </w:rPr>
        <w:t xml:space="preserve"> </w:t>
      </w:r>
      <w:r>
        <w:rPr>
          <w:b/>
        </w:rPr>
        <w:t>по теме «</w:t>
      </w:r>
      <w:r w:rsidRPr="002B692E">
        <w:rPr>
          <w:b/>
        </w:rPr>
        <w:t>Предел и непрерывность»</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0DEF442C" w14:textId="77777777" w:rsidR="004954CF" w:rsidRPr="008B0705" w:rsidRDefault="004954CF" w:rsidP="004954CF">
      <w:pPr>
        <w:rPr>
          <w:sz w:val="20"/>
          <w:szCs w:val="20"/>
        </w:rPr>
      </w:pPr>
    </w:p>
    <w:p w14:paraId="2F16FF9D" w14:textId="77777777" w:rsidR="004954CF" w:rsidRPr="000C362E" w:rsidRDefault="004954CF" w:rsidP="004954CF">
      <w:r w:rsidRPr="000C362E">
        <w:t xml:space="preserve">Подготовил: </w:t>
      </w:r>
      <w:r w:rsidRPr="000C362E">
        <w:tab/>
      </w:r>
      <w:r>
        <w:tab/>
        <w:t xml:space="preserve">_____________________ </w:t>
      </w:r>
      <w:r w:rsidRPr="00073178">
        <w:t>ФИО</w:t>
      </w:r>
    </w:p>
    <w:p w14:paraId="2058E348" w14:textId="77777777" w:rsidR="004954CF" w:rsidRPr="008B0705" w:rsidRDefault="004954CF" w:rsidP="004954CF">
      <w:pPr>
        <w:rPr>
          <w:sz w:val="20"/>
          <w:szCs w:val="20"/>
        </w:rPr>
      </w:pPr>
    </w:p>
    <w:p w14:paraId="0D14124F" w14:textId="77777777" w:rsidR="004954CF" w:rsidRPr="000C362E" w:rsidRDefault="004954CF" w:rsidP="004954CF">
      <w:r w:rsidRPr="000C362E">
        <w:t>У</w:t>
      </w:r>
      <w:r>
        <w:t>тверждаю</w:t>
      </w:r>
      <w:r w:rsidRPr="000C362E">
        <w:t>:</w:t>
      </w:r>
    </w:p>
    <w:p w14:paraId="560F094F" w14:textId="77777777" w:rsidR="004954CF" w:rsidRPr="00C51705" w:rsidRDefault="004954CF" w:rsidP="004954CF">
      <w:pPr>
        <w:tabs>
          <w:tab w:val="left" w:pos="5670"/>
        </w:tabs>
      </w:pPr>
      <w:r w:rsidRPr="000C362E">
        <w:t>Зав. кафедрой</w:t>
      </w:r>
      <w:r>
        <w:t xml:space="preserve">            _____________________ </w:t>
      </w:r>
      <w:r w:rsidRPr="00073178">
        <w:t>ФИО</w:t>
      </w:r>
      <w:r>
        <w:t xml:space="preserve">      </w:t>
      </w:r>
      <w:r w:rsidRPr="00C51705">
        <w:t xml:space="preserve"> </w:t>
      </w:r>
      <w:r>
        <w:t>«__» _________ 20__</w:t>
      </w:r>
      <w:r w:rsidRPr="00BA1185">
        <w:t xml:space="preserve"> г.</w:t>
      </w:r>
    </w:p>
    <w:p w14:paraId="19E506C6" w14:textId="77777777" w:rsidR="00397D33" w:rsidRDefault="00397D33" w:rsidP="004E7F22">
      <w:pPr>
        <w:tabs>
          <w:tab w:val="left" w:pos="0"/>
        </w:tabs>
        <w:autoSpaceDE w:val="0"/>
        <w:autoSpaceDN w:val="0"/>
        <w:adjustRightInd w:val="0"/>
        <w:spacing w:line="360" w:lineRule="auto"/>
        <w:jc w:val="both"/>
        <w:rPr>
          <w:rFonts w:ascii="TimesNewRomanPSMT" w:hAnsi="TimesNewRomanPSMT" w:cs="TimesNewRomanPSMT"/>
          <w:b/>
          <w:sz w:val="28"/>
          <w:szCs w:val="28"/>
        </w:rPr>
      </w:pPr>
    </w:p>
    <w:p w14:paraId="0241A310"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b/>
          <w:sz w:val="28"/>
          <w:szCs w:val="28"/>
        </w:rPr>
      </w:pPr>
      <w:r w:rsidRPr="00D42579">
        <w:rPr>
          <w:rFonts w:ascii="TimesNewRomanPSMT" w:hAnsi="TimesNewRomanPSMT" w:cs="TimesNewRomanPSMT"/>
          <w:b/>
          <w:sz w:val="28"/>
          <w:szCs w:val="28"/>
        </w:rPr>
        <w:t xml:space="preserve">Процедура проведения экзамена и пример экзаменационного билета </w:t>
      </w:r>
    </w:p>
    <w:p w14:paraId="2B195B14" w14:textId="77777777" w:rsidR="004E7F22" w:rsidRPr="00D42579" w:rsidRDefault="004E7F22" w:rsidP="004E7F22">
      <w:pPr>
        <w:tabs>
          <w:tab w:val="left" w:pos="0"/>
        </w:tabs>
        <w:autoSpaceDE w:val="0"/>
        <w:autoSpaceDN w:val="0"/>
        <w:adjustRightInd w:val="0"/>
        <w:spacing w:line="360" w:lineRule="auto"/>
        <w:jc w:val="both"/>
        <w:rPr>
          <w:rFonts w:ascii="TimesNewRomanPSMT" w:hAnsi="TimesNewRomanPSMT" w:cs="TimesNewRomanPSMT"/>
          <w:sz w:val="28"/>
          <w:szCs w:val="28"/>
        </w:rPr>
      </w:pPr>
    </w:p>
    <w:p w14:paraId="06C7E5F0" w14:textId="77777777" w:rsidR="004E7F22" w:rsidRPr="00D42579" w:rsidRDefault="004E7F22" w:rsidP="004E7F22">
      <w:pPr>
        <w:tabs>
          <w:tab w:val="left" w:pos="0"/>
        </w:tabs>
        <w:autoSpaceDE w:val="0"/>
        <w:autoSpaceDN w:val="0"/>
        <w:adjustRightInd w:val="0"/>
        <w:spacing w:line="360" w:lineRule="auto"/>
        <w:ind w:firstLine="709"/>
        <w:jc w:val="both"/>
        <w:rPr>
          <w:rFonts w:ascii="TimesNewRomanPSMT" w:hAnsi="TimesNewRomanPSMT" w:cs="TimesNewRomanPSMT"/>
          <w:sz w:val="28"/>
          <w:szCs w:val="28"/>
        </w:rPr>
      </w:pPr>
      <w:r w:rsidRPr="00D42579">
        <w:rPr>
          <w:rFonts w:ascii="TimesNewRomanPSMT" w:hAnsi="TimesNewRomanPSMT" w:cs="TimesNewRomanPSMT"/>
          <w:sz w:val="28"/>
          <w:szCs w:val="28"/>
        </w:rPr>
        <w:t>Экзамен по дисциплине «</w:t>
      </w:r>
      <w:r>
        <w:rPr>
          <w:rFonts w:ascii="TimesNewRomanPSMT" w:hAnsi="TimesNewRomanPSMT" w:cs="TimesNewRomanPSMT"/>
          <w:sz w:val="28"/>
          <w:szCs w:val="28"/>
        </w:rPr>
        <w:t>Математика</w:t>
      </w:r>
      <w:r w:rsidRPr="00D42579">
        <w:rPr>
          <w:rFonts w:ascii="TimesNewRomanPSMT" w:hAnsi="TimesNewRomanPSMT" w:cs="TimesNewRomanPSMT"/>
          <w:sz w:val="28"/>
          <w:szCs w:val="28"/>
        </w:rPr>
        <w:t xml:space="preserve">» </w:t>
      </w:r>
      <w:r w:rsidRPr="00971188">
        <w:rPr>
          <w:rFonts w:ascii="TimesNewRomanPSMT" w:hAnsi="TimesNewRomanPSMT" w:cs="TimesNewRomanPSMT"/>
          <w:sz w:val="28"/>
          <w:szCs w:val="28"/>
        </w:rPr>
        <w:t xml:space="preserve">для студентов очного отделения проводится в письменной форме, для студентов </w:t>
      </w:r>
      <w:r w:rsidR="00397D33">
        <w:rPr>
          <w:rFonts w:ascii="TimesNewRomanPSMT" w:hAnsi="TimesNewRomanPSMT" w:cs="TimesNewRomanPSMT"/>
          <w:sz w:val="28"/>
          <w:szCs w:val="28"/>
        </w:rPr>
        <w:t>очно-</w:t>
      </w:r>
      <w:r w:rsidRPr="00971188">
        <w:rPr>
          <w:rFonts w:ascii="TimesNewRomanPSMT" w:hAnsi="TimesNewRomanPSMT" w:cs="TimesNewRomanPSMT"/>
          <w:sz w:val="28"/>
          <w:szCs w:val="28"/>
        </w:rPr>
        <w:t>заочного</w:t>
      </w:r>
      <w:r w:rsidR="006513BA">
        <w:rPr>
          <w:rFonts w:ascii="TimesNewRomanPSMT" w:hAnsi="TimesNewRomanPSMT" w:cs="TimesNewRomanPSMT"/>
          <w:sz w:val="28"/>
          <w:szCs w:val="28"/>
        </w:rPr>
        <w:t xml:space="preserve"> </w:t>
      </w:r>
      <w:r w:rsidR="008E65F1">
        <w:rPr>
          <w:rFonts w:ascii="TimesNewRomanPSMT" w:hAnsi="TimesNewRomanPSMT" w:cs="TimesNewRomanPSMT"/>
          <w:sz w:val="28"/>
          <w:szCs w:val="28"/>
        </w:rPr>
        <w:t>отделения</w:t>
      </w:r>
      <w:r w:rsidRPr="00971188">
        <w:rPr>
          <w:rFonts w:ascii="TimesNewRomanPSMT" w:hAnsi="TimesNewRomanPSMT" w:cs="TimesNewRomanPSMT"/>
          <w:sz w:val="28"/>
          <w:szCs w:val="28"/>
        </w:rPr>
        <w:t xml:space="preserve"> – в устной форме.</w:t>
      </w:r>
      <w:r w:rsidRPr="00D42579">
        <w:rPr>
          <w:rFonts w:ascii="TimesNewRomanPSMT" w:hAnsi="TimesNewRomanPSMT" w:cs="TimesNewRomanPSMT"/>
          <w:sz w:val="28"/>
          <w:szCs w:val="28"/>
        </w:rPr>
        <w:t xml:space="preserve"> На экзамене студенту предлагается экзаменационный билет, включающий один теоретический вопрос, тестовые задания и одно практико-ориентированное задание по темам курса. На подготовку к ответу студентам </w:t>
      </w:r>
      <w:r w:rsidR="00397D33">
        <w:rPr>
          <w:rFonts w:ascii="TimesNewRomanPSMT" w:hAnsi="TimesNewRomanPSMT" w:cs="TimesNewRomanPSMT"/>
          <w:sz w:val="28"/>
          <w:szCs w:val="28"/>
        </w:rPr>
        <w:t>очно-</w:t>
      </w:r>
      <w:r w:rsidRPr="00D42579">
        <w:rPr>
          <w:rFonts w:ascii="TimesNewRomanPSMT" w:hAnsi="TimesNewRomanPSMT" w:cs="TimesNewRomanPSMT"/>
          <w:sz w:val="28"/>
          <w:szCs w:val="28"/>
        </w:rPr>
        <w:t xml:space="preserve">заочного </w:t>
      </w:r>
      <w:r w:rsidR="004F1996">
        <w:rPr>
          <w:rFonts w:ascii="TimesNewRomanPSMT" w:hAnsi="TimesNewRomanPSMT" w:cs="TimesNewRomanPSMT"/>
          <w:sz w:val="28"/>
          <w:szCs w:val="28"/>
        </w:rPr>
        <w:t>отделения</w:t>
      </w:r>
      <w:r w:rsidRPr="006513BA">
        <w:rPr>
          <w:rFonts w:ascii="TimesNewRomanPSMT" w:hAnsi="TimesNewRomanPSMT" w:cs="TimesNewRomanPSMT"/>
          <w:sz w:val="28"/>
          <w:szCs w:val="28"/>
        </w:rPr>
        <w:t xml:space="preserve"> </w:t>
      </w:r>
      <w:r w:rsidRPr="00D42579">
        <w:rPr>
          <w:rFonts w:ascii="TimesNewRomanPSMT" w:hAnsi="TimesNewRomanPSMT" w:cs="TimesNewRomanPSMT"/>
          <w:sz w:val="28"/>
          <w:szCs w:val="28"/>
        </w:rPr>
        <w:t>отводится 45 минут, на написание экзаменационной работы студентам очного отделения предоставляется 90 минут.</w:t>
      </w:r>
    </w:p>
    <w:p w14:paraId="3DCCE03C" w14:textId="77777777" w:rsidR="002F206E" w:rsidRDefault="002F206E" w:rsidP="004E7F22">
      <w:pPr>
        <w:jc w:val="center"/>
        <w:rPr>
          <w:b/>
          <w:sz w:val="28"/>
          <w:szCs w:val="28"/>
        </w:rPr>
      </w:pPr>
    </w:p>
    <w:p w14:paraId="77C3328A" w14:textId="77777777" w:rsidR="004E7F22" w:rsidRDefault="004E7F22" w:rsidP="004E7F22">
      <w:pPr>
        <w:spacing w:line="360" w:lineRule="auto"/>
        <w:jc w:val="center"/>
        <w:rPr>
          <w:b/>
          <w:sz w:val="28"/>
          <w:szCs w:val="28"/>
        </w:rPr>
      </w:pPr>
      <w:r w:rsidRPr="00AC4CFB">
        <w:rPr>
          <w:b/>
          <w:sz w:val="28"/>
          <w:szCs w:val="28"/>
        </w:rPr>
        <w:t xml:space="preserve">Пример </w:t>
      </w:r>
      <w:r>
        <w:rPr>
          <w:b/>
          <w:sz w:val="28"/>
          <w:szCs w:val="28"/>
        </w:rPr>
        <w:t>экзаменационного билета</w:t>
      </w:r>
      <w:r w:rsidRPr="00AC4CFB">
        <w:rPr>
          <w:b/>
          <w:sz w:val="28"/>
          <w:szCs w:val="28"/>
        </w:rPr>
        <w:t xml:space="preserve"> </w:t>
      </w:r>
    </w:p>
    <w:p w14:paraId="1676C2AF" w14:textId="77777777" w:rsidR="004E7F22" w:rsidRPr="008B0705" w:rsidRDefault="004E7F22" w:rsidP="004E7F22">
      <w:pPr>
        <w:spacing w:line="360" w:lineRule="auto"/>
        <w:jc w:val="center"/>
        <w:rPr>
          <w:sz w:val="20"/>
          <w:szCs w:val="20"/>
        </w:rPr>
      </w:pPr>
    </w:p>
    <w:p w14:paraId="65177270" w14:textId="77777777" w:rsidR="004E7F22" w:rsidRPr="000C362E" w:rsidRDefault="004E7F22" w:rsidP="004E7F22">
      <w:pPr>
        <w:jc w:val="center"/>
        <w:rPr>
          <w:b/>
        </w:rPr>
      </w:pPr>
      <w:r w:rsidRPr="000C362E">
        <w:rPr>
          <w:b/>
        </w:rPr>
        <w:t>Федеральное государственное образовательное бюджетное учреждение</w:t>
      </w:r>
    </w:p>
    <w:p w14:paraId="4F8E1BBD" w14:textId="77777777" w:rsidR="004E7F22" w:rsidRPr="00C737C5" w:rsidRDefault="004E7F22" w:rsidP="004E7F22">
      <w:pPr>
        <w:jc w:val="center"/>
        <w:rPr>
          <w:b/>
        </w:rPr>
      </w:pPr>
      <w:r w:rsidRPr="000C362E">
        <w:rPr>
          <w:b/>
        </w:rPr>
        <w:t>высшего образования</w:t>
      </w:r>
    </w:p>
    <w:p w14:paraId="19CAEE77" w14:textId="77777777" w:rsidR="004E7F22" w:rsidRPr="00C737C5" w:rsidRDefault="004E7F22" w:rsidP="004E7F22">
      <w:pPr>
        <w:jc w:val="center"/>
        <w:rPr>
          <w:b/>
        </w:rPr>
      </w:pPr>
      <w:r w:rsidRPr="000C362E">
        <w:rPr>
          <w:b/>
        </w:rPr>
        <w:t xml:space="preserve">«ФИНАНСОВЫЙ УНИВЕРСИТЕТ ПРИ ПРАВИТЕЛЬСТВЕ </w:t>
      </w:r>
    </w:p>
    <w:p w14:paraId="192B05AD" w14:textId="77777777" w:rsidR="004E7F22" w:rsidRPr="000C362E" w:rsidRDefault="004E7F22" w:rsidP="004E7F22">
      <w:pPr>
        <w:jc w:val="center"/>
        <w:rPr>
          <w:b/>
        </w:rPr>
      </w:pPr>
      <w:r w:rsidRPr="000C362E">
        <w:rPr>
          <w:b/>
        </w:rPr>
        <w:t>РОССИЙСКОЙ ФЕДЕРАЦИИ»</w:t>
      </w:r>
    </w:p>
    <w:p w14:paraId="22858B67" w14:textId="77777777" w:rsidR="004E7F22" w:rsidRPr="00C737C5" w:rsidRDefault="004E7F22" w:rsidP="004E7F22">
      <w:pPr>
        <w:jc w:val="center"/>
        <w:rPr>
          <w:b/>
        </w:rPr>
      </w:pPr>
      <w:r w:rsidRPr="000C362E">
        <w:rPr>
          <w:b/>
        </w:rPr>
        <w:t>(Финансовый университет)</w:t>
      </w:r>
    </w:p>
    <w:p w14:paraId="7841A1D1" w14:textId="77777777" w:rsidR="004E7F22" w:rsidRDefault="004E7F22" w:rsidP="004E7F22">
      <w:pPr>
        <w:jc w:val="center"/>
        <w:rPr>
          <w:b/>
        </w:rPr>
      </w:pPr>
      <w:r>
        <w:rPr>
          <w:b/>
        </w:rPr>
        <w:t>Орловский филиал</w:t>
      </w:r>
    </w:p>
    <w:tbl>
      <w:tblPr>
        <w:tblW w:w="10598" w:type="dxa"/>
        <w:tblLook w:val="04A0" w:firstRow="1" w:lastRow="0" w:firstColumn="1" w:lastColumn="0" w:noHBand="0" w:noVBand="1"/>
      </w:tblPr>
      <w:tblGrid>
        <w:gridCol w:w="2943"/>
        <w:gridCol w:w="7655"/>
      </w:tblGrid>
      <w:tr w:rsidR="004E7F22" w:rsidRPr="009B6A11" w14:paraId="1E65DCBE" w14:textId="77777777" w:rsidTr="003260EB">
        <w:tc>
          <w:tcPr>
            <w:tcW w:w="2943" w:type="dxa"/>
            <w:shd w:val="clear" w:color="auto" w:fill="auto"/>
          </w:tcPr>
          <w:p w14:paraId="08E9BFFF" w14:textId="77777777" w:rsidR="004E7F22" w:rsidRPr="00EF620A" w:rsidRDefault="004E7F22" w:rsidP="003260EB">
            <w:r w:rsidRPr="00EF620A">
              <w:t>Кафедра</w:t>
            </w:r>
          </w:p>
        </w:tc>
        <w:tc>
          <w:tcPr>
            <w:tcW w:w="7655" w:type="dxa"/>
            <w:shd w:val="clear" w:color="auto" w:fill="auto"/>
          </w:tcPr>
          <w:p w14:paraId="0A7750DD" w14:textId="77777777" w:rsidR="004E7F22" w:rsidRPr="00EF620A" w:rsidRDefault="004E7F22" w:rsidP="003260EB">
            <w:r w:rsidRPr="00C737C5">
              <w:t>Математика, информатика и общегуманитарные дисциплины</w:t>
            </w:r>
          </w:p>
        </w:tc>
      </w:tr>
      <w:tr w:rsidR="004E7F22" w:rsidRPr="009B6A11" w14:paraId="614AFED2" w14:textId="77777777" w:rsidTr="003260EB">
        <w:tc>
          <w:tcPr>
            <w:tcW w:w="2943" w:type="dxa"/>
            <w:shd w:val="clear" w:color="auto" w:fill="auto"/>
          </w:tcPr>
          <w:p w14:paraId="44D2302D" w14:textId="77777777" w:rsidR="004E7F22" w:rsidRPr="00EF620A" w:rsidRDefault="004E7F22" w:rsidP="003260EB">
            <w:r>
              <w:t>Дисциплина</w:t>
            </w:r>
          </w:p>
        </w:tc>
        <w:tc>
          <w:tcPr>
            <w:tcW w:w="7655" w:type="dxa"/>
            <w:shd w:val="clear" w:color="auto" w:fill="auto"/>
          </w:tcPr>
          <w:p w14:paraId="4E8F0F4E" w14:textId="77777777" w:rsidR="004E7F22" w:rsidRPr="00EF620A" w:rsidRDefault="004E7F22" w:rsidP="003260EB">
            <w:r>
              <w:t>Математика</w:t>
            </w:r>
          </w:p>
        </w:tc>
      </w:tr>
      <w:tr w:rsidR="004E7F22" w:rsidRPr="009B6A11" w14:paraId="631539F0" w14:textId="77777777" w:rsidTr="003260EB">
        <w:tc>
          <w:tcPr>
            <w:tcW w:w="2943" w:type="dxa"/>
            <w:shd w:val="clear" w:color="auto" w:fill="auto"/>
          </w:tcPr>
          <w:p w14:paraId="151EB62D" w14:textId="77777777" w:rsidR="004E7F22" w:rsidRPr="00EF620A" w:rsidRDefault="004E7F22" w:rsidP="003260EB">
            <w:r>
              <w:t>Направление подготовки</w:t>
            </w:r>
          </w:p>
        </w:tc>
        <w:tc>
          <w:tcPr>
            <w:tcW w:w="7655" w:type="dxa"/>
            <w:shd w:val="clear" w:color="auto" w:fill="auto"/>
          </w:tcPr>
          <w:p w14:paraId="563FA7CD" w14:textId="77777777" w:rsidR="004E7F22" w:rsidRPr="00EF620A" w:rsidRDefault="004E7F22" w:rsidP="003260EB">
            <w:r>
              <w:t>38.03.01 Экономика</w:t>
            </w:r>
          </w:p>
        </w:tc>
      </w:tr>
      <w:tr w:rsidR="004E7F22" w:rsidRPr="009B6A11" w14:paraId="1203D50B" w14:textId="77777777" w:rsidTr="003260EB">
        <w:tc>
          <w:tcPr>
            <w:tcW w:w="2943" w:type="dxa"/>
            <w:shd w:val="clear" w:color="auto" w:fill="auto"/>
          </w:tcPr>
          <w:p w14:paraId="405C9D8E" w14:textId="77777777" w:rsidR="004E7F22" w:rsidRPr="00EF620A" w:rsidRDefault="004F1996" w:rsidP="003260EB">
            <w:r>
              <w:t>Профиль</w:t>
            </w:r>
          </w:p>
        </w:tc>
        <w:tc>
          <w:tcPr>
            <w:tcW w:w="7655" w:type="dxa"/>
            <w:shd w:val="clear" w:color="auto" w:fill="auto"/>
          </w:tcPr>
          <w:p w14:paraId="3C15239B" w14:textId="77777777" w:rsidR="004E7F22" w:rsidRPr="00EF620A" w:rsidRDefault="00426667" w:rsidP="003260EB">
            <w:r>
              <w:t>Финансы и инвестиции</w:t>
            </w:r>
            <w:r w:rsidR="004E7F22">
              <w:t xml:space="preserve"> </w:t>
            </w:r>
          </w:p>
        </w:tc>
      </w:tr>
      <w:tr w:rsidR="004E7F22" w:rsidRPr="009B6A11" w14:paraId="12A13E1C" w14:textId="77777777" w:rsidTr="003260EB">
        <w:tc>
          <w:tcPr>
            <w:tcW w:w="2943" w:type="dxa"/>
            <w:shd w:val="clear" w:color="auto" w:fill="auto"/>
          </w:tcPr>
          <w:p w14:paraId="3810B168" w14:textId="77777777" w:rsidR="004E7F22" w:rsidRPr="00EF620A" w:rsidRDefault="004E7F22" w:rsidP="003260EB">
            <w:r>
              <w:t>Форма обучения</w:t>
            </w:r>
          </w:p>
        </w:tc>
        <w:tc>
          <w:tcPr>
            <w:tcW w:w="7655" w:type="dxa"/>
            <w:shd w:val="clear" w:color="auto" w:fill="auto"/>
          </w:tcPr>
          <w:p w14:paraId="7372B546" w14:textId="77777777" w:rsidR="004E7F22" w:rsidRPr="00D061DA" w:rsidRDefault="002F206E" w:rsidP="009A47E8">
            <w:r>
              <w:t>очная/</w:t>
            </w:r>
            <w:r w:rsidR="00397D33">
              <w:t>очно-</w:t>
            </w:r>
            <w:r w:rsidR="004E7F22" w:rsidRPr="00D061DA">
              <w:t>заочная</w:t>
            </w:r>
          </w:p>
        </w:tc>
      </w:tr>
      <w:tr w:rsidR="004E7F22" w:rsidRPr="009B6A11" w14:paraId="4CB1D358" w14:textId="77777777" w:rsidTr="003260EB">
        <w:tc>
          <w:tcPr>
            <w:tcW w:w="2943" w:type="dxa"/>
            <w:shd w:val="clear" w:color="auto" w:fill="auto"/>
          </w:tcPr>
          <w:p w14:paraId="4ED87F6E" w14:textId="77777777" w:rsidR="004E7F22" w:rsidRPr="00EF620A" w:rsidRDefault="004E7F22" w:rsidP="003260EB">
            <w:r>
              <w:t>Семестр</w:t>
            </w:r>
          </w:p>
        </w:tc>
        <w:tc>
          <w:tcPr>
            <w:tcW w:w="7655" w:type="dxa"/>
            <w:shd w:val="clear" w:color="auto" w:fill="auto"/>
          </w:tcPr>
          <w:p w14:paraId="629D6ED5" w14:textId="77777777" w:rsidR="004E7F22" w:rsidRPr="00EF620A" w:rsidRDefault="00F96EB7" w:rsidP="003260EB">
            <w:r>
              <w:t>2</w:t>
            </w:r>
          </w:p>
        </w:tc>
      </w:tr>
    </w:tbl>
    <w:p w14:paraId="5D05BB5F" w14:textId="77777777" w:rsidR="004E7F22" w:rsidRPr="000C362E" w:rsidRDefault="004E7F22" w:rsidP="004E7F22">
      <w:pPr>
        <w:jc w:val="center"/>
        <w:rPr>
          <w:b/>
        </w:rPr>
      </w:pPr>
      <w:r>
        <w:rPr>
          <w:b/>
        </w:rPr>
        <w:t xml:space="preserve">ЭКЗАМЕНАЦИОННЫЙ </w:t>
      </w:r>
      <w:r w:rsidRPr="000C362E">
        <w:rPr>
          <w:b/>
        </w:rPr>
        <w:t>БИЛЕТ №</w:t>
      </w:r>
      <w:r>
        <w:rPr>
          <w:b/>
        </w:rPr>
        <w:t xml:space="preserve">___ </w:t>
      </w:r>
    </w:p>
    <w:p w14:paraId="3FF214A3" w14:textId="77777777" w:rsidR="004E7F22" w:rsidRDefault="004E7F22" w:rsidP="004E7F22">
      <w:r w:rsidRPr="000C362E">
        <w:tab/>
      </w:r>
    </w:p>
    <w:p w14:paraId="450E84FC" w14:textId="77777777" w:rsidR="004E7F22" w:rsidRDefault="004E7F22" w:rsidP="004E7F22">
      <w:pPr>
        <w:tabs>
          <w:tab w:val="left" w:pos="0"/>
        </w:tabs>
        <w:rPr>
          <w:b/>
        </w:rPr>
      </w:pPr>
      <w:r>
        <w:rPr>
          <w:b/>
        </w:rPr>
        <w:t>1. Теоретический</w:t>
      </w:r>
      <w:r w:rsidRPr="000C362E">
        <w:rPr>
          <w:b/>
        </w:rPr>
        <w:t xml:space="preserve"> вопрос (</w:t>
      </w:r>
      <w:r>
        <w:rPr>
          <w:b/>
        </w:rPr>
        <w:t xml:space="preserve">10 </w:t>
      </w:r>
      <w:r w:rsidRPr="000C362E">
        <w:rPr>
          <w:b/>
        </w:rPr>
        <w:t>баллов)</w:t>
      </w:r>
      <w:r>
        <w:rPr>
          <w:b/>
        </w:rPr>
        <w:t>:</w:t>
      </w:r>
    </w:p>
    <w:p w14:paraId="5910943B" w14:textId="77777777" w:rsidR="004E7F22" w:rsidRDefault="004E7F22" w:rsidP="004E7F22">
      <w:pPr>
        <w:rPr>
          <w:rFonts w:eastAsia="Calibri"/>
          <w:lang w:eastAsia="en-US"/>
        </w:rPr>
      </w:pPr>
      <w:r w:rsidRPr="00822826">
        <w:rPr>
          <w:rFonts w:eastAsia="Calibri"/>
          <w:lang w:eastAsia="en-US"/>
        </w:rPr>
        <w:lastRenderedPageBreak/>
        <w:t>Симметрические матрицы и квадратичные формы.</w:t>
      </w:r>
    </w:p>
    <w:p w14:paraId="6C138FB8" w14:textId="77777777" w:rsidR="004E7F22" w:rsidRDefault="004E7F22" w:rsidP="004E7F22">
      <w:pPr>
        <w:rPr>
          <w:b/>
        </w:rPr>
      </w:pPr>
    </w:p>
    <w:p w14:paraId="457D8273" w14:textId="77777777" w:rsidR="004E7F22" w:rsidRDefault="004E7F22" w:rsidP="004E7F22">
      <w:pPr>
        <w:rPr>
          <w:b/>
        </w:rPr>
      </w:pPr>
      <w:r w:rsidRPr="000C362E">
        <w:rPr>
          <w:b/>
        </w:rPr>
        <w:t>2</w:t>
      </w:r>
      <w:r>
        <w:rPr>
          <w:b/>
        </w:rPr>
        <w:t>.</w:t>
      </w:r>
      <w:r w:rsidRPr="000C362E">
        <w:rPr>
          <w:b/>
        </w:rPr>
        <w:t xml:space="preserve"> </w:t>
      </w:r>
      <w:r>
        <w:rPr>
          <w:b/>
        </w:rPr>
        <w:t xml:space="preserve">Тестовые задания №___ </w:t>
      </w:r>
      <w:r w:rsidRPr="000C362E">
        <w:rPr>
          <w:b/>
        </w:rPr>
        <w:t>(</w:t>
      </w:r>
      <w:r w:rsidRPr="00C36589">
        <w:rPr>
          <w:b/>
        </w:rPr>
        <w:t>2</w:t>
      </w:r>
      <w:r>
        <w:rPr>
          <w:b/>
        </w:rPr>
        <w:t>0</w:t>
      </w:r>
      <w:r w:rsidRPr="000C362E">
        <w:rPr>
          <w:b/>
        </w:rPr>
        <w:t xml:space="preserve"> баллов)</w:t>
      </w:r>
    </w:p>
    <w:p w14:paraId="7B02524F" w14:textId="77777777" w:rsidR="004E7F22" w:rsidRPr="000C362E" w:rsidRDefault="004E7F22" w:rsidP="004E7F22">
      <w:pPr>
        <w:rPr>
          <w:b/>
        </w:rPr>
      </w:pPr>
    </w:p>
    <w:p w14:paraId="231CAD6B" w14:textId="77777777" w:rsidR="004E7F22" w:rsidRPr="00283762" w:rsidRDefault="004E7F22" w:rsidP="004E7F22">
      <w:pPr>
        <w:tabs>
          <w:tab w:val="center" w:pos="8222"/>
          <w:tab w:val="center" w:pos="8505"/>
          <w:tab w:val="right" w:pos="9356"/>
        </w:tabs>
        <w:suppressAutoHyphens/>
        <w:jc w:val="both"/>
        <w:rPr>
          <w:b/>
        </w:rPr>
      </w:pPr>
      <w:r w:rsidRPr="000C362E">
        <w:rPr>
          <w:b/>
        </w:rPr>
        <w:t>3</w:t>
      </w:r>
      <w:r>
        <w:rPr>
          <w:b/>
        </w:rPr>
        <w:t>. Практико-ориентированное задание</w:t>
      </w:r>
      <w:r w:rsidRPr="000C362E">
        <w:rPr>
          <w:b/>
        </w:rPr>
        <w:t xml:space="preserve"> </w:t>
      </w:r>
      <w:r>
        <w:rPr>
          <w:b/>
        </w:rPr>
        <w:t>по теме «</w:t>
      </w:r>
      <w:r w:rsidRPr="007831C8">
        <w:rPr>
          <w:b/>
        </w:rPr>
        <w:t>Системы лин</w:t>
      </w:r>
      <w:r>
        <w:rPr>
          <w:b/>
        </w:rPr>
        <w:t xml:space="preserve">ейных </w:t>
      </w:r>
      <w:r w:rsidRPr="007831C8">
        <w:rPr>
          <w:b/>
        </w:rPr>
        <w:t>уравнений и неравенств</w:t>
      </w:r>
      <w:r w:rsidRPr="00983852">
        <w:rPr>
          <w:b/>
        </w:rPr>
        <w:t>»</w:t>
      </w:r>
      <w:r>
        <w:rPr>
          <w:b/>
        </w:rPr>
        <w:t xml:space="preserve"> </w:t>
      </w:r>
      <w:r w:rsidRPr="000C362E">
        <w:rPr>
          <w:b/>
        </w:rPr>
        <w:t>(</w:t>
      </w:r>
      <w:r w:rsidRPr="00C36589">
        <w:rPr>
          <w:b/>
        </w:rPr>
        <w:t>3</w:t>
      </w:r>
      <w:r>
        <w:rPr>
          <w:b/>
        </w:rPr>
        <w:t>0</w:t>
      </w:r>
      <w:r w:rsidRPr="000C362E">
        <w:rPr>
          <w:b/>
        </w:rPr>
        <w:t xml:space="preserve"> балл</w:t>
      </w:r>
      <w:r>
        <w:rPr>
          <w:b/>
        </w:rPr>
        <w:t>ов</w:t>
      </w:r>
      <w:r w:rsidRPr="000C362E">
        <w:rPr>
          <w:b/>
        </w:rPr>
        <w:t>)</w:t>
      </w:r>
    </w:p>
    <w:p w14:paraId="1E359A25" w14:textId="77777777" w:rsidR="004E7F22" w:rsidRDefault="004E7F22" w:rsidP="004E7F22"/>
    <w:p w14:paraId="096740BB" w14:textId="77777777" w:rsidR="004E7F22" w:rsidRPr="000C362E" w:rsidRDefault="004E7F22" w:rsidP="004E7F22">
      <w:r w:rsidRPr="000C362E">
        <w:t xml:space="preserve">Подготовил: </w:t>
      </w:r>
      <w:r w:rsidRPr="000C362E">
        <w:tab/>
      </w:r>
      <w:r>
        <w:tab/>
        <w:t xml:space="preserve">_____________________ </w:t>
      </w:r>
      <w:r w:rsidRPr="00BC3909">
        <w:t>ФИО</w:t>
      </w:r>
    </w:p>
    <w:p w14:paraId="592AFDC1" w14:textId="77777777" w:rsidR="004E7F22" w:rsidRDefault="004E7F22" w:rsidP="004E7F22"/>
    <w:p w14:paraId="6155BB50" w14:textId="77777777" w:rsidR="004E7F22" w:rsidRPr="000C362E" w:rsidRDefault="004E7F22" w:rsidP="004E7F22">
      <w:r w:rsidRPr="000C362E">
        <w:t>У</w:t>
      </w:r>
      <w:r>
        <w:t>тверждаю</w:t>
      </w:r>
      <w:r w:rsidRPr="000C362E">
        <w:t>:</w:t>
      </w:r>
    </w:p>
    <w:p w14:paraId="30FFE2FA" w14:textId="77777777" w:rsidR="004E7F22" w:rsidRPr="00BC3909" w:rsidRDefault="004E7F22" w:rsidP="004E7F22">
      <w:pPr>
        <w:tabs>
          <w:tab w:val="left" w:pos="5670"/>
        </w:tabs>
      </w:pPr>
      <w:r w:rsidRPr="000C362E">
        <w:t>Зав. кафедрой</w:t>
      </w:r>
      <w:r>
        <w:t xml:space="preserve">            _____________________ </w:t>
      </w:r>
      <w:r w:rsidRPr="00BC3909">
        <w:t>ФИО</w:t>
      </w:r>
      <w:r>
        <w:t xml:space="preserve">        </w:t>
      </w:r>
      <w:r w:rsidRPr="00C51705">
        <w:t xml:space="preserve"> </w:t>
      </w:r>
      <w:r>
        <w:t>«__» _________ 20__</w:t>
      </w:r>
      <w:r w:rsidRPr="00BA1185">
        <w:t xml:space="preserve"> г.</w:t>
      </w:r>
    </w:p>
    <w:p w14:paraId="63B34E69" w14:textId="77777777" w:rsidR="004E7F22" w:rsidRDefault="004E7F22" w:rsidP="004E7F22">
      <w:pPr>
        <w:jc w:val="center"/>
        <w:rPr>
          <w:b/>
          <w:sz w:val="28"/>
          <w:szCs w:val="28"/>
        </w:rPr>
      </w:pPr>
    </w:p>
    <w:p w14:paraId="70D3F7D2" w14:textId="77777777" w:rsidR="004E7F22" w:rsidRDefault="004E7F22" w:rsidP="004E7F22">
      <w:pPr>
        <w:jc w:val="center"/>
        <w:rPr>
          <w:b/>
          <w:sz w:val="28"/>
          <w:szCs w:val="28"/>
        </w:rPr>
      </w:pPr>
    </w:p>
    <w:p w14:paraId="0ED71FCA" w14:textId="77777777" w:rsidR="004E7F22" w:rsidRPr="004F6CE4" w:rsidRDefault="004E7F22" w:rsidP="00E04F83">
      <w:pPr>
        <w:autoSpaceDE w:val="0"/>
        <w:autoSpaceDN w:val="0"/>
        <w:adjustRightInd w:val="0"/>
        <w:ind w:firstLine="709"/>
        <w:jc w:val="both"/>
        <w:rPr>
          <w:rFonts w:ascii="TimesNewRomanPSMT" w:hAnsi="TimesNewRomanPSMT" w:cs="TimesNewRomanPSMT"/>
          <w:sz w:val="28"/>
          <w:szCs w:val="28"/>
        </w:rPr>
      </w:pPr>
      <w:r w:rsidRPr="004F6CE4">
        <w:rPr>
          <w:rFonts w:ascii="TimesNewRomanPSMT" w:hAnsi="TimesNewRomanPSMT" w:cs="TimesNewRomanPSMT"/>
          <w:sz w:val="28"/>
          <w:szCs w:val="28"/>
        </w:rPr>
        <w:t>При</w:t>
      </w:r>
      <w:r>
        <w:rPr>
          <w:rFonts w:ascii="TimesNewRomanPSMT" w:hAnsi="TimesNewRomanPSMT" w:cs="TimesNewRomanPSMT"/>
          <w:sz w:val="28"/>
          <w:szCs w:val="28"/>
        </w:rPr>
        <w:t>меры тестовых заданий и практико-ориентированных заданий к билетам для проведения зачета и экза</w:t>
      </w:r>
      <w:r w:rsidR="00C672E2">
        <w:rPr>
          <w:rFonts w:ascii="TimesNewRomanPSMT" w:hAnsi="TimesNewRomanPSMT" w:cs="TimesNewRomanPSMT"/>
          <w:sz w:val="28"/>
          <w:szCs w:val="28"/>
        </w:rPr>
        <w:t>менационным билетам приведены выше.</w:t>
      </w:r>
    </w:p>
    <w:p w14:paraId="6DEB3C75" w14:textId="77777777" w:rsidR="00FC37EA" w:rsidRDefault="00FC37EA" w:rsidP="00FC37EA">
      <w:pPr>
        <w:jc w:val="center"/>
        <w:rPr>
          <w:rFonts w:eastAsia="Calibri"/>
          <w:b/>
          <w:sz w:val="28"/>
          <w:szCs w:val="28"/>
          <w:lang w:eastAsia="en-US"/>
        </w:rPr>
      </w:pPr>
      <w:r w:rsidRPr="00D04270">
        <w:rPr>
          <w:rFonts w:eastAsia="Calibri"/>
          <w:b/>
          <w:sz w:val="28"/>
          <w:szCs w:val="28"/>
          <w:lang w:eastAsia="en-US"/>
        </w:rPr>
        <w:t>Критерии оценивания</w:t>
      </w:r>
    </w:p>
    <w:p w14:paraId="747B378E" w14:textId="77777777" w:rsidR="00FC37EA" w:rsidRPr="00D04270" w:rsidRDefault="00FC37EA" w:rsidP="00FC37EA">
      <w:pPr>
        <w:jc w:val="center"/>
        <w:rPr>
          <w:rFonts w:eastAsia="Calibri"/>
          <w:b/>
          <w:sz w:val="28"/>
          <w:szCs w:val="28"/>
          <w:lang w:eastAsia="en-US"/>
        </w:rPr>
      </w:pPr>
    </w:p>
    <w:p w14:paraId="360F47E2" w14:textId="77777777" w:rsidR="00FC37EA" w:rsidRPr="00D04270" w:rsidRDefault="00FC37EA" w:rsidP="00FC37EA">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D04270">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w:t>
      </w:r>
      <w:r>
        <w:rPr>
          <w:rFonts w:eastAsia="Arial Unicode MS"/>
          <w:color w:val="000000"/>
          <w:sz w:val="28"/>
          <w:szCs w:val="28"/>
          <w:u w:color="000000"/>
          <w:bdr w:val="nil"/>
        </w:rPr>
        <w:t>иверситета. Основные требования</w:t>
      </w:r>
      <w:r w:rsidRPr="00D04270">
        <w:rPr>
          <w:rFonts w:eastAsia="Arial Unicode MS"/>
          <w:color w:val="000000"/>
          <w:sz w:val="28"/>
          <w:szCs w:val="28"/>
          <w:u w:color="000000"/>
          <w:bdr w:val="nil"/>
        </w:rPr>
        <w:t xml:space="preserve"> к результатам освоения дисциплины изложены таблице </w:t>
      </w:r>
      <w:r w:rsidR="0004235D">
        <w:rPr>
          <w:rFonts w:eastAsia="Arial Unicode MS"/>
          <w:color w:val="000000"/>
          <w:sz w:val="28"/>
          <w:szCs w:val="28"/>
          <w:u w:color="000000"/>
          <w:bdr w:val="nil"/>
        </w:rPr>
        <w:t>7</w:t>
      </w:r>
      <w:r w:rsidRPr="00D04270">
        <w:rPr>
          <w:rFonts w:eastAsia="Arial Unicode MS"/>
          <w:color w:val="000000"/>
          <w:sz w:val="28"/>
          <w:szCs w:val="28"/>
          <w:u w:color="000000"/>
          <w:bdr w:val="nil"/>
        </w:rPr>
        <w:t>.</w:t>
      </w:r>
    </w:p>
    <w:p w14:paraId="03458857" w14:textId="77777777" w:rsidR="00FC37EA" w:rsidRPr="00164A62" w:rsidRDefault="00FC37EA" w:rsidP="00FC37EA">
      <w:pPr>
        <w:pBdr>
          <w:top w:val="nil"/>
          <w:left w:val="nil"/>
          <w:bottom w:val="nil"/>
          <w:right w:val="nil"/>
          <w:between w:val="nil"/>
          <w:bar w:val="nil"/>
        </w:pBdr>
        <w:spacing w:line="360" w:lineRule="auto"/>
        <w:ind w:right="68"/>
        <w:jc w:val="right"/>
        <w:rPr>
          <w:rFonts w:eastAsia="Arial Unicode MS"/>
          <w:color w:val="000000"/>
          <w:sz w:val="28"/>
          <w:szCs w:val="28"/>
          <w:u w:color="000000"/>
          <w:bdr w:val="nil"/>
        </w:rPr>
      </w:pPr>
      <w:r w:rsidRPr="00164A62">
        <w:rPr>
          <w:rFonts w:eastAsia="Arial Unicode MS"/>
          <w:color w:val="000000"/>
          <w:sz w:val="28"/>
          <w:szCs w:val="28"/>
          <w:u w:color="000000"/>
          <w:bdr w:val="nil"/>
        </w:rPr>
        <w:t xml:space="preserve">Таблица </w:t>
      </w:r>
      <w:r w:rsidR="0004235D">
        <w:rPr>
          <w:rFonts w:eastAsia="Arial Unicode MS"/>
          <w:color w:val="000000"/>
          <w:sz w:val="28"/>
          <w:szCs w:val="28"/>
          <w:u w:color="000000"/>
          <w:bdr w:val="nil"/>
        </w:rPr>
        <w:t>7</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FC37EA" w:rsidRPr="00164A62" w14:paraId="13123752" w14:textId="77777777" w:rsidTr="003260EB">
        <w:tc>
          <w:tcPr>
            <w:tcW w:w="6204" w:type="dxa"/>
            <w:vAlign w:val="center"/>
          </w:tcPr>
          <w:p w14:paraId="1D8C1FEA" w14:textId="77777777" w:rsidR="00FC37EA" w:rsidRPr="00164A62" w:rsidRDefault="00FC37EA" w:rsidP="003260EB">
            <w:pPr>
              <w:tabs>
                <w:tab w:val="left" w:pos="993"/>
                <w:tab w:val="left" w:pos="1080"/>
              </w:tabs>
              <w:suppressAutoHyphens/>
              <w:spacing w:before="100" w:beforeAutospacing="1" w:after="100" w:afterAutospacing="1"/>
              <w:jc w:val="center"/>
              <w:rPr>
                <w:b/>
                <w:sz w:val="28"/>
                <w:szCs w:val="28"/>
              </w:rPr>
            </w:pPr>
            <w:r w:rsidRPr="00164A62">
              <w:rPr>
                <w:b/>
                <w:sz w:val="28"/>
                <w:szCs w:val="28"/>
              </w:rPr>
              <w:t>Требования к результатам освоения дисциплины</w:t>
            </w:r>
          </w:p>
        </w:tc>
        <w:tc>
          <w:tcPr>
            <w:tcW w:w="1650" w:type="dxa"/>
            <w:vAlign w:val="center"/>
          </w:tcPr>
          <w:p w14:paraId="23B1113B" w14:textId="77777777" w:rsidR="00FC37EA" w:rsidRPr="00164A62" w:rsidRDefault="00FC37EA" w:rsidP="003260EB">
            <w:pPr>
              <w:tabs>
                <w:tab w:val="left" w:pos="993"/>
                <w:tab w:val="left" w:pos="1080"/>
              </w:tabs>
              <w:suppressAutoHyphens/>
              <w:spacing w:before="100" w:beforeAutospacing="1" w:after="100" w:afterAutospacing="1"/>
              <w:jc w:val="center"/>
              <w:rPr>
                <w:i/>
                <w:sz w:val="28"/>
                <w:szCs w:val="28"/>
              </w:rPr>
            </w:pPr>
            <w:r w:rsidRPr="00164A62">
              <w:rPr>
                <w:b/>
                <w:sz w:val="28"/>
                <w:szCs w:val="28"/>
              </w:rPr>
              <w:t>Оценка</w:t>
            </w:r>
          </w:p>
        </w:tc>
        <w:tc>
          <w:tcPr>
            <w:tcW w:w="1752" w:type="dxa"/>
            <w:vAlign w:val="center"/>
          </w:tcPr>
          <w:p w14:paraId="5AEEB7E8" w14:textId="77777777" w:rsidR="00FC37EA" w:rsidRPr="00164A62" w:rsidRDefault="00FC37EA" w:rsidP="003260EB">
            <w:pPr>
              <w:tabs>
                <w:tab w:val="left" w:pos="993"/>
                <w:tab w:val="left" w:pos="1080"/>
              </w:tabs>
              <w:suppressAutoHyphens/>
              <w:spacing w:before="100" w:beforeAutospacing="1" w:after="100" w:afterAutospacing="1"/>
              <w:jc w:val="center"/>
              <w:rPr>
                <w:sz w:val="28"/>
                <w:szCs w:val="28"/>
              </w:rPr>
            </w:pPr>
            <w:r w:rsidRPr="00164A62">
              <w:rPr>
                <w:b/>
                <w:sz w:val="28"/>
                <w:szCs w:val="28"/>
              </w:rPr>
              <w:t xml:space="preserve">Баллы </w:t>
            </w:r>
            <w:r w:rsidRPr="00164A62">
              <w:rPr>
                <w:sz w:val="28"/>
                <w:szCs w:val="28"/>
              </w:rPr>
              <w:t>(рейтинго-вая оценка)</w:t>
            </w:r>
          </w:p>
        </w:tc>
      </w:tr>
      <w:tr w:rsidR="00FC37EA" w:rsidRPr="00164A62" w14:paraId="305A05F6" w14:textId="77777777" w:rsidTr="003260EB">
        <w:tc>
          <w:tcPr>
            <w:tcW w:w="6204" w:type="dxa"/>
          </w:tcPr>
          <w:p w14:paraId="3CE0F7D1" w14:textId="77777777" w:rsidR="00FC37EA" w:rsidRPr="00164A62" w:rsidRDefault="00FC37EA" w:rsidP="003260EB">
            <w:pPr>
              <w:suppressAutoHyphens/>
              <w:jc w:val="both"/>
              <w:rPr>
                <w:sz w:val="28"/>
                <w:szCs w:val="28"/>
              </w:rPr>
            </w:pPr>
            <w:r w:rsidRPr="00164A62">
              <w:rPr>
                <w:sz w:val="28"/>
                <w:szCs w:val="28"/>
              </w:rPr>
              <w:t>Глубокое усвоение всего материала рабочей программы, логически стройное его изложение, умение применить теоретические знания для решения прикладных задач, свободное решение задач и обоснование принятого решения, выполнение текущей работы в семестре.</w:t>
            </w:r>
          </w:p>
        </w:tc>
        <w:tc>
          <w:tcPr>
            <w:tcW w:w="1650" w:type="dxa"/>
          </w:tcPr>
          <w:p w14:paraId="1D8FDB27" w14:textId="77777777" w:rsidR="00FC37EA" w:rsidRPr="00164A62" w:rsidRDefault="00FC37EA" w:rsidP="003260EB">
            <w:pPr>
              <w:tabs>
                <w:tab w:val="left" w:pos="993"/>
                <w:tab w:val="left" w:pos="1080"/>
              </w:tabs>
              <w:suppressAutoHyphens/>
              <w:jc w:val="center"/>
              <w:rPr>
                <w:i/>
                <w:sz w:val="28"/>
                <w:szCs w:val="28"/>
              </w:rPr>
            </w:pPr>
          </w:p>
          <w:p w14:paraId="32D732EC" w14:textId="77777777" w:rsidR="00FC37EA" w:rsidRPr="00164A62" w:rsidRDefault="00EC4560" w:rsidP="00EC4560">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(отлично)</w:t>
            </w:r>
          </w:p>
        </w:tc>
        <w:tc>
          <w:tcPr>
            <w:tcW w:w="1752" w:type="dxa"/>
          </w:tcPr>
          <w:p w14:paraId="04C953B7" w14:textId="77777777" w:rsidR="00FC37EA" w:rsidRPr="00164A62" w:rsidRDefault="00FC37EA" w:rsidP="003260EB">
            <w:pPr>
              <w:tabs>
                <w:tab w:val="left" w:pos="993"/>
                <w:tab w:val="left" w:pos="1080"/>
              </w:tabs>
              <w:suppressAutoHyphens/>
              <w:jc w:val="center"/>
              <w:rPr>
                <w:i/>
                <w:sz w:val="28"/>
                <w:szCs w:val="28"/>
              </w:rPr>
            </w:pPr>
          </w:p>
          <w:p w14:paraId="3A9D4E00" w14:textId="77777777" w:rsidR="00FC37EA" w:rsidRPr="00164A62" w:rsidRDefault="00FC37EA" w:rsidP="003260EB">
            <w:pPr>
              <w:tabs>
                <w:tab w:val="left" w:pos="993"/>
                <w:tab w:val="left" w:pos="1080"/>
              </w:tabs>
              <w:suppressAutoHyphens/>
              <w:jc w:val="center"/>
              <w:rPr>
                <w:i/>
                <w:sz w:val="28"/>
                <w:szCs w:val="28"/>
              </w:rPr>
            </w:pPr>
          </w:p>
          <w:p w14:paraId="3FC62A85"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86-100</w:t>
            </w:r>
            <w:r w:rsidRPr="00164A62">
              <w:rPr>
                <w:i/>
                <w:sz w:val="28"/>
                <w:szCs w:val="28"/>
                <w:vertAlign w:val="superscript"/>
              </w:rPr>
              <w:footnoteReference w:id="1"/>
            </w:r>
          </w:p>
        </w:tc>
      </w:tr>
      <w:tr w:rsidR="00FC37EA" w:rsidRPr="00164A62" w14:paraId="3DA01AEA" w14:textId="77777777" w:rsidTr="003260EB">
        <w:tc>
          <w:tcPr>
            <w:tcW w:w="6204" w:type="dxa"/>
          </w:tcPr>
          <w:p w14:paraId="08A37973" w14:textId="77777777" w:rsidR="00FC37EA" w:rsidRPr="00164A62" w:rsidRDefault="00FC37EA" w:rsidP="003260EB">
            <w:pPr>
              <w:suppressAutoHyphens/>
              <w:jc w:val="both"/>
              <w:rPr>
                <w:sz w:val="28"/>
                <w:szCs w:val="28"/>
              </w:rPr>
            </w:pPr>
            <w:r w:rsidRPr="00164A62">
              <w:rPr>
                <w:sz w:val="28"/>
                <w:szCs w:val="28"/>
              </w:rPr>
              <w:t>Твердые знания материала рабочей программы, грамотное его изложение, допустимы некоторые неточности в ответе на вопросы, правильное применение теоретических положений при решении практических вопросов и задач, выполнение текущей работы в семестре.</w:t>
            </w:r>
          </w:p>
        </w:tc>
        <w:tc>
          <w:tcPr>
            <w:tcW w:w="1650" w:type="dxa"/>
          </w:tcPr>
          <w:p w14:paraId="0276E468" w14:textId="77777777" w:rsidR="00FC37EA" w:rsidRPr="00164A62" w:rsidRDefault="00FC37EA" w:rsidP="003260EB">
            <w:pPr>
              <w:tabs>
                <w:tab w:val="left" w:pos="993"/>
                <w:tab w:val="left" w:pos="1080"/>
              </w:tabs>
              <w:suppressAutoHyphens/>
              <w:jc w:val="center"/>
              <w:rPr>
                <w:i/>
                <w:sz w:val="28"/>
                <w:szCs w:val="28"/>
              </w:rPr>
            </w:pPr>
          </w:p>
          <w:p w14:paraId="26252307" w14:textId="77777777" w:rsidR="00FC37EA" w:rsidRPr="00164A62" w:rsidRDefault="00FC37EA" w:rsidP="00EC4560">
            <w:pPr>
              <w:tabs>
                <w:tab w:val="left" w:pos="993"/>
                <w:tab w:val="left" w:pos="1080"/>
              </w:tabs>
              <w:suppressAutoHyphens/>
              <w:rPr>
                <w:i/>
                <w:sz w:val="28"/>
                <w:szCs w:val="28"/>
              </w:rPr>
            </w:pPr>
          </w:p>
          <w:p w14:paraId="79BD94B1" w14:textId="77777777" w:rsidR="00FC37EA" w:rsidRPr="00164A62"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r>
              <w:rPr>
                <w:i/>
                <w:sz w:val="28"/>
                <w:szCs w:val="28"/>
              </w:rPr>
              <w:t xml:space="preserve"> (хорошо)</w:t>
            </w:r>
          </w:p>
        </w:tc>
        <w:tc>
          <w:tcPr>
            <w:tcW w:w="1752" w:type="dxa"/>
          </w:tcPr>
          <w:p w14:paraId="78FE3046" w14:textId="77777777" w:rsidR="00FC37EA" w:rsidRPr="00164A62" w:rsidRDefault="00FC37EA" w:rsidP="003260EB">
            <w:pPr>
              <w:tabs>
                <w:tab w:val="left" w:pos="993"/>
                <w:tab w:val="left" w:pos="1080"/>
              </w:tabs>
              <w:suppressAutoHyphens/>
              <w:jc w:val="center"/>
              <w:rPr>
                <w:i/>
                <w:sz w:val="28"/>
                <w:szCs w:val="28"/>
              </w:rPr>
            </w:pPr>
          </w:p>
          <w:p w14:paraId="4A8EF5E0" w14:textId="77777777" w:rsidR="00FC37EA" w:rsidRPr="00164A62" w:rsidRDefault="00FC37EA" w:rsidP="003260EB">
            <w:pPr>
              <w:tabs>
                <w:tab w:val="left" w:pos="993"/>
                <w:tab w:val="left" w:pos="1080"/>
              </w:tabs>
              <w:suppressAutoHyphens/>
              <w:jc w:val="center"/>
              <w:rPr>
                <w:i/>
                <w:sz w:val="28"/>
                <w:szCs w:val="28"/>
              </w:rPr>
            </w:pPr>
          </w:p>
          <w:p w14:paraId="697B635F"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70-85</w:t>
            </w:r>
          </w:p>
        </w:tc>
      </w:tr>
      <w:tr w:rsidR="00FC37EA" w:rsidRPr="00164A62" w14:paraId="47F7DBAC" w14:textId="77777777" w:rsidTr="003260EB">
        <w:tc>
          <w:tcPr>
            <w:tcW w:w="6204" w:type="dxa"/>
          </w:tcPr>
          <w:p w14:paraId="42354FF6" w14:textId="77777777" w:rsidR="00FC37EA" w:rsidRPr="00164A62" w:rsidRDefault="00FC37EA" w:rsidP="003260EB">
            <w:pPr>
              <w:suppressAutoHyphens/>
              <w:jc w:val="both"/>
              <w:rPr>
                <w:sz w:val="28"/>
                <w:szCs w:val="28"/>
              </w:rPr>
            </w:pPr>
            <w:r w:rsidRPr="00164A62">
              <w:rPr>
                <w:sz w:val="28"/>
                <w:szCs w:val="28"/>
              </w:rPr>
              <w:t xml:space="preserve">Знание только базового материала курса, допустимы неточности в ответе на вопросы, недостаточно правильные формулировки, нарушение логической последовательности в </w:t>
            </w:r>
            <w:r w:rsidRPr="00164A62">
              <w:rPr>
                <w:sz w:val="28"/>
                <w:szCs w:val="28"/>
              </w:rPr>
              <w:lastRenderedPageBreak/>
              <w:t>изложении теоретического материала, затруднения при решении практических задач, выполнение текущей работы в семестре.</w:t>
            </w:r>
          </w:p>
        </w:tc>
        <w:tc>
          <w:tcPr>
            <w:tcW w:w="1650" w:type="dxa"/>
          </w:tcPr>
          <w:p w14:paraId="124958C0" w14:textId="77777777" w:rsidR="00FC37EA" w:rsidRPr="00164A62" w:rsidRDefault="00FC37EA" w:rsidP="003260EB">
            <w:pPr>
              <w:tabs>
                <w:tab w:val="left" w:pos="993"/>
                <w:tab w:val="left" w:pos="1080"/>
              </w:tabs>
              <w:suppressAutoHyphens/>
              <w:jc w:val="center"/>
              <w:rPr>
                <w:i/>
                <w:sz w:val="28"/>
                <w:szCs w:val="28"/>
              </w:rPr>
            </w:pPr>
          </w:p>
          <w:p w14:paraId="22DE8310" w14:textId="77777777" w:rsidR="00FC37EA" w:rsidRPr="00164A62" w:rsidRDefault="00FC37EA" w:rsidP="003260EB">
            <w:pPr>
              <w:tabs>
                <w:tab w:val="left" w:pos="993"/>
                <w:tab w:val="left" w:pos="1080"/>
              </w:tabs>
              <w:suppressAutoHyphens/>
              <w:jc w:val="center"/>
              <w:rPr>
                <w:i/>
                <w:sz w:val="28"/>
                <w:szCs w:val="28"/>
              </w:rPr>
            </w:pPr>
          </w:p>
          <w:p w14:paraId="4D56B0F6" w14:textId="77777777" w:rsidR="00FC37EA" w:rsidRDefault="00EC4560" w:rsidP="003260EB">
            <w:pPr>
              <w:tabs>
                <w:tab w:val="left" w:pos="993"/>
                <w:tab w:val="left" w:pos="1080"/>
              </w:tabs>
              <w:suppressAutoHyphens/>
              <w:jc w:val="center"/>
              <w:rPr>
                <w:i/>
                <w:sz w:val="28"/>
                <w:szCs w:val="28"/>
              </w:rPr>
            </w:pPr>
            <w:r>
              <w:rPr>
                <w:i/>
                <w:sz w:val="28"/>
                <w:szCs w:val="28"/>
              </w:rPr>
              <w:t>з</w:t>
            </w:r>
            <w:r w:rsidR="00FC37EA">
              <w:rPr>
                <w:i/>
                <w:sz w:val="28"/>
                <w:szCs w:val="28"/>
              </w:rPr>
              <w:t>ачтено</w:t>
            </w:r>
          </w:p>
          <w:p w14:paraId="11CFB765" w14:textId="77777777" w:rsidR="00EC4560" w:rsidRPr="00164A62" w:rsidRDefault="00EC4560" w:rsidP="003260EB">
            <w:pPr>
              <w:tabs>
                <w:tab w:val="left" w:pos="993"/>
                <w:tab w:val="left" w:pos="1080"/>
              </w:tabs>
              <w:suppressAutoHyphens/>
              <w:jc w:val="center"/>
              <w:rPr>
                <w:i/>
                <w:sz w:val="28"/>
                <w:szCs w:val="28"/>
              </w:rPr>
            </w:pPr>
            <w:r>
              <w:rPr>
                <w:i/>
                <w:sz w:val="28"/>
                <w:szCs w:val="28"/>
              </w:rPr>
              <w:t>(удовлетво</w:t>
            </w:r>
            <w:r>
              <w:rPr>
                <w:i/>
                <w:sz w:val="28"/>
                <w:szCs w:val="28"/>
              </w:rPr>
              <w:lastRenderedPageBreak/>
              <w:t>рительно)</w:t>
            </w:r>
          </w:p>
        </w:tc>
        <w:tc>
          <w:tcPr>
            <w:tcW w:w="1752" w:type="dxa"/>
          </w:tcPr>
          <w:p w14:paraId="68BB51FD" w14:textId="77777777" w:rsidR="00FC37EA" w:rsidRPr="00164A62" w:rsidRDefault="00FC37EA" w:rsidP="003260EB">
            <w:pPr>
              <w:tabs>
                <w:tab w:val="left" w:pos="993"/>
                <w:tab w:val="left" w:pos="1080"/>
              </w:tabs>
              <w:suppressAutoHyphens/>
              <w:jc w:val="center"/>
              <w:rPr>
                <w:i/>
                <w:sz w:val="28"/>
                <w:szCs w:val="28"/>
              </w:rPr>
            </w:pPr>
          </w:p>
          <w:p w14:paraId="75454EDE" w14:textId="77777777" w:rsidR="00FC37EA" w:rsidRPr="00164A62" w:rsidRDefault="00FC37EA" w:rsidP="003260EB">
            <w:pPr>
              <w:tabs>
                <w:tab w:val="left" w:pos="993"/>
                <w:tab w:val="left" w:pos="1080"/>
              </w:tabs>
              <w:suppressAutoHyphens/>
              <w:jc w:val="center"/>
              <w:rPr>
                <w:i/>
                <w:sz w:val="28"/>
                <w:szCs w:val="28"/>
              </w:rPr>
            </w:pPr>
          </w:p>
          <w:p w14:paraId="7EEF936E"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50-69</w:t>
            </w:r>
          </w:p>
        </w:tc>
      </w:tr>
      <w:tr w:rsidR="00FC37EA" w:rsidRPr="00164A62" w14:paraId="3857D991" w14:textId="77777777" w:rsidTr="003260EB">
        <w:tc>
          <w:tcPr>
            <w:tcW w:w="6204" w:type="dxa"/>
          </w:tcPr>
          <w:p w14:paraId="0AB320F1" w14:textId="77777777" w:rsidR="00FC37EA" w:rsidRPr="00164A62" w:rsidRDefault="00FC37EA" w:rsidP="003260EB">
            <w:pPr>
              <w:suppressAutoHyphens/>
              <w:jc w:val="both"/>
              <w:rPr>
                <w:sz w:val="28"/>
                <w:szCs w:val="28"/>
              </w:rPr>
            </w:pPr>
            <w:r w:rsidRPr="00164A62">
              <w:rPr>
                <w:sz w:val="28"/>
                <w:szCs w:val="28"/>
              </w:rPr>
              <w:t>Незнание значительной части материала рабочей программы, неумение сформулировать правильные ответы на вопросы экзаменационного билета, невыполнение практических заданий.</w:t>
            </w:r>
          </w:p>
        </w:tc>
        <w:tc>
          <w:tcPr>
            <w:tcW w:w="1650" w:type="dxa"/>
          </w:tcPr>
          <w:p w14:paraId="15036DA8" w14:textId="77777777" w:rsidR="00FC37EA" w:rsidRDefault="00FC37EA" w:rsidP="003260EB">
            <w:pPr>
              <w:tabs>
                <w:tab w:val="left" w:pos="993"/>
                <w:tab w:val="left" w:pos="1080"/>
              </w:tabs>
              <w:suppressAutoHyphens/>
              <w:jc w:val="center"/>
              <w:rPr>
                <w:i/>
                <w:sz w:val="28"/>
                <w:szCs w:val="28"/>
              </w:rPr>
            </w:pPr>
            <w:r>
              <w:rPr>
                <w:i/>
                <w:sz w:val="28"/>
                <w:szCs w:val="28"/>
              </w:rPr>
              <w:t>н</w:t>
            </w:r>
            <w:r w:rsidRPr="00164A62">
              <w:rPr>
                <w:i/>
                <w:sz w:val="28"/>
                <w:szCs w:val="28"/>
              </w:rPr>
              <w:t>е</w:t>
            </w:r>
            <w:r>
              <w:rPr>
                <w:i/>
                <w:sz w:val="28"/>
                <w:szCs w:val="28"/>
              </w:rPr>
              <w:t xml:space="preserve"> зачтено</w:t>
            </w:r>
          </w:p>
          <w:p w14:paraId="3F929109" w14:textId="77777777" w:rsidR="00EC4560" w:rsidRPr="00164A62" w:rsidRDefault="00EC4560" w:rsidP="003260EB">
            <w:pPr>
              <w:tabs>
                <w:tab w:val="left" w:pos="993"/>
                <w:tab w:val="left" w:pos="1080"/>
              </w:tabs>
              <w:suppressAutoHyphens/>
              <w:jc w:val="center"/>
              <w:rPr>
                <w:i/>
                <w:sz w:val="28"/>
                <w:szCs w:val="28"/>
              </w:rPr>
            </w:pPr>
            <w:r>
              <w:rPr>
                <w:i/>
                <w:sz w:val="28"/>
                <w:szCs w:val="28"/>
              </w:rPr>
              <w:t>(не удовлетворительно)</w:t>
            </w:r>
          </w:p>
        </w:tc>
        <w:tc>
          <w:tcPr>
            <w:tcW w:w="1752" w:type="dxa"/>
          </w:tcPr>
          <w:p w14:paraId="74D2D94A" w14:textId="77777777" w:rsidR="00FC37EA" w:rsidRPr="00164A62" w:rsidRDefault="00FC37EA" w:rsidP="003260EB">
            <w:pPr>
              <w:tabs>
                <w:tab w:val="left" w:pos="993"/>
                <w:tab w:val="left" w:pos="1080"/>
              </w:tabs>
              <w:suppressAutoHyphens/>
              <w:jc w:val="center"/>
              <w:rPr>
                <w:i/>
                <w:sz w:val="28"/>
                <w:szCs w:val="28"/>
              </w:rPr>
            </w:pPr>
          </w:p>
          <w:p w14:paraId="57E6CF9C" w14:textId="77777777" w:rsidR="00FC37EA" w:rsidRPr="00164A62" w:rsidRDefault="00FC37EA" w:rsidP="003260EB">
            <w:pPr>
              <w:tabs>
                <w:tab w:val="left" w:pos="993"/>
                <w:tab w:val="left" w:pos="1080"/>
              </w:tabs>
              <w:suppressAutoHyphens/>
              <w:jc w:val="center"/>
              <w:rPr>
                <w:i/>
                <w:sz w:val="28"/>
                <w:szCs w:val="28"/>
              </w:rPr>
            </w:pPr>
          </w:p>
          <w:p w14:paraId="4CB78AE2" w14:textId="77777777" w:rsidR="00FC37EA" w:rsidRPr="00164A62" w:rsidRDefault="00FC37EA" w:rsidP="003260EB">
            <w:pPr>
              <w:tabs>
                <w:tab w:val="left" w:pos="993"/>
                <w:tab w:val="left" w:pos="1080"/>
              </w:tabs>
              <w:suppressAutoHyphens/>
              <w:jc w:val="center"/>
              <w:rPr>
                <w:i/>
                <w:sz w:val="28"/>
                <w:szCs w:val="28"/>
              </w:rPr>
            </w:pPr>
            <w:r w:rsidRPr="00164A62">
              <w:rPr>
                <w:i/>
                <w:sz w:val="28"/>
                <w:szCs w:val="28"/>
              </w:rPr>
              <w:t>0-49</w:t>
            </w:r>
          </w:p>
        </w:tc>
      </w:tr>
    </w:tbl>
    <w:p w14:paraId="1D4264DF" w14:textId="77777777" w:rsidR="004E7F22" w:rsidRDefault="004E7F22" w:rsidP="004E7F22">
      <w:pPr>
        <w:jc w:val="center"/>
        <w:rPr>
          <w:b/>
          <w:sz w:val="28"/>
          <w:szCs w:val="28"/>
        </w:rPr>
      </w:pPr>
    </w:p>
    <w:p w14:paraId="172486A5" w14:textId="77777777" w:rsidR="00164A62" w:rsidRPr="00164A62" w:rsidRDefault="00164A62" w:rsidP="00D04270">
      <w:pPr>
        <w:suppressAutoHyphens/>
        <w:ind w:right="68" w:firstLine="357"/>
        <w:jc w:val="both"/>
        <w:rPr>
          <w:rFonts w:ascii="TimesNewRomanPSMT" w:hAnsi="TimesNewRomanPSMT" w:cs="TimesNewRomanPSMT"/>
          <w:b/>
          <w:sz w:val="28"/>
          <w:szCs w:val="28"/>
        </w:rPr>
      </w:pPr>
      <w:r w:rsidRPr="00164A62">
        <w:rPr>
          <w:sz w:val="28"/>
          <w:szCs w:val="28"/>
        </w:rPr>
        <w:tab/>
      </w:r>
      <w:r w:rsidR="00D04270" w:rsidRPr="00D04270">
        <w:rPr>
          <w:sz w:val="28"/>
          <w:szCs w:val="28"/>
        </w:rPr>
        <w:t>Конкретное содержание знаний и умений, которые формируются в ходе освоения дисциплины, п</w:t>
      </w:r>
      <w:r w:rsidR="00D04270">
        <w:rPr>
          <w:sz w:val="28"/>
          <w:szCs w:val="28"/>
        </w:rPr>
        <w:t xml:space="preserve">редставлено в разделе </w:t>
      </w:r>
      <w:r w:rsidR="008F6B59">
        <w:rPr>
          <w:sz w:val="28"/>
          <w:szCs w:val="28"/>
        </w:rPr>
        <w:t>1 данного приложения к</w:t>
      </w:r>
      <w:r w:rsidR="00D04270">
        <w:rPr>
          <w:sz w:val="28"/>
          <w:szCs w:val="28"/>
        </w:rPr>
        <w:t xml:space="preserve"> </w:t>
      </w:r>
      <w:r w:rsidRPr="00164A62">
        <w:rPr>
          <w:sz w:val="28"/>
          <w:szCs w:val="28"/>
        </w:rPr>
        <w:t>рабочей программ</w:t>
      </w:r>
      <w:r w:rsidR="008F6B59">
        <w:rPr>
          <w:sz w:val="28"/>
          <w:szCs w:val="28"/>
        </w:rPr>
        <w:t>е</w:t>
      </w:r>
      <w:r w:rsidRPr="00164A62">
        <w:rPr>
          <w:sz w:val="28"/>
          <w:szCs w:val="28"/>
        </w:rPr>
        <w:t xml:space="preserve"> дисциплины.</w:t>
      </w:r>
    </w:p>
    <w:p w14:paraId="6F4E344A" w14:textId="77777777" w:rsidR="00164A62" w:rsidRDefault="00164A62" w:rsidP="00164A62">
      <w:pPr>
        <w:suppressAutoHyphens/>
        <w:ind w:right="70"/>
        <w:jc w:val="center"/>
        <w:rPr>
          <w:sz w:val="28"/>
          <w:szCs w:val="28"/>
        </w:rPr>
      </w:pPr>
    </w:p>
    <w:p w14:paraId="2638FE9C" w14:textId="77777777" w:rsidR="00D8519B" w:rsidRDefault="00D8519B" w:rsidP="00D8519B">
      <w:pPr>
        <w:suppressAutoHyphens/>
        <w:ind w:right="70"/>
        <w:rPr>
          <w:b/>
          <w:bCs/>
          <w:i/>
          <w:iCs/>
          <w:sz w:val="28"/>
          <w:szCs w:val="28"/>
        </w:rPr>
      </w:pPr>
      <w:r>
        <w:rPr>
          <w:b/>
          <w:bCs/>
          <w:i/>
          <w:iCs/>
          <w:sz w:val="28"/>
          <w:szCs w:val="28"/>
        </w:rPr>
        <w:t>6.3. Соответствующие приказы, распоряжения ректората о контроле уровня освоен</w:t>
      </w:r>
      <w:r w:rsidR="00415749">
        <w:rPr>
          <w:b/>
          <w:bCs/>
          <w:i/>
          <w:iCs/>
          <w:sz w:val="28"/>
          <w:szCs w:val="28"/>
        </w:rPr>
        <w:t xml:space="preserve">ия дисциплин и сформированности </w:t>
      </w:r>
      <w:r>
        <w:rPr>
          <w:b/>
          <w:bCs/>
          <w:i/>
          <w:iCs/>
          <w:sz w:val="28"/>
          <w:szCs w:val="28"/>
        </w:rPr>
        <w:t>компетенций студентов</w:t>
      </w:r>
    </w:p>
    <w:p w14:paraId="738C66BC" w14:textId="77777777" w:rsidR="00D8519B" w:rsidRDefault="00D8519B" w:rsidP="00D8519B">
      <w:pPr>
        <w:suppressAutoHyphens/>
        <w:ind w:right="70"/>
        <w:rPr>
          <w:sz w:val="28"/>
          <w:szCs w:val="28"/>
        </w:rPr>
      </w:pPr>
    </w:p>
    <w:p w14:paraId="6C4E1FBF" w14:textId="77777777" w:rsidR="00D8519B" w:rsidRPr="00D8519B" w:rsidRDefault="00D8519B" w:rsidP="00D8519B">
      <w:pPr>
        <w:ind w:firstLine="709"/>
        <w:jc w:val="both"/>
        <w:rPr>
          <w:snapToGrid w:val="0"/>
          <w:sz w:val="28"/>
          <w:szCs w:val="28"/>
        </w:rPr>
      </w:pPr>
      <w:r w:rsidRPr="00D8519B">
        <w:rPr>
          <w:snapToGrid w:val="0"/>
          <w:sz w:val="28"/>
          <w:szCs w:val="28"/>
        </w:rPr>
        <w:t>Приказ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C24E07F" w14:textId="77777777" w:rsidR="002F4625" w:rsidRPr="008C047D" w:rsidRDefault="002F4625" w:rsidP="008C047D">
      <w:pPr>
        <w:ind w:firstLine="720"/>
        <w:rPr>
          <w:sz w:val="28"/>
          <w:szCs w:val="28"/>
        </w:rPr>
      </w:pPr>
    </w:p>
    <w:bookmarkStart w:id="28" w:name="_Toc517100033" w:displacedByCustomXml="next"/>
    <w:sdt>
      <w:sdtPr>
        <w:id w:val="1026373204"/>
        <w:lock w:val="sdtContentLocked"/>
        <w:placeholder>
          <w:docPart w:val="DefaultPlaceholder_1082065158"/>
        </w:placeholder>
        <w:group/>
      </w:sdtPr>
      <w:sdtEndPr/>
      <w:sdtContent>
        <w:p w14:paraId="7DC51038" w14:textId="77777777" w:rsidR="009B00F1" w:rsidRPr="008C047D" w:rsidRDefault="009C620E" w:rsidP="008C047D">
          <w:pPr>
            <w:pStyle w:val="1"/>
            <w:tabs>
              <w:tab w:val="clear" w:pos="365"/>
            </w:tabs>
            <w:spacing w:line="240" w:lineRule="auto"/>
            <w:ind w:left="426" w:hanging="426"/>
            <w:jc w:val="both"/>
          </w:pPr>
          <w:r>
            <w:t>7</w:t>
          </w:r>
          <w:r w:rsidR="009B00F1" w:rsidRPr="008C047D">
            <w:t>. Перечень основной и дополнительной учебной литературы, необходимой для освоения дисциплины</w:t>
          </w:r>
        </w:p>
        <w:bookmarkEnd w:id="27" w:displacedByCustomXml="next"/>
        <w:bookmarkEnd w:id="26" w:displacedByCustomXml="next"/>
        <w:bookmarkEnd w:id="25" w:displacedByCustomXml="next"/>
        <w:bookmarkEnd w:id="28" w:displacedByCustomXml="next"/>
      </w:sdtContent>
    </w:sdt>
    <w:p w14:paraId="0C0C3B5E" w14:textId="77777777" w:rsidR="008C047D" w:rsidRPr="008C047D" w:rsidRDefault="008C047D" w:rsidP="008C047D">
      <w:pPr>
        <w:ind w:firstLine="720"/>
        <w:rPr>
          <w:sz w:val="28"/>
          <w:szCs w:val="28"/>
        </w:rPr>
      </w:pPr>
      <w:bookmarkStart w:id="29" w:name="_Toc432521407"/>
      <w:bookmarkStart w:id="30" w:name="_Toc432521433"/>
      <w:bookmarkStart w:id="31" w:name="_Toc432521500"/>
    </w:p>
    <w:p w14:paraId="4C4E44E9" w14:textId="77777777" w:rsidR="00145446" w:rsidRDefault="00145446" w:rsidP="00145446">
      <w:pPr>
        <w:ind w:left="797" w:hanging="797"/>
        <w:contextualSpacing/>
        <w:jc w:val="center"/>
        <w:outlineLvl w:val="0"/>
        <w:rPr>
          <w:b/>
          <w:sz w:val="28"/>
          <w:szCs w:val="28"/>
        </w:rPr>
      </w:pPr>
      <w:r w:rsidRPr="00357B17">
        <w:rPr>
          <w:b/>
          <w:sz w:val="28"/>
          <w:szCs w:val="28"/>
        </w:rPr>
        <w:t>Основная литература</w:t>
      </w:r>
    </w:p>
    <w:p w14:paraId="71B68E96" w14:textId="77777777" w:rsidR="00145446" w:rsidRPr="00357B17" w:rsidRDefault="00145446" w:rsidP="00145446">
      <w:pPr>
        <w:ind w:left="797" w:hanging="797"/>
        <w:contextualSpacing/>
        <w:jc w:val="center"/>
        <w:outlineLvl w:val="0"/>
        <w:rPr>
          <w:b/>
          <w:sz w:val="28"/>
          <w:szCs w:val="28"/>
        </w:rPr>
      </w:pPr>
    </w:p>
    <w:p w14:paraId="0388F892" w14:textId="77777777" w:rsidR="00145446" w:rsidRPr="009D4805" w:rsidRDefault="00145446" w:rsidP="00145446">
      <w:pPr>
        <w:pStyle w:val="Pa5"/>
        <w:spacing w:line="360" w:lineRule="auto"/>
        <w:jc w:val="both"/>
        <w:rPr>
          <w:rFonts w:ascii="Times New Roman" w:hAnsi="Times New Roman"/>
          <w:sz w:val="28"/>
          <w:szCs w:val="28"/>
        </w:rPr>
      </w:pPr>
      <w:r>
        <w:rPr>
          <w:b/>
          <w:sz w:val="28"/>
          <w:szCs w:val="28"/>
        </w:rPr>
        <w:t>1</w:t>
      </w:r>
      <w:r w:rsidRPr="00E423D8">
        <w:rPr>
          <w:b/>
          <w:sz w:val="28"/>
          <w:szCs w:val="28"/>
        </w:rPr>
        <w:t>.</w:t>
      </w:r>
      <w:r w:rsidRPr="00E423D8">
        <w:rPr>
          <w:sz w:val="28"/>
          <w:szCs w:val="28"/>
        </w:rPr>
        <w:t xml:space="preserve"> </w:t>
      </w:r>
      <w:r>
        <w:rPr>
          <w:b/>
          <w:bCs/>
          <w:sz w:val="28"/>
          <w:szCs w:val="28"/>
        </w:rPr>
        <w:t xml:space="preserve">Кремер Н. Ш.  </w:t>
      </w:r>
      <w:r w:rsidRPr="00AD5410">
        <w:rPr>
          <w:bCs/>
          <w:sz w:val="28"/>
          <w:szCs w:val="28"/>
        </w:rPr>
        <w:t>Линейная алгебра: учебник и практикум для академического бакалавриата / Н. Ш. Кремер, М. Н. Фридман. — 2-е изд., испр. и доп. — Москва: Издательство Юрайт, 2018. — 311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38B4B80E" w14:textId="77777777" w:rsidR="00145446" w:rsidRPr="00031179" w:rsidRDefault="00145446" w:rsidP="00145446">
      <w:pPr>
        <w:pStyle w:val="Pa5"/>
        <w:spacing w:line="360" w:lineRule="auto"/>
        <w:jc w:val="both"/>
        <w:rPr>
          <w:rFonts w:ascii="Times New Roman" w:hAnsi="Times New Roman"/>
          <w:sz w:val="28"/>
          <w:szCs w:val="28"/>
        </w:rPr>
      </w:pPr>
      <w:r w:rsidRPr="007A4EBB">
        <w:rPr>
          <w:b/>
          <w:sz w:val="28"/>
          <w:szCs w:val="28"/>
        </w:rPr>
        <w:t>2.</w:t>
      </w:r>
      <w:r w:rsidRPr="007A4EBB">
        <w:rPr>
          <w:sz w:val="28"/>
          <w:szCs w:val="28"/>
        </w:rPr>
        <w:t xml:space="preserve"> </w:t>
      </w:r>
      <w:r w:rsidRPr="007A4EBB">
        <w:rPr>
          <w:b/>
          <w:bCs/>
          <w:sz w:val="28"/>
          <w:szCs w:val="28"/>
        </w:rPr>
        <w:t xml:space="preserve">Кремер, Н. Ш.  </w:t>
      </w:r>
      <w:r w:rsidRPr="007A4EBB">
        <w:rPr>
          <w:bCs/>
          <w:sz w:val="28"/>
          <w:szCs w:val="28"/>
        </w:rPr>
        <w:t>Математический анализ в 2 ч</w:t>
      </w:r>
      <w:r>
        <w:rPr>
          <w:bCs/>
          <w:sz w:val="28"/>
          <w:szCs w:val="28"/>
        </w:rPr>
        <w:t>. Часть 1</w:t>
      </w:r>
      <w:r w:rsidRPr="007A4EBB">
        <w:rPr>
          <w:bCs/>
          <w:sz w:val="28"/>
          <w:szCs w:val="28"/>
        </w:rPr>
        <w:t>: учебник и практикум для академического бакалавриата / Н. Ш. Кр</w:t>
      </w:r>
      <w:r>
        <w:rPr>
          <w:bCs/>
          <w:sz w:val="28"/>
          <w:szCs w:val="28"/>
        </w:rPr>
        <w:t>емер, Б. А. Путко, И. М. Тришин</w:t>
      </w:r>
      <w:r w:rsidRPr="007A4EBB">
        <w:rPr>
          <w:bCs/>
          <w:sz w:val="28"/>
          <w:szCs w:val="28"/>
        </w:rPr>
        <w:t xml:space="preserve">; ответственный </w:t>
      </w:r>
      <w:r>
        <w:rPr>
          <w:bCs/>
          <w:sz w:val="28"/>
          <w:szCs w:val="28"/>
        </w:rPr>
        <w:t>редактор Н. Ш. Кремер. — Москва</w:t>
      </w:r>
      <w:r w:rsidRPr="007A4EBB">
        <w:rPr>
          <w:bCs/>
          <w:sz w:val="28"/>
          <w:szCs w:val="28"/>
        </w:rPr>
        <w:t>: Издательство Юрайт, 2018. — 244 с</w:t>
      </w:r>
      <w:r>
        <w:rPr>
          <w:bCs/>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0805C1B6" w14:textId="77777777" w:rsidR="00145446" w:rsidRPr="009D4805" w:rsidRDefault="00145446" w:rsidP="00145446">
      <w:pPr>
        <w:pStyle w:val="Pa5"/>
        <w:spacing w:line="360" w:lineRule="auto"/>
        <w:jc w:val="both"/>
        <w:rPr>
          <w:rFonts w:ascii="Times New Roman" w:hAnsi="Times New Roman"/>
          <w:sz w:val="28"/>
          <w:szCs w:val="28"/>
        </w:rPr>
      </w:pPr>
      <w:r w:rsidRPr="00B62D2E">
        <w:rPr>
          <w:rFonts w:ascii="Times New Roman" w:hAnsi="Times New Roman"/>
          <w:b/>
          <w:iCs/>
          <w:color w:val="000000"/>
          <w:sz w:val="28"/>
          <w:szCs w:val="28"/>
          <w:shd w:val="clear" w:color="auto" w:fill="FFFFFF"/>
        </w:rPr>
        <w:t>3. Кремер, Н. Ш.</w:t>
      </w:r>
      <w:r>
        <w:rPr>
          <w:rFonts w:ascii="Arial" w:hAnsi="Arial" w:cs="Arial"/>
          <w:i/>
          <w:iCs/>
          <w:color w:val="000000"/>
          <w:shd w:val="clear" w:color="auto" w:fill="FFFFFF"/>
        </w:rPr>
        <w:t> </w:t>
      </w:r>
      <w:r>
        <w:rPr>
          <w:rFonts w:ascii="Arial" w:hAnsi="Arial" w:cs="Arial"/>
          <w:color w:val="000000"/>
          <w:shd w:val="clear" w:color="auto" w:fill="FFFFFF"/>
        </w:rPr>
        <w:t> </w:t>
      </w:r>
      <w:r w:rsidRPr="00B62D2E">
        <w:rPr>
          <w:rFonts w:ascii="Times New Roman" w:hAnsi="Times New Roman"/>
          <w:color w:val="000000"/>
          <w:sz w:val="28"/>
          <w:szCs w:val="28"/>
          <w:shd w:val="clear" w:color="auto" w:fill="FFFFFF"/>
        </w:rPr>
        <w:t>Матем</w:t>
      </w:r>
      <w:r>
        <w:rPr>
          <w:rFonts w:ascii="Times New Roman" w:hAnsi="Times New Roman"/>
          <w:color w:val="000000"/>
          <w:sz w:val="28"/>
          <w:szCs w:val="28"/>
          <w:shd w:val="clear" w:color="auto" w:fill="FFFFFF"/>
        </w:rPr>
        <w:t>атический анализ в 2 ч. Часть 2</w:t>
      </w:r>
      <w:r w:rsidRPr="00B62D2E">
        <w:rPr>
          <w:rFonts w:ascii="Times New Roman" w:hAnsi="Times New Roman"/>
          <w:color w:val="000000"/>
          <w:sz w:val="28"/>
          <w:szCs w:val="28"/>
          <w:shd w:val="clear" w:color="auto" w:fill="FFFFFF"/>
        </w:rPr>
        <w:t xml:space="preserve">: учебник и практикум для академического бакалавриата / Н. Ш. Кремер, Б. А. Путко, </w:t>
      </w:r>
      <w:r w:rsidRPr="00B62D2E">
        <w:rPr>
          <w:rFonts w:ascii="Times New Roman" w:hAnsi="Times New Roman"/>
          <w:color w:val="000000"/>
          <w:sz w:val="28"/>
          <w:szCs w:val="28"/>
          <w:shd w:val="clear" w:color="auto" w:fill="FFFFFF"/>
        </w:rPr>
        <w:lastRenderedPageBreak/>
        <w:t xml:space="preserve">И. М. Тришин; ответственный </w:t>
      </w:r>
      <w:r>
        <w:rPr>
          <w:rFonts w:ascii="Times New Roman" w:hAnsi="Times New Roman"/>
          <w:color w:val="000000"/>
          <w:sz w:val="28"/>
          <w:szCs w:val="28"/>
          <w:shd w:val="clear" w:color="auto" w:fill="FFFFFF"/>
        </w:rPr>
        <w:t xml:space="preserve">редактор Н. Ш. Кремер. — Москва: Издательство Юрайт, 2018. — </w:t>
      </w:r>
      <w:r w:rsidRPr="00B62D2E">
        <w:rPr>
          <w:rFonts w:ascii="Times New Roman" w:hAnsi="Times New Roman"/>
          <w:color w:val="000000"/>
          <w:sz w:val="28"/>
          <w:szCs w:val="28"/>
          <w:shd w:val="clear" w:color="auto" w:fill="FFFFFF"/>
        </w:rPr>
        <w:t>389 с.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r>
        <w:rPr>
          <w:rFonts w:ascii="Times New Roman" w:hAnsi="Times New Roman"/>
          <w:sz w:val="28"/>
          <w:szCs w:val="28"/>
        </w:rPr>
        <w:t>.</w:t>
      </w:r>
    </w:p>
    <w:p w14:paraId="5FE527AD" w14:textId="77777777" w:rsidR="00145446" w:rsidRPr="00AC03CB" w:rsidRDefault="00145446" w:rsidP="00145446">
      <w:pPr>
        <w:autoSpaceDE w:val="0"/>
        <w:autoSpaceDN w:val="0"/>
        <w:adjustRightInd w:val="0"/>
        <w:jc w:val="both"/>
        <w:rPr>
          <w:sz w:val="28"/>
          <w:szCs w:val="28"/>
          <w:lang w:eastAsia="en-US"/>
        </w:rPr>
      </w:pPr>
    </w:p>
    <w:p w14:paraId="752FF967" w14:textId="77777777" w:rsidR="00145446" w:rsidRDefault="00145446" w:rsidP="00145446">
      <w:pPr>
        <w:autoSpaceDE w:val="0"/>
        <w:autoSpaceDN w:val="0"/>
        <w:adjustRightInd w:val="0"/>
        <w:jc w:val="center"/>
        <w:outlineLvl w:val="0"/>
        <w:rPr>
          <w:b/>
          <w:bCs/>
          <w:sz w:val="28"/>
          <w:szCs w:val="28"/>
          <w:lang w:eastAsia="en-US"/>
        </w:rPr>
      </w:pPr>
      <w:r w:rsidRPr="00AC03CB">
        <w:rPr>
          <w:b/>
          <w:bCs/>
          <w:sz w:val="28"/>
          <w:szCs w:val="28"/>
          <w:lang w:eastAsia="en-US"/>
        </w:rPr>
        <w:t>Дополнительная литература</w:t>
      </w:r>
    </w:p>
    <w:p w14:paraId="4C7FD14A" w14:textId="77777777" w:rsidR="00145446" w:rsidRPr="00AC03CB" w:rsidRDefault="00145446" w:rsidP="00145446">
      <w:pPr>
        <w:autoSpaceDE w:val="0"/>
        <w:autoSpaceDN w:val="0"/>
        <w:adjustRightInd w:val="0"/>
        <w:jc w:val="center"/>
        <w:rPr>
          <w:b/>
          <w:bCs/>
          <w:sz w:val="28"/>
          <w:szCs w:val="28"/>
          <w:lang w:eastAsia="en-US"/>
        </w:rPr>
      </w:pPr>
    </w:p>
    <w:p w14:paraId="5E8CDADF" w14:textId="292D10A5" w:rsidR="00145446" w:rsidRPr="009D4805" w:rsidRDefault="00145446" w:rsidP="00145446">
      <w:pPr>
        <w:pStyle w:val="Pa5"/>
        <w:spacing w:line="360" w:lineRule="auto"/>
        <w:jc w:val="both"/>
        <w:rPr>
          <w:rFonts w:ascii="Times New Roman" w:hAnsi="Times New Roman"/>
          <w:sz w:val="28"/>
          <w:szCs w:val="28"/>
        </w:rPr>
      </w:pPr>
      <w:r>
        <w:rPr>
          <w:rFonts w:ascii="Times New Roman" w:hAnsi="Times New Roman"/>
          <w:b/>
          <w:bCs/>
          <w:color w:val="000000"/>
          <w:sz w:val="28"/>
          <w:szCs w:val="28"/>
        </w:rPr>
        <w:t xml:space="preserve">4. </w:t>
      </w:r>
      <w:r w:rsidRPr="009D4805">
        <w:rPr>
          <w:rFonts w:ascii="Times New Roman" w:hAnsi="Times New Roman"/>
          <w:b/>
          <w:bCs/>
          <w:sz w:val="28"/>
          <w:szCs w:val="28"/>
        </w:rPr>
        <w:t xml:space="preserve">Кремер Н.Ш., Путко Б.А., Тришин И.М. </w:t>
      </w:r>
      <w:r w:rsidRPr="009D4805">
        <w:rPr>
          <w:rFonts w:ascii="Times New Roman" w:hAnsi="Times New Roman"/>
          <w:sz w:val="28"/>
          <w:szCs w:val="28"/>
        </w:rPr>
        <w:t xml:space="preserve">Математика для экономистов: от Арифметики до Эконометрики: учебно-справочное пособие / под ред. Н.Ш. Кремера. </w:t>
      </w:r>
      <w:r w:rsidRPr="009D4805">
        <w:rPr>
          <w:bCs/>
          <w:sz w:val="28"/>
          <w:szCs w:val="28"/>
        </w:rPr>
        <w:t>–</w:t>
      </w:r>
      <w:r w:rsidRPr="009D4805">
        <w:rPr>
          <w:rFonts w:ascii="Times New Roman" w:hAnsi="Times New Roman"/>
          <w:sz w:val="28"/>
          <w:szCs w:val="28"/>
        </w:rPr>
        <w:t xml:space="preserve"> М.: Юрайт-издат, 201</w:t>
      </w:r>
      <w:r w:rsidR="00B12851">
        <w:rPr>
          <w:rFonts w:ascii="Times New Roman" w:hAnsi="Times New Roman"/>
          <w:sz w:val="28"/>
          <w:szCs w:val="28"/>
        </w:rPr>
        <w:t>9</w:t>
      </w:r>
      <w:r w:rsidRPr="009D4805">
        <w:rPr>
          <w:rFonts w:ascii="Times New Roman" w:hAnsi="Times New Roman"/>
          <w:sz w:val="28"/>
          <w:szCs w:val="28"/>
        </w:rPr>
        <w:t>. (</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5CB598CB" w14:textId="77777777" w:rsidR="00145446" w:rsidRPr="009D4805" w:rsidRDefault="00145446" w:rsidP="00145446">
      <w:pPr>
        <w:pStyle w:val="Pa5"/>
        <w:spacing w:line="360" w:lineRule="auto"/>
        <w:jc w:val="both"/>
        <w:rPr>
          <w:rFonts w:ascii="Times New Roman" w:hAnsi="Times New Roman"/>
          <w:sz w:val="28"/>
          <w:szCs w:val="28"/>
        </w:rPr>
      </w:pPr>
      <w:r>
        <w:rPr>
          <w:b/>
          <w:sz w:val="28"/>
          <w:szCs w:val="28"/>
        </w:rPr>
        <w:t xml:space="preserve">5. </w:t>
      </w:r>
      <w:r w:rsidRPr="00FD3D61">
        <w:rPr>
          <w:b/>
          <w:sz w:val="28"/>
          <w:szCs w:val="28"/>
        </w:rPr>
        <w:t>Орлова</w:t>
      </w:r>
      <w:r w:rsidRPr="00F07F7D">
        <w:rPr>
          <w:b/>
          <w:sz w:val="28"/>
          <w:szCs w:val="28"/>
        </w:rPr>
        <w:t xml:space="preserve"> </w:t>
      </w:r>
      <w:r w:rsidRPr="00FD3D61">
        <w:rPr>
          <w:b/>
          <w:sz w:val="28"/>
          <w:szCs w:val="28"/>
        </w:rPr>
        <w:t>И.В., Угрозов</w:t>
      </w:r>
      <w:r w:rsidRPr="00F07F7D">
        <w:rPr>
          <w:b/>
          <w:sz w:val="28"/>
          <w:szCs w:val="28"/>
        </w:rPr>
        <w:t xml:space="preserve"> </w:t>
      </w:r>
      <w:r w:rsidRPr="00FD3D61">
        <w:rPr>
          <w:b/>
          <w:sz w:val="28"/>
          <w:szCs w:val="28"/>
        </w:rPr>
        <w:t>В.В., Филонова</w:t>
      </w:r>
      <w:r w:rsidRPr="00F07F7D">
        <w:rPr>
          <w:b/>
          <w:sz w:val="28"/>
          <w:szCs w:val="28"/>
        </w:rPr>
        <w:t xml:space="preserve"> </w:t>
      </w:r>
      <w:r w:rsidRPr="00FD3D61">
        <w:rPr>
          <w:b/>
          <w:sz w:val="28"/>
          <w:szCs w:val="28"/>
        </w:rPr>
        <w:t>Е.С.</w:t>
      </w:r>
      <w:r>
        <w:rPr>
          <w:sz w:val="28"/>
          <w:szCs w:val="28"/>
        </w:rPr>
        <w:t xml:space="preserve"> Линейная алгебра и </w:t>
      </w:r>
      <w:r w:rsidRPr="00FD3D61">
        <w:rPr>
          <w:sz w:val="28"/>
          <w:szCs w:val="28"/>
        </w:rPr>
        <w:t>аналитическая геометрия: учебник и практикум для прикладного бакалавриата.</w:t>
      </w:r>
      <w:r>
        <w:rPr>
          <w:sz w:val="28"/>
          <w:szCs w:val="28"/>
        </w:rPr>
        <w:t xml:space="preserve"> </w:t>
      </w:r>
      <w:r>
        <w:rPr>
          <w:bCs/>
          <w:color w:val="000000"/>
          <w:sz w:val="28"/>
          <w:szCs w:val="28"/>
        </w:rPr>
        <w:t>–</w:t>
      </w:r>
      <w:r w:rsidRPr="00FD3D61">
        <w:rPr>
          <w:sz w:val="28"/>
          <w:szCs w:val="28"/>
        </w:rPr>
        <w:t xml:space="preserve"> М.: Издательство Юрайт, 2014</w:t>
      </w:r>
      <w:r>
        <w:rPr>
          <w:sz w:val="28"/>
          <w:szCs w:val="28"/>
        </w:rPr>
        <w:t xml:space="preserve">. </w:t>
      </w:r>
      <w:r w:rsidRPr="009D4805">
        <w:rPr>
          <w:rFonts w:ascii="Times New Roman" w:hAnsi="Times New Roman"/>
          <w:sz w:val="28"/>
          <w:szCs w:val="28"/>
        </w:rPr>
        <w:t>(</w:t>
      </w:r>
      <w:r w:rsidRPr="00E747FC">
        <w:rPr>
          <w:rFonts w:ascii="Times New Roman" w:hAnsi="Times New Roman"/>
          <w:sz w:val="28"/>
          <w:szCs w:val="28"/>
        </w:rPr>
        <w:t>ЭБС Юрайт</w:t>
      </w:r>
      <w:r w:rsidRPr="009D4805">
        <w:rPr>
          <w:rFonts w:ascii="Times New Roman" w:hAnsi="Times New Roman"/>
          <w:b/>
          <w:sz w:val="28"/>
          <w:szCs w:val="28"/>
        </w:rPr>
        <w:t>,</w:t>
      </w:r>
      <w:r>
        <w:rPr>
          <w:rFonts w:ascii="Times New Roman" w:hAnsi="Times New Roman"/>
          <w:b/>
          <w:color w:val="FF0000"/>
          <w:sz w:val="28"/>
          <w:szCs w:val="28"/>
        </w:rPr>
        <w:t xml:space="preserve"> </w:t>
      </w:r>
      <w:r>
        <w:rPr>
          <w:sz w:val="28"/>
          <w:szCs w:val="28"/>
        </w:rPr>
        <w:t>вход через образовательный портал Финуниверситета по личному логину и паролю</w:t>
      </w:r>
      <w:r w:rsidRPr="009D4805">
        <w:rPr>
          <w:rFonts w:ascii="Times New Roman" w:hAnsi="Times New Roman"/>
          <w:sz w:val="28"/>
          <w:szCs w:val="28"/>
        </w:rPr>
        <w:t>)</w:t>
      </w:r>
    </w:p>
    <w:p w14:paraId="3DB38048" w14:textId="77777777" w:rsidR="008C047D" w:rsidRPr="008C047D" w:rsidRDefault="008C047D" w:rsidP="008C047D">
      <w:pPr>
        <w:ind w:firstLine="720"/>
        <w:rPr>
          <w:sz w:val="28"/>
          <w:szCs w:val="28"/>
        </w:rPr>
      </w:pPr>
    </w:p>
    <w:bookmarkStart w:id="32" w:name="_Toc517100034" w:displacedByCustomXml="next"/>
    <w:sdt>
      <w:sdtPr>
        <w:id w:val="76641222"/>
        <w:lock w:val="sdtContentLocked"/>
        <w:placeholder>
          <w:docPart w:val="DefaultPlaceholder_1082065158"/>
        </w:placeholder>
        <w:group/>
      </w:sdtPr>
      <w:sdtEndPr/>
      <w:sdtContent>
        <w:p w14:paraId="2A4D3083" w14:textId="77777777" w:rsidR="009B00F1" w:rsidRPr="008C047D" w:rsidRDefault="009C620E" w:rsidP="008C047D">
          <w:pPr>
            <w:pStyle w:val="1"/>
            <w:tabs>
              <w:tab w:val="clear" w:pos="365"/>
            </w:tabs>
            <w:spacing w:line="240" w:lineRule="auto"/>
            <w:ind w:left="426" w:hanging="426"/>
            <w:jc w:val="both"/>
          </w:pPr>
          <w:r>
            <w:t>8</w:t>
          </w:r>
          <w:r w:rsidR="009B00F1" w:rsidRPr="008C047D">
            <w:t xml:space="preserve">. </w:t>
          </w:r>
          <w:bookmarkStart w:id="33" w:name="bookmark47"/>
          <w:bookmarkStart w:id="34" w:name="bookmark48"/>
          <w:r w:rsidR="009B00F1" w:rsidRPr="008C047D">
            <w:t>Перечень ресурсов информационно-телекоммуникационной сети «Интернет»,</w:t>
          </w:r>
          <w:bookmarkEnd w:id="33"/>
          <w:bookmarkEnd w:id="34"/>
          <w:r w:rsidR="009B00F1" w:rsidRPr="008C047D">
            <w:t xml:space="preserve"> необходимых для освоения дисциплины</w:t>
          </w:r>
        </w:p>
        <w:bookmarkEnd w:id="31" w:displacedByCustomXml="next"/>
        <w:bookmarkEnd w:id="30" w:displacedByCustomXml="next"/>
        <w:bookmarkEnd w:id="29" w:displacedByCustomXml="next"/>
        <w:bookmarkEnd w:id="32" w:displacedByCustomXml="next"/>
      </w:sdtContent>
    </w:sdt>
    <w:p w14:paraId="6E4AC9B5" w14:textId="77777777" w:rsidR="008C047D" w:rsidRPr="008C047D" w:rsidRDefault="008C047D" w:rsidP="008C047D">
      <w:pPr>
        <w:ind w:firstLine="720"/>
        <w:rPr>
          <w:sz w:val="28"/>
          <w:szCs w:val="28"/>
        </w:rPr>
      </w:pPr>
      <w:bookmarkStart w:id="35" w:name="_Toc432521408"/>
      <w:bookmarkStart w:id="36" w:name="_Toc432521434"/>
      <w:bookmarkStart w:id="37" w:name="_Toc432521501"/>
    </w:p>
    <w:p w14:paraId="462926D4" w14:textId="1C99C3CA" w:rsidR="001A08C2" w:rsidRPr="0065481D" w:rsidRDefault="001A08C2" w:rsidP="001A08C2">
      <w:pPr>
        <w:spacing w:line="360" w:lineRule="auto"/>
        <w:jc w:val="both"/>
        <w:rPr>
          <w:sz w:val="28"/>
          <w:szCs w:val="28"/>
          <w:lang w:eastAsia="en-US"/>
        </w:rPr>
      </w:pPr>
      <w:bookmarkStart w:id="38" w:name="_Toc517100035"/>
      <w:r w:rsidRPr="0065481D">
        <w:rPr>
          <w:sz w:val="28"/>
          <w:szCs w:val="28"/>
          <w:lang w:eastAsia="en-US"/>
        </w:rPr>
        <w:t xml:space="preserve">1. </w:t>
      </w:r>
      <w:r w:rsidR="00B12851" w:rsidRPr="00DB0643">
        <w:rPr>
          <w:sz w:val="28"/>
          <w:szCs w:val="28"/>
          <w:lang w:eastAsia="en-US"/>
        </w:rPr>
        <w:t>Информационно-образовательный портал Финансового университета</w:t>
      </w:r>
      <w:r w:rsidRPr="0065481D">
        <w:rPr>
          <w:sz w:val="28"/>
          <w:szCs w:val="28"/>
          <w:lang w:eastAsia="en-US"/>
        </w:rPr>
        <w:t>. – URL</w:t>
      </w:r>
      <w:r>
        <w:rPr>
          <w:sz w:val="28"/>
          <w:szCs w:val="28"/>
          <w:lang w:eastAsia="en-US"/>
        </w:rPr>
        <w:t>:</w:t>
      </w:r>
      <w:r w:rsidRPr="0065481D">
        <w:rPr>
          <w:sz w:val="28"/>
          <w:szCs w:val="28"/>
          <w:lang w:eastAsia="en-US"/>
        </w:rPr>
        <w:t xml:space="preserve"> </w:t>
      </w:r>
      <w:r w:rsidR="00B12851">
        <w:rPr>
          <w:sz w:val="28"/>
          <w:szCs w:val="28"/>
          <w:lang w:val="en-US" w:eastAsia="en-US"/>
        </w:rPr>
        <w:t>org</w:t>
      </w:r>
      <w:hyperlink r:id="rId156" w:history="1">
        <w:r w:rsidR="00B12851" w:rsidRPr="005E117A">
          <w:rPr>
            <w:rStyle w:val="a4"/>
            <w:sz w:val="28"/>
            <w:szCs w:val="28"/>
            <w:lang w:eastAsia="en-US"/>
          </w:rPr>
          <w:t>http://</w:t>
        </w:r>
        <w:r w:rsidR="00B12851" w:rsidRPr="005E117A">
          <w:rPr>
            <w:rStyle w:val="a4"/>
            <w:sz w:val="28"/>
            <w:szCs w:val="28"/>
            <w:lang w:val="en-US" w:eastAsia="en-US"/>
          </w:rPr>
          <w:t>org</w:t>
        </w:r>
        <w:r w:rsidR="00B12851" w:rsidRPr="005E117A">
          <w:rPr>
            <w:rStyle w:val="a4"/>
            <w:sz w:val="28"/>
            <w:szCs w:val="28"/>
            <w:lang w:eastAsia="en-US"/>
          </w:rPr>
          <w:t>.</w:t>
        </w:r>
        <w:r w:rsidR="00B12851" w:rsidRPr="005E117A">
          <w:rPr>
            <w:rStyle w:val="a4"/>
            <w:sz w:val="28"/>
            <w:szCs w:val="28"/>
            <w:lang w:val="en-US" w:eastAsia="en-US"/>
          </w:rPr>
          <w:t>fa</w:t>
        </w:r>
        <w:r w:rsidR="00B12851" w:rsidRPr="005E117A">
          <w:rPr>
            <w:rStyle w:val="a4"/>
            <w:sz w:val="28"/>
            <w:szCs w:val="28"/>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14:paraId="33C37972" w14:textId="7C52247A" w:rsidR="001A08C2" w:rsidRPr="0065481D" w:rsidRDefault="001A08C2" w:rsidP="001A08C2">
      <w:pPr>
        <w:spacing w:line="360" w:lineRule="auto"/>
        <w:jc w:val="both"/>
        <w:rPr>
          <w:sz w:val="28"/>
          <w:szCs w:val="28"/>
          <w:lang w:eastAsia="en-US"/>
        </w:rPr>
      </w:pPr>
      <w:r w:rsidRPr="0065481D">
        <w:rPr>
          <w:sz w:val="28"/>
          <w:szCs w:val="28"/>
          <w:lang w:eastAsia="en-US"/>
        </w:rPr>
        <w:t xml:space="preserve">2. Электронно-библиотечная система (ЭБС) (доступ через </w:t>
      </w:r>
      <w:r w:rsidR="00800048" w:rsidRPr="00DB0643">
        <w:rPr>
          <w:sz w:val="28"/>
          <w:szCs w:val="28"/>
          <w:lang w:eastAsia="en-US"/>
        </w:rPr>
        <w:t>Информационно-образовательный портал Финансового университета</w:t>
      </w:r>
      <w:r w:rsidRPr="0065481D">
        <w:rPr>
          <w:sz w:val="28"/>
          <w:szCs w:val="28"/>
          <w:lang w:eastAsia="en-US"/>
        </w:rPr>
        <w:t xml:space="preserve">). – </w:t>
      </w:r>
      <w:r w:rsidRPr="0065481D">
        <w:rPr>
          <w:sz w:val="28"/>
          <w:szCs w:val="28"/>
          <w:lang w:val="en-US" w:eastAsia="en-US"/>
        </w:rPr>
        <w:t>URL</w:t>
      </w:r>
      <w:r w:rsidRPr="00EF38AD">
        <w:rPr>
          <w:sz w:val="28"/>
          <w:szCs w:val="28"/>
          <w:lang w:eastAsia="en-US"/>
        </w:rPr>
        <w:t xml:space="preserve">: </w:t>
      </w:r>
      <w:hyperlink r:id="rId157" w:history="1">
        <w:r w:rsidR="00B12851" w:rsidRPr="005E117A">
          <w:rPr>
            <w:rStyle w:val="a4"/>
            <w:sz w:val="28"/>
            <w:szCs w:val="28"/>
            <w:lang w:eastAsia="en-US"/>
          </w:rPr>
          <w:t>http://</w:t>
        </w:r>
        <w:r w:rsidR="00B12851" w:rsidRPr="005E117A">
          <w:rPr>
            <w:rStyle w:val="a4"/>
            <w:sz w:val="28"/>
            <w:szCs w:val="28"/>
            <w:lang w:val="en-US" w:eastAsia="en-US"/>
          </w:rPr>
          <w:t>org</w:t>
        </w:r>
        <w:r w:rsidR="00B12851" w:rsidRPr="005E117A">
          <w:rPr>
            <w:rStyle w:val="a4"/>
            <w:sz w:val="28"/>
            <w:szCs w:val="28"/>
            <w:lang w:eastAsia="en-US"/>
          </w:rPr>
          <w:t>.</w:t>
        </w:r>
        <w:r w:rsidR="00B12851" w:rsidRPr="005E117A">
          <w:rPr>
            <w:rStyle w:val="a4"/>
            <w:sz w:val="28"/>
            <w:szCs w:val="28"/>
            <w:lang w:val="en-US" w:eastAsia="en-US"/>
          </w:rPr>
          <w:t>fa</w:t>
        </w:r>
        <w:r w:rsidR="00B12851" w:rsidRPr="005E117A">
          <w:rPr>
            <w:rStyle w:val="a4"/>
            <w:sz w:val="28"/>
            <w:szCs w:val="28"/>
            <w:lang w:eastAsia="en-US"/>
          </w:rPr>
          <w:t>.ru</w:t>
        </w:r>
      </w:hyperlink>
      <w:r>
        <w:rPr>
          <w:rFonts w:ascii="Calibri" w:hAnsi="Calibri"/>
          <w:sz w:val="22"/>
          <w:szCs w:val="22"/>
          <w:lang w:eastAsia="en-US"/>
        </w:rPr>
        <w:t xml:space="preserve">. </w:t>
      </w:r>
      <w:r w:rsidRPr="0065481D">
        <w:rPr>
          <w:sz w:val="28"/>
          <w:szCs w:val="28"/>
          <w:lang w:eastAsia="en-US"/>
        </w:rPr>
        <w:t>Доступ по логину и паролю.</w:t>
      </w:r>
    </w:p>
    <w:p w14:paraId="6D16C980" w14:textId="77777777" w:rsidR="001A08C2" w:rsidRPr="0065481D" w:rsidRDefault="001A08C2" w:rsidP="001A08C2">
      <w:pPr>
        <w:spacing w:line="360" w:lineRule="auto"/>
        <w:jc w:val="both"/>
        <w:rPr>
          <w:sz w:val="28"/>
          <w:szCs w:val="28"/>
          <w:lang w:eastAsia="en-US"/>
        </w:rPr>
      </w:pPr>
      <w:r w:rsidRPr="0065481D">
        <w:rPr>
          <w:sz w:val="28"/>
          <w:szCs w:val="28"/>
          <w:lang w:eastAsia="en-US"/>
        </w:rPr>
        <w:t xml:space="preserve">3. Федеральная ЭБС «Единое окно доступа к образовательным ресурсам». – </w:t>
      </w:r>
      <w:r w:rsidRPr="0065481D">
        <w:rPr>
          <w:sz w:val="28"/>
          <w:szCs w:val="28"/>
          <w:lang w:val="en-US" w:eastAsia="en-US"/>
        </w:rPr>
        <w:t>URL</w:t>
      </w:r>
      <w:r w:rsidRPr="00EF38AD">
        <w:rPr>
          <w:sz w:val="28"/>
          <w:szCs w:val="28"/>
          <w:lang w:eastAsia="en-US"/>
        </w:rPr>
        <w:t xml:space="preserve">: </w:t>
      </w:r>
      <w:hyperlink r:id="rId158" w:history="1">
        <w:r w:rsidRPr="00EF38AD">
          <w:rPr>
            <w:sz w:val="28"/>
            <w:szCs w:val="28"/>
            <w:u w:val="single"/>
            <w:lang w:val="en-US" w:eastAsia="en-US"/>
          </w:rPr>
          <w:t>http</w:t>
        </w:r>
        <w:r w:rsidRPr="00EF38AD">
          <w:rPr>
            <w:sz w:val="28"/>
            <w:szCs w:val="28"/>
            <w:u w:val="single"/>
            <w:lang w:eastAsia="en-US"/>
          </w:rPr>
          <w:t>://</w:t>
        </w:r>
        <w:r w:rsidRPr="00EF38AD">
          <w:rPr>
            <w:sz w:val="28"/>
            <w:szCs w:val="28"/>
            <w:u w:val="single"/>
            <w:lang w:val="en-US" w:eastAsia="en-US"/>
          </w:rPr>
          <w:t>window</w:t>
        </w:r>
        <w:r w:rsidRPr="00EF38AD">
          <w:rPr>
            <w:sz w:val="28"/>
            <w:szCs w:val="28"/>
            <w:u w:val="single"/>
            <w:lang w:eastAsia="en-US"/>
          </w:rPr>
          <w:t>.</w:t>
        </w:r>
        <w:r w:rsidRPr="00EF38AD">
          <w:rPr>
            <w:sz w:val="28"/>
            <w:szCs w:val="28"/>
            <w:u w:val="single"/>
            <w:lang w:val="en-US" w:eastAsia="en-US"/>
          </w:rPr>
          <w:t>edu</w:t>
        </w:r>
        <w:r w:rsidRPr="00EF38AD">
          <w:rPr>
            <w:sz w:val="28"/>
            <w:szCs w:val="28"/>
            <w:u w:val="single"/>
            <w:lang w:eastAsia="en-US"/>
          </w:rPr>
          <w:t>.</w:t>
        </w:r>
        <w:r w:rsidRPr="00EF38AD">
          <w:rPr>
            <w:sz w:val="28"/>
            <w:szCs w:val="28"/>
            <w:u w:val="single"/>
            <w:lang w:val="en-US" w:eastAsia="en-US"/>
          </w:rPr>
          <w:t>ru</w:t>
        </w:r>
      </w:hyperlink>
      <w:r w:rsidRPr="0065481D">
        <w:rPr>
          <w:sz w:val="28"/>
          <w:szCs w:val="28"/>
          <w:lang w:eastAsia="en-US"/>
        </w:rPr>
        <w:t>. Доступ свободный.</w:t>
      </w:r>
    </w:p>
    <w:p w14:paraId="1E3D3175" w14:textId="77777777" w:rsidR="001A08C2" w:rsidRPr="003F20ED" w:rsidRDefault="001A08C2" w:rsidP="001A08C2">
      <w:pPr>
        <w:spacing w:line="360" w:lineRule="auto"/>
        <w:jc w:val="both"/>
        <w:rPr>
          <w:sz w:val="28"/>
          <w:szCs w:val="28"/>
        </w:rPr>
      </w:pPr>
      <w:r w:rsidRPr="00B600D1">
        <w:rPr>
          <w:sz w:val="28"/>
          <w:szCs w:val="28"/>
          <w:lang w:eastAsia="en-US"/>
        </w:rPr>
        <w:t>4.</w:t>
      </w:r>
      <w:r w:rsidRPr="003F20ED">
        <w:rPr>
          <w:sz w:val="28"/>
          <w:szCs w:val="28"/>
        </w:rPr>
        <w:t xml:space="preserve"> http://rts.micex.ru/ </w:t>
      </w:r>
    </w:p>
    <w:p w14:paraId="2C9F1605" w14:textId="77777777" w:rsidR="001A08C2" w:rsidRPr="003F20ED" w:rsidRDefault="001A08C2" w:rsidP="001A08C2">
      <w:pPr>
        <w:spacing w:line="360" w:lineRule="auto"/>
        <w:jc w:val="both"/>
        <w:rPr>
          <w:sz w:val="28"/>
          <w:szCs w:val="28"/>
        </w:rPr>
      </w:pPr>
      <w:r>
        <w:rPr>
          <w:sz w:val="28"/>
          <w:szCs w:val="28"/>
        </w:rPr>
        <w:t>5</w:t>
      </w:r>
      <w:r w:rsidRPr="003F20ED">
        <w:rPr>
          <w:sz w:val="28"/>
          <w:szCs w:val="28"/>
        </w:rPr>
        <w:t xml:space="preserve">. http://www.gks.ru/ </w:t>
      </w:r>
    </w:p>
    <w:p w14:paraId="6E1C805A" w14:textId="77777777" w:rsidR="001A08C2" w:rsidRDefault="001A08C2" w:rsidP="001A08C2">
      <w:pPr>
        <w:spacing w:line="360" w:lineRule="auto"/>
        <w:jc w:val="both"/>
        <w:rPr>
          <w:sz w:val="28"/>
          <w:szCs w:val="28"/>
        </w:rPr>
      </w:pPr>
      <w:r>
        <w:rPr>
          <w:sz w:val="28"/>
          <w:szCs w:val="28"/>
        </w:rPr>
        <w:t>6</w:t>
      </w:r>
      <w:r w:rsidRPr="00EF38AD">
        <w:rPr>
          <w:sz w:val="28"/>
          <w:szCs w:val="28"/>
        </w:rPr>
        <w:t xml:space="preserve">. </w:t>
      </w:r>
      <w:hyperlink r:id="rId159" w:history="1">
        <w:r w:rsidRPr="00EF38AD">
          <w:rPr>
            <w:rStyle w:val="a4"/>
            <w:color w:val="auto"/>
            <w:sz w:val="28"/>
            <w:szCs w:val="28"/>
          </w:rPr>
          <w:t>http://www.cbr.ru/</w:t>
        </w:r>
      </w:hyperlink>
    </w:p>
    <w:p w14:paraId="5674E1EC" w14:textId="48289877" w:rsidR="001A08C2" w:rsidRPr="00642742" w:rsidRDefault="001A08C2" w:rsidP="001A08C2">
      <w:pPr>
        <w:numPr>
          <w:ilvl w:val="0"/>
          <w:numId w:val="29"/>
        </w:numPr>
        <w:tabs>
          <w:tab w:val="clear" w:pos="720"/>
          <w:tab w:val="num" w:pos="360"/>
        </w:tabs>
        <w:spacing w:line="360" w:lineRule="auto"/>
        <w:ind w:left="0" w:firstLine="0"/>
        <w:jc w:val="both"/>
        <w:rPr>
          <w:sz w:val="28"/>
          <w:szCs w:val="28"/>
        </w:rPr>
      </w:pPr>
      <w:r w:rsidRPr="00605F9A">
        <w:rPr>
          <w:sz w:val="28"/>
          <w:szCs w:val="28"/>
        </w:rPr>
        <w:t>Высшая математика. Учебно-методическое пособие /под ред. Н.Ш. Кремера – М., 2015 (электронная версия в разделе «Образовательные ресурсы» на сайте «Финансовый университет – заочное обучение»).</w:t>
      </w:r>
      <w:r w:rsidRPr="00605F9A">
        <w:rPr>
          <w:b/>
          <w:sz w:val="28"/>
          <w:szCs w:val="28"/>
        </w:rPr>
        <w:t xml:space="preserve"> </w:t>
      </w:r>
      <w:hyperlink r:id="rId160" w:history="1">
        <w:r w:rsidR="00B12851" w:rsidRPr="005E117A">
          <w:rPr>
            <w:rStyle w:val="a4"/>
            <w:sz w:val="28"/>
            <w:szCs w:val="28"/>
            <w:lang w:eastAsia="en-US"/>
          </w:rPr>
          <w:t>http://</w:t>
        </w:r>
        <w:r w:rsidR="00B12851" w:rsidRPr="005E117A">
          <w:rPr>
            <w:rStyle w:val="a4"/>
            <w:sz w:val="28"/>
            <w:szCs w:val="28"/>
            <w:lang w:val="en-US" w:eastAsia="en-US"/>
          </w:rPr>
          <w:t>org</w:t>
        </w:r>
        <w:r w:rsidR="00B12851" w:rsidRPr="005E117A">
          <w:rPr>
            <w:rStyle w:val="a4"/>
            <w:sz w:val="28"/>
            <w:szCs w:val="28"/>
            <w:lang w:eastAsia="en-US"/>
          </w:rPr>
          <w:t>.</w:t>
        </w:r>
        <w:r w:rsidR="00B12851" w:rsidRPr="005E117A">
          <w:rPr>
            <w:rStyle w:val="a4"/>
            <w:sz w:val="28"/>
            <w:szCs w:val="28"/>
            <w:lang w:val="en-US" w:eastAsia="en-US"/>
          </w:rPr>
          <w:t>fa</w:t>
        </w:r>
        <w:r w:rsidR="00B12851" w:rsidRPr="005E117A">
          <w:rPr>
            <w:rStyle w:val="a4"/>
            <w:sz w:val="28"/>
            <w:szCs w:val="28"/>
            <w:lang w:eastAsia="en-US"/>
          </w:rPr>
          <w:t>.ru</w:t>
        </w:r>
      </w:hyperlink>
      <w:r>
        <w:rPr>
          <w:rFonts w:ascii="Calibri" w:hAnsi="Calibri"/>
          <w:sz w:val="22"/>
          <w:szCs w:val="22"/>
          <w:lang w:eastAsia="en-US"/>
        </w:rPr>
        <w:t>.</w:t>
      </w:r>
    </w:p>
    <w:sdt>
      <w:sdtPr>
        <w:id w:val="952675683"/>
        <w:lock w:val="sdtContentLocked"/>
        <w:placeholder>
          <w:docPart w:val="DefaultPlaceholder_1082065158"/>
        </w:placeholder>
        <w:group/>
      </w:sdtPr>
      <w:sdtEndPr/>
      <w:sdtContent>
        <w:p w14:paraId="5D0C03DB" w14:textId="77777777" w:rsidR="009B00F1" w:rsidRPr="008C047D" w:rsidRDefault="009C620E" w:rsidP="008C047D">
          <w:pPr>
            <w:pStyle w:val="1"/>
            <w:tabs>
              <w:tab w:val="clear" w:pos="365"/>
            </w:tabs>
            <w:spacing w:line="240" w:lineRule="auto"/>
            <w:ind w:left="426" w:hanging="426"/>
            <w:jc w:val="both"/>
          </w:pPr>
          <w:r>
            <w:t>9</w:t>
          </w:r>
          <w:r w:rsidR="009B00F1" w:rsidRPr="008C047D">
            <w:t>. Методические указания для обучающихся по освоению дисциплины</w:t>
          </w:r>
        </w:p>
        <w:bookmarkEnd w:id="37" w:displacedByCustomXml="next"/>
        <w:bookmarkEnd w:id="36" w:displacedByCustomXml="next"/>
        <w:bookmarkEnd w:id="35" w:displacedByCustomXml="next"/>
        <w:bookmarkEnd w:id="38" w:displacedByCustomXml="next"/>
      </w:sdtContent>
    </w:sdt>
    <w:p w14:paraId="30FCE2B1" w14:textId="77777777" w:rsidR="00957E40" w:rsidRPr="00957E40" w:rsidRDefault="00957E40" w:rsidP="00957E40">
      <w:pPr>
        <w:ind w:firstLine="709"/>
        <w:jc w:val="both"/>
        <w:rPr>
          <w:snapToGrid w:val="0"/>
          <w:sz w:val="28"/>
          <w:szCs w:val="28"/>
        </w:rPr>
      </w:pPr>
    </w:p>
    <w:p w14:paraId="70917CF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Цель методических рекомендаций – обеспечить студенту бакалавриата (далее – студенту) оптимальную организацию процесса изучения дисциплины, а также выполнения различных форм самостоятельной работы.</w:t>
      </w:r>
    </w:p>
    <w:p w14:paraId="1874C3D7" w14:textId="77777777" w:rsidR="00957E40" w:rsidRPr="00957E40" w:rsidRDefault="00957E40" w:rsidP="00957E40">
      <w:pPr>
        <w:autoSpaceDE w:val="0"/>
        <w:autoSpaceDN w:val="0"/>
        <w:adjustRightInd w:val="0"/>
        <w:jc w:val="both"/>
        <w:rPr>
          <w:sz w:val="28"/>
          <w:szCs w:val="28"/>
        </w:rPr>
      </w:pPr>
    </w:p>
    <w:p w14:paraId="5289BEFC"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1. Методические рекомендации по изучению дисциплины</w:t>
      </w:r>
    </w:p>
    <w:p w14:paraId="0970A603" w14:textId="77777777" w:rsidR="00957E40" w:rsidRPr="00957E40" w:rsidRDefault="00957E40" w:rsidP="00957E40">
      <w:pPr>
        <w:autoSpaceDE w:val="0"/>
        <w:autoSpaceDN w:val="0"/>
        <w:adjustRightInd w:val="0"/>
        <w:ind w:firstLine="454"/>
        <w:jc w:val="both"/>
        <w:rPr>
          <w:b/>
          <w:bCs/>
          <w:sz w:val="28"/>
          <w:szCs w:val="28"/>
        </w:rPr>
      </w:pPr>
    </w:p>
    <w:p w14:paraId="419D7A1C"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w:t>
      </w:r>
      <w:r w:rsidR="00217FB9">
        <w:rPr>
          <w:sz w:val="28"/>
          <w:szCs w:val="28"/>
        </w:rPr>
        <w:t>удентам необходимо ознакомиться</w:t>
      </w:r>
      <w:r w:rsidRPr="00957E40">
        <w:rPr>
          <w:sz w:val="28"/>
          <w:szCs w:val="28"/>
        </w:rPr>
        <w:t xml:space="preserve"> с содержанием рабочей программы дисциплины (далее – РПД)</w:t>
      </w:r>
      <w:r w:rsidR="009F5EDB">
        <w:rPr>
          <w:sz w:val="28"/>
          <w:szCs w:val="28"/>
        </w:rPr>
        <w:t xml:space="preserve"> и приложением к ней</w:t>
      </w:r>
      <w:r w:rsidRPr="00957E40">
        <w:rPr>
          <w:sz w:val="28"/>
          <w:szCs w:val="28"/>
        </w:rPr>
        <w:t>,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516266C7" w14:textId="77777777" w:rsidR="00957E40" w:rsidRPr="00957E40" w:rsidRDefault="00957E40" w:rsidP="00957E40">
      <w:pPr>
        <w:autoSpaceDE w:val="0"/>
        <w:autoSpaceDN w:val="0"/>
        <w:adjustRightInd w:val="0"/>
        <w:ind w:firstLine="708"/>
        <w:jc w:val="both"/>
        <w:rPr>
          <w:sz w:val="28"/>
          <w:szCs w:val="28"/>
        </w:rPr>
      </w:pPr>
    </w:p>
    <w:p w14:paraId="470DBBA1"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 xml:space="preserve">.1.1. Рекомендации по подготовке к лекционным занятиям </w:t>
      </w:r>
    </w:p>
    <w:p w14:paraId="74E3F96F" w14:textId="77777777" w:rsidR="00957E40" w:rsidRPr="00957E40" w:rsidRDefault="00957E40" w:rsidP="00957E40">
      <w:pPr>
        <w:autoSpaceDE w:val="0"/>
        <w:autoSpaceDN w:val="0"/>
        <w:adjustRightInd w:val="0"/>
        <w:ind w:firstLine="454"/>
        <w:jc w:val="both"/>
        <w:rPr>
          <w:b/>
          <w:bCs/>
          <w:sz w:val="28"/>
          <w:szCs w:val="28"/>
        </w:rPr>
      </w:pPr>
      <w:r w:rsidRPr="00957E40">
        <w:rPr>
          <w:b/>
          <w:bCs/>
          <w:sz w:val="28"/>
          <w:szCs w:val="28"/>
        </w:rPr>
        <w:t>(теоретический курс)</w:t>
      </w:r>
    </w:p>
    <w:p w14:paraId="68E51161" w14:textId="77777777" w:rsidR="00957E40" w:rsidRPr="00957E40" w:rsidRDefault="00957E40" w:rsidP="00957E40">
      <w:pPr>
        <w:autoSpaceDE w:val="0"/>
        <w:autoSpaceDN w:val="0"/>
        <w:adjustRightInd w:val="0"/>
        <w:ind w:firstLine="454"/>
        <w:jc w:val="both"/>
        <w:rPr>
          <w:b/>
          <w:bCs/>
          <w:sz w:val="28"/>
          <w:szCs w:val="28"/>
        </w:rPr>
      </w:pPr>
    </w:p>
    <w:p w14:paraId="36D8B26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3240A5B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необходимо:</w:t>
      </w:r>
    </w:p>
    <w:p w14:paraId="7521E27F"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2FFB28D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отдельные лекции приносить соответствующий материал, указанный преподавателем, на бумажных носителях. Данный материал будет охарактеризован, прокомментирован, дополнен непосредственно на лекции;</w:t>
      </w:r>
    </w:p>
    <w:p w14:paraId="515B4A2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литературным источникам. Если самостоятельно разобраться не удалось, то следует обратиться к преподавателю (по графику его консультаций). </w:t>
      </w:r>
    </w:p>
    <w:p w14:paraId="36397A6A" w14:textId="77777777" w:rsidR="00B542C4" w:rsidRPr="00957E40" w:rsidRDefault="00B542C4" w:rsidP="00957E40">
      <w:pPr>
        <w:autoSpaceDE w:val="0"/>
        <w:autoSpaceDN w:val="0"/>
        <w:adjustRightInd w:val="0"/>
        <w:ind w:firstLine="454"/>
        <w:jc w:val="both"/>
        <w:rPr>
          <w:b/>
          <w:bCs/>
          <w:sz w:val="28"/>
          <w:szCs w:val="28"/>
        </w:rPr>
      </w:pPr>
    </w:p>
    <w:p w14:paraId="5619F4B8"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.1.2. Рекомендации по подготовке к практическим (семинарским) занятиям</w:t>
      </w:r>
    </w:p>
    <w:p w14:paraId="3CCE2A3C" w14:textId="77777777" w:rsidR="00957E40" w:rsidRPr="00957E40" w:rsidRDefault="00957E40" w:rsidP="00957E40">
      <w:pPr>
        <w:autoSpaceDE w:val="0"/>
        <w:autoSpaceDN w:val="0"/>
        <w:adjustRightInd w:val="0"/>
        <w:ind w:firstLine="454"/>
        <w:jc w:val="both"/>
        <w:rPr>
          <w:b/>
          <w:bCs/>
          <w:sz w:val="28"/>
          <w:szCs w:val="28"/>
        </w:rPr>
      </w:pPr>
    </w:p>
    <w:p w14:paraId="4C370F2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774CE5F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приносить на занятие рекомендованную преподавателем литературу;</w:t>
      </w:r>
    </w:p>
    <w:p w14:paraId="5C201C29"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до очередного практического занятия проработать теоретический материал соответствующей темы занятия по рекомендованным литературным источникам;</w:t>
      </w:r>
    </w:p>
    <w:p w14:paraId="56E5377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практическим занятиям следует использовать не только лекции, но и учебную литературу;</w:t>
      </w:r>
    </w:p>
    <w:p w14:paraId="328DE9F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lastRenderedPageBreak/>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95637E6"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 ходе семинара давать конкретные, четкие ответы по существу вопросов;</w:t>
      </w:r>
    </w:p>
    <w:p w14:paraId="4BAB33BE"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на занятии доводить каждую задачу до окончательного решения, демонстрировать понимание проведенных расчетов, в случае затруднений обращаться к преподавателю.</w:t>
      </w:r>
    </w:p>
    <w:p w14:paraId="01ECDAEA"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Студентам, пропустившим занятия (независимо от причин),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пропущенного занятия. </w:t>
      </w:r>
    </w:p>
    <w:p w14:paraId="76970325"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1A608EDE" w14:textId="77777777" w:rsidR="00957E40" w:rsidRPr="009A3FB7" w:rsidRDefault="00B542C4" w:rsidP="00957E40">
      <w:pPr>
        <w:autoSpaceDE w:val="0"/>
        <w:autoSpaceDN w:val="0"/>
        <w:adjustRightInd w:val="0"/>
        <w:ind w:firstLine="454"/>
        <w:jc w:val="both"/>
        <w:rPr>
          <w:b/>
          <w:bCs/>
          <w:sz w:val="28"/>
          <w:szCs w:val="28"/>
        </w:rPr>
      </w:pPr>
      <w:r w:rsidRPr="009A3FB7">
        <w:rPr>
          <w:b/>
          <w:bCs/>
          <w:sz w:val="28"/>
          <w:szCs w:val="28"/>
        </w:rPr>
        <w:t>9</w:t>
      </w:r>
      <w:r w:rsidR="00957E40" w:rsidRPr="009A3FB7">
        <w:rPr>
          <w:b/>
          <w:bCs/>
          <w:sz w:val="28"/>
          <w:szCs w:val="28"/>
        </w:rPr>
        <w:t>.2. Методические рекомендации по выполнению различных форм</w:t>
      </w:r>
    </w:p>
    <w:p w14:paraId="05559EC3" w14:textId="77777777" w:rsidR="00957E40" w:rsidRPr="009A3FB7" w:rsidRDefault="00957E40" w:rsidP="00957E40">
      <w:pPr>
        <w:autoSpaceDE w:val="0"/>
        <w:autoSpaceDN w:val="0"/>
        <w:adjustRightInd w:val="0"/>
        <w:ind w:firstLine="454"/>
        <w:jc w:val="both"/>
        <w:rPr>
          <w:b/>
          <w:bCs/>
          <w:sz w:val="28"/>
          <w:szCs w:val="28"/>
        </w:rPr>
      </w:pPr>
      <w:r w:rsidRPr="009A3FB7">
        <w:rPr>
          <w:b/>
          <w:bCs/>
          <w:sz w:val="28"/>
          <w:szCs w:val="28"/>
        </w:rPr>
        <w:t>самостоятельных домашних заданий</w:t>
      </w:r>
    </w:p>
    <w:p w14:paraId="40B85696" w14:textId="77777777" w:rsidR="00957E40" w:rsidRPr="00957E40" w:rsidRDefault="00957E40" w:rsidP="00957E40">
      <w:pPr>
        <w:autoSpaceDE w:val="0"/>
        <w:autoSpaceDN w:val="0"/>
        <w:adjustRightInd w:val="0"/>
        <w:ind w:firstLine="454"/>
        <w:jc w:val="both"/>
        <w:rPr>
          <w:rFonts w:ascii="TimesNewRomanPS-BoldMT" w:hAnsi="TimesNewRomanPS-BoldMT" w:cs="TimesNewRomanPS-BoldMT"/>
          <w:b/>
          <w:bCs/>
          <w:sz w:val="28"/>
          <w:szCs w:val="28"/>
        </w:rPr>
      </w:pPr>
    </w:p>
    <w:p w14:paraId="7ADE97B9"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486F8F3D"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Студентам следует:</w:t>
      </w:r>
    </w:p>
    <w:p w14:paraId="7AD6FAE3"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руководствоваться графиком самостоятельной работы, определенным РПД;</w:t>
      </w:r>
    </w:p>
    <w:p w14:paraId="2463CD9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23D35F98"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7F070B1A"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4C41F030"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18A83223" w14:textId="6E1FE35C" w:rsidR="00957E40" w:rsidRPr="00845122" w:rsidRDefault="00957E40" w:rsidP="00957E40">
      <w:pPr>
        <w:autoSpaceDE w:val="0"/>
        <w:autoSpaceDN w:val="0"/>
        <w:adjustRightInd w:val="0"/>
        <w:ind w:firstLine="708"/>
        <w:jc w:val="both"/>
        <w:rPr>
          <w:b/>
          <w:color w:val="E5B8B7" w:themeColor="accent2" w:themeTint="66"/>
          <w:sz w:val="28"/>
          <w:szCs w:val="28"/>
          <w14:textOutline w14:w="11112" w14:cap="flat" w14:cmpd="sng" w14:algn="ctr">
            <w14:solidFill>
              <w14:schemeClr w14:val="accent2"/>
            </w14:solidFill>
            <w14:prstDash w14:val="solid"/>
            <w14:round/>
          </w14:textOutline>
        </w:rPr>
      </w:pPr>
      <w:r w:rsidRPr="00957E40">
        <w:rPr>
          <w:sz w:val="28"/>
          <w:szCs w:val="28"/>
        </w:rPr>
        <w:t>По дисциплине «</w:t>
      </w:r>
      <w:r w:rsidR="00217FB9">
        <w:rPr>
          <w:sz w:val="28"/>
          <w:szCs w:val="28"/>
        </w:rPr>
        <w:t>М</w:t>
      </w:r>
      <w:r w:rsidR="000908DB">
        <w:rPr>
          <w:sz w:val="28"/>
          <w:szCs w:val="28"/>
        </w:rPr>
        <w:t>атематика</w:t>
      </w:r>
      <w:r w:rsidR="00FA367D">
        <w:rPr>
          <w:sz w:val="28"/>
          <w:szCs w:val="28"/>
        </w:rPr>
        <w:t>» студент очной</w:t>
      </w:r>
      <w:r w:rsidRPr="00957E40">
        <w:rPr>
          <w:sz w:val="28"/>
          <w:szCs w:val="28"/>
        </w:rPr>
        <w:t>/</w:t>
      </w:r>
      <w:r w:rsidR="00FA367D">
        <w:rPr>
          <w:sz w:val="28"/>
          <w:szCs w:val="28"/>
        </w:rPr>
        <w:t>очно-заочной/</w:t>
      </w:r>
      <w:r w:rsidRPr="00957E40">
        <w:rPr>
          <w:sz w:val="28"/>
          <w:szCs w:val="28"/>
        </w:rPr>
        <w:t xml:space="preserve">заочной форм обучения в течение соответствующего семестра должен выполнить домашнюю контрольную работу. Примерный вариант контрольной работы представлен в п. </w:t>
      </w:r>
      <w:r w:rsidR="000908DB">
        <w:rPr>
          <w:sz w:val="28"/>
          <w:szCs w:val="28"/>
        </w:rPr>
        <w:t>5</w:t>
      </w:r>
      <w:r w:rsidRPr="00957E40">
        <w:rPr>
          <w:sz w:val="28"/>
          <w:szCs w:val="28"/>
        </w:rPr>
        <w:t xml:space="preserve">.2. Полный текст контрольной работы и порядок распределения вариантов приведены в подготовленных кафедрой </w:t>
      </w:r>
      <w:r w:rsidRPr="00957E40">
        <w:rPr>
          <w:b/>
          <w:sz w:val="28"/>
          <w:szCs w:val="28"/>
        </w:rPr>
        <w:t>Методических указаниях по выполнению контрольной работы</w:t>
      </w:r>
      <w:r w:rsidRPr="00957E40">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w:t>
      </w:r>
      <w:r w:rsidR="00B12851" w:rsidRPr="00B12851">
        <w:rPr>
          <w:sz w:val="28"/>
          <w:szCs w:val="28"/>
        </w:rPr>
        <w:t xml:space="preserve"> </w:t>
      </w:r>
      <w:bookmarkStart w:id="39" w:name="_Hlk140778096"/>
      <w:r w:rsidR="00B12851">
        <w:rPr>
          <w:sz w:val="28"/>
          <w:szCs w:val="28"/>
        </w:rPr>
        <w:t xml:space="preserve">и на ИОП Финуниверситета в СДО </w:t>
      </w:r>
      <w:r w:rsidR="00B12851">
        <w:rPr>
          <w:sz w:val="28"/>
          <w:szCs w:val="28"/>
          <w:lang w:val="en-US"/>
        </w:rPr>
        <w:t>MOODLE</w:t>
      </w:r>
      <w:r w:rsidRPr="00957E40">
        <w:rPr>
          <w:sz w:val="28"/>
          <w:szCs w:val="28"/>
        </w:rPr>
        <w:t>. Перечень доступных учебно-методических м</w:t>
      </w:r>
      <w:r w:rsidR="00353D83">
        <w:rPr>
          <w:sz w:val="28"/>
          <w:szCs w:val="28"/>
        </w:rPr>
        <w:t>ат</w:t>
      </w:r>
      <w:r w:rsidR="00BD00D8">
        <w:rPr>
          <w:sz w:val="28"/>
          <w:szCs w:val="28"/>
        </w:rPr>
        <w:t>ериалов представлен в таблице 8</w:t>
      </w:r>
      <w:r w:rsidR="00353D83">
        <w:rPr>
          <w:sz w:val="28"/>
          <w:szCs w:val="28"/>
        </w:rPr>
        <w:t>.</w:t>
      </w:r>
    </w:p>
    <w:p w14:paraId="0798343F" w14:textId="77777777" w:rsidR="000908DB" w:rsidRPr="00957E40" w:rsidRDefault="000908DB" w:rsidP="00957E40">
      <w:pPr>
        <w:autoSpaceDE w:val="0"/>
        <w:autoSpaceDN w:val="0"/>
        <w:adjustRightInd w:val="0"/>
        <w:ind w:firstLine="708"/>
        <w:jc w:val="both"/>
        <w:rPr>
          <w:sz w:val="28"/>
          <w:szCs w:val="28"/>
        </w:rPr>
      </w:pPr>
    </w:p>
    <w:p w14:paraId="75190BF5" w14:textId="77777777" w:rsidR="00957E40" w:rsidRPr="00957E40" w:rsidRDefault="00957E40" w:rsidP="00957E40">
      <w:pPr>
        <w:autoSpaceDE w:val="0"/>
        <w:autoSpaceDN w:val="0"/>
        <w:adjustRightInd w:val="0"/>
        <w:jc w:val="right"/>
        <w:rPr>
          <w:sz w:val="28"/>
          <w:szCs w:val="28"/>
        </w:rPr>
      </w:pPr>
      <w:r w:rsidRPr="00957E40">
        <w:rPr>
          <w:sz w:val="28"/>
          <w:szCs w:val="28"/>
        </w:rPr>
        <w:t xml:space="preserve">Таблица </w:t>
      </w:r>
      <w:r w:rsidR="00BD00D8">
        <w:rPr>
          <w:sz w:val="28"/>
          <w:szCs w:val="28"/>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4"/>
        <w:gridCol w:w="1691"/>
        <w:gridCol w:w="5736"/>
      </w:tblGrid>
      <w:tr w:rsidR="00957E40" w:rsidRPr="00957E40" w14:paraId="58F6C344" w14:textId="77777777" w:rsidTr="00764A7C">
        <w:trPr>
          <w:jc w:val="center"/>
        </w:trPr>
        <w:tc>
          <w:tcPr>
            <w:tcW w:w="2144" w:type="dxa"/>
            <w:shd w:val="clear" w:color="auto" w:fill="auto"/>
          </w:tcPr>
          <w:p w14:paraId="5CECA33F" w14:textId="77777777" w:rsidR="00957E40" w:rsidRPr="00957E40" w:rsidRDefault="00957E40" w:rsidP="00957E40">
            <w:pPr>
              <w:autoSpaceDE w:val="0"/>
              <w:autoSpaceDN w:val="0"/>
              <w:adjustRightInd w:val="0"/>
              <w:jc w:val="center"/>
              <w:rPr>
                <w:bCs/>
                <w:spacing w:val="10"/>
              </w:rPr>
            </w:pPr>
            <w:r w:rsidRPr="00957E40">
              <w:rPr>
                <w:bCs/>
                <w:spacing w:val="10"/>
              </w:rPr>
              <w:t>Наименование методических материалов для обучающихся</w:t>
            </w:r>
          </w:p>
        </w:tc>
        <w:tc>
          <w:tcPr>
            <w:tcW w:w="1691" w:type="dxa"/>
            <w:shd w:val="clear" w:color="auto" w:fill="auto"/>
          </w:tcPr>
          <w:p w14:paraId="7D3FA1CB" w14:textId="77777777" w:rsidR="00957E40" w:rsidRPr="00957E40" w:rsidRDefault="00957E40" w:rsidP="00957E40">
            <w:pPr>
              <w:autoSpaceDE w:val="0"/>
              <w:autoSpaceDN w:val="0"/>
              <w:adjustRightInd w:val="0"/>
              <w:jc w:val="center"/>
              <w:rPr>
                <w:bCs/>
                <w:spacing w:val="10"/>
              </w:rPr>
            </w:pPr>
            <w:r w:rsidRPr="00957E40">
              <w:rPr>
                <w:bCs/>
                <w:spacing w:val="10"/>
              </w:rPr>
              <w:t>Год утверждения</w:t>
            </w:r>
          </w:p>
        </w:tc>
        <w:tc>
          <w:tcPr>
            <w:tcW w:w="5736" w:type="dxa"/>
            <w:shd w:val="clear" w:color="auto" w:fill="auto"/>
          </w:tcPr>
          <w:p w14:paraId="0D2ED6E5" w14:textId="77777777" w:rsidR="00957E40" w:rsidRPr="00957E40" w:rsidRDefault="00957E40" w:rsidP="00957E40">
            <w:pPr>
              <w:autoSpaceDE w:val="0"/>
              <w:autoSpaceDN w:val="0"/>
              <w:adjustRightInd w:val="0"/>
              <w:jc w:val="center"/>
              <w:rPr>
                <w:bCs/>
                <w:spacing w:val="10"/>
              </w:rPr>
            </w:pPr>
            <w:r w:rsidRPr="00957E40">
              <w:rPr>
                <w:bCs/>
                <w:spacing w:val="10"/>
              </w:rPr>
              <w:t xml:space="preserve">Местонахождение материала </w:t>
            </w:r>
          </w:p>
        </w:tc>
      </w:tr>
      <w:tr w:rsidR="00957E40" w:rsidRPr="00957E40" w14:paraId="6F2FD8A3" w14:textId="77777777" w:rsidTr="00764A7C">
        <w:trPr>
          <w:jc w:val="center"/>
        </w:trPr>
        <w:tc>
          <w:tcPr>
            <w:tcW w:w="2144" w:type="dxa"/>
            <w:shd w:val="clear" w:color="auto" w:fill="auto"/>
          </w:tcPr>
          <w:p w14:paraId="0DADEAC3"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изучения дисциплины</w:t>
            </w:r>
          </w:p>
        </w:tc>
        <w:tc>
          <w:tcPr>
            <w:tcW w:w="1691" w:type="dxa"/>
            <w:shd w:val="clear" w:color="auto" w:fill="auto"/>
          </w:tcPr>
          <w:p w14:paraId="6413F342" w14:textId="76025BFB" w:rsidR="00957E40" w:rsidRPr="0077145D" w:rsidRDefault="00A70277" w:rsidP="00957E40">
            <w:pPr>
              <w:autoSpaceDE w:val="0"/>
              <w:autoSpaceDN w:val="0"/>
              <w:adjustRightInd w:val="0"/>
              <w:jc w:val="center"/>
              <w:rPr>
                <w:bCs/>
                <w:spacing w:val="10"/>
                <w:lang w:val="en-US"/>
              </w:rPr>
            </w:pPr>
            <w:r w:rsidRPr="00A70277">
              <w:rPr>
                <w:bCs/>
                <w:spacing w:val="10"/>
              </w:rPr>
              <w:t>202</w:t>
            </w:r>
            <w:r w:rsidR="0077145D">
              <w:rPr>
                <w:bCs/>
                <w:spacing w:val="10"/>
                <w:lang w:val="en-US"/>
              </w:rPr>
              <w:t>3</w:t>
            </w:r>
          </w:p>
        </w:tc>
        <w:tc>
          <w:tcPr>
            <w:tcW w:w="5736" w:type="dxa"/>
            <w:shd w:val="clear" w:color="auto" w:fill="auto"/>
          </w:tcPr>
          <w:p w14:paraId="6C68228F"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3D02D832" w14:textId="77777777" w:rsidR="00957E40" w:rsidRDefault="00957E40" w:rsidP="00957E40">
            <w:pPr>
              <w:autoSpaceDE w:val="0"/>
              <w:autoSpaceDN w:val="0"/>
              <w:adjustRightInd w:val="0"/>
              <w:jc w:val="center"/>
            </w:pPr>
            <w:r w:rsidRPr="00957E40">
              <w:t>папка «Для студента»</w:t>
            </w:r>
          </w:p>
          <w:p w14:paraId="7202C441" w14:textId="74E57888" w:rsidR="0077145D" w:rsidRPr="00957E40" w:rsidRDefault="0077145D" w:rsidP="00957E40">
            <w:pPr>
              <w:autoSpaceDE w:val="0"/>
              <w:autoSpaceDN w:val="0"/>
              <w:adjustRightInd w:val="0"/>
              <w:jc w:val="center"/>
              <w:rPr>
                <w:bCs/>
                <w:spacing w:val="10"/>
                <w:sz w:val="26"/>
                <w:szCs w:val="26"/>
              </w:rPr>
            </w:pPr>
            <w:r w:rsidRPr="0077145D">
              <w:rPr>
                <w:bCs/>
                <w:spacing w:val="10"/>
                <w:sz w:val="26"/>
                <w:szCs w:val="26"/>
              </w:rPr>
              <w:t>СДО MOODLE</w:t>
            </w:r>
          </w:p>
        </w:tc>
      </w:tr>
      <w:tr w:rsidR="00957E40" w:rsidRPr="00957E40" w14:paraId="7317A67F" w14:textId="77777777" w:rsidTr="00764A7C">
        <w:trPr>
          <w:jc w:val="center"/>
        </w:trPr>
        <w:tc>
          <w:tcPr>
            <w:tcW w:w="2144" w:type="dxa"/>
            <w:shd w:val="clear" w:color="auto" w:fill="auto"/>
          </w:tcPr>
          <w:p w14:paraId="1996DC21"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указания по выполнению контрольной работы и варианты контрольной работы</w:t>
            </w:r>
          </w:p>
        </w:tc>
        <w:tc>
          <w:tcPr>
            <w:tcW w:w="1691" w:type="dxa"/>
            <w:shd w:val="clear" w:color="auto" w:fill="auto"/>
          </w:tcPr>
          <w:p w14:paraId="4B879BA7" w14:textId="47C9FB40" w:rsidR="00957E40" w:rsidRPr="0077145D" w:rsidRDefault="00A70277" w:rsidP="00957E40">
            <w:pPr>
              <w:autoSpaceDE w:val="0"/>
              <w:autoSpaceDN w:val="0"/>
              <w:adjustRightInd w:val="0"/>
              <w:jc w:val="center"/>
              <w:rPr>
                <w:bCs/>
                <w:spacing w:val="10"/>
                <w:lang w:val="en-US"/>
              </w:rPr>
            </w:pPr>
            <w:r>
              <w:rPr>
                <w:bCs/>
                <w:spacing w:val="10"/>
              </w:rPr>
              <w:t>202</w:t>
            </w:r>
            <w:r w:rsidR="0077145D">
              <w:rPr>
                <w:bCs/>
                <w:spacing w:val="10"/>
                <w:lang w:val="en-US"/>
              </w:rPr>
              <w:t>3</w:t>
            </w:r>
          </w:p>
        </w:tc>
        <w:tc>
          <w:tcPr>
            <w:tcW w:w="5736" w:type="dxa"/>
            <w:shd w:val="clear" w:color="auto" w:fill="auto"/>
          </w:tcPr>
          <w:p w14:paraId="2C6B4251"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24CF6306" w14:textId="77777777" w:rsidR="00957E40" w:rsidRDefault="00957E40" w:rsidP="00957E40">
            <w:pPr>
              <w:widowControl w:val="0"/>
              <w:autoSpaceDE w:val="0"/>
              <w:autoSpaceDN w:val="0"/>
              <w:adjustRightInd w:val="0"/>
              <w:jc w:val="center"/>
            </w:pPr>
            <w:r w:rsidRPr="00957E40">
              <w:t>папка «Для студента»</w:t>
            </w:r>
          </w:p>
          <w:p w14:paraId="29DBDF70" w14:textId="51B257B2" w:rsidR="0077145D" w:rsidRPr="00957E40" w:rsidRDefault="0077145D" w:rsidP="00957E40">
            <w:pPr>
              <w:widowControl w:val="0"/>
              <w:autoSpaceDE w:val="0"/>
              <w:autoSpaceDN w:val="0"/>
              <w:adjustRightInd w:val="0"/>
              <w:jc w:val="center"/>
            </w:pPr>
            <w:r w:rsidRPr="0077145D">
              <w:t>СДО MOODLE</w:t>
            </w:r>
          </w:p>
        </w:tc>
      </w:tr>
      <w:tr w:rsidR="00957E40" w:rsidRPr="00957E40" w14:paraId="2F557703" w14:textId="77777777" w:rsidTr="00764A7C">
        <w:trPr>
          <w:jc w:val="center"/>
        </w:trPr>
        <w:tc>
          <w:tcPr>
            <w:tcW w:w="2144" w:type="dxa"/>
            <w:shd w:val="clear" w:color="auto" w:fill="auto"/>
          </w:tcPr>
          <w:p w14:paraId="6D5B5C08" w14:textId="77777777" w:rsidR="00957E40" w:rsidRPr="00957E40" w:rsidRDefault="00957E40" w:rsidP="00957E40">
            <w:pPr>
              <w:widowControl w:val="0"/>
              <w:autoSpaceDE w:val="0"/>
              <w:autoSpaceDN w:val="0"/>
              <w:adjustRightInd w:val="0"/>
              <w:jc w:val="center"/>
              <w:rPr>
                <w:bCs/>
                <w:spacing w:val="10"/>
              </w:rPr>
            </w:pPr>
            <w:r w:rsidRPr="00957E40">
              <w:rPr>
                <w:bCs/>
                <w:spacing w:val="10"/>
              </w:rPr>
              <w:t>Методические материалы для подготовки к промежуточной аттестации</w:t>
            </w:r>
          </w:p>
        </w:tc>
        <w:tc>
          <w:tcPr>
            <w:tcW w:w="1691" w:type="dxa"/>
            <w:shd w:val="clear" w:color="auto" w:fill="auto"/>
          </w:tcPr>
          <w:p w14:paraId="64E68F86" w14:textId="06475686" w:rsidR="00957E40" w:rsidRPr="0077145D" w:rsidRDefault="00A70277" w:rsidP="00957E40">
            <w:pPr>
              <w:autoSpaceDE w:val="0"/>
              <w:autoSpaceDN w:val="0"/>
              <w:adjustRightInd w:val="0"/>
              <w:jc w:val="center"/>
              <w:rPr>
                <w:bCs/>
                <w:spacing w:val="10"/>
                <w:lang w:val="en-US"/>
              </w:rPr>
            </w:pPr>
            <w:r>
              <w:rPr>
                <w:bCs/>
                <w:spacing w:val="10"/>
              </w:rPr>
              <w:t>202</w:t>
            </w:r>
            <w:r w:rsidR="0077145D">
              <w:rPr>
                <w:bCs/>
                <w:spacing w:val="10"/>
                <w:lang w:val="en-US"/>
              </w:rPr>
              <w:t>3</w:t>
            </w:r>
          </w:p>
        </w:tc>
        <w:tc>
          <w:tcPr>
            <w:tcW w:w="5736" w:type="dxa"/>
            <w:shd w:val="clear" w:color="auto" w:fill="auto"/>
          </w:tcPr>
          <w:p w14:paraId="7C1CE1D1" w14:textId="77777777" w:rsidR="00957E40" w:rsidRPr="00957E40" w:rsidRDefault="00957E40" w:rsidP="00957E40">
            <w:pPr>
              <w:widowControl w:val="0"/>
              <w:autoSpaceDE w:val="0"/>
              <w:autoSpaceDN w:val="0"/>
              <w:adjustRightInd w:val="0"/>
              <w:jc w:val="center"/>
            </w:pPr>
            <w:r w:rsidRPr="00957E40">
              <w:t xml:space="preserve">Учебно-методический кабинет филиала, </w:t>
            </w:r>
          </w:p>
          <w:p w14:paraId="0E002AC8" w14:textId="77777777" w:rsidR="00957E40" w:rsidRDefault="00957E40" w:rsidP="00957E40">
            <w:pPr>
              <w:widowControl w:val="0"/>
              <w:autoSpaceDE w:val="0"/>
              <w:autoSpaceDN w:val="0"/>
              <w:adjustRightInd w:val="0"/>
              <w:jc w:val="center"/>
            </w:pPr>
            <w:r w:rsidRPr="00957E40">
              <w:t>папка «Для студента»</w:t>
            </w:r>
          </w:p>
          <w:p w14:paraId="7B0FFC78" w14:textId="3775EE48" w:rsidR="0077145D" w:rsidRPr="00957E40" w:rsidRDefault="0077145D" w:rsidP="00957E40">
            <w:pPr>
              <w:widowControl w:val="0"/>
              <w:autoSpaceDE w:val="0"/>
              <w:autoSpaceDN w:val="0"/>
              <w:adjustRightInd w:val="0"/>
              <w:jc w:val="center"/>
            </w:pPr>
            <w:r>
              <w:rPr>
                <w:sz w:val="28"/>
                <w:szCs w:val="28"/>
              </w:rPr>
              <w:t xml:space="preserve">СДО </w:t>
            </w:r>
            <w:r>
              <w:rPr>
                <w:sz w:val="28"/>
                <w:szCs w:val="28"/>
                <w:lang w:val="en-US"/>
              </w:rPr>
              <w:t>MOODLE</w:t>
            </w:r>
          </w:p>
        </w:tc>
      </w:tr>
      <w:bookmarkEnd w:id="39"/>
    </w:tbl>
    <w:p w14:paraId="7CC38BD2" w14:textId="77777777" w:rsidR="000D0A80" w:rsidRDefault="000D0A80" w:rsidP="00957E40">
      <w:pPr>
        <w:autoSpaceDE w:val="0"/>
        <w:autoSpaceDN w:val="0"/>
        <w:adjustRightInd w:val="0"/>
        <w:ind w:firstLine="454"/>
        <w:jc w:val="both"/>
        <w:rPr>
          <w:b/>
          <w:bCs/>
          <w:sz w:val="28"/>
          <w:szCs w:val="28"/>
        </w:rPr>
      </w:pPr>
    </w:p>
    <w:p w14:paraId="74D80068" w14:textId="77777777" w:rsidR="000D0A80" w:rsidRDefault="000D0A80" w:rsidP="00957E40">
      <w:pPr>
        <w:autoSpaceDE w:val="0"/>
        <w:autoSpaceDN w:val="0"/>
        <w:adjustRightInd w:val="0"/>
        <w:ind w:firstLine="454"/>
        <w:jc w:val="both"/>
        <w:rPr>
          <w:b/>
          <w:bCs/>
          <w:sz w:val="28"/>
          <w:szCs w:val="28"/>
        </w:rPr>
      </w:pPr>
    </w:p>
    <w:p w14:paraId="1D947F35" w14:textId="77777777" w:rsidR="00957E40" w:rsidRPr="00957E40" w:rsidRDefault="00B542C4" w:rsidP="00957E40">
      <w:pPr>
        <w:autoSpaceDE w:val="0"/>
        <w:autoSpaceDN w:val="0"/>
        <w:adjustRightInd w:val="0"/>
        <w:ind w:firstLine="454"/>
        <w:jc w:val="both"/>
        <w:rPr>
          <w:b/>
          <w:bCs/>
          <w:sz w:val="28"/>
          <w:szCs w:val="28"/>
        </w:rPr>
      </w:pPr>
      <w:r>
        <w:rPr>
          <w:b/>
          <w:bCs/>
          <w:sz w:val="28"/>
          <w:szCs w:val="28"/>
        </w:rPr>
        <w:t>9</w:t>
      </w:r>
      <w:r w:rsidR="00957E40" w:rsidRPr="00957E40">
        <w:rPr>
          <w:b/>
          <w:bCs/>
          <w:sz w:val="28"/>
          <w:szCs w:val="28"/>
        </w:rPr>
        <w:t>.2.1. Методические рекомендации по работе с литературой</w:t>
      </w:r>
    </w:p>
    <w:p w14:paraId="64E0DD9B" w14:textId="77777777" w:rsidR="00957E40" w:rsidRPr="00957E40" w:rsidRDefault="00957E40" w:rsidP="00957E40">
      <w:pPr>
        <w:autoSpaceDE w:val="0"/>
        <w:autoSpaceDN w:val="0"/>
        <w:adjustRightInd w:val="0"/>
        <w:ind w:firstLine="454"/>
        <w:jc w:val="both"/>
        <w:rPr>
          <w:b/>
          <w:bCs/>
          <w:sz w:val="28"/>
          <w:szCs w:val="28"/>
        </w:rPr>
      </w:pPr>
    </w:p>
    <w:p w14:paraId="21A27CD8"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 xml:space="preserve">Любая форма самостоятельной работы студента (подготовка к семинарскому занятию, написание контрольной работы, доклада и т.п.) начинается с изучения соответствующей литературы как в библиотеке, так и дома. </w:t>
      </w:r>
    </w:p>
    <w:p w14:paraId="719C35C5" w14:textId="77777777" w:rsidR="00957E40" w:rsidRPr="00957E40" w:rsidRDefault="00957E40" w:rsidP="00957E40">
      <w:pPr>
        <w:autoSpaceDE w:val="0"/>
        <w:autoSpaceDN w:val="0"/>
        <w:adjustRightInd w:val="0"/>
        <w:ind w:firstLine="708"/>
        <w:jc w:val="both"/>
        <w:rPr>
          <w:sz w:val="28"/>
          <w:szCs w:val="28"/>
        </w:rPr>
      </w:pPr>
      <w:r w:rsidRPr="00957E40">
        <w:rPr>
          <w:sz w:val="28"/>
          <w:szCs w:val="28"/>
        </w:rPr>
        <w:t>Рекомендации студенту:</w:t>
      </w:r>
    </w:p>
    <w:p w14:paraId="10C7B577"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w:t>
      </w:r>
    </w:p>
    <w:p w14:paraId="5889431D"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Такое поверхностное ознакомление позволит узнать, какие главы следует читать внимательно, а какие – прочитать быстро;</w:t>
      </w:r>
    </w:p>
    <w:p w14:paraId="24E081CF"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при работе с литературными источниками целесообразно выделять важную информацию;</w:t>
      </w:r>
    </w:p>
    <w:p w14:paraId="53E0A69C" w14:textId="77777777" w:rsidR="00957E40" w:rsidRPr="00957E40" w:rsidRDefault="00957E40" w:rsidP="00957E40">
      <w:pPr>
        <w:autoSpaceDE w:val="0"/>
        <w:autoSpaceDN w:val="0"/>
        <w:adjustRightInd w:val="0"/>
        <w:ind w:firstLine="454"/>
        <w:jc w:val="both"/>
        <w:rPr>
          <w:sz w:val="28"/>
          <w:szCs w:val="28"/>
        </w:rPr>
      </w:pPr>
      <w:r w:rsidRPr="00957E40">
        <w:rPr>
          <w:sz w:val="28"/>
          <w:szCs w:val="28"/>
        </w:rPr>
        <w:t>- можно выделить следующие виды записей при работе с литературой:</w:t>
      </w:r>
    </w:p>
    <w:p w14:paraId="6C64824A"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Конспект </w:t>
      </w:r>
      <w:r w:rsidRPr="00957E40">
        <w:rPr>
          <w:sz w:val="28"/>
          <w:szCs w:val="28"/>
        </w:rPr>
        <w:t>– краткая схематическая запись основного содержания научной работы. Целью является не переписывание произведения, а выявление его логики, системы доказательств, основных выводов. Хороший конспект должен сочетать полноту изложения с краткостью.</w:t>
      </w:r>
    </w:p>
    <w:p w14:paraId="66E745FE"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Цитата </w:t>
      </w:r>
      <w:r w:rsidRPr="00957E40">
        <w:rPr>
          <w:sz w:val="28"/>
          <w:szCs w:val="28"/>
        </w:rPr>
        <w:t>– точное воспроизведение текста. Заключается в кавычки. Точно указывается страница источника.</w:t>
      </w:r>
    </w:p>
    <w:p w14:paraId="51751DE1"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Тезисы </w:t>
      </w:r>
      <w:r w:rsidRPr="00957E40">
        <w:rPr>
          <w:sz w:val="28"/>
          <w:szCs w:val="28"/>
        </w:rPr>
        <w:t>– концентрированное изложение основных положений прочитанного материала.</w:t>
      </w:r>
    </w:p>
    <w:p w14:paraId="15081D34"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Аннотация </w:t>
      </w:r>
      <w:r w:rsidRPr="00957E40">
        <w:rPr>
          <w:sz w:val="28"/>
          <w:szCs w:val="28"/>
        </w:rPr>
        <w:t>– очень краткое изложение содержания прочитанной работы.</w:t>
      </w:r>
    </w:p>
    <w:p w14:paraId="73550CE9" w14:textId="77777777" w:rsidR="00957E40" w:rsidRPr="00957E40" w:rsidRDefault="00957E40" w:rsidP="00957E40">
      <w:pPr>
        <w:autoSpaceDE w:val="0"/>
        <w:autoSpaceDN w:val="0"/>
        <w:adjustRightInd w:val="0"/>
        <w:ind w:firstLine="454"/>
        <w:jc w:val="both"/>
        <w:rPr>
          <w:sz w:val="28"/>
          <w:szCs w:val="28"/>
        </w:rPr>
      </w:pPr>
      <w:r w:rsidRPr="00957E40">
        <w:rPr>
          <w:b/>
          <w:bCs/>
          <w:sz w:val="28"/>
          <w:szCs w:val="28"/>
        </w:rPr>
        <w:t xml:space="preserve">Резюме </w:t>
      </w:r>
      <w:r w:rsidRPr="00957E40">
        <w:rPr>
          <w:sz w:val="28"/>
          <w:szCs w:val="28"/>
        </w:rPr>
        <w:t>– наиболее общие выводы и положения работы, ее концептуальные итоги.</w:t>
      </w:r>
    </w:p>
    <w:p w14:paraId="20DD2941" w14:textId="77777777" w:rsidR="00FA6C6F" w:rsidRDefault="00957E40" w:rsidP="00711A72">
      <w:pPr>
        <w:autoSpaceDE w:val="0"/>
        <w:autoSpaceDN w:val="0"/>
        <w:adjustRightInd w:val="0"/>
        <w:ind w:firstLine="708"/>
        <w:jc w:val="both"/>
        <w:rPr>
          <w:sz w:val="28"/>
          <w:szCs w:val="28"/>
        </w:rPr>
      </w:pPr>
      <w:r w:rsidRPr="00957E40">
        <w:rPr>
          <w:sz w:val="28"/>
          <w:szCs w:val="28"/>
        </w:rPr>
        <w:t>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w:t>
      </w:r>
      <w:r w:rsidR="00B073CB">
        <w:rPr>
          <w:sz w:val="28"/>
          <w:szCs w:val="28"/>
        </w:rPr>
        <w:t>ли иных теоретических вопросов.</w:t>
      </w:r>
    </w:p>
    <w:p w14:paraId="5F845796" w14:textId="77777777" w:rsidR="00786017" w:rsidRDefault="00786017" w:rsidP="00786017">
      <w:pPr>
        <w:autoSpaceDE w:val="0"/>
        <w:autoSpaceDN w:val="0"/>
        <w:adjustRightInd w:val="0"/>
        <w:jc w:val="both"/>
        <w:rPr>
          <w:sz w:val="28"/>
          <w:szCs w:val="28"/>
        </w:rPr>
      </w:pPr>
    </w:p>
    <w:p w14:paraId="7320FF70" w14:textId="77777777" w:rsidR="00786017" w:rsidRPr="00291949" w:rsidRDefault="00786017" w:rsidP="00786017">
      <w:pPr>
        <w:keepNext/>
        <w:spacing w:before="240" w:after="120"/>
        <w:jc w:val="both"/>
        <w:outlineLvl w:val="0"/>
        <w:rPr>
          <w:rFonts w:eastAsia="MS Mincho"/>
          <w:b/>
          <w:bCs/>
          <w:i/>
          <w:kern w:val="32"/>
          <w:sz w:val="28"/>
          <w:szCs w:val="28"/>
          <w:u w:color="000000"/>
          <w:lang w:eastAsia="ja-JP"/>
        </w:rPr>
      </w:pPr>
      <w:r w:rsidRPr="00291949">
        <w:rPr>
          <w:rFonts w:eastAsia="MS Mincho"/>
          <w:b/>
          <w:bCs/>
          <w:i/>
          <w:kern w:val="32"/>
          <w:sz w:val="28"/>
          <w:szCs w:val="28"/>
          <w:u w:color="000000"/>
          <w:lang w:eastAsia="ja-JP"/>
        </w:rPr>
        <w:t>10.</w:t>
      </w:r>
      <w:sdt>
        <w:sdtPr>
          <w:rPr>
            <w:rFonts w:eastAsia="MS Mincho"/>
            <w:b/>
            <w:bCs/>
            <w:i/>
            <w:kern w:val="32"/>
            <w:sz w:val="28"/>
            <w:szCs w:val="28"/>
            <w:u w:color="000000"/>
            <w:lang w:eastAsia="ja-JP"/>
          </w:rPr>
          <w:id w:val="-1286727758"/>
          <w:lock w:val="contentLocked"/>
          <w:placeholder>
            <w:docPart w:val="D699E8DD4D7340598A95D0C1A2D56690"/>
          </w:placeholder>
          <w:group/>
        </w:sdtPr>
        <w:sdtEndPr/>
        <w:sdtContent>
          <w:bookmarkStart w:id="40" w:name="_Toc14894737"/>
          <w:r w:rsidRPr="00291949">
            <w:rPr>
              <w:rFonts w:eastAsia="MS Mincho"/>
              <w:b/>
              <w:bCs/>
              <w:i/>
              <w:kern w:val="32"/>
              <w:sz w:val="28"/>
              <w:szCs w:val="28"/>
              <w:u w:color="000000"/>
              <w:lang w:eastAsia="ja-JP"/>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sdtContent>
      </w:sdt>
      <w:bookmarkEnd w:id="40"/>
    </w:p>
    <w:p w14:paraId="53F465BF" w14:textId="77777777" w:rsidR="00786017" w:rsidRDefault="00786017" w:rsidP="00786017">
      <w:pPr>
        <w:rPr>
          <w:b/>
          <w:snapToGrid w:val="0"/>
          <w:sz w:val="28"/>
          <w:szCs w:val="28"/>
        </w:rPr>
      </w:pPr>
    </w:p>
    <w:p w14:paraId="61F0262E" w14:textId="77777777" w:rsidR="00786017" w:rsidRDefault="00786017" w:rsidP="00786017">
      <w:pPr>
        <w:ind w:firstLine="454"/>
        <w:jc w:val="both"/>
        <w:rPr>
          <w:b/>
          <w:snapToGrid w:val="0"/>
          <w:sz w:val="28"/>
          <w:szCs w:val="28"/>
        </w:rPr>
      </w:pPr>
      <w:r w:rsidRPr="006C6B9C">
        <w:rPr>
          <w:b/>
          <w:snapToGrid w:val="0"/>
          <w:sz w:val="28"/>
          <w:szCs w:val="28"/>
        </w:rPr>
        <w:t>1</w:t>
      </w:r>
      <w:r>
        <w:rPr>
          <w:b/>
          <w:snapToGrid w:val="0"/>
          <w:sz w:val="28"/>
          <w:szCs w:val="28"/>
        </w:rPr>
        <w:t>0</w:t>
      </w:r>
      <w:r w:rsidRPr="006C6B9C">
        <w:rPr>
          <w:b/>
          <w:snapToGrid w:val="0"/>
          <w:sz w:val="28"/>
          <w:szCs w:val="28"/>
        </w:rPr>
        <w:t>. 1. Комплект лицензи</w:t>
      </w:r>
      <w:r>
        <w:rPr>
          <w:b/>
          <w:snapToGrid w:val="0"/>
          <w:sz w:val="28"/>
          <w:szCs w:val="28"/>
        </w:rPr>
        <w:t>онного программного обеспечения</w:t>
      </w:r>
    </w:p>
    <w:p w14:paraId="54F58BBA" w14:textId="77777777" w:rsidR="00786017" w:rsidRPr="00CD4BC0" w:rsidRDefault="00786017" w:rsidP="00786017">
      <w:pPr>
        <w:rPr>
          <w:b/>
          <w:snapToGrid w:val="0"/>
          <w:sz w:val="28"/>
          <w:szCs w:val="28"/>
        </w:rPr>
      </w:pPr>
    </w:p>
    <w:p w14:paraId="6AFE3051" w14:textId="77777777" w:rsidR="00786017" w:rsidRDefault="00786017" w:rsidP="00786017">
      <w:pPr>
        <w:jc w:val="both"/>
        <w:rPr>
          <w:rFonts w:eastAsia="Calibri"/>
          <w:sz w:val="28"/>
          <w:szCs w:val="28"/>
        </w:rPr>
      </w:pPr>
      <w:r w:rsidRPr="00CD4BC0">
        <w:rPr>
          <w:rFonts w:eastAsia="Calibri"/>
          <w:sz w:val="28"/>
          <w:szCs w:val="28"/>
        </w:rPr>
        <w:t xml:space="preserve">1. </w:t>
      </w:r>
      <w:r w:rsidRPr="00465B54">
        <w:rPr>
          <w:rFonts w:eastAsia="Calibri"/>
          <w:sz w:val="28"/>
          <w:szCs w:val="28"/>
        </w:rPr>
        <w:t xml:space="preserve">Табличный процессор Excel </w:t>
      </w:r>
      <w:r w:rsidRPr="00CC0A24">
        <w:rPr>
          <w:rFonts w:eastAsia="Calibri"/>
          <w:sz w:val="28"/>
          <w:szCs w:val="28"/>
          <w:lang w:val="en-US"/>
        </w:rPr>
        <w:t>Microsoft</w:t>
      </w:r>
      <w:r w:rsidRPr="00CC0A24">
        <w:rPr>
          <w:rFonts w:eastAsia="Calibri"/>
          <w:sz w:val="28"/>
          <w:szCs w:val="28"/>
        </w:rPr>
        <w:t xml:space="preserve"> </w:t>
      </w:r>
      <w:r w:rsidRPr="00CC0A24">
        <w:rPr>
          <w:rFonts w:eastAsia="Calibri"/>
          <w:sz w:val="28"/>
          <w:szCs w:val="28"/>
          <w:lang w:val="en-US"/>
        </w:rPr>
        <w:t>Office</w:t>
      </w:r>
      <w:r>
        <w:rPr>
          <w:rFonts w:eastAsia="Calibri"/>
          <w:sz w:val="28"/>
          <w:szCs w:val="28"/>
        </w:rPr>
        <w:t xml:space="preserve"> </w:t>
      </w:r>
    </w:p>
    <w:p w14:paraId="349073C9" w14:textId="77777777" w:rsidR="00786017" w:rsidRDefault="00786017" w:rsidP="00786017">
      <w:pPr>
        <w:jc w:val="both"/>
        <w:rPr>
          <w:rFonts w:eastAsia="Calibri"/>
          <w:sz w:val="28"/>
          <w:szCs w:val="28"/>
        </w:rPr>
      </w:pPr>
    </w:p>
    <w:p w14:paraId="24B6B047" w14:textId="77777777" w:rsidR="00786017" w:rsidRDefault="00786017" w:rsidP="00786017">
      <w:pPr>
        <w:autoSpaceDE w:val="0"/>
        <w:autoSpaceDN w:val="0"/>
        <w:adjustRightInd w:val="0"/>
        <w:ind w:firstLine="454"/>
        <w:jc w:val="both"/>
        <w:rPr>
          <w:b/>
          <w:sz w:val="28"/>
          <w:szCs w:val="28"/>
        </w:rPr>
      </w:pPr>
      <w:r>
        <w:rPr>
          <w:b/>
          <w:sz w:val="28"/>
          <w:szCs w:val="28"/>
        </w:rPr>
        <w:t>10</w:t>
      </w:r>
      <w:r w:rsidRPr="006C6B9C">
        <w:rPr>
          <w:b/>
          <w:sz w:val="28"/>
          <w:szCs w:val="28"/>
        </w:rPr>
        <w:t>.2. Современные</w:t>
      </w:r>
      <w:r>
        <w:rPr>
          <w:b/>
          <w:sz w:val="28"/>
          <w:szCs w:val="28"/>
        </w:rPr>
        <w:t xml:space="preserve"> профессиональные базы данных и и</w:t>
      </w:r>
      <w:r w:rsidRPr="006C6B9C">
        <w:rPr>
          <w:b/>
          <w:sz w:val="28"/>
          <w:szCs w:val="28"/>
        </w:rPr>
        <w:t>нформационные</w:t>
      </w:r>
      <w:r>
        <w:rPr>
          <w:b/>
          <w:sz w:val="28"/>
          <w:szCs w:val="28"/>
        </w:rPr>
        <w:t xml:space="preserve"> </w:t>
      </w:r>
      <w:r w:rsidRPr="006C6B9C">
        <w:rPr>
          <w:b/>
          <w:sz w:val="28"/>
          <w:szCs w:val="28"/>
        </w:rPr>
        <w:t>справочные системы</w:t>
      </w:r>
    </w:p>
    <w:p w14:paraId="0F95477F" w14:textId="77777777" w:rsidR="00786017" w:rsidRDefault="00786017" w:rsidP="00786017">
      <w:pPr>
        <w:autoSpaceDE w:val="0"/>
        <w:autoSpaceDN w:val="0"/>
        <w:adjustRightInd w:val="0"/>
        <w:ind w:firstLine="454"/>
        <w:jc w:val="both"/>
        <w:rPr>
          <w:b/>
          <w:sz w:val="28"/>
          <w:szCs w:val="28"/>
        </w:rPr>
      </w:pPr>
    </w:p>
    <w:p w14:paraId="6CE49359" w14:textId="77777777" w:rsidR="00786017" w:rsidRPr="00CE6768" w:rsidRDefault="00786017" w:rsidP="00786017">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1. </w:t>
      </w:r>
      <w:r w:rsidRPr="00CC0A24">
        <w:rPr>
          <w:rFonts w:ascii="Times New Roman" w:hAnsi="Times New Roman" w:cs="Times New Roman"/>
          <w:sz w:val="28"/>
          <w:szCs w:val="28"/>
        </w:rPr>
        <w:t>Справочно-правовая система «Консультант Плюс»</w:t>
      </w:r>
      <w:r w:rsidRPr="00EC0C83">
        <w:t xml:space="preserve"> </w:t>
      </w:r>
      <w:r>
        <w:t xml:space="preserve">– </w:t>
      </w:r>
      <w:r w:rsidRPr="00EC0C83">
        <w:rPr>
          <w:rFonts w:ascii="Times New Roman" w:hAnsi="Times New Roman" w:cs="Times New Roman"/>
          <w:sz w:val="28"/>
          <w:szCs w:val="28"/>
        </w:rPr>
        <w:t xml:space="preserve">URL: </w:t>
      </w:r>
      <w:hyperlink r:id="rId161" w:history="1">
        <w:r w:rsidRPr="00CE6768">
          <w:rPr>
            <w:rStyle w:val="a4"/>
            <w:rFonts w:ascii="Times New Roman" w:hAnsi="Times New Roman" w:cs="Times New Roman"/>
            <w:sz w:val="28"/>
            <w:szCs w:val="28"/>
          </w:rPr>
          <w:t>http://www.consultant.ru/</w:t>
        </w:r>
      </w:hyperlink>
    </w:p>
    <w:p w14:paraId="17F5B0B9" w14:textId="77777777" w:rsidR="00786017" w:rsidRDefault="00786017" w:rsidP="00786017">
      <w:pPr>
        <w:pStyle w:val="Default"/>
        <w:jc w:val="both"/>
        <w:rPr>
          <w:sz w:val="28"/>
          <w:szCs w:val="28"/>
        </w:rPr>
      </w:pPr>
      <w:r>
        <w:rPr>
          <w:sz w:val="28"/>
          <w:szCs w:val="28"/>
        </w:rPr>
        <w:t>2. Федеральная служба государственной статистики.</w:t>
      </w:r>
      <w:r w:rsidRPr="00FE739B">
        <w:t xml:space="preserve"> </w:t>
      </w:r>
      <w:r w:rsidRPr="00FE739B">
        <w:rPr>
          <w:sz w:val="28"/>
          <w:szCs w:val="28"/>
        </w:rPr>
        <w:t>Официальный сайт.</w:t>
      </w:r>
      <w:r>
        <w:rPr>
          <w:sz w:val="28"/>
          <w:szCs w:val="28"/>
        </w:rPr>
        <w:t xml:space="preserve"> – </w:t>
      </w:r>
      <w:r>
        <w:rPr>
          <w:sz w:val="28"/>
          <w:szCs w:val="28"/>
          <w:lang w:val="en-US"/>
        </w:rPr>
        <w:t>URL</w:t>
      </w:r>
      <w:r w:rsidRPr="00FE739B">
        <w:rPr>
          <w:sz w:val="28"/>
          <w:szCs w:val="28"/>
        </w:rPr>
        <w:t xml:space="preserve">: </w:t>
      </w:r>
      <w:hyperlink r:id="rId162" w:history="1">
        <w:r w:rsidRPr="0047485D">
          <w:rPr>
            <w:rStyle w:val="a4"/>
            <w:sz w:val="28"/>
            <w:szCs w:val="28"/>
          </w:rPr>
          <w:t>http://www.gks.ru/</w:t>
        </w:r>
      </w:hyperlink>
      <w:r>
        <w:rPr>
          <w:sz w:val="28"/>
          <w:szCs w:val="28"/>
        </w:rPr>
        <w:t xml:space="preserve"> </w:t>
      </w:r>
      <w:r w:rsidRPr="00FE739B">
        <w:rPr>
          <w:sz w:val="28"/>
          <w:szCs w:val="28"/>
        </w:rPr>
        <w:t>(доступ свободный).</w:t>
      </w:r>
    </w:p>
    <w:p w14:paraId="4789788E" w14:textId="77777777" w:rsidR="00786017" w:rsidRDefault="00786017" w:rsidP="00786017">
      <w:pPr>
        <w:pStyle w:val="Default"/>
        <w:jc w:val="both"/>
        <w:rPr>
          <w:sz w:val="28"/>
          <w:szCs w:val="28"/>
        </w:rPr>
      </w:pPr>
      <w:r>
        <w:rPr>
          <w:sz w:val="28"/>
          <w:szCs w:val="28"/>
        </w:rPr>
        <w:t>3.</w:t>
      </w:r>
      <w:r w:rsidRPr="00A44151">
        <w:rPr>
          <w:sz w:val="28"/>
          <w:szCs w:val="28"/>
        </w:rPr>
        <w:tab/>
        <w:t>Центральный банк Российской Федерации. Официальный сайт.</w:t>
      </w:r>
      <w:r>
        <w:rPr>
          <w:sz w:val="28"/>
          <w:szCs w:val="28"/>
        </w:rPr>
        <w:t xml:space="preserve"> </w:t>
      </w:r>
      <w:r w:rsidRPr="00A44151">
        <w:rPr>
          <w:sz w:val="28"/>
          <w:szCs w:val="28"/>
        </w:rPr>
        <w:t xml:space="preserve">–  URL: </w:t>
      </w:r>
      <w:hyperlink r:id="rId163" w:history="1">
        <w:r w:rsidRPr="0047485D">
          <w:rPr>
            <w:rStyle w:val="a4"/>
            <w:sz w:val="28"/>
            <w:szCs w:val="28"/>
          </w:rPr>
          <w:t>http://www.cbr.ru/</w:t>
        </w:r>
      </w:hyperlink>
      <w:r>
        <w:rPr>
          <w:sz w:val="28"/>
          <w:szCs w:val="28"/>
        </w:rPr>
        <w:t xml:space="preserve"> </w:t>
      </w:r>
      <w:r w:rsidRPr="00FE739B">
        <w:rPr>
          <w:sz w:val="28"/>
          <w:szCs w:val="28"/>
        </w:rPr>
        <w:t>(доступ свободный).</w:t>
      </w:r>
    </w:p>
    <w:p w14:paraId="7FE2C722" w14:textId="77777777" w:rsidR="00786017" w:rsidRPr="003A6849" w:rsidRDefault="00786017" w:rsidP="00786017">
      <w:pPr>
        <w:pStyle w:val="xxxxmsonospacing"/>
        <w:jc w:val="both"/>
        <w:rPr>
          <w:rFonts w:ascii="Times New Roman" w:hAnsi="Times New Roman" w:cs="Times New Roman"/>
          <w:sz w:val="28"/>
          <w:szCs w:val="28"/>
        </w:rPr>
      </w:pPr>
      <w:r>
        <w:rPr>
          <w:rFonts w:ascii="Times New Roman" w:hAnsi="Times New Roman" w:cs="Times New Roman"/>
          <w:sz w:val="28"/>
          <w:szCs w:val="28"/>
        </w:rPr>
        <w:t xml:space="preserve">4. </w:t>
      </w:r>
      <w:r w:rsidRPr="00822D0E">
        <w:rPr>
          <w:rFonts w:ascii="Times New Roman" w:hAnsi="Times New Roman" w:cs="Times New Roman"/>
          <w:sz w:val="28"/>
          <w:szCs w:val="28"/>
        </w:rPr>
        <w:t xml:space="preserve">Электронный периодический справочник «Система ГАРАНТ». – URL: </w:t>
      </w:r>
      <w:hyperlink r:id="rId164" w:history="1">
        <w:r w:rsidRPr="003A6849">
          <w:rPr>
            <w:rStyle w:val="a4"/>
            <w:rFonts w:ascii="Times New Roman" w:hAnsi="Times New Roman" w:cs="Times New Roman"/>
            <w:sz w:val="28"/>
            <w:szCs w:val="28"/>
          </w:rPr>
          <w:t>http://www.garant.ru</w:t>
        </w:r>
      </w:hyperlink>
    </w:p>
    <w:p w14:paraId="39FE649B" w14:textId="77777777" w:rsidR="00786017" w:rsidRDefault="00786017" w:rsidP="00786017">
      <w:pPr>
        <w:pStyle w:val="xxxxmsonospacing"/>
        <w:jc w:val="both"/>
        <w:rPr>
          <w:rFonts w:ascii="Times New Roman" w:hAnsi="Times New Roman" w:cs="Times New Roman"/>
          <w:sz w:val="28"/>
          <w:szCs w:val="28"/>
        </w:rPr>
      </w:pPr>
    </w:p>
    <w:p w14:paraId="6F664E85" w14:textId="77777777" w:rsidR="00786017" w:rsidRDefault="00786017" w:rsidP="00786017">
      <w:pPr>
        <w:pStyle w:val="xxxxmsonospacing"/>
        <w:jc w:val="both"/>
        <w:rPr>
          <w:rFonts w:ascii="Times New Roman" w:hAnsi="Times New Roman" w:cs="Times New Roman"/>
          <w:sz w:val="28"/>
          <w:szCs w:val="28"/>
        </w:rPr>
      </w:pPr>
    </w:p>
    <w:p w14:paraId="42DF37B5" w14:textId="77777777" w:rsidR="00786017" w:rsidRPr="006C6B9C" w:rsidRDefault="00786017" w:rsidP="00786017">
      <w:pPr>
        <w:autoSpaceDE w:val="0"/>
        <w:autoSpaceDN w:val="0"/>
        <w:adjustRightInd w:val="0"/>
        <w:ind w:firstLine="454"/>
        <w:jc w:val="both"/>
        <w:rPr>
          <w:b/>
          <w:sz w:val="28"/>
          <w:szCs w:val="28"/>
        </w:rPr>
      </w:pPr>
      <w:r>
        <w:rPr>
          <w:b/>
          <w:sz w:val="28"/>
          <w:szCs w:val="28"/>
        </w:rPr>
        <w:t>10</w:t>
      </w:r>
      <w:r w:rsidRPr="006C6B9C">
        <w:rPr>
          <w:b/>
          <w:sz w:val="28"/>
          <w:szCs w:val="28"/>
        </w:rPr>
        <w:t>.3. Сертифицированные программные и аппаратные средства защиты информации</w:t>
      </w:r>
    </w:p>
    <w:p w14:paraId="0868EA1B" w14:textId="77777777" w:rsidR="00786017" w:rsidRDefault="00786017" w:rsidP="00786017">
      <w:pPr>
        <w:jc w:val="both"/>
      </w:pPr>
    </w:p>
    <w:p w14:paraId="3BE9CEFF" w14:textId="77777777" w:rsidR="00786017" w:rsidRDefault="00786017" w:rsidP="00786017">
      <w:pPr>
        <w:rPr>
          <w:sz w:val="28"/>
          <w:szCs w:val="28"/>
        </w:rPr>
      </w:pPr>
      <w:r w:rsidRPr="00CC0A24">
        <w:rPr>
          <w:sz w:val="28"/>
          <w:szCs w:val="28"/>
        </w:rPr>
        <w:t>Не используется</w:t>
      </w:r>
    </w:p>
    <w:p w14:paraId="13B6E787" w14:textId="77777777" w:rsidR="00786017" w:rsidRDefault="00786017" w:rsidP="00786017">
      <w:pPr>
        <w:rPr>
          <w:sz w:val="28"/>
          <w:szCs w:val="28"/>
        </w:rPr>
      </w:pPr>
    </w:p>
    <w:p w14:paraId="6ADCE62E" w14:textId="77777777" w:rsidR="00597B1E" w:rsidRDefault="00597B1E" w:rsidP="00786017">
      <w:pPr>
        <w:rPr>
          <w:sz w:val="28"/>
          <w:szCs w:val="28"/>
        </w:rPr>
      </w:pPr>
    </w:p>
    <w:p w14:paraId="37775F22" w14:textId="77777777" w:rsidR="00786017" w:rsidRPr="00CE0EE4" w:rsidRDefault="00786017" w:rsidP="00786017">
      <w:pPr>
        <w:spacing w:after="200" w:line="276" w:lineRule="auto"/>
        <w:jc w:val="both"/>
        <w:rPr>
          <w:rFonts w:eastAsia="MS Mincho"/>
          <w:b/>
          <w:bCs/>
          <w:i/>
          <w:kern w:val="32"/>
          <w:sz w:val="28"/>
          <w:szCs w:val="28"/>
          <w:u w:color="000000"/>
          <w:lang w:eastAsia="ja-JP"/>
        </w:rPr>
      </w:pPr>
      <w:bookmarkStart w:id="41" w:name="_Toc417405611"/>
      <w:bookmarkStart w:id="42" w:name="_Toc423525074"/>
      <w:bookmarkStart w:id="43" w:name="_Toc423525437"/>
      <w:bookmarkStart w:id="44" w:name="_Toc14894738"/>
      <w:r w:rsidRPr="00CE0EE4">
        <w:rPr>
          <w:rFonts w:eastAsia="MS Mincho"/>
          <w:b/>
          <w:i/>
          <w:sz w:val="28"/>
          <w:szCs w:val="28"/>
          <w:u w:color="000000"/>
          <w:lang w:eastAsia="ja-JP"/>
        </w:rPr>
        <w:t>11.</w:t>
      </w:r>
      <w:sdt>
        <w:sdtPr>
          <w:rPr>
            <w:rFonts w:eastAsia="MS Mincho"/>
            <w:b/>
            <w:i/>
            <w:sz w:val="28"/>
            <w:szCs w:val="28"/>
            <w:u w:color="000000"/>
            <w:lang w:eastAsia="ja-JP"/>
          </w:rPr>
          <w:id w:val="-539366878"/>
          <w:lock w:val="contentLocked"/>
          <w:placeholder>
            <w:docPart w:val="ACF8F07C32C8460592FE3DE539335653"/>
          </w:placeholder>
          <w:group/>
        </w:sdtPr>
        <w:sdtEndPr/>
        <w:sdtContent>
          <w:r w:rsidRPr="00CE0EE4">
            <w:rPr>
              <w:rFonts w:eastAsia="MS Mincho"/>
              <w:b/>
              <w:bCs/>
              <w:i/>
              <w:kern w:val="32"/>
              <w:sz w:val="28"/>
              <w:szCs w:val="28"/>
              <w:u w:color="000000"/>
              <w:lang w:eastAsia="ja-JP"/>
            </w:rPr>
            <w:t>Описание материально-технической базы, необходимой для осуществления образовательного процесса по дисциплине</w:t>
          </w:r>
          <w:bookmarkEnd w:id="41"/>
          <w:bookmarkEnd w:id="42"/>
          <w:bookmarkEnd w:id="43"/>
          <w:r w:rsidRPr="00CE0EE4">
            <w:rPr>
              <w:rFonts w:eastAsia="MS Mincho"/>
              <w:b/>
              <w:bCs/>
              <w:i/>
              <w:kern w:val="32"/>
              <w:sz w:val="28"/>
              <w:szCs w:val="28"/>
              <w:u w:color="000000"/>
              <w:lang w:eastAsia="ja-JP"/>
            </w:rPr>
            <w:t xml:space="preserve"> </w:t>
          </w:r>
        </w:sdtContent>
      </w:sdt>
      <w:bookmarkEnd w:id="44"/>
    </w:p>
    <w:p w14:paraId="79896EE5" w14:textId="77777777" w:rsidR="00786017" w:rsidRPr="00CD4BC0" w:rsidRDefault="00786017" w:rsidP="00786017">
      <w:pPr>
        <w:ind w:firstLine="709"/>
        <w:jc w:val="both"/>
        <w:rPr>
          <w:snapToGrid w:val="0"/>
          <w:sz w:val="28"/>
          <w:szCs w:val="28"/>
        </w:rPr>
      </w:pPr>
    </w:p>
    <w:p w14:paraId="28703556" w14:textId="77777777" w:rsidR="00786017" w:rsidRPr="00CD4BC0" w:rsidRDefault="00786017" w:rsidP="00786017">
      <w:pPr>
        <w:ind w:firstLine="709"/>
        <w:jc w:val="both"/>
        <w:rPr>
          <w:snapToGrid w:val="0"/>
          <w:sz w:val="28"/>
          <w:szCs w:val="28"/>
        </w:rPr>
      </w:pPr>
      <w:r w:rsidRPr="00CD4BC0">
        <w:rPr>
          <w:snapToGrid w:val="0"/>
          <w:sz w:val="28"/>
          <w:szCs w:val="28"/>
        </w:rPr>
        <w:t>Для осуществления образовательного процесса в рамках дисциплины необходимо наличие специальных помещений.</w:t>
      </w:r>
      <w:r>
        <w:rPr>
          <w:snapToGrid w:val="0"/>
          <w:sz w:val="28"/>
          <w:szCs w:val="28"/>
        </w:rPr>
        <w:t xml:space="preserve"> </w:t>
      </w:r>
      <w:r w:rsidRPr="00CD4BC0">
        <w:rPr>
          <w:snapToGrid w:val="0"/>
          <w:sz w:val="28"/>
          <w:szCs w:val="28"/>
        </w:rPr>
        <w:t>Специальные помещения представляют собой учебные аудитории для проведения лекций, семинарских и практических занятий, выполнения курсовых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73BAFEAE" w14:textId="77777777" w:rsidR="00786017" w:rsidRPr="00CD4BC0" w:rsidRDefault="00786017" w:rsidP="00786017">
      <w:pPr>
        <w:ind w:firstLine="709"/>
        <w:jc w:val="both"/>
        <w:rPr>
          <w:snapToGrid w:val="0"/>
          <w:sz w:val="28"/>
          <w:szCs w:val="28"/>
        </w:rPr>
      </w:pPr>
      <w:r w:rsidRPr="00CD4BC0">
        <w:rPr>
          <w:snapToGrid w:val="0"/>
          <w:sz w:val="28"/>
          <w:szCs w:val="28"/>
        </w:rPr>
        <w:t>Специальные помещения должны быть укомплектованы специализированной мебелью и техническими средствами обучения, предназначенными для представления учебной информации обучающимся.</w:t>
      </w:r>
    </w:p>
    <w:p w14:paraId="67C93C44" w14:textId="77777777" w:rsidR="00786017" w:rsidRPr="00CD4BC0" w:rsidRDefault="00786017" w:rsidP="00786017">
      <w:pPr>
        <w:ind w:firstLine="709"/>
        <w:jc w:val="both"/>
        <w:rPr>
          <w:snapToGrid w:val="0"/>
          <w:sz w:val="28"/>
          <w:szCs w:val="28"/>
        </w:rPr>
      </w:pPr>
      <w:r w:rsidRPr="00CD4BC0">
        <w:rPr>
          <w:snapToGrid w:val="0"/>
          <w:sz w:val="28"/>
          <w:szCs w:val="28"/>
        </w:rPr>
        <w:t>Проведение лекций и семинаров в рамках дисциплины осуществляется в помещениях:</w:t>
      </w:r>
    </w:p>
    <w:p w14:paraId="2E19DBA4" w14:textId="77777777" w:rsidR="00786017" w:rsidRPr="00CD4BC0" w:rsidRDefault="00786017" w:rsidP="00786017">
      <w:pPr>
        <w:ind w:firstLine="709"/>
        <w:jc w:val="both"/>
        <w:rPr>
          <w:snapToGrid w:val="0"/>
          <w:sz w:val="28"/>
          <w:szCs w:val="28"/>
        </w:rPr>
      </w:pPr>
      <w:r w:rsidRPr="00CD4BC0">
        <w:rPr>
          <w:snapToGrid w:val="0"/>
          <w:sz w:val="28"/>
          <w:szCs w:val="28"/>
        </w:rPr>
        <w:t>- оснащенных демонстрационным оборудованием;</w:t>
      </w:r>
    </w:p>
    <w:p w14:paraId="310BDB60" w14:textId="77777777" w:rsidR="00786017" w:rsidRPr="00CD4BC0" w:rsidRDefault="00786017" w:rsidP="00786017">
      <w:pPr>
        <w:ind w:firstLine="709"/>
        <w:jc w:val="both"/>
        <w:rPr>
          <w:snapToGrid w:val="0"/>
          <w:sz w:val="28"/>
          <w:szCs w:val="28"/>
        </w:rPr>
      </w:pPr>
      <w:r w:rsidRPr="00CD4BC0">
        <w:rPr>
          <w:snapToGrid w:val="0"/>
          <w:sz w:val="28"/>
          <w:szCs w:val="28"/>
        </w:rPr>
        <w:t xml:space="preserve">- оснащенных компьютерной техникой с возможностью подключения к сети </w:t>
      </w:r>
      <w:r>
        <w:rPr>
          <w:snapToGrid w:val="0"/>
          <w:sz w:val="28"/>
          <w:szCs w:val="28"/>
        </w:rPr>
        <w:t>«</w:t>
      </w:r>
      <w:r w:rsidRPr="00CD4BC0">
        <w:rPr>
          <w:snapToGrid w:val="0"/>
          <w:sz w:val="28"/>
          <w:szCs w:val="28"/>
        </w:rPr>
        <w:t>Интернет</w:t>
      </w:r>
      <w:r>
        <w:rPr>
          <w:snapToGrid w:val="0"/>
          <w:sz w:val="28"/>
          <w:szCs w:val="28"/>
        </w:rPr>
        <w:t>»</w:t>
      </w:r>
      <w:r w:rsidRPr="00CD4BC0">
        <w:rPr>
          <w:snapToGrid w:val="0"/>
          <w:sz w:val="28"/>
          <w:szCs w:val="28"/>
        </w:rPr>
        <w:t>;</w:t>
      </w:r>
    </w:p>
    <w:p w14:paraId="2EEBBF94" w14:textId="77777777" w:rsidR="00786017" w:rsidRPr="00CD4BC0" w:rsidRDefault="00786017" w:rsidP="00786017">
      <w:pPr>
        <w:ind w:firstLine="709"/>
        <w:jc w:val="both"/>
        <w:rPr>
          <w:snapToGrid w:val="0"/>
          <w:sz w:val="28"/>
          <w:szCs w:val="28"/>
        </w:rPr>
      </w:pPr>
      <w:r w:rsidRPr="00CD4BC0">
        <w:rPr>
          <w:snapToGrid w:val="0"/>
          <w:sz w:val="28"/>
          <w:szCs w:val="28"/>
        </w:rPr>
        <w:t>- обеспечивающих доступ в электронную информационно- образовательную среду университета.</w:t>
      </w:r>
    </w:p>
    <w:p w14:paraId="2521521B" w14:textId="77777777" w:rsidR="00786017" w:rsidRDefault="00786017" w:rsidP="00786017">
      <w:pPr>
        <w:ind w:firstLine="709"/>
        <w:jc w:val="both"/>
        <w:rPr>
          <w:snapToGrid w:val="0"/>
          <w:sz w:val="28"/>
          <w:szCs w:val="28"/>
        </w:rPr>
      </w:pPr>
      <w:r w:rsidRPr="00CD4BC0">
        <w:rPr>
          <w:snapToGrid w:val="0"/>
          <w:sz w:val="28"/>
          <w:szCs w:val="28"/>
        </w:rPr>
        <w:t xml:space="preserve">Практические занятия по дисциплине проводятся в оборудованных компьютерных классах. </w:t>
      </w:r>
    </w:p>
    <w:p w14:paraId="0A579846" w14:textId="77777777" w:rsidR="00786017" w:rsidRPr="001204E3" w:rsidRDefault="00786017" w:rsidP="00786017">
      <w:pPr>
        <w:ind w:firstLine="709"/>
        <w:jc w:val="both"/>
        <w:rPr>
          <w:snapToGrid w:val="0"/>
          <w:sz w:val="28"/>
          <w:szCs w:val="28"/>
        </w:rPr>
      </w:pPr>
      <w:r w:rsidRPr="00935DAE">
        <w:rPr>
          <w:snapToGrid w:val="0"/>
          <w:sz w:val="28"/>
          <w:szCs w:val="28"/>
        </w:rPr>
        <w:t xml:space="preserve">Помещения для самостоятельной работы обучающихся </w:t>
      </w:r>
      <w:r>
        <w:rPr>
          <w:snapToGrid w:val="0"/>
          <w:sz w:val="28"/>
          <w:szCs w:val="28"/>
        </w:rPr>
        <w:t xml:space="preserve">должны быть оснащены </w:t>
      </w:r>
      <w:r w:rsidRPr="00935DAE">
        <w:rPr>
          <w:snapToGrid w:val="0"/>
          <w:sz w:val="28"/>
          <w:szCs w:val="28"/>
        </w:rPr>
        <w:t>компьютерной техникой с в</w:t>
      </w:r>
      <w:r>
        <w:rPr>
          <w:snapToGrid w:val="0"/>
          <w:sz w:val="28"/>
          <w:szCs w:val="28"/>
        </w:rPr>
        <w:t>озможностью подключения к сети «</w:t>
      </w:r>
      <w:r w:rsidRPr="00935DAE">
        <w:rPr>
          <w:snapToGrid w:val="0"/>
          <w:sz w:val="28"/>
          <w:szCs w:val="28"/>
        </w:rPr>
        <w:t>Интернет</w:t>
      </w:r>
      <w:r>
        <w:rPr>
          <w:snapToGrid w:val="0"/>
          <w:sz w:val="28"/>
          <w:szCs w:val="28"/>
        </w:rPr>
        <w:t>»</w:t>
      </w:r>
      <w:r w:rsidRPr="00935DAE">
        <w:rPr>
          <w:snapToGrid w:val="0"/>
          <w:sz w:val="28"/>
          <w:szCs w:val="28"/>
        </w:rPr>
        <w:t xml:space="preserve"> и обеспечением доступа в электронную информационно-образовательную среду организации.</w:t>
      </w:r>
    </w:p>
    <w:p w14:paraId="5D796D53" w14:textId="77777777" w:rsidR="00786017" w:rsidRPr="009C620E" w:rsidRDefault="00786017" w:rsidP="00786017">
      <w:pPr>
        <w:autoSpaceDE w:val="0"/>
        <w:autoSpaceDN w:val="0"/>
        <w:adjustRightInd w:val="0"/>
        <w:jc w:val="both"/>
        <w:rPr>
          <w:sz w:val="28"/>
          <w:szCs w:val="28"/>
        </w:rPr>
      </w:pPr>
    </w:p>
    <w:sectPr w:rsidR="00786017" w:rsidRPr="009C620E" w:rsidSect="0012377D">
      <w:footerReference w:type="default" r:id="rId16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03CC5" w14:textId="77777777" w:rsidR="00B00DB6" w:rsidRDefault="00B00DB6" w:rsidP="00AF2A31">
      <w:r>
        <w:separator/>
      </w:r>
    </w:p>
  </w:endnote>
  <w:endnote w:type="continuationSeparator" w:id="0">
    <w:p w14:paraId="53E33723" w14:textId="77777777" w:rsidR="00B00DB6" w:rsidRDefault="00B00DB6" w:rsidP="00AF2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4512990"/>
      <w:docPartObj>
        <w:docPartGallery w:val="Page Numbers (Bottom of Page)"/>
        <w:docPartUnique/>
      </w:docPartObj>
    </w:sdtPr>
    <w:sdtEndPr/>
    <w:sdtContent>
      <w:p w14:paraId="4562EA79" w14:textId="77777777" w:rsidR="007576ED" w:rsidRDefault="007576ED">
        <w:pPr>
          <w:pStyle w:val="aa"/>
          <w:jc w:val="center"/>
        </w:pPr>
        <w:r>
          <w:fldChar w:fldCharType="begin"/>
        </w:r>
        <w:r>
          <w:instrText>PAGE   \* MERGEFORMAT</w:instrText>
        </w:r>
        <w:r>
          <w:fldChar w:fldCharType="separate"/>
        </w:r>
        <w:r w:rsidR="00B537B5">
          <w:rPr>
            <w:noProof/>
          </w:rPr>
          <w:t>17</w:t>
        </w:r>
        <w:r>
          <w:fldChar w:fldCharType="end"/>
        </w:r>
      </w:p>
    </w:sdtContent>
  </w:sdt>
  <w:p w14:paraId="7ECA1000" w14:textId="77777777" w:rsidR="007576ED" w:rsidRDefault="007576E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EA054" w14:textId="77777777" w:rsidR="00B00DB6" w:rsidRDefault="00B00DB6" w:rsidP="00AF2A31">
      <w:r>
        <w:separator/>
      </w:r>
    </w:p>
  </w:footnote>
  <w:footnote w:type="continuationSeparator" w:id="0">
    <w:p w14:paraId="2C6B9D3F" w14:textId="77777777" w:rsidR="00B00DB6" w:rsidRDefault="00B00DB6" w:rsidP="00AF2A31">
      <w:r>
        <w:continuationSeparator/>
      </w:r>
    </w:p>
  </w:footnote>
  <w:footnote w:id="1">
    <w:p w14:paraId="7EFD91B9" w14:textId="77777777" w:rsidR="007576ED" w:rsidRPr="00D04270" w:rsidRDefault="007576ED" w:rsidP="00FC37EA">
      <w:pPr>
        <w:pStyle w:val="af3"/>
        <w:rPr>
          <w:rFonts w:ascii="Times New Roman" w:hAnsi="Times New Roman"/>
        </w:rPr>
      </w:pPr>
      <w:r w:rsidRPr="00D04270">
        <w:rPr>
          <w:rStyle w:val="af5"/>
          <w:rFonts w:ascii="Times New Roman" w:hAnsi="Times New Roman"/>
        </w:rPr>
        <w:footnoteRef/>
      </w:r>
      <w:r w:rsidRPr="00D04270">
        <w:rPr>
          <w:rFonts w:ascii="Times New Roman" w:hAnsi="Times New Roman"/>
        </w:rPr>
        <w:t xml:space="preserve"> Указывается общее количество баллов по итогам текущего контроля и промежуточной аттестации.</w:t>
      </w:r>
    </w:p>
    <w:p w14:paraId="60CC6ECD" w14:textId="77777777" w:rsidR="007576ED" w:rsidRDefault="007576ED" w:rsidP="00FC37EA">
      <w:pPr>
        <w:pStyle w:val="af3"/>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9"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17"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0" w15:restartNumberingAfterBreak="0">
    <w:nsid w:val="56EC6195"/>
    <w:multiLevelType w:val="hybridMultilevel"/>
    <w:tmpl w:val="3C76F3FE"/>
    <w:lvl w:ilvl="0" w:tplc="0419000F">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2"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6"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8"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789202216">
    <w:abstractNumId w:val="24"/>
  </w:num>
  <w:num w:numId="2" w16cid:durableId="1189217252">
    <w:abstractNumId w:val="13"/>
  </w:num>
  <w:num w:numId="3" w16cid:durableId="2144302616">
    <w:abstractNumId w:val="0"/>
  </w:num>
  <w:num w:numId="4" w16cid:durableId="459691104">
    <w:abstractNumId w:val="1"/>
  </w:num>
  <w:num w:numId="5" w16cid:durableId="1101801995">
    <w:abstractNumId w:val="2"/>
  </w:num>
  <w:num w:numId="6" w16cid:durableId="922226564">
    <w:abstractNumId w:val="3"/>
  </w:num>
  <w:num w:numId="7" w16cid:durableId="1838106848">
    <w:abstractNumId w:val="4"/>
  </w:num>
  <w:num w:numId="8" w16cid:durableId="1019894123">
    <w:abstractNumId w:val="25"/>
  </w:num>
  <w:num w:numId="9" w16cid:durableId="2009483201">
    <w:abstractNumId w:val="8"/>
  </w:num>
  <w:num w:numId="10" w16cid:durableId="16128559">
    <w:abstractNumId w:val="26"/>
  </w:num>
  <w:num w:numId="11" w16cid:durableId="345864997">
    <w:abstractNumId w:val="9"/>
  </w:num>
  <w:num w:numId="12" w16cid:durableId="1741636307">
    <w:abstractNumId w:val="21"/>
  </w:num>
  <w:num w:numId="13" w16cid:durableId="478228829">
    <w:abstractNumId w:val="27"/>
  </w:num>
  <w:num w:numId="14" w16cid:durableId="1454325279">
    <w:abstractNumId w:val="28"/>
  </w:num>
  <w:num w:numId="15" w16cid:durableId="1148402980">
    <w:abstractNumId w:val="7"/>
  </w:num>
  <w:num w:numId="16" w16cid:durableId="1318345149">
    <w:abstractNumId w:val="6"/>
  </w:num>
  <w:num w:numId="17" w16cid:durableId="1517617474">
    <w:abstractNumId w:val="19"/>
  </w:num>
  <w:num w:numId="18" w16cid:durableId="330254547">
    <w:abstractNumId w:val="5"/>
  </w:num>
  <w:num w:numId="19" w16cid:durableId="49773871">
    <w:abstractNumId w:val="17"/>
  </w:num>
  <w:num w:numId="20" w16cid:durableId="778986896">
    <w:abstractNumId w:val="22"/>
  </w:num>
  <w:num w:numId="21" w16cid:durableId="785656704">
    <w:abstractNumId w:val="23"/>
  </w:num>
  <w:num w:numId="22" w16cid:durableId="1270696458">
    <w:abstractNumId w:val="15"/>
  </w:num>
  <w:num w:numId="23" w16cid:durableId="654796106">
    <w:abstractNumId w:val="16"/>
  </w:num>
  <w:num w:numId="24" w16cid:durableId="1289047308">
    <w:abstractNumId w:val="12"/>
  </w:num>
  <w:num w:numId="25" w16cid:durableId="1946109622">
    <w:abstractNumId w:val="18"/>
  </w:num>
  <w:num w:numId="26" w16cid:durableId="1913738741">
    <w:abstractNumId w:val="11"/>
  </w:num>
  <w:num w:numId="27" w16cid:durableId="941455727">
    <w:abstractNumId w:val="10"/>
  </w:num>
  <w:num w:numId="28" w16cid:durableId="120926865">
    <w:abstractNumId w:val="14"/>
  </w:num>
  <w:num w:numId="29" w16cid:durableId="1448891345">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formsDesig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A4DB5"/>
    <w:rsid w:val="00005C82"/>
    <w:rsid w:val="0000786E"/>
    <w:rsid w:val="00012BA2"/>
    <w:rsid w:val="000173A4"/>
    <w:rsid w:val="000203A2"/>
    <w:rsid w:val="0002167F"/>
    <w:rsid w:val="00031C23"/>
    <w:rsid w:val="00032123"/>
    <w:rsid w:val="0003476E"/>
    <w:rsid w:val="0004235D"/>
    <w:rsid w:val="0004253D"/>
    <w:rsid w:val="0004294C"/>
    <w:rsid w:val="0004644E"/>
    <w:rsid w:val="00047122"/>
    <w:rsid w:val="00050F57"/>
    <w:rsid w:val="00062C25"/>
    <w:rsid w:val="00064820"/>
    <w:rsid w:val="00070C0E"/>
    <w:rsid w:val="000726DA"/>
    <w:rsid w:val="00072BE7"/>
    <w:rsid w:val="000768A6"/>
    <w:rsid w:val="00077443"/>
    <w:rsid w:val="000774E9"/>
    <w:rsid w:val="00081AC3"/>
    <w:rsid w:val="00081D92"/>
    <w:rsid w:val="00083317"/>
    <w:rsid w:val="000908DB"/>
    <w:rsid w:val="00091ABF"/>
    <w:rsid w:val="00093003"/>
    <w:rsid w:val="000A0F11"/>
    <w:rsid w:val="000A446A"/>
    <w:rsid w:val="000A6B76"/>
    <w:rsid w:val="000A7676"/>
    <w:rsid w:val="000B5BEE"/>
    <w:rsid w:val="000B5C17"/>
    <w:rsid w:val="000B6B6E"/>
    <w:rsid w:val="000C664B"/>
    <w:rsid w:val="000C720A"/>
    <w:rsid w:val="000C77B2"/>
    <w:rsid w:val="000D0140"/>
    <w:rsid w:val="000D0A80"/>
    <w:rsid w:val="000D1825"/>
    <w:rsid w:val="000D485C"/>
    <w:rsid w:val="000E08C1"/>
    <w:rsid w:val="000E0D51"/>
    <w:rsid w:val="000E1986"/>
    <w:rsid w:val="000F0635"/>
    <w:rsid w:val="000F1E83"/>
    <w:rsid w:val="000F30E8"/>
    <w:rsid w:val="000F398F"/>
    <w:rsid w:val="000F4252"/>
    <w:rsid w:val="000F43D0"/>
    <w:rsid w:val="000F52C3"/>
    <w:rsid w:val="00114F83"/>
    <w:rsid w:val="00121986"/>
    <w:rsid w:val="0012377D"/>
    <w:rsid w:val="00124A40"/>
    <w:rsid w:val="001261AB"/>
    <w:rsid w:val="0012791F"/>
    <w:rsid w:val="001304FD"/>
    <w:rsid w:val="00131D8E"/>
    <w:rsid w:val="001332D3"/>
    <w:rsid w:val="001336F3"/>
    <w:rsid w:val="0013384D"/>
    <w:rsid w:val="001362F9"/>
    <w:rsid w:val="00142F39"/>
    <w:rsid w:val="001438F5"/>
    <w:rsid w:val="00143D74"/>
    <w:rsid w:val="00143F88"/>
    <w:rsid w:val="00145446"/>
    <w:rsid w:val="00151AE3"/>
    <w:rsid w:val="00151DD1"/>
    <w:rsid w:val="00152131"/>
    <w:rsid w:val="00152F99"/>
    <w:rsid w:val="00154FED"/>
    <w:rsid w:val="00164A62"/>
    <w:rsid w:val="00164AEC"/>
    <w:rsid w:val="001660B1"/>
    <w:rsid w:val="0016765F"/>
    <w:rsid w:val="0017019C"/>
    <w:rsid w:val="001706CE"/>
    <w:rsid w:val="001707D1"/>
    <w:rsid w:val="00177F64"/>
    <w:rsid w:val="001904C2"/>
    <w:rsid w:val="0019134C"/>
    <w:rsid w:val="00192E4E"/>
    <w:rsid w:val="001930B7"/>
    <w:rsid w:val="00194500"/>
    <w:rsid w:val="00197D51"/>
    <w:rsid w:val="001A08C2"/>
    <w:rsid w:val="001A3B24"/>
    <w:rsid w:val="001A464C"/>
    <w:rsid w:val="001B3734"/>
    <w:rsid w:val="001B40C9"/>
    <w:rsid w:val="001B7E5E"/>
    <w:rsid w:val="001C0218"/>
    <w:rsid w:val="001C4AAB"/>
    <w:rsid w:val="001C62CB"/>
    <w:rsid w:val="001D4A0B"/>
    <w:rsid w:val="001D5DF1"/>
    <w:rsid w:val="001E4EEE"/>
    <w:rsid w:val="001E5BDF"/>
    <w:rsid w:val="001E6646"/>
    <w:rsid w:val="001E7967"/>
    <w:rsid w:val="001F0611"/>
    <w:rsid w:val="001F2F6E"/>
    <w:rsid w:val="00203A8F"/>
    <w:rsid w:val="00204904"/>
    <w:rsid w:val="002068E3"/>
    <w:rsid w:val="002124C0"/>
    <w:rsid w:val="002136B4"/>
    <w:rsid w:val="00215AB2"/>
    <w:rsid w:val="002161B3"/>
    <w:rsid w:val="002168DC"/>
    <w:rsid w:val="00217FB9"/>
    <w:rsid w:val="00223425"/>
    <w:rsid w:val="0022672C"/>
    <w:rsid w:val="0023237F"/>
    <w:rsid w:val="0023450C"/>
    <w:rsid w:val="0024038D"/>
    <w:rsid w:val="00243A5E"/>
    <w:rsid w:val="0025383C"/>
    <w:rsid w:val="0026025E"/>
    <w:rsid w:val="00260663"/>
    <w:rsid w:val="002624E2"/>
    <w:rsid w:val="00263E51"/>
    <w:rsid w:val="00273104"/>
    <w:rsid w:val="002832CF"/>
    <w:rsid w:val="0028341A"/>
    <w:rsid w:val="002934CC"/>
    <w:rsid w:val="002937A6"/>
    <w:rsid w:val="00293A03"/>
    <w:rsid w:val="00294501"/>
    <w:rsid w:val="00294802"/>
    <w:rsid w:val="002954BD"/>
    <w:rsid w:val="00295CA1"/>
    <w:rsid w:val="00296C49"/>
    <w:rsid w:val="002A4DB5"/>
    <w:rsid w:val="002A583E"/>
    <w:rsid w:val="002A720A"/>
    <w:rsid w:val="002A7BDB"/>
    <w:rsid w:val="002B1653"/>
    <w:rsid w:val="002B3AE7"/>
    <w:rsid w:val="002B720B"/>
    <w:rsid w:val="002C6840"/>
    <w:rsid w:val="002C7D8F"/>
    <w:rsid w:val="002D1110"/>
    <w:rsid w:val="002D194D"/>
    <w:rsid w:val="002D2CCB"/>
    <w:rsid w:val="002D7074"/>
    <w:rsid w:val="002E08C5"/>
    <w:rsid w:val="002E41DC"/>
    <w:rsid w:val="002E4CA4"/>
    <w:rsid w:val="002E4EF6"/>
    <w:rsid w:val="002F02DE"/>
    <w:rsid w:val="002F206E"/>
    <w:rsid w:val="002F2243"/>
    <w:rsid w:val="002F4625"/>
    <w:rsid w:val="002F64BC"/>
    <w:rsid w:val="00300B55"/>
    <w:rsid w:val="00300DAF"/>
    <w:rsid w:val="003044F2"/>
    <w:rsid w:val="00305277"/>
    <w:rsid w:val="00305472"/>
    <w:rsid w:val="0030774E"/>
    <w:rsid w:val="00312058"/>
    <w:rsid w:val="00322B58"/>
    <w:rsid w:val="0032304E"/>
    <w:rsid w:val="00324F3D"/>
    <w:rsid w:val="003258D8"/>
    <w:rsid w:val="003260EB"/>
    <w:rsid w:val="00327621"/>
    <w:rsid w:val="00334976"/>
    <w:rsid w:val="00340F60"/>
    <w:rsid w:val="00344024"/>
    <w:rsid w:val="00346152"/>
    <w:rsid w:val="00351103"/>
    <w:rsid w:val="0035148B"/>
    <w:rsid w:val="00353414"/>
    <w:rsid w:val="00353D83"/>
    <w:rsid w:val="0035620F"/>
    <w:rsid w:val="0036139F"/>
    <w:rsid w:val="003637C1"/>
    <w:rsid w:val="00365A0F"/>
    <w:rsid w:val="00365FCD"/>
    <w:rsid w:val="00371B9F"/>
    <w:rsid w:val="003720C4"/>
    <w:rsid w:val="00376B30"/>
    <w:rsid w:val="00377E89"/>
    <w:rsid w:val="00380ED7"/>
    <w:rsid w:val="00381CEE"/>
    <w:rsid w:val="0038626C"/>
    <w:rsid w:val="0038688B"/>
    <w:rsid w:val="00392239"/>
    <w:rsid w:val="00392735"/>
    <w:rsid w:val="00397D33"/>
    <w:rsid w:val="003A0C45"/>
    <w:rsid w:val="003A382D"/>
    <w:rsid w:val="003A6CE8"/>
    <w:rsid w:val="003B0D42"/>
    <w:rsid w:val="003B1218"/>
    <w:rsid w:val="003B4F99"/>
    <w:rsid w:val="003B5A6E"/>
    <w:rsid w:val="003B7662"/>
    <w:rsid w:val="003C17F0"/>
    <w:rsid w:val="003C4550"/>
    <w:rsid w:val="003C5803"/>
    <w:rsid w:val="003C5C87"/>
    <w:rsid w:val="003C727F"/>
    <w:rsid w:val="003D0D73"/>
    <w:rsid w:val="003E1816"/>
    <w:rsid w:val="003E5B75"/>
    <w:rsid w:val="003E6CFD"/>
    <w:rsid w:val="003F14B6"/>
    <w:rsid w:val="003F181D"/>
    <w:rsid w:val="003F6470"/>
    <w:rsid w:val="003F7A68"/>
    <w:rsid w:val="00403455"/>
    <w:rsid w:val="00414B2E"/>
    <w:rsid w:val="00415749"/>
    <w:rsid w:val="004158DA"/>
    <w:rsid w:val="0042213C"/>
    <w:rsid w:val="004231DE"/>
    <w:rsid w:val="00423352"/>
    <w:rsid w:val="004241D7"/>
    <w:rsid w:val="00426667"/>
    <w:rsid w:val="00427D64"/>
    <w:rsid w:val="0043591F"/>
    <w:rsid w:val="00443C35"/>
    <w:rsid w:val="0044450C"/>
    <w:rsid w:val="004449E1"/>
    <w:rsid w:val="00444B5A"/>
    <w:rsid w:val="004456D1"/>
    <w:rsid w:val="00446082"/>
    <w:rsid w:val="0045216D"/>
    <w:rsid w:val="00453513"/>
    <w:rsid w:val="00455D09"/>
    <w:rsid w:val="00455E66"/>
    <w:rsid w:val="004570E9"/>
    <w:rsid w:val="00457964"/>
    <w:rsid w:val="00464DF2"/>
    <w:rsid w:val="00465FE2"/>
    <w:rsid w:val="004664EC"/>
    <w:rsid w:val="004723E3"/>
    <w:rsid w:val="0047315F"/>
    <w:rsid w:val="00474764"/>
    <w:rsid w:val="00484374"/>
    <w:rsid w:val="00487B30"/>
    <w:rsid w:val="00487C78"/>
    <w:rsid w:val="00491179"/>
    <w:rsid w:val="00494558"/>
    <w:rsid w:val="004954CF"/>
    <w:rsid w:val="00496053"/>
    <w:rsid w:val="00496560"/>
    <w:rsid w:val="004969F6"/>
    <w:rsid w:val="00497C70"/>
    <w:rsid w:val="004A5E18"/>
    <w:rsid w:val="004A61BD"/>
    <w:rsid w:val="004A7F40"/>
    <w:rsid w:val="004B3299"/>
    <w:rsid w:val="004B6FAE"/>
    <w:rsid w:val="004C1B8C"/>
    <w:rsid w:val="004C22CD"/>
    <w:rsid w:val="004C2B61"/>
    <w:rsid w:val="004C7752"/>
    <w:rsid w:val="004D369C"/>
    <w:rsid w:val="004D3F41"/>
    <w:rsid w:val="004D5599"/>
    <w:rsid w:val="004D5D03"/>
    <w:rsid w:val="004D72A7"/>
    <w:rsid w:val="004E3358"/>
    <w:rsid w:val="004E6CE8"/>
    <w:rsid w:val="004E7E36"/>
    <w:rsid w:val="004E7F22"/>
    <w:rsid w:val="004F1996"/>
    <w:rsid w:val="004F3D82"/>
    <w:rsid w:val="004F3F09"/>
    <w:rsid w:val="004F43A5"/>
    <w:rsid w:val="0050795E"/>
    <w:rsid w:val="00511569"/>
    <w:rsid w:val="005123F1"/>
    <w:rsid w:val="005132CE"/>
    <w:rsid w:val="00516BDC"/>
    <w:rsid w:val="00526C5A"/>
    <w:rsid w:val="00526DB8"/>
    <w:rsid w:val="00527140"/>
    <w:rsid w:val="00527A35"/>
    <w:rsid w:val="005300BA"/>
    <w:rsid w:val="0053316C"/>
    <w:rsid w:val="00533EA3"/>
    <w:rsid w:val="00537527"/>
    <w:rsid w:val="00541925"/>
    <w:rsid w:val="00541F10"/>
    <w:rsid w:val="00542E56"/>
    <w:rsid w:val="005504D4"/>
    <w:rsid w:val="00550A3E"/>
    <w:rsid w:val="00552FFB"/>
    <w:rsid w:val="0055371E"/>
    <w:rsid w:val="00556225"/>
    <w:rsid w:val="005571FC"/>
    <w:rsid w:val="00561B7B"/>
    <w:rsid w:val="00562284"/>
    <w:rsid w:val="00564720"/>
    <w:rsid w:val="00564A0A"/>
    <w:rsid w:val="00564CCF"/>
    <w:rsid w:val="0056541F"/>
    <w:rsid w:val="00565DE0"/>
    <w:rsid w:val="00566570"/>
    <w:rsid w:val="00567623"/>
    <w:rsid w:val="0057247C"/>
    <w:rsid w:val="00575920"/>
    <w:rsid w:val="005773F1"/>
    <w:rsid w:val="00580B56"/>
    <w:rsid w:val="00580BC3"/>
    <w:rsid w:val="005832F8"/>
    <w:rsid w:val="00584447"/>
    <w:rsid w:val="00584D39"/>
    <w:rsid w:val="005850E5"/>
    <w:rsid w:val="00586042"/>
    <w:rsid w:val="00586FC1"/>
    <w:rsid w:val="005911D3"/>
    <w:rsid w:val="00591354"/>
    <w:rsid w:val="005913BE"/>
    <w:rsid w:val="00593BF0"/>
    <w:rsid w:val="005949B5"/>
    <w:rsid w:val="00597B1E"/>
    <w:rsid w:val="005A5C71"/>
    <w:rsid w:val="005B021E"/>
    <w:rsid w:val="005B23DA"/>
    <w:rsid w:val="005C0EAE"/>
    <w:rsid w:val="005C497B"/>
    <w:rsid w:val="005C4AB3"/>
    <w:rsid w:val="005D3601"/>
    <w:rsid w:val="005D5777"/>
    <w:rsid w:val="005E71CA"/>
    <w:rsid w:val="00604738"/>
    <w:rsid w:val="006056D0"/>
    <w:rsid w:val="00606095"/>
    <w:rsid w:val="0060647C"/>
    <w:rsid w:val="00613934"/>
    <w:rsid w:val="0062129A"/>
    <w:rsid w:val="00623478"/>
    <w:rsid w:val="00625A44"/>
    <w:rsid w:val="00631B49"/>
    <w:rsid w:val="0063324F"/>
    <w:rsid w:val="006332E9"/>
    <w:rsid w:val="006422CD"/>
    <w:rsid w:val="00642474"/>
    <w:rsid w:val="00642742"/>
    <w:rsid w:val="006513BA"/>
    <w:rsid w:val="006520CB"/>
    <w:rsid w:val="00653087"/>
    <w:rsid w:val="006533C7"/>
    <w:rsid w:val="00654CD7"/>
    <w:rsid w:val="00657F45"/>
    <w:rsid w:val="0066507A"/>
    <w:rsid w:val="00671A93"/>
    <w:rsid w:val="006727A2"/>
    <w:rsid w:val="006753C9"/>
    <w:rsid w:val="0067679A"/>
    <w:rsid w:val="00683EC9"/>
    <w:rsid w:val="0069260D"/>
    <w:rsid w:val="006A0561"/>
    <w:rsid w:val="006A2126"/>
    <w:rsid w:val="006B0D6E"/>
    <w:rsid w:val="006B6724"/>
    <w:rsid w:val="006B7B01"/>
    <w:rsid w:val="006B7BBE"/>
    <w:rsid w:val="006C1C3A"/>
    <w:rsid w:val="006C1F06"/>
    <w:rsid w:val="006C688A"/>
    <w:rsid w:val="006D2799"/>
    <w:rsid w:val="006D543D"/>
    <w:rsid w:val="006D7E8B"/>
    <w:rsid w:val="006D7F7D"/>
    <w:rsid w:val="006E210F"/>
    <w:rsid w:val="006E52AC"/>
    <w:rsid w:val="006E5F60"/>
    <w:rsid w:val="006E672D"/>
    <w:rsid w:val="006E771F"/>
    <w:rsid w:val="006F1F35"/>
    <w:rsid w:val="006F27DC"/>
    <w:rsid w:val="00700E54"/>
    <w:rsid w:val="007030EA"/>
    <w:rsid w:val="00706BD8"/>
    <w:rsid w:val="007102FC"/>
    <w:rsid w:val="00711A72"/>
    <w:rsid w:val="00714349"/>
    <w:rsid w:val="007146F8"/>
    <w:rsid w:val="00715C64"/>
    <w:rsid w:val="00715E44"/>
    <w:rsid w:val="00722F7C"/>
    <w:rsid w:val="00723B8D"/>
    <w:rsid w:val="007264A4"/>
    <w:rsid w:val="00731BFC"/>
    <w:rsid w:val="00732FBF"/>
    <w:rsid w:val="00734457"/>
    <w:rsid w:val="007345AB"/>
    <w:rsid w:val="00734902"/>
    <w:rsid w:val="00735CFD"/>
    <w:rsid w:val="007367BC"/>
    <w:rsid w:val="00742A34"/>
    <w:rsid w:val="007561B6"/>
    <w:rsid w:val="00757584"/>
    <w:rsid w:val="007576ED"/>
    <w:rsid w:val="0076267D"/>
    <w:rsid w:val="00764A7C"/>
    <w:rsid w:val="00764E33"/>
    <w:rsid w:val="00767040"/>
    <w:rsid w:val="0077145D"/>
    <w:rsid w:val="007719EA"/>
    <w:rsid w:val="00772C95"/>
    <w:rsid w:val="00780AE7"/>
    <w:rsid w:val="00781075"/>
    <w:rsid w:val="00782171"/>
    <w:rsid w:val="00784E95"/>
    <w:rsid w:val="00786017"/>
    <w:rsid w:val="007877CA"/>
    <w:rsid w:val="00787B7A"/>
    <w:rsid w:val="007923D7"/>
    <w:rsid w:val="0079270C"/>
    <w:rsid w:val="00792C96"/>
    <w:rsid w:val="00795B6B"/>
    <w:rsid w:val="00796EA2"/>
    <w:rsid w:val="007978D6"/>
    <w:rsid w:val="007A1350"/>
    <w:rsid w:val="007A2507"/>
    <w:rsid w:val="007A3768"/>
    <w:rsid w:val="007A6DF0"/>
    <w:rsid w:val="007B41E6"/>
    <w:rsid w:val="007B6D70"/>
    <w:rsid w:val="007C0708"/>
    <w:rsid w:val="007C7C71"/>
    <w:rsid w:val="007D13E9"/>
    <w:rsid w:val="007D22FE"/>
    <w:rsid w:val="007D391E"/>
    <w:rsid w:val="007D42C0"/>
    <w:rsid w:val="007E6D69"/>
    <w:rsid w:val="007F56E3"/>
    <w:rsid w:val="00800048"/>
    <w:rsid w:val="00800504"/>
    <w:rsid w:val="00800B85"/>
    <w:rsid w:val="00801582"/>
    <w:rsid w:val="00802079"/>
    <w:rsid w:val="00802312"/>
    <w:rsid w:val="00803404"/>
    <w:rsid w:val="00810D6B"/>
    <w:rsid w:val="00813BA8"/>
    <w:rsid w:val="0081429E"/>
    <w:rsid w:val="008218B2"/>
    <w:rsid w:val="008219D9"/>
    <w:rsid w:val="00822442"/>
    <w:rsid w:val="00823B8D"/>
    <w:rsid w:val="00826175"/>
    <w:rsid w:val="00834E1D"/>
    <w:rsid w:val="00836A13"/>
    <w:rsid w:val="00841F02"/>
    <w:rsid w:val="008422D8"/>
    <w:rsid w:val="00845122"/>
    <w:rsid w:val="00851299"/>
    <w:rsid w:val="00851939"/>
    <w:rsid w:val="00852296"/>
    <w:rsid w:val="008537AD"/>
    <w:rsid w:val="00854666"/>
    <w:rsid w:val="008560BC"/>
    <w:rsid w:val="00864088"/>
    <w:rsid w:val="00864DA9"/>
    <w:rsid w:val="00867420"/>
    <w:rsid w:val="00874DEB"/>
    <w:rsid w:val="008763D8"/>
    <w:rsid w:val="008767E7"/>
    <w:rsid w:val="00880B70"/>
    <w:rsid w:val="00881EFE"/>
    <w:rsid w:val="008823E4"/>
    <w:rsid w:val="00883572"/>
    <w:rsid w:val="00884EE3"/>
    <w:rsid w:val="008873AD"/>
    <w:rsid w:val="0089503B"/>
    <w:rsid w:val="008A089D"/>
    <w:rsid w:val="008B25F0"/>
    <w:rsid w:val="008C0183"/>
    <w:rsid w:val="008C047D"/>
    <w:rsid w:val="008C0BA2"/>
    <w:rsid w:val="008C29FF"/>
    <w:rsid w:val="008C3456"/>
    <w:rsid w:val="008D0CEF"/>
    <w:rsid w:val="008D52DC"/>
    <w:rsid w:val="008D743D"/>
    <w:rsid w:val="008E0412"/>
    <w:rsid w:val="008E0857"/>
    <w:rsid w:val="008E15B5"/>
    <w:rsid w:val="008E3B7A"/>
    <w:rsid w:val="008E48D3"/>
    <w:rsid w:val="008E4F37"/>
    <w:rsid w:val="008E65F1"/>
    <w:rsid w:val="008E7E35"/>
    <w:rsid w:val="008F3543"/>
    <w:rsid w:val="008F5E90"/>
    <w:rsid w:val="008F66F2"/>
    <w:rsid w:val="008F6B59"/>
    <w:rsid w:val="00900730"/>
    <w:rsid w:val="00901612"/>
    <w:rsid w:val="00905B30"/>
    <w:rsid w:val="00910126"/>
    <w:rsid w:val="00914C56"/>
    <w:rsid w:val="00916652"/>
    <w:rsid w:val="009221FF"/>
    <w:rsid w:val="00924185"/>
    <w:rsid w:val="0092436A"/>
    <w:rsid w:val="009315CF"/>
    <w:rsid w:val="00931E58"/>
    <w:rsid w:val="00931E80"/>
    <w:rsid w:val="00934452"/>
    <w:rsid w:val="00936F6D"/>
    <w:rsid w:val="009371CE"/>
    <w:rsid w:val="009405D7"/>
    <w:rsid w:val="00942343"/>
    <w:rsid w:val="00942400"/>
    <w:rsid w:val="00945C84"/>
    <w:rsid w:val="0095075F"/>
    <w:rsid w:val="00950FCD"/>
    <w:rsid w:val="00954085"/>
    <w:rsid w:val="00954DDA"/>
    <w:rsid w:val="00956EE7"/>
    <w:rsid w:val="00957D42"/>
    <w:rsid w:val="00957E40"/>
    <w:rsid w:val="00960114"/>
    <w:rsid w:val="00961180"/>
    <w:rsid w:val="00971B2A"/>
    <w:rsid w:val="00971BB2"/>
    <w:rsid w:val="00971FD0"/>
    <w:rsid w:val="00972BD9"/>
    <w:rsid w:val="00974956"/>
    <w:rsid w:val="0097674E"/>
    <w:rsid w:val="00977ADF"/>
    <w:rsid w:val="00981263"/>
    <w:rsid w:val="009823CB"/>
    <w:rsid w:val="00983B86"/>
    <w:rsid w:val="00984B77"/>
    <w:rsid w:val="009876DB"/>
    <w:rsid w:val="009911E0"/>
    <w:rsid w:val="0099488B"/>
    <w:rsid w:val="00995C5A"/>
    <w:rsid w:val="00996FBC"/>
    <w:rsid w:val="009A06D1"/>
    <w:rsid w:val="009A0EF1"/>
    <w:rsid w:val="009A1C43"/>
    <w:rsid w:val="009A3FB7"/>
    <w:rsid w:val="009A47E8"/>
    <w:rsid w:val="009A48EF"/>
    <w:rsid w:val="009A4A79"/>
    <w:rsid w:val="009A4CA5"/>
    <w:rsid w:val="009A5119"/>
    <w:rsid w:val="009B00F1"/>
    <w:rsid w:val="009B2A2C"/>
    <w:rsid w:val="009B2CC5"/>
    <w:rsid w:val="009B69B0"/>
    <w:rsid w:val="009C4BDF"/>
    <w:rsid w:val="009C620E"/>
    <w:rsid w:val="009C7A4F"/>
    <w:rsid w:val="009D1AC3"/>
    <w:rsid w:val="009D446A"/>
    <w:rsid w:val="009D7A66"/>
    <w:rsid w:val="009D7B12"/>
    <w:rsid w:val="009E12F6"/>
    <w:rsid w:val="009F36F7"/>
    <w:rsid w:val="009F37BD"/>
    <w:rsid w:val="009F4CB9"/>
    <w:rsid w:val="009F5EDB"/>
    <w:rsid w:val="009F69B4"/>
    <w:rsid w:val="00A00F9B"/>
    <w:rsid w:val="00A0501E"/>
    <w:rsid w:val="00A068D9"/>
    <w:rsid w:val="00A14DCC"/>
    <w:rsid w:val="00A16D63"/>
    <w:rsid w:val="00A1748B"/>
    <w:rsid w:val="00A17A59"/>
    <w:rsid w:val="00A205D2"/>
    <w:rsid w:val="00A30988"/>
    <w:rsid w:val="00A40D08"/>
    <w:rsid w:val="00A512C2"/>
    <w:rsid w:val="00A56B41"/>
    <w:rsid w:val="00A5746A"/>
    <w:rsid w:val="00A64397"/>
    <w:rsid w:val="00A64CBD"/>
    <w:rsid w:val="00A654A4"/>
    <w:rsid w:val="00A67318"/>
    <w:rsid w:val="00A67CF7"/>
    <w:rsid w:val="00A70277"/>
    <w:rsid w:val="00A71063"/>
    <w:rsid w:val="00A732FE"/>
    <w:rsid w:val="00A73EE4"/>
    <w:rsid w:val="00A76CD2"/>
    <w:rsid w:val="00A777EC"/>
    <w:rsid w:val="00A77F15"/>
    <w:rsid w:val="00A919A7"/>
    <w:rsid w:val="00A95AAA"/>
    <w:rsid w:val="00A97861"/>
    <w:rsid w:val="00AB29D8"/>
    <w:rsid w:val="00AB29EB"/>
    <w:rsid w:val="00AB2C56"/>
    <w:rsid w:val="00AB4CD4"/>
    <w:rsid w:val="00AC03CB"/>
    <w:rsid w:val="00AD3D5E"/>
    <w:rsid w:val="00AE3429"/>
    <w:rsid w:val="00AF0794"/>
    <w:rsid w:val="00AF29D0"/>
    <w:rsid w:val="00AF2A31"/>
    <w:rsid w:val="00AF5186"/>
    <w:rsid w:val="00AF6D77"/>
    <w:rsid w:val="00B00386"/>
    <w:rsid w:val="00B00DB6"/>
    <w:rsid w:val="00B0283A"/>
    <w:rsid w:val="00B06E22"/>
    <w:rsid w:val="00B07250"/>
    <w:rsid w:val="00B073CB"/>
    <w:rsid w:val="00B12798"/>
    <w:rsid w:val="00B12851"/>
    <w:rsid w:val="00B1386C"/>
    <w:rsid w:val="00B308C7"/>
    <w:rsid w:val="00B36006"/>
    <w:rsid w:val="00B3619E"/>
    <w:rsid w:val="00B41CB4"/>
    <w:rsid w:val="00B428C0"/>
    <w:rsid w:val="00B42F59"/>
    <w:rsid w:val="00B517E5"/>
    <w:rsid w:val="00B529C9"/>
    <w:rsid w:val="00B537B5"/>
    <w:rsid w:val="00B542C4"/>
    <w:rsid w:val="00B55E32"/>
    <w:rsid w:val="00B61EF6"/>
    <w:rsid w:val="00B636FB"/>
    <w:rsid w:val="00B75329"/>
    <w:rsid w:val="00B7630E"/>
    <w:rsid w:val="00B81796"/>
    <w:rsid w:val="00B81A66"/>
    <w:rsid w:val="00B8470F"/>
    <w:rsid w:val="00B92596"/>
    <w:rsid w:val="00B935EA"/>
    <w:rsid w:val="00B93D26"/>
    <w:rsid w:val="00B96127"/>
    <w:rsid w:val="00BA11A7"/>
    <w:rsid w:val="00BA20F7"/>
    <w:rsid w:val="00BA72A1"/>
    <w:rsid w:val="00BB0D5C"/>
    <w:rsid w:val="00BB1B45"/>
    <w:rsid w:val="00BB3694"/>
    <w:rsid w:val="00BB67E3"/>
    <w:rsid w:val="00BC39C1"/>
    <w:rsid w:val="00BC4617"/>
    <w:rsid w:val="00BC60A1"/>
    <w:rsid w:val="00BC6CF4"/>
    <w:rsid w:val="00BC7B08"/>
    <w:rsid w:val="00BD00D8"/>
    <w:rsid w:val="00BD0880"/>
    <w:rsid w:val="00BD1EC6"/>
    <w:rsid w:val="00BD284E"/>
    <w:rsid w:val="00BD3EB9"/>
    <w:rsid w:val="00BD50DC"/>
    <w:rsid w:val="00BD6762"/>
    <w:rsid w:val="00BD7493"/>
    <w:rsid w:val="00BE15AD"/>
    <w:rsid w:val="00BE237B"/>
    <w:rsid w:val="00BE7813"/>
    <w:rsid w:val="00BF0CFF"/>
    <w:rsid w:val="00BF4104"/>
    <w:rsid w:val="00BF647B"/>
    <w:rsid w:val="00C01DCB"/>
    <w:rsid w:val="00C16247"/>
    <w:rsid w:val="00C20FC2"/>
    <w:rsid w:val="00C21A7D"/>
    <w:rsid w:val="00C352F4"/>
    <w:rsid w:val="00C36289"/>
    <w:rsid w:val="00C37693"/>
    <w:rsid w:val="00C4052E"/>
    <w:rsid w:val="00C41D29"/>
    <w:rsid w:val="00C43682"/>
    <w:rsid w:val="00C438A2"/>
    <w:rsid w:val="00C445C7"/>
    <w:rsid w:val="00C50114"/>
    <w:rsid w:val="00C52CCC"/>
    <w:rsid w:val="00C60BB6"/>
    <w:rsid w:val="00C619FA"/>
    <w:rsid w:val="00C61CFC"/>
    <w:rsid w:val="00C61E86"/>
    <w:rsid w:val="00C669DF"/>
    <w:rsid w:val="00C672E2"/>
    <w:rsid w:val="00C67632"/>
    <w:rsid w:val="00C704B2"/>
    <w:rsid w:val="00C7131C"/>
    <w:rsid w:val="00C71B3C"/>
    <w:rsid w:val="00C75411"/>
    <w:rsid w:val="00C7698B"/>
    <w:rsid w:val="00C80F9F"/>
    <w:rsid w:val="00C820A3"/>
    <w:rsid w:val="00C84E4F"/>
    <w:rsid w:val="00C854B6"/>
    <w:rsid w:val="00C87E44"/>
    <w:rsid w:val="00C947D6"/>
    <w:rsid w:val="00CB0D43"/>
    <w:rsid w:val="00CB100B"/>
    <w:rsid w:val="00CB4272"/>
    <w:rsid w:val="00CC4A88"/>
    <w:rsid w:val="00CC4DEC"/>
    <w:rsid w:val="00CC57E9"/>
    <w:rsid w:val="00CC5B5B"/>
    <w:rsid w:val="00CD0DC5"/>
    <w:rsid w:val="00CD12A0"/>
    <w:rsid w:val="00CD3A1A"/>
    <w:rsid w:val="00CD465C"/>
    <w:rsid w:val="00CD5F29"/>
    <w:rsid w:val="00CD61A0"/>
    <w:rsid w:val="00CE4C63"/>
    <w:rsid w:val="00CF2F98"/>
    <w:rsid w:val="00CF3DB4"/>
    <w:rsid w:val="00CF41FE"/>
    <w:rsid w:val="00CF7E6E"/>
    <w:rsid w:val="00D026C8"/>
    <w:rsid w:val="00D0314C"/>
    <w:rsid w:val="00D0318A"/>
    <w:rsid w:val="00D04270"/>
    <w:rsid w:val="00D061DA"/>
    <w:rsid w:val="00D126EE"/>
    <w:rsid w:val="00D12BD7"/>
    <w:rsid w:val="00D14B43"/>
    <w:rsid w:val="00D1754B"/>
    <w:rsid w:val="00D21A5C"/>
    <w:rsid w:val="00D2317A"/>
    <w:rsid w:val="00D23281"/>
    <w:rsid w:val="00D27FBB"/>
    <w:rsid w:val="00D33368"/>
    <w:rsid w:val="00D33785"/>
    <w:rsid w:val="00D348A0"/>
    <w:rsid w:val="00D37651"/>
    <w:rsid w:val="00D409AC"/>
    <w:rsid w:val="00D44E0E"/>
    <w:rsid w:val="00D4584D"/>
    <w:rsid w:val="00D46624"/>
    <w:rsid w:val="00D467F8"/>
    <w:rsid w:val="00D52721"/>
    <w:rsid w:val="00D56F06"/>
    <w:rsid w:val="00D572D4"/>
    <w:rsid w:val="00D57671"/>
    <w:rsid w:val="00D617E2"/>
    <w:rsid w:val="00D650EE"/>
    <w:rsid w:val="00D65937"/>
    <w:rsid w:val="00D7137E"/>
    <w:rsid w:val="00D71AFE"/>
    <w:rsid w:val="00D73CF2"/>
    <w:rsid w:val="00D74BE4"/>
    <w:rsid w:val="00D74C60"/>
    <w:rsid w:val="00D75881"/>
    <w:rsid w:val="00D80632"/>
    <w:rsid w:val="00D84789"/>
    <w:rsid w:val="00D85048"/>
    <w:rsid w:val="00D8519B"/>
    <w:rsid w:val="00D936D3"/>
    <w:rsid w:val="00D96D23"/>
    <w:rsid w:val="00DA18E9"/>
    <w:rsid w:val="00DA210C"/>
    <w:rsid w:val="00DA2E34"/>
    <w:rsid w:val="00DA2ECD"/>
    <w:rsid w:val="00DA4079"/>
    <w:rsid w:val="00DA556F"/>
    <w:rsid w:val="00DA7A1B"/>
    <w:rsid w:val="00DB461F"/>
    <w:rsid w:val="00DB4EA9"/>
    <w:rsid w:val="00DC5248"/>
    <w:rsid w:val="00DE2D47"/>
    <w:rsid w:val="00DF0EBB"/>
    <w:rsid w:val="00DF2369"/>
    <w:rsid w:val="00E0025B"/>
    <w:rsid w:val="00E04F83"/>
    <w:rsid w:val="00E10481"/>
    <w:rsid w:val="00E154A4"/>
    <w:rsid w:val="00E16CB3"/>
    <w:rsid w:val="00E23EEB"/>
    <w:rsid w:val="00E241CC"/>
    <w:rsid w:val="00E277AE"/>
    <w:rsid w:val="00E31C8A"/>
    <w:rsid w:val="00E33E77"/>
    <w:rsid w:val="00E33E93"/>
    <w:rsid w:val="00E35F0C"/>
    <w:rsid w:val="00E37C8C"/>
    <w:rsid w:val="00E43350"/>
    <w:rsid w:val="00E43745"/>
    <w:rsid w:val="00E47864"/>
    <w:rsid w:val="00E55D19"/>
    <w:rsid w:val="00E57A02"/>
    <w:rsid w:val="00E60E1C"/>
    <w:rsid w:val="00E612E2"/>
    <w:rsid w:val="00E64DAD"/>
    <w:rsid w:val="00E656E4"/>
    <w:rsid w:val="00E70D2E"/>
    <w:rsid w:val="00E70F05"/>
    <w:rsid w:val="00E80335"/>
    <w:rsid w:val="00E82F66"/>
    <w:rsid w:val="00E834BC"/>
    <w:rsid w:val="00E958F6"/>
    <w:rsid w:val="00E96439"/>
    <w:rsid w:val="00E97474"/>
    <w:rsid w:val="00EA6065"/>
    <w:rsid w:val="00EB319A"/>
    <w:rsid w:val="00EB38A4"/>
    <w:rsid w:val="00EB660B"/>
    <w:rsid w:val="00EB7855"/>
    <w:rsid w:val="00EC2CB3"/>
    <w:rsid w:val="00EC4560"/>
    <w:rsid w:val="00EC73AF"/>
    <w:rsid w:val="00EC7684"/>
    <w:rsid w:val="00EC788B"/>
    <w:rsid w:val="00ED1587"/>
    <w:rsid w:val="00ED360B"/>
    <w:rsid w:val="00ED606D"/>
    <w:rsid w:val="00ED76B5"/>
    <w:rsid w:val="00EE0578"/>
    <w:rsid w:val="00EE2262"/>
    <w:rsid w:val="00EE5CCF"/>
    <w:rsid w:val="00EF2613"/>
    <w:rsid w:val="00EF2734"/>
    <w:rsid w:val="00EF4F8D"/>
    <w:rsid w:val="00F013BB"/>
    <w:rsid w:val="00F01DF7"/>
    <w:rsid w:val="00F03202"/>
    <w:rsid w:val="00F07A77"/>
    <w:rsid w:val="00F1006C"/>
    <w:rsid w:val="00F1081A"/>
    <w:rsid w:val="00F1461F"/>
    <w:rsid w:val="00F149F5"/>
    <w:rsid w:val="00F219B7"/>
    <w:rsid w:val="00F23110"/>
    <w:rsid w:val="00F30404"/>
    <w:rsid w:val="00F32330"/>
    <w:rsid w:val="00F32FC4"/>
    <w:rsid w:val="00F34229"/>
    <w:rsid w:val="00F34749"/>
    <w:rsid w:val="00F37D01"/>
    <w:rsid w:val="00F410EF"/>
    <w:rsid w:val="00F42354"/>
    <w:rsid w:val="00F44E53"/>
    <w:rsid w:val="00F47BA0"/>
    <w:rsid w:val="00F504D7"/>
    <w:rsid w:val="00F5387E"/>
    <w:rsid w:val="00F53D97"/>
    <w:rsid w:val="00F56123"/>
    <w:rsid w:val="00F5687A"/>
    <w:rsid w:val="00F56E2C"/>
    <w:rsid w:val="00F60CC9"/>
    <w:rsid w:val="00F61366"/>
    <w:rsid w:val="00F61708"/>
    <w:rsid w:val="00F66944"/>
    <w:rsid w:val="00F7194A"/>
    <w:rsid w:val="00F731AE"/>
    <w:rsid w:val="00F74816"/>
    <w:rsid w:val="00F77B0E"/>
    <w:rsid w:val="00F852E8"/>
    <w:rsid w:val="00F85E8D"/>
    <w:rsid w:val="00F94856"/>
    <w:rsid w:val="00F96EB7"/>
    <w:rsid w:val="00F96FFB"/>
    <w:rsid w:val="00FA0550"/>
    <w:rsid w:val="00FA0773"/>
    <w:rsid w:val="00FA30B8"/>
    <w:rsid w:val="00FA367D"/>
    <w:rsid w:val="00FA597A"/>
    <w:rsid w:val="00FA5C4F"/>
    <w:rsid w:val="00FA6C6F"/>
    <w:rsid w:val="00FB49E5"/>
    <w:rsid w:val="00FB58CF"/>
    <w:rsid w:val="00FB781E"/>
    <w:rsid w:val="00FC0438"/>
    <w:rsid w:val="00FC360B"/>
    <w:rsid w:val="00FC37EA"/>
    <w:rsid w:val="00FD086C"/>
    <w:rsid w:val="00FD69B6"/>
    <w:rsid w:val="00FE1D3F"/>
    <w:rsid w:val="00FE2988"/>
    <w:rsid w:val="00FE6187"/>
    <w:rsid w:val="00FE663F"/>
    <w:rsid w:val="00FF21D2"/>
    <w:rsid w:val="00FF5C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92"/>
    <o:shapelayout v:ext="edit">
      <o:idmap v:ext="edit" data="1"/>
    </o:shapelayout>
  </w:shapeDefaults>
  <w:decimalSymbol w:val=","/>
  <w:listSeparator w:val=";"/>
  <w14:docId w14:val="1E61C441"/>
  <w15:docId w15:val="{3BA3D6CD-7D59-4D82-9A7A-642F7E2DB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5FCD"/>
    <w:pPr>
      <w:spacing w:after="0" w:line="240" w:lineRule="auto"/>
    </w:pPr>
    <w:rPr>
      <w:rFonts w:ascii="Times New Roman" w:eastAsia="Times New Roman" w:hAnsi="Times New Roman" w:cs="Times New Roman"/>
      <w:sz w:val="24"/>
      <w:szCs w:val="24"/>
      <w:lang w:eastAsia="ru-RU"/>
    </w:rPr>
  </w:style>
  <w:style w:type="paragraph" w:styleId="1">
    <w:name w:val="heading 1"/>
    <w:basedOn w:val="7"/>
    <w:next w:val="a"/>
    <w:link w:val="10"/>
    <w:uiPriority w:val="9"/>
    <w:qFormat/>
    <w:rsid w:val="00497C70"/>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497C70"/>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812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300DAF"/>
    <w:rPr>
      <w:color w:val="0000FF"/>
      <w:u w:val="single"/>
    </w:rPr>
  </w:style>
  <w:style w:type="paragraph" w:styleId="a5">
    <w:name w:val="Body Text"/>
    <w:basedOn w:val="a"/>
    <w:link w:val="a6"/>
    <w:semiHidden/>
    <w:rsid w:val="00300DAF"/>
    <w:pPr>
      <w:spacing w:after="120"/>
    </w:pPr>
  </w:style>
  <w:style w:type="character" w:customStyle="1" w:styleId="a6">
    <w:name w:val="Основной текст Знак"/>
    <w:basedOn w:val="a0"/>
    <w:link w:val="a5"/>
    <w:semiHidden/>
    <w:rsid w:val="00300DAF"/>
    <w:rPr>
      <w:rFonts w:ascii="Times New Roman" w:eastAsia="Times New Roman" w:hAnsi="Times New Roman" w:cs="Times New Roman"/>
      <w:sz w:val="24"/>
      <w:szCs w:val="24"/>
      <w:lang w:eastAsia="ru-RU"/>
    </w:rPr>
  </w:style>
  <w:style w:type="paragraph" w:styleId="a7">
    <w:name w:val="List Paragraph"/>
    <w:basedOn w:val="a"/>
    <w:uiPriority w:val="34"/>
    <w:qFormat/>
    <w:rsid w:val="00300DAF"/>
    <w:pPr>
      <w:widowControl w:val="0"/>
      <w:spacing w:line="360" w:lineRule="auto"/>
      <w:ind w:left="720" w:firstLine="709"/>
      <w:contextualSpacing/>
      <w:jc w:val="both"/>
    </w:pPr>
    <w:rPr>
      <w:sz w:val="28"/>
      <w:szCs w:val="20"/>
    </w:rPr>
  </w:style>
  <w:style w:type="paragraph" w:styleId="a8">
    <w:name w:val="header"/>
    <w:basedOn w:val="a"/>
    <w:link w:val="a9"/>
    <w:uiPriority w:val="99"/>
    <w:unhideWhenUsed/>
    <w:rsid w:val="00AF2A31"/>
    <w:pPr>
      <w:tabs>
        <w:tab w:val="center" w:pos="4677"/>
        <w:tab w:val="right" w:pos="9355"/>
      </w:tabs>
    </w:pPr>
  </w:style>
  <w:style w:type="character" w:customStyle="1" w:styleId="a9">
    <w:name w:val="Верхний колонтитул Знак"/>
    <w:basedOn w:val="a0"/>
    <w:link w:val="a8"/>
    <w:uiPriority w:val="99"/>
    <w:rsid w:val="00AF2A31"/>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AF2A31"/>
    <w:pPr>
      <w:tabs>
        <w:tab w:val="center" w:pos="4677"/>
        <w:tab w:val="right" w:pos="9355"/>
      </w:tabs>
    </w:pPr>
  </w:style>
  <w:style w:type="character" w:customStyle="1" w:styleId="ab">
    <w:name w:val="Нижний колонтитул Знак"/>
    <w:basedOn w:val="a0"/>
    <w:link w:val="aa"/>
    <w:uiPriority w:val="99"/>
    <w:rsid w:val="00AF2A31"/>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C60BB6"/>
    <w:rPr>
      <w:rFonts w:ascii="Tahoma" w:hAnsi="Tahoma" w:cs="Tahoma"/>
      <w:sz w:val="16"/>
      <w:szCs w:val="16"/>
    </w:rPr>
  </w:style>
  <w:style w:type="character" w:customStyle="1" w:styleId="ad">
    <w:name w:val="Текст выноски Знак"/>
    <w:basedOn w:val="a0"/>
    <w:link w:val="ac"/>
    <w:uiPriority w:val="99"/>
    <w:semiHidden/>
    <w:rsid w:val="00C60BB6"/>
    <w:rPr>
      <w:rFonts w:ascii="Tahoma" w:eastAsia="Times New Roman" w:hAnsi="Tahoma" w:cs="Tahoma"/>
      <w:sz w:val="16"/>
      <w:szCs w:val="16"/>
      <w:lang w:eastAsia="ru-RU"/>
    </w:rPr>
  </w:style>
  <w:style w:type="character" w:customStyle="1" w:styleId="21">
    <w:name w:val="Основной текст (2)_"/>
    <w:basedOn w:val="a0"/>
    <w:link w:val="22"/>
    <w:rsid w:val="0076267D"/>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6267D"/>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6267D"/>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6267D"/>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6267D"/>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6267D"/>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6267D"/>
    <w:rPr>
      <w:rFonts w:ascii="Times New Roman" w:eastAsia="Times New Roman" w:hAnsi="Times New Roman" w:cs="Times New Roman"/>
      <w:shd w:val="clear" w:color="auto" w:fill="FFFFFF"/>
    </w:rPr>
  </w:style>
  <w:style w:type="character" w:customStyle="1" w:styleId="41">
    <w:name w:val="Заголовок №4 + Курсив"/>
    <w:basedOn w:val="4"/>
    <w:rsid w:val="0076267D"/>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6267D"/>
    <w:pPr>
      <w:widowControl w:val="0"/>
      <w:shd w:val="clear" w:color="auto" w:fill="FFFFFF"/>
      <w:spacing w:line="322" w:lineRule="exact"/>
      <w:ind w:hanging="480"/>
      <w:jc w:val="center"/>
    </w:pPr>
    <w:rPr>
      <w:sz w:val="28"/>
      <w:szCs w:val="28"/>
      <w:lang w:eastAsia="en-US"/>
    </w:rPr>
  </w:style>
  <w:style w:type="paragraph" w:customStyle="1" w:styleId="60">
    <w:name w:val="Основной текст (6)"/>
    <w:basedOn w:val="a"/>
    <w:link w:val="6"/>
    <w:rsid w:val="0076267D"/>
    <w:pPr>
      <w:widowControl w:val="0"/>
      <w:shd w:val="clear" w:color="auto" w:fill="FFFFFF"/>
      <w:spacing w:line="274" w:lineRule="exact"/>
      <w:ind w:hanging="860"/>
      <w:jc w:val="both"/>
    </w:pPr>
    <w:rPr>
      <w:sz w:val="22"/>
      <w:szCs w:val="22"/>
      <w:lang w:eastAsia="en-US"/>
    </w:rPr>
  </w:style>
  <w:style w:type="paragraph" w:customStyle="1" w:styleId="7">
    <w:name w:val="Основной текст (7)"/>
    <w:basedOn w:val="a"/>
    <w:link w:val="70"/>
    <w:rsid w:val="0076267D"/>
    <w:pPr>
      <w:widowControl w:val="0"/>
      <w:shd w:val="clear" w:color="auto" w:fill="FFFFFF"/>
      <w:spacing w:line="310" w:lineRule="exact"/>
      <w:ind w:hanging="480"/>
      <w:jc w:val="both"/>
    </w:pPr>
    <w:rPr>
      <w:b/>
      <w:bCs/>
      <w:i/>
      <w:iCs/>
      <w:sz w:val="28"/>
      <w:szCs w:val="28"/>
      <w:lang w:eastAsia="en-US"/>
    </w:rPr>
  </w:style>
  <w:style w:type="paragraph" w:customStyle="1" w:styleId="30">
    <w:name w:val="Заголовок №3"/>
    <w:basedOn w:val="a"/>
    <w:link w:val="3"/>
    <w:rsid w:val="0076267D"/>
    <w:pPr>
      <w:widowControl w:val="0"/>
      <w:shd w:val="clear" w:color="auto" w:fill="FFFFFF"/>
      <w:spacing w:line="310" w:lineRule="exact"/>
      <w:outlineLvl w:val="2"/>
    </w:pPr>
    <w:rPr>
      <w:b/>
      <w:bCs/>
      <w:i/>
      <w:iCs/>
      <w:sz w:val="28"/>
      <w:szCs w:val="28"/>
      <w:lang w:eastAsia="en-US"/>
    </w:rPr>
  </w:style>
  <w:style w:type="paragraph" w:customStyle="1" w:styleId="40">
    <w:name w:val="Заголовок №4"/>
    <w:basedOn w:val="a"/>
    <w:link w:val="4"/>
    <w:rsid w:val="0076267D"/>
    <w:pPr>
      <w:widowControl w:val="0"/>
      <w:shd w:val="clear" w:color="auto" w:fill="FFFFFF"/>
      <w:spacing w:line="310" w:lineRule="exact"/>
      <w:jc w:val="both"/>
      <w:outlineLvl w:val="3"/>
    </w:pPr>
    <w:rPr>
      <w:b/>
      <w:bCs/>
      <w:sz w:val="28"/>
      <w:szCs w:val="28"/>
      <w:lang w:eastAsia="en-US"/>
    </w:rPr>
  </w:style>
  <w:style w:type="paragraph" w:customStyle="1" w:styleId="24">
    <w:name w:val="Подпись к таблице (2)"/>
    <w:basedOn w:val="a"/>
    <w:link w:val="23"/>
    <w:rsid w:val="0076267D"/>
    <w:pPr>
      <w:widowControl w:val="0"/>
      <w:shd w:val="clear" w:color="auto" w:fill="FFFFFF"/>
      <w:spacing w:line="244" w:lineRule="exact"/>
    </w:pPr>
    <w:rPr>
      <w:sz w:val="22"/>
      <w:szCs w:val="22"/>
      <w:lang w:eastAsia="en-US"/>
    </w:rPr>
  </w:style>
  <w:style w:type="character" w:styleId="ae">
    <w:name w:val="FollowedHyperlink"/>
    <w:basedOn w:val="a0"/>
    <w:uiPriority w:val="99"/>
    <w:semiHidden/>
    <w:unhideWhenUsed/>
    <w:rsid w:val="00DE2D47"/>
    <w:rPr>
      <w:color w:val="800080" w:themeColor="followedHyperlink"/>
      <w:u w:val="single"/>
    </w:rPr>
  </w:style>
  <w:style w:type="character" w:customStyle="1" w:styleId="20">
    <w:name w:val="Заголовок 2 Знак"/>
    <w:basedOn w:val="a0"/>
    <w:link w:val="2"/>
    <w:uiPriority w:val="9"/>
    <w:rsid w:val="00497C70"/>
    <w:rPr>
      <w:rFonts w:ascii="Times New Roman" w:eastAsia="Times New Roman" w:hAnsi="Times New Roman" w:cs="Times New Roman"/>
      <w:b/>
      <w:bCs/>
      <w:i/>
      <w:iCs/>
      <w:sz w:val="28"/>
      <w:szCs w:val="28"/>
    </w:rPr>
  </w:style>
  <w:style w:type="paragraph" w:customStyle="1" w:styleId="Default">
    <w:name w:val="Default"/>
    <w:rsid w:val="003B121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
    <w:name w:val="Подпись к таблице_"/>
    <w:basedOn w:val="a0"/>
    <w:link w:val="af0"/>
    <w:rsid w:val="0069260D"/>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69260D"/>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69260D"/>
    <w:pPr>
      <w:widowControl w:val="0"/>
      <w:shd w:val="clear" w:color="auto" w:fill="FFFFFF"/>
      <w:spacing w:line="222" w:lineRule="exact"/>
    </w:pPr>
    <w:rPr>
      <w:b/>
      <w:bCs/>
      <w:sz w:val="20"/>
      <w:szCs w:val="20"/>
      <w:lang w:eastAsia="en-US"/>
    </w:rPr>
  </w:style>
  <w:style w:type="character" w:customStyle="1" w:styleId="10">
    <w:name w:val="Заголовок 1 Знак"/>
    <w:basedOn w:val="a0"/>
    <w:link w:val="1"/>
    <w:uiPriority w:val="9"/>
    <w:rsid w:val="00497C70"/>
    <w:rPr>
      <w:rFonts w:ascii="Times New Roman" w:eastAsia="Times New Roman" w:hAnsi="Times New Roman" w:cs="Times New Roman"/>
      <w:b/>
      <w:bCs/>
      <w:i/>
      <w:iCs/>
      <w:sz w:val="28"/>
      <w:szCs w:val="28"/>
    </w:rPr>
  </w:style>
  <w:style w:type="paragraph" w:customStyle="1" w:styleId="Style1">
    <w:name w:val="Style1"/>
    <w:basedOn w:val="a"/>
    <w:uiPriority w:val="99"/>
    <w:rsid w:val="00497C70"/>
    <w:pPr>
      <w:widowControl w:val="0"/>
      <w:autoSpaceDE w:val="0"/>
      <w:autoSpaceDN w:val="0"/>
      <w:adjustRightInd w:val="0"/>
    </w:pPr>
    <w:rPr>
      <w:rFonts w:eastAsiaTheme="minorEastAsia"/>
    </w:rPr>
  </w:style>
  <w:style w:type="paragraph" w:customStyle="1" w:styleId="Style2">
    <w:name w:val="Style2"/>
    <w:basedOn w:val="a"/>
    <w:uiPriority w:val="99"/>
    <w:rsid w:val="00497C70"/>
    <w:pPr>
      <w:widowControl w:val="0"/>
      <w:autoSpaceDE w:val="0"/>
      <w:autoSpaceDN w:val="0"/>
      <w:adjustRightInd w:val="0"/>
    </w:pPr>
    <w:rPr>
      <w:rFonts w:eastAsiaTheme="minorEastAsia"/>
    </w:rPr>
  </w:style>
  <w:style w:type="paragraph" w:customStyle="1" w:styleId="Style3">
    <w:name w:val="Style3"/>
    <w:basedOn w:val="a"/>
    <w:uiPriority w:val="99"/>
    <w:rsid w:val="00497C70"/>
    <w:pPr>
      <w:widowControl w:val="0"/>
      <w:autoSpaceDE w:val="0"/>
      <w:autoSpaceDN w:val="0"/>
      <w:adjustRightInd w:val="0"/>
    </w:pPr>
    <w:rPr>
      <w:rFonts w:eastAsiaTheme="minorEastAsia"/>
    </w:rPr>
  </w:style>
  <w:style w:type="character" w:customStyle="1" w:styleId="FontStyle11">
    <w:name w:val="Font Style11"/>
    <w:basedOn w:val="a0"/>
    <w:uiPriority w:val="99"/>
    <w:rsid w:val="00497C70"/>
    <w:rPr>
      <w:rFonts w:ascii="Times New Roman" w:hAnsi="Times New Roman" w:cs="Times New Roman"/>
      <w:sz w:val="26"/>
      <w:szCs w:val="26"/>
    </w:rPr>
  </w:style>
  <w:style w:type="paragraph" w:styleId="11">
    <w:name w:val="toc 1"/>
    <w:basedOn w:val="a"/>
    <w:next w:val="a"/>
    <w:autoRedefine/>
    <w:uiPriority w:val="39"/>
    <w:unhideWhenUsed/>
    <w:rsid w:val="0023450C"/>
    <w:pPr>
      <w:tabs>
        <w:tab w:val="right" w:leader="dot" w:pos="9356"/>
      </w:tabs>
      <w:spacing w:after="240"/>
      <w:ind w:right="566"/>
      <w:jc w:val="both"/>
    </w:pPr>
  </w:style>
  <w:style w:type="paragraph" w:styleId="25">
    <w:name w:val="toc 2"/>
    <w:basedOn w:val="a"/>
    <w:next w:val="a"/>
    <w:autoRedefine/>
    <w:uiPriority w:val="39"/>
    <w:unhideWhenUsed/>
    <w:rsid w:val="0013384D"/>
    <w:pPr>
      <w:spacing w:after="100"/>
      <w:ind w:left="240"/>
    </w:pPr>
  </w:style>
  <w:style w:type="table" w:customStyle="1" w:styleId="12">
    <w:name w:val="Сетка таблицы1"/>
    <w:basedOn w:val="a1"/>
    <w:next w:val="a3"/>
    <w:uiPriority w:val="59"/>
    <w:rsid w:val="001E7967"/>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53316C"/>
    <w:pPr>
      <w:jc w:val="center"/>
    </w:pPr>
    <w:rPr>
      <w:b/>
      <w:sz w:val="28"/>
      <w:szCs w:val="20"/>
    </w:rPr>
  </w:style>
  <w:style w:type="character" w:customStyle="1" w:styleId="af2">
    <w:name w:val="Заголовок Знак"/>
    <w:basedOn w:val="a0"/>
    <w:link w:val="af1"/>
    <w:rsid w:val="0053316C"/>
    <w:rPr>
      <w:rFonts w:ascii="Times New Roman" w:eastAsia="Times New Roman" w:hAnsi="Times New Roman" w:cs="Times New Roman"/>
      <w:b/>
      <w:sz w:val="28"/>
      <w:szCs w:val="20"/>
      <w:lang w:eastAsia="ru-RU"/>
    </w:rPr>
  </w:style>
  <w:style w:type="table" w:customStyle="1" w:styleId="26">
    <w:name w:val="Сетка таблицы2"/>
    <w:basedOn w:val="a1"/>
    <w:next w:val="a3"/>
    <w:rsid w:val="005331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340F60"/>
    <w:pPr>
      <w:widowControl w:val="0"/>
      <w:autoSpaceDE w:val="0"/>
      <w:autoSpaceDN w:val="0"/>
      <w:adjustRightInd w:val="0"/>
    </w:pPr>
    <w:rPr>
      <w:rFonts w:eastAsiaTheme="minorEastAsia"/>
    </w:rPr>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
    <w:basedOn w:val="a"/>
    <w:link w:val="af4"/>
    <w:uiPriority w:val="99"/>
    <w:unhideWhenUsed/>
    <w:rsid w:val="00340F60"/>
    <w:pPr>
      <w:spacing w:after="200" w:line="276" w:lineRule="auto"/>
    </w:pPr>
    <w:rPr>
      <w:rFonts w:ascii="Calibri" w:eastAsia="Calibri" w:hAnsi="Calibri"/>
      <w:sz w:val="20"/>
      <w:szCs w:val="20"/>
      <w:lang w:val="x-none"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340F60"/>
    <w:rPr>
      <w:rFonts w:ascii="Calibri" w:eastAsia="Calibri" w:hAnsi="Calibri" w:cs="Times New Roman"/>
      <w:sz w:val="20"/>
      <w:szCs w:val="20"/>
      <w:lang w:val="x-none"/>
    </w:rPr>
  </w:style>
  <w:style w:type="character" w:styleId="af5">
    <w:name w:val="footnote reference"/>
    <w:uiPriority w:val="99"/>
    <w:unhideWhenUsed/>
    <w:rsid w:val="00340F60"/>
    <w:rPr>
      <w:vertAlign w:val="superscript"/>
    </w:rPr>
  </w:style>
  <w:style w:type="paragraph" w:customStyle="1" w:styleId="Style5">
    <w:name w:val="Style5"/>
    <w:basedOn w:val="a"/>
    <w:uiPriority w:val="99"/>
    <w:rsid w:val="00340F60"/>
    <w:pPr>
      <w:widowControl w:val="0"/>
      <w:autoSpaceDE w:val="0"/>
      <w:autoSpaceDN w:val="0"/>
      <w:adjustRightInd w:val="0"/>
    </w:pPr>
    <w:rPr>
      <w:rFonts w:eastAsiaTheme="minorEastAsia"/>
    </w:rPr>
  </w:style>
  <w:style w:type="character" w:customStyle="1" w:styleId="FontStyle12">
    <w:name w:val="Font Style12"/>
    <w:basedOn w:val="a0"/>
    <w:uiPriority w:val="99"/>
    <w:rsid w:val="00340F60"/>
    <w:rPr>
      <w:rFonts w:ascii="Times New Roman" w:hAnsi="Times New Roman" w:cs="Times New Roman"/>
      <w:sz w:val="20"/>
      <w:szCs w:val="20"/>
    </w:rPr>
  </w:style>
  <w:style w:type="character" w:customStyle="1" w:styleId="FontStyle13">
    <w:name w:val="Font Style13"/>
    <w:basedOn w:val="a0"/>
    <w:uiPriority w:val="99"/>
    <w:rsid w:val="00340F60"/>
    <w:rPr>
      <w:rFonts w:ascii="Times New Roman" w:hAnsi="Times New Roman" w:cs="Times New Roman"/>
      <w:b/>
      <w:bCs/>
      <w:sz w:val="20"/>
      <w:szCs w:val="20"/>
    </w:rPr>
  </w:style>
  <w:style w:type="character" w:customStyle="1" w:styleId="FontStyle14">
    <w:name w:val="Font Style14"/>
    <w:basedOn w:val="a0"/>
    <w:uiPriority w:val="99"/>
    <w:rsid w:val="00340F60"/>
    <w:rPr>
      <w:rFonts w:ascii="Arial" w:hAnsi="Arial" w:cs="Arial"/>
      <w:b/>
      <w:bCs/>
      <w:sz w:val="14"/>
      <w:szCs w:val="14"/>
    </w:rPr>
  </w:style>
  <w:style w:type="character" w:customStyle="1" w:styleId="FontStyle15">
    <w:name w:val="Font Style15"/>
    <w:basedOn w:val="a0"/>
    <w:uiPriority w:val="99"/>
    <w:rsid w:val="00340F60"/>
    <w:rPr>
      <w:rFonts w:ascii="Arial" w:hAnsi="Arial" w:cs="Arial"/>
      <w:b/>
      <w:bCs/>
      <w:i/>
      <w:iCs/>
      <w:sz w:val="14"/>
      <w:szCs w:val="14"/>
    </w:rPr>
  </w:style>
  <w:style w:type="character" w:customStyle="1" w:styleId="FontStyle429">
    <w:name w:val="Font Style429"/>
    <w:rsid w:val="00340F60"/>
    <w:rPr>
      <w:rFonts w:ascii="Times New Roman" w:hAnsi="Times New Roman" w:cs="Times New Roman"/>
      <w:sz w:val="26"/>
      <w:szCs w:val="26"/>
    </w:rPr>
  </w:style>
  <w:style w:type="paragraph" w:customStyle="1" w:styleId="Style37">
    <w:name w:val="Style37"/>
    <w:basedOn w:val="a"/>
    <w:rsid w:val="00340F60"/>
    <w:pPr>
      <w:widowControl w:val="0"/>
      <w:autoSpaceDE w:val="0"/>
      <w:autoSpaceDN w:val="0"/>
      <w:adjustRightInd w:val="0"/>
    </w:pPr>
  </w:style>
  <w:style w:type="paragraph" w:customStyle="1" w:styleId="Style7">
    <w:name w:val="Style7"/>
    <w:basedOn w:val="a"/>
    <w:uiPriority w:val="99"/>
    <w:rsid w:val="00340F60"/>
    <w:pPr>
      <w:widowControl w:val="0"/>
      <w:autoSpaceDE w:val="0"/>
      <w:autoSpaceDN w:val="0"/>
      <w:adjustRightInd w:val="0"/>
    </w:pPr>
    <w:rPr>
      <w:rFonts w:eastAsiaTheme="minorEastAsia"/>
    </w:rPr>
  </w:style>
  <w:style w:type="paragraph" w:customStyle="1" w:styleId="Style9">
    <w:name w:val="Style9"/>
    <w:basedOn w:val="a"/>
    <w:uiPriority w:val="99"/>
    <w:rsid w:val="00340F60"/>
    <w:pPr>
      <w:widowControl w:val="0"/>
      <w:autoSpaceDE w:val="0"/>
      <w:autoSpaceDN w:val="0"/>
      <w:adjustRightInd w:val="0"/>
    </w:pPr>
    <w:rPr>
      <w:rFonts w:eastAsiaTheme="minorEastAsia"/>
    </w:rPr>
  </w:style>
  <w:style w:type="paragraph" w:customStyle="1" w:styleId="Style11">
    <w:name w:val="Style11"/>
    <w:basedOn w:val="a"/>
    <w:uiPriority w:val="99"/>
    <w:rsid w:val="00340F60"/>
    <w:pPr>
      <w:widowControl w:val="0"/>
      <w:autoSpaceDE w:val="0"/>
      <w:autoSpaceDN w:val="0"/>
      <w:adjustRightInd w:val="0"/>
    </w:pPr>
    <w:rPr>
      <w:rFonts w:eastAsiaTheme="minorEastAsia"/>
    </w:rPr>
  </w:style>
  <w:style w:type="paragraph" w:customStyle="1" w:styleId="Style17">
    <w:name w:val="Style17"/>
    <w:basedOn w:val="a"/>
    <w:uiPriority w:val="99"/>
    <w:rsid w:val="00340F60"/>
    <w:pPr>
      <w:widowControl w:val="0"/>
      <w:autoSpaceDE w:val="0"/>
      <w:autoSpaceDN w:val="0"/>
      <w:adjustRightInd w:val="0"/>
    </w:pPr>
    <w:rPr>
      <w:rFonts w:eastAsiaTheme="minorEastAsia"/>
    </w:rPr>
  </w:style>
  <w:style w:type="character" w:customStyle="1" w:styleId="FontStyle45">
    <w:name w:val="Font Style45"/>
    <w:basedOn w:val="a0"/>
    <w:uiPriority w:val="99"/>
    <w:rsid w:val="00340F60"/>
    <w:rPr>
      <w:rFonts w:ascii="Times New Roman" w:hAnsi="Times New Roman" w:cs="Times New Roman"/>
      <w:b/>
      <w:bCs/>
      <w:sz w:val="22"/>
      <w:szCs w:val="22"/>
    </w:rPr>
  </w:style>
  <w:style w:type="character" w:customStyle="1" w:styleId="FontStyle47">
    <w:name w:val="Font Style47"/>
    <w:basedOn w:val="a0"/>
    <w:uiPriority w:val="99"/>
    <w:rsid w:val="00340F60"/>
    <w:rPr>
      <w:rFonts w:ascii="Times New Roman" w:hAnsi="Times New Roman" w:cs="Times New Roman"/>
      <w:sz w:val="20"/>
      <w:szCs w:val="20"/>
    </w:rPr>
  </w:style>
  <w:style w:type="character" w:customStyle="1" w:styleId="FontStyle48">
    <w:name w:val="Font Style48"/>
    <w:basedOn w:val="a0"/>
    <w:uiPriority w:val="99"/>
    <w:rsid w:val="00340F60"/>
    <w:rPr>
      <w:rFonts w:ascii="Times New Roman" w:hAnsi="Times New Roman" w:cs="Times New Roman"/>
      <w:b/>
      <w:bCs/>
      <w:sz w:val="20"/>
      <w:szCs w:val="20"/>
    </w:rPr>
  </w:style>
  <w:style w:type="character" w:customStyle="1" w:styleId="FontStyle49">
    <w:name w:val="Font Style49"/>
    <w:basedOn w:val="a0"/>
    <w:uiPriority w:val="99"/>
    <w:rsid w:val="00340F60"/>
    <w:rPr>
      <w:rFonts w:ascii="Arial" w:hAnsi="Arial" w:cs="Arial"/>
      <w:b/>
      <w:bCs/>
      <w:sz w:val="14"/>
      <w:szCs w:val="14"/>
    </w:rPr>
  </w:style>
  <w:style w:type="character" w:customStyle="1" w:styleId="FontStyle50">
    <w:name w:val="Font Style50"/>
    <w:basedOn w:val="a0"/>
    <w:uiPriority w:val="99"/>
    <w:rsid w:val="00340F60"/>
    <w:rPr>
      <w:rFonts w:ascii="Arial" w:hAnsi="Arial" w:cs="Arial"/>
      <w:sz w:val="14"/>
      <w:szCs w:val="14"/>
    </w:rPr>
  </w:style>
  <w:style w:type="paragraph" w:customStyle="1" w:styleId="af6">
    <w:name w:val="Текстовый блок"/>
    <w:rsid w:val="00340F60"/>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340F60"/>
    <w:pPr>
      <w:widowControl w:val="0"/>
      <w:autoSpaceDE w:val="0"/>
      <w:autoSpaceDN w:val="0"/>
      <w:adjustRightInd w:val="0"/>
    </w:pPr>
    <w:rPr>
      <w:u w:color="000000"/>
    </w:rPr>
  </w:style>
  <w:style w:type="table" w:customStyle="1" w:styleId="TableNormal">
    <w:name w:val="Table Normal"/>
    <w:rsid w:val="00340F6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340F60"/>
    <w:pPr>
      <w:widowControl w:val="0"/>
      <w:autoSpaceDE w:val="0"/>
      <w:autoSpaceDN w:val="0"/>
      <w:adjustRightInd w:val="0"/>
      <w:spacing w:line="482" w:lineRule="exact"/>
      <w:ind w:hanging="360"/>
    </w:pPr>
    <w:rPr>
      <w:rFonts w:eastAsiaTheme="minorEastAsia"/>
    </w:rPr>
  </w:style>
  <w:style w:type="paragraph" w:customStyle="1" w:styleId="Style41">
    <w:name w:val="Style41"/>
    <w:basedOn w:val="a"/>
    <w:uiPriority w:val="99"/>
    <w:rsid w:val="00340F60"/>
    <w:pPr>
      <w:widowControl w:val="0"/>
      <w:autoSpaceDE w:val="0"/>
      <w:autoSpaceDN w:val="0"/>
      <w:adjustRightInd w:val="0"/>
      <w:spacing w:line="482" w:lineRule="exact"/>
      <w:ind w:hanging="365"/>
      <w:jc w:val="both"/>
    </w:pPr>
    <w:rPr>
      <w:rFonts w:eastAsiaTheme="minorEastAsia"/>
    </w:rPr>
  </w:style>
  <w:style w:type="character" w:customStyle="1" w:styleId="FontStyle56">
    <w:name w:val="Font Style56"/>
    <w:basedOn w:val="a0"/>
    <w:uiPriority w:val="99"/>
    <w:rsid w:val="00340F60"/>
    <w:rPr>
      <w:rFonts w:ascii="Times New Roman" w:hAnsi="Times New Roman" w:cs="Times New Roman"/>
      <w:sz w:val="26"/>
      <w:szCs w:val="26"/>
    </w:rPr>
  </w:style>
  <w:style w:type="character" w:styleId="af7">
    <w:name w:val="Placeholder Text"/>
    <w:basedOn w:val="a0"/>
    <w:uiPriority w:val="99"/>
    <w:semiHidden/>
    <w:rsid w:val="00FA6C6F"/>
    <w:rPr>
      <w:color w:val="808080"/>
    </w:rPr>
  </w:style>
  <w:style w:type="table" w:customStyle="1" w:styleId="31">
    <w:name w:val="Сетка таблицы3"/>
    <w:basedOn w:val="a1"/>
    <w:next w:val="a3"/>
    <w:uiPriority w:val="39"/>
    <w:rsid w:val="00B0725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7">
    <w:name w:val="Style67"/>
    <w:basedOn w:val="a"/>
    <w:rsid w:val="00E82F66"/>
    <w:pPr>
      <w:widowControl w:val="0"/>
      <w:autoSpaceDE w:val="0"/>
      <w:autoSpaceDN w:val="0"/>
      <w:adjustRightInd w:val="0"/>
    </w:pPr>
    <w:rPr>
      <w:u w:color="000000"/>
    </w:rPr>
  </w:style>
  <w:style w:type="paragraph" w:customStyle="1" w:styleId="Style139">
    <w:name w:val="Style139"/>
    <w:basedOn w:val="a"/>
    <w:rsid w:val="00E82F66"/>
    <w:pPr>
      <w:widowControl w:val="0"/>
      <w:autoSpaceDE w:val="0"/>
      <w:autoSpaceDN w:val="0"/>
      <w:adjustRightInd w:val="0"/>
    </w:pPr>
    <w:rPr>
      <w:u w:color="000000"/>
    </w:rPr>
  </w:style>
  <w:style w:type="paragraph" w:customStyle="1" w:styleId="Style270">
    <w:name w:val="Style270"/>
    <w:basedOn w:val="a"/>
    <w:rsid w:val="00E82F66"/>
    <w:pPr>
      <w:widowControl w:val="0"/>
      <w:autoSpaceDE w:val="0"/>
      <w:autoSpaceDN w:val="0"/>
      <w:adjustRightInd w:val="0"/>
    </w:pPr>
    <w:rPr>
      <w:u w:color="000000"/>
    </w:rPr>
  </w:style>
  <w:style w:type="paragraph" w:customStyle="1" w:styleId="Style350">
    <w:name w:val="Style350"/>
    <w:basedOn w:val="a"/>
    <w:rsid w:val="00E82F66"/>
    <w:pPr>
      <w:widowControl w:val="0"/>
      <w:autoSpaceDE w:val="0"/>
      <w:autoSpaceDN w:val="0"/>
      <w:adjustRightInd w:val="0"/>
    </w:pPr>
    <w:rPr>
      <w:u w:color="000000"/>
    </w:rPr>
  </w:style>
  <w:style w:type="paragraph" w:customStyle="1" w:styleId="Style387">
    <w:name w:val="Style387"/>
    <w:basedOn w:val="a"/>
    <w:rsid w:val="00E82F66"/>
    <w:pPr>
      <w:widowControl w:val="0"/>
      <w:autoSpaceDE w:val="0"/>
      <w:autoSpaceDN w:val="0"/>
      <w:adjustRightInd w:val="0"/>
    </w:pPr>
    <w:rPr>
      <w:u w:color="000000"/>
    </w:rPr>
  </w:style>
  <w:style w:type="character" w:customStyle="1" w:styleId="FontStyle681">
    <w:name w:val="Font Style681"/>
    <w:rsid w:val="00E82F66"/>
    <w:rPr>
      <w:rFonts w:ascii="Times New Roman" w:hAnsi="Times New Roman" w:cs="Times New Roman"/>
      <w:sz w:val="22"/>
      <w:szCs w:val="22"/>
    </w:rPr>
  </w:style>
  <w:style w:type="character" w:customStyle="1" w:styleId="FontStyle693">
    <w:name w:val="Font Style693"/>
    <w:rsid w:val="00E82F66"/>
    <w:rPr>
      <w:rFonts w:ascii="Times New Roman" w:hAnsi="Times New Roman" w:cs="Times New Roman"/>
      <w:b/>
      <w:bCs/>
      <w:i/>
      <w:iCs/>
      <w:sz w:val="22"/>
      <w:szCs w:val="22"/>
    </w:rPr>
  </w:style>
  <w:style w:type="character" w:customStyle="1" w:styleId="FontStyle694">
    <w:name w:val="Font Style694"/>
    <w:rsid w:val="00E82F66"/>
    <w:rPr>
      <w:rFonts w:ascii="Times New Roman" w:hAnsi="Times New Roman" w:cs="Times New Roman"/>
      <w:b/>
      <w:bCs/>
      <w:sz w:val="22"/>
      <w:szCs w:val="22"/>
    </w:rPr>
  </w:style>
  <w:style w:type="character" w:customStyle="1" w:styleId="FontStyle695">
    <w:name w:val="Font Style695"/>
    <w:rsid w:val="00E82F66"/>
    <w:rPr>
      <w:rFonts w:ascii="Times New Roman" w:hAnsi="Times New Roman" w:cs="Times New Roman"/>
      <w:i/>
      <w:iCs/>
      <w:sz w:val="22"/>
      <w:szCs w:val="22"/>
    </w:rPr>
  </w:style>
  <w:style w:type="table" w:customStyle="1" w:styleId="42">
    <w:name w:val="Сетка таблицы4"/>
    <w:basedOn w:val="a1"/>
    <w:next w:val="a3"/>
    <w:uiPriority w:val="59"/>
    <w:rsid w:val="002068E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Normal (Web)"/>
    <w:basedOn w:val="a"/>
    <w:rsid w:val="00537527"/>
    <w:pPr>
      <w:spacing w:before="100" w:beforeAutospacing="1" w:after="100" w:afterAutospacing="1"/>
    </w:pPr>
  </w:style>
  <w:style w:type="paragraph" w:customStyle="1" w:styleId="Pa5">
    <w:name w:val="Pa5"/>
    <w:basedOn w:val="a"/>
    <w:next w:val="a"/>
    <w:rsid w:val="00B073CB"/>
    <w:pPr>
      <w:autoSpaceDE w:val="0"/>
      <w:autoSpaceDN w:val="0"/>
      <w:adjustRightInd w:val="0"/>
      <w:spacing w:line="211" w:lineRule="atLeast"/>
    </w:pPr>
    <w:rPr>
      <w:rFonts w:ascii="PetersburgC" w:hAnsi="PetersburgC"/>
    </w:rPr>
  </w:style>
  <w:style w:type="paragraph" w:customStyle="1" w:styleId="xxxxmsonospacing">
    <w:name w:val="x_x_x_x_msonospacing"/>
    <w:basedOn w:val="a"/>
    <w:rsid w:val="00786017"/>
    <w:rPr>
      <w:rFonts w:ascii="Calibri" w:eastAsia="Calibri" w:hAnsi="Calibri" w:cs="Calibri"/>
      <w:sz w:val="22"/>
      <w:szCs w:val="22"/>
    </w:rPr>
  </w:style>
  <w:style w:type="character" w:styleId="af9">
    <w:name w:val="Unresolved Mention"/>
    <w:basedOn w:val="a0"/>
    <w:uiPriority w:val="99"/>
    <w:semiHidden/>
    <w:unhideWhenUsed/>
    <w:rsid w:val="00B128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810">
      <w:bodyDiv w:val="1"/>
      <w:marLeft w:val="0"/>
      <w:marRight w:val="0"/>
      <w:marTop w:val="0"/>
      <w:marBottom w:val="0"/>
      <w:divBdr>
        <w:top w:val="none" w:sz="0" w:space="0" w:color="auto"/>
        <w:left w:val="none" w:sz="0" w:space="0" w:color="auto"/>
        <w:bottom w:val="none" w:sz="0" w:space="0" w:color="auto"/>
        <w:right w:val="none" w:sz="0" w:space="0" w:color="auto"/>
      </w:divBdr>
    </w:div>
    <w:div w:id="938440820">
      <w:bodyDiv w:val="1"/>
      <w:marLeft w:val="0"/>
      <w:marRight w:val="0"/>
      <w:marTop w:val="0"/>
      <w:marBottom w:val="0"/>
      <w:divBdr>
        <w:top w:val="none" w:sz="0" w:space="0" w:color="auto"/>
        <w:left w:val="none" w:sz="0" w:space="0" w:color="auto"/>
        <w:bottom w:val="none" w:sz="0" w:space="0" w:color="auto"/>
        <w:right w:val="none" w:sz="0" w:space="0" w:color="auto"/>
      </w:divBdr>
      <w:divsChild>
        <w:div w:id="1898466640">
          <w:marLeft w:val="0"/>
          <w:marRight w:val="0"/>
          <w:marTop w:val="0"/>
          <w:marBottom w:val="0"/>
          <w:divBdr>
            <w:top w:val="none" w:sz="0" w:space="0" w:color="auto"/>
            <w:left w:val="none" w:sz="0" w:space="0" w:color="auto"/>
            <w:bottom w:val="none" w:sz="0" w:space="0" w:color="auto"/>
            <w:right w:val="none" w:sz="0" w:space="0" w:color="auto"/>
          </w:divBdr>
        </w:div>
        <w:div w:id="155609233">
          <w:marLeft w:val="0"/>
          <w:marRight w:val="0"/>
          <w:marTop w:val="0"/>
          <w:marBottom w:val="0"/>
          <w:divBdr>
            <w:top w:val="none" w:sz="0" w:space="0" w:color="auto"/>
            <w:left w:val="none" w:sz="0" w:space="0" w:color="auto"/>
            <w:bottom w:val="none" w:sz="0" w:space="0" w:color="auto"/>
            <w:right w:val="none" w:sz="0" w:space="0" w:color="auto"/>
          </w:divBdr>
          <w:divsChild>
            <w:div w:id="210045362">
              <w:marLeft w:val="0"/>
              <w:marRight w:val="0"/>
              <w:marTop w:val="0"/>
              <w:marBottom w:val="0"/>
              <w:divBdr>
                <w:top w:val="none" w:sz="0" w:space="0" w:color="auto"/>
                <w:left w:val="none" w:sz="0" w:space="0" w:color="auto"/>
                <w:bottom w:val="none" w:sz="0" w:space="0" w:color="auto"/>
                <w:right w:val="none" w:sz="0" w:space="0" w:color="auto"/>
              </w:divBdr>
            </w:div>
          </w:divsChild>
        </w:div>
        <w:div w:id="1515723771">
          <w:marLeft w:val="0"/>
          <w:marRight w:val="0"/>
          <w:marTop w:val="0"/>
          <w:marBottom w:val="0"/>
          <w:divBdr>
            <w:top w:val="none" w:sz="0" w:space="0" w:color="auto"/>
            <w:left w:val="none" w:sz="0" w:space="0" w:color="auto"/>
            <w:bottom w:val="none" w:sz="0" w:space="0" w:color="auto"/>
            <w:right w:val="none" w:sz="0" w:space="0" w:color="auto"/>
          </w:divBdr>
          <w:divsChild>
            <w:div w:id="486630190">
              <w:marLeft w:val="0"/>
              <w:marRight w:val="0"/>
              <w:marTop w:val="0"/>
              <w:marBottom w:val="0"/>
              <w:divBdr>
                <w:top w:val="none" w:sz="0" w:space="0" w:color="auto"/>
                <w:left w:val="none" w:sz="0" w:space="0" w:color="auto"/>
                <w:bottom w:val="none" w:sz="0" w:space="0" w:color="auto"/>
                <w:right w:val="none" w:sz="0" w:space="0" w:color="auto"/>
              </w:divBdr>
            </w:div>
            <w:div w:id="43065071">
              <w:marLeft w:val="0"/>
              <w:marRight w:val="0"/>
              <w:marTop w:val="0"/>
              <w:marBottom w:val="0"/>
              <w:divBdr>
                <w:top w:val="none" w:sz="0" w:space="0" w:color="auto"/>
                <w:left w:val="none" w:sz="0" w:space="0" w:color="auto"/>
                <w:bottom w:val="none" w:sz="0" w:space="0" w:color="auto"/>
                <w:right w:val="none" w:sz="0" w:space="0" w:color="auto"/>
              </w:divBdr>
            </w:div>
          </w:divsChild>
        </w:div>
        <w:div w:id="854729939">
          <w:marLeft w:val="0"/>
          <w:marRight w:val="0"/>
          <w:marTop w:val="0"/>
          <w:marBottom w:val="0"/>
          <w:divBdr>
            <w:top w:val="none" w:sz="0" w:space="0" w:color="auto"/>
            <w:left w:val="none" w:sz="0" w:space="0" w:color="auto"/>
            <w:bottom w:val="none" w:sz="0" w:space="0" w:color="auto"/>
            <w:right w:val="none" w:sz="0" w:space="0" w:color="auto"/>
          </w:divBdr>
          <w:divsChild>
            <w:div w:id="1851723880">
              <w:marLeft w:val="0"/>
              <w:marRight w:val="0"/>
              <w:marTop w:val="0"/>
              <w:marBottom w:val="0"/>
              <w:divBdr>
                <w:top w:val="none" w:sz="0" w:space="0" w:color="auto"/>
                <w:left w:val="none" w:sz="0" w:space="0" w:color="auto"/>
                <w:bottom w:val="none" w:sz="0" w:space="0" w:color="auto"/>
                <w:right w:val="none" w:sz="0" w:space="0" w:color="auto"/>
              </w:divBdr>
            </w:div>
            <w:div w:id="1801457813">
              <w:marLeft w:val="0"/>
              <w:marRight w:val="0"/>
              <w:marTop w:val="0"/>
              <w:marBottom w:val="0"/>
              <w:divBdr>
                <w:top w:val="none" w:sz="0" w:space="0" w:color="auto"/>
                <w:left w:val="none" w:sz="0" w:space="0" w:color="auto"/>
                <w:bottom w:val="none" w:sz="0" w:space="0" w:color="auto"/>
                <w:right w:val="none" w:sz="0" w:space="0" w:color="auto"/>
              </w:divBdr>
            </w:div>
          </w:divsChild>
        </w:div>
        <w:div w:id="1321734118">
          <w:marLeft w:val="0"/>
          <w:marRight w:val="0"/>
          <w:marTop w:val="0"/>
          <w:marBottom w:val="0"/>
          <w:divBdr>
            <w:top w:val="none" w:sz="0" w:space="0" w:color="auto"/>
            <w:left w:val="none" w:sz="0" w:space="0" w:color="auto"/>
            <w:bottom w:val="none" w:sz="0" w:space="0" w:color="auto"/>
            <w:right w:val="none" w:sz="0" w:space="0" w:color="auto"/>
          </w:divBdr>
          <w:divsChild>
            <w:div w:id="934747279">
              <w:marLeft w:val="0"/>
              <w:marRight w:val="0"/>
              <w:marTop w:val="0"/>
              <w:marBottom w:val="0"/>
              <w:divBdr>
                <w:top w:val="none" w:sz="0" w:space="0" w:color="auto"/>
                <w:left w:val="none" w:sz="0" w:space="0" w:color="auto"/>
                <w:bottom w:val="none" w:sz="0" w:space="0" w:color="auto"/>
                <w:right w:val="none" w:sz="0" w:space="0" w:color="auto"/>
              </w:divBdr>
            </w:div>
            <w:div w:id="933900013">
              <w:marLeft w:val="0"/>
              <w:marRight w:val="0"/>
              <w:marTop w:val="0"/>
              <w:marBottom w:val="0"/>
              <w:divBdr>
                <w:top w:val="none" w:sz="0" w:space="0" w:color="auto"/>
                <w:left w:val="none" w:sz="0" w:space="0" w:color="auto"/>
                <w:bottom w:val="none" w:sz="0" w:space="0" w:color="auto"/>
                <w:right w:val="none" w:sz="0" w:space="0" w:color="auto"/>
              </w:divBdr>
            </w:div>
          </w:divsChild>
        </w:div>
        <w:div w:id="1942178737">
          <w:marLeft w:val="0"/>
          <w:marRight w:val="0"/>
          <w:marTop w:val="0"/>
          <w:marBottom w:val="0"/>
          <w:divBdr>
            <w:top w:val="none" w:sz="0" w:space="0" w:color="auto"/>
            <w:left w:val="none" w:sz="0" w:space="0" w:color="auto"/>
            <w:bottom w:val="none" w:sz="0" w:space="0" w:color="auto"/>
            <w:right w:val="none" w:sz="0" w:space="0" w:color="auto"/>
          </w:divBdr>
          <w:divsChild>
            <w:div w:id="2091534947">
              <w:marLeft w:val="0"/>
              <w:marRight w:val="0"/>
              <w:marTop w:val="0"/>
              <w:marBottom w:val="0"/>
              <w:divBdr>
                <w:top w:val="none" w:sz="0" w:space="0" w:color="auto"/>
                <w:left w:val="none" w:sz="0" w:space="0" w:color="auto"/>
                <w:bottom w:val="none" w:sz="0" w:space="0" w:color="auto"/>
                <w:right w:val="none" w:sz="0" w:space="0" w:color="auto"/>
              </w:divBdr>
            </w:div>
            <w:div w:id="1261141844">
              <w:marLeft w:val="0"/>
              <w:marRight w:val="0"/>
              <w:marTop w:val="0"/>
              <w:marBottom w:val="0"/>
              <w:divBdr>
                <w:top w:val="none" w:sz="0" w:space="0" w:color="auto"/>
                <w:left w:val="none" w:sz="0" w:space="0" w:color="auto"/>
                <w:bottom w:val="none" w:sz="0" w:space="0" w:color="auto"/>
                <w:right w:val="none" w:sz="0" w:space="0" w:color="auto"/>
              </w:divBdr>
            </w:div>
          </w:divsChild>
        </w:div>
        <w:div w:id="1163275110">
          <w:marLeft w:val="0"/>
          <w:marRight w:val="0"/>
          <w:marTop w:val="0"/>
          <w:marBottom w:val="0"/>
          <w:divBdr>
            <w:top w:val="none" w:sz="0" w:space="0" w:color="auto"/>
            <w:left w:val="none" w:sz="0" w:space="0" w:color="auto"/>
            <w:bottom w:val="none" w:sz="0" w:space="0" w:color="auto"/>
            <w:right w:val="none" w:sz="0" w:space="0" w:color="auto"/>
          </w:divBdr>
          <w:divsChild>
            <w:div w:id="1853912061">
              <w:marLeft w:val="0"/>
              <w:marRight w:val="0"/>
              <w:marTop w:val="0"/>
              <w:marBottom w:val="0"/>
              <w:divBdr>
                <w:top w:val="none" w:sz="0" w:space="0" w:color="auto"/>
                <w:left w:val="none" w:sz="0" w:space="0" w:color="auto"/>
                <w:bottom w:val="none" w:sz="0" w:space="0" w:color="auto"/>
                <w:right w:val="none" w:sz="0" w:space="0" w:color="auto"/>
              </w:divBdr>
            </w:div>
            <w:div w:id="1563059976">
              <w:marLeft w:val="0"/>
              <w:marRight w:val="0"/>
              <w:marTop w:val="0"/>
              <w:marBottom w:val="0"/>
              <w:divBdr>
                <w:top w:val="none" w:sz="0" w:space="0" w:color="auto"/>
                <w:left w:val="none" w:sz="0" w:space="0" w:color="auto"/>
                <w:bottom w:val="none" w:sz="0" w:space="0" w:color="auto"/>
                <w:right w:val="none" w:sz="0" w:space="0" w:color="auto"/>
              </w:divBdr>
            </w:div>
          </w:divsChild>
        </w:div>
        <w:div w:id="536354938">
          <w:marLeft w:val="0"/>
          <w:marRight w:val="0"/>
          <w:marTop w:val="0"/>
          <w:marBottom w:val="0"/>
          <w:divBdr>
            <w:top w:val="none" w:sz="0" w:space="0" w:color="auto"/>
            <w:left w:val="none" w:sz="0" w:space="0" w:color="auto"/>
            <w:bottom w:val="none" w:sz="0" w:space="0" w:color="auto"/>
            <w:right w:val="none" w:sz="0" w:space="0" w:color="auto"/>
          </w:divBdr>
          <w:divsChild>
            <w:div w:id="241449372">
              <w:marLeft w:val="0"/>
              <w:marRight w:val="0"/>
              <w:marTop w:val="0"/>
              <w:marBottom w:val="0"/>
              <w:divBdr>
                <w:top w:val="none" w:sz="0" w:space="0" w:color="auto"/>
                <w:left w:val="none" w:sz="0" w:space="0" w:color="auto"/>
                <w:bottom w:val="none" w:sz="0" w:space="0" w:color="auto"/>
                <w:right w:val="none" w:sz="0" w:space="0" w:color="auto"/>
              </w:divBdr>
            </w:div>
            <w:div w:id="841315640">
              <w:marLeft w:val="0"/>
              <w:marRight w:val="0"/>
              <w:marTop w:val="0"/>
              <w:marBottom w:val="0"/>
              <w:divBdr>
                <w:top w:val="none" w:sz="0" w:space="0" w:color="auto"/>
                <w:left w:val="none" w:sz="0" w:space="0" w:color="auto"/>
                <w:bottom w:val="none" w:sz="0" w:space="0" w:color="auto"/>
                <w:right w:val="none" w:sz="0" w:space="0" w:color="auto"/>
              </w:divBdr>
            </w:div>
          </w:divsChild>
        </w:div>
        <w:div w:id="1560089207">
          <w:marLeft w:val="0"/>
          <w:marRight w:val="0"/>
          <w:marTop w:val="0"/>
          <w:marBottom w:val="0"/>
          <w:divBdr>
            <w:top w:val="none" w:sz="0" w:space="0" w:color="auto"/>
            <w:left w:val="none" w:sz="0" w:space="0" w:color="auto"/>
            <w:bottom w:val="none" w:sz="0" w:space="0" w:color="auto"/>
            <w:right w:val="none" w:sz="0" w:space="0" w:color="auto"/>
          </w:divBdr>
          <w:divsChild>
            <w:div w:id="167906614">
              <w:marLeft w:val="0"/>
              <w:marRight w:val="0"/>
              <w:marTop w:val="0"/>
              <w:marBottom w:val="0"/>
              <w:divBdr>
                <w:top w:val="none" w:sz="0" w:space="0" w:color="auto"/>
                <w:left w:val="none" w:sz="0" w:space="0" w:color="auto"/>
                <w:bottom w:val="none" w:sz="0" w:space="0" w:color="auto"/>
                <w:right w:val="none" w:sz="0" w:space="0" w:color="auto"/>
              </w:divBdr>
            </w:div>
          </w:divsChild>
        </w:div>
        <w:div w:id="249658622">
          <w:marLeft w:val="0"/>
          <w:marRight w:val="0"/>
          <w:marTop w:val="0"/>
          <w:marBottom w:val="0"/>
          <w:divBdr>
            <w:top w:val="none" w:sz="0" w:space="0" w:color="auto"/>
            <w:left w:val="none" w:sz="0" w:space="0" w:color="auto"/>
            <w:bottom w:val="none" w:sz="0" w:space="0" w:color="auto"/>
            <w:right w:val="none" w:sz="0" w:space="0" w:color="auto"/>
          </w:divBdr>
          <w:divsChild>
            <w:div w:id="1904026271">
              <w:marLeft w:val="0"/>
              <w:marRight w:val="0"/>
              <w:marTop w:val="0"/>
              <w:marBottom w:val="0"/>
              <w:divBdr>
                <w:top w:val="none" w:sz="0" w:space="0" w:color="auto"/>
                <w:left w:val="none" w:sz="0" w:space="0" w:color="auto"/>
                <w:bottom w:val="none" w:sz="0" w:space="0" w:color="auto"/>
                <w:right w:val="none" w:sz="0" w:space="0" w:color="auto"/>
              </w:divBdr>
            </w:div>
            <w:div w:id="1293440290">
              <w:marLeft w:val="0"/>
              <w:marRight w:val="0"/>
              <w:marTop w:val="0"/>
              <w:marBottom w:val="0"/>
              <w:divBdr>
                <w:top w:val="none" w:sz="0" w:space="0" w:color="auto"/>
                <w:left w:val="none" w:sz="0" w:space="0" w:color="auto"/>
                <w:bottom w:val="none" w:sz="0" w:space="0" w:color="auto"/>
                <w:right w:val="none" w:sz="0" w:space="0" w:color="auto"/>
              </w:divBdr>
            </w:div>
          </w:divsChild>
        </w:div>
        <w:div w:id="495268909">
          <w:marLeft w:val="0"/>
          <w:marRight w:val="0"/>
          <w:marTop w:val="0"/>
          <w:marBottom w:val="0"/>
          <w:divBdr>
            <w:top w:val="none" w:sz="0" w:space="0" w:color="auto"/>
            <w:left w:val="none" w:sz="0" w:space="0" w:color="auto"/>
            <w:bottom w:val="none" w:sz="0" w:space="0" w:color="auto"/>
            <w:right w:val="none" w:sz="0" w:space="0" w:color="auto"/>
          </w:divBdr>
          <w:divsChild>
            <w:div w:id="1418021335">
              <w:marLeft w:val="0"/>
              <w:marRight w:val="0"/>
              <w:marTop w:val="0"/>
              <w:marBottom w:val="0"/>
              <w:divBdr>
                <w:top w:val="none" w:sz="0" w:space="0" w:color="auto"/>
                <w:left w:val="none" w:sz="0" w:space="0" w:color="auto"/>
                <w:bottom w:val="none" w:sz="0" w:space="0" w:color="auto"/>
                <w:right w:val="none" w:sz="0" w:space="0" w:color="auto"/>
              </w:divBdr>
            </w:div>
            <w:div w:id="1513374609">
              <w:marLeft w:val="0"/>
              <w:marRight w:val="0"/>
              <w:marTop w:val="0"/>
              <w:marBottom w:val="0"/>
              <w:divBdr>
                <w:top w:val="none" w:sz="0" w:space="0" w:color="auto"/>
                <w:left w:val="none" w:sz="0" w:space="0" w:color="auto"/>
                <w:bottom w:val="none" w:sz="0" w:space="0" w:color="auto"/>
                <w:right w:val="none" w:sz="0" w:space="0" w:color="auto"/>
              </w:divBdr>
            </w:div>
          </w:divsChild>
        </w:div>
        <w:div w:id="946623926">
          <w:marLeft w:val="0"/>
          <w:marRight w:val="0"/>
          <w:marTop w:val="0"/>
          <w:marBottom w:val="0"/>
          <w:divBdr>
            <w:top w:val="none" w:sz="0" w:space="0" w:color="auto"/>
            <w:left w:val="none" w:sz="0" w:space="0" w:color="auto"/>
            <w:bottom w:val="none" w:sz="0" w:space="0" w:color="auto"/>
            <w:right w:val="none" w:sz="0" w:space="0" w:color="auto"/>
          </w:divBdr>
          <w:divsChild>
            <w:div w:id="718943892">
              <w:marLeft w:val="0"/>
              <w:marRight w:val="0"/>
              <w:marTop w:val="0"/>
              <w:marBottom w:val="0"/>
              <w:divBdr>
                <w:top w:val="none" w:sz="0" w:space="0" w:color="auto"/>
                <w:left w:val="none" w:sz="0" w:space="0" w:color="auto"/>
                <w:bottom w:val="none" w:sz="0" w:space="0" w:color="auto"/>
                <w:right w:val="none" w:sz="0" w:space="0" w:color="auto"/>
              </w:divBdr>
            </w:div>
            <w:div w:id="1357543474">
              <w:marLeft w:val="0"/>
              <w:marRight w:val="0"/>
              <w:marTop w:val="0"/>
              <w:marBottom w:val="0"/>
              <w:divBdr>
                <w:top w:val="none" w:sz="0" w:space="0" w:color="auto"/>
                <w:left w:val="none" w:sz="0" w:space="0" w:color="auto"/>
                <w:bottom w:val="none" w:sz="0" w:space="0" w:color="auto"/>
                <w:right w:val="none" w:sz="0" w:space="0" w:color="auto"/>
              </w:divBdr>
            </w:div>
          </w:divsChild>
        </w:div>
        <w:div w:id="1892881334">
          <w:marLeft w:val="0"/>
          <w:marRight w:val="0"/>
          <w:marTop w:val="0"/>
          <w:marBottom w:val="0"/>
          <w:divBdr>
            <w:top w:val="none" w:sz="0" w:space="0" w:color="auto"/>
            <w:left w:val="none" w:sz="0" w:space="0" w:color="auto"/>
            <w:bottom w:val="none" w:sz="0" w:space="0" w:color="auto"/>
            <w:right w:val="none" w:sz="0" w:space="0" w:color="auto"/>
          </w:divBdr>
          <w:divsChild>
            <w:div w:id="1247034007">
              <w:marLeft w:val="0"/>
              <w:marRight w:val="0"/>
              <w:marTop w:val="0"/>
              <w:marBottom w:val="0"/>
              <w:divBdr>
                <w:top w:val="none" w:sz="0" w:space="0" w:color="auto"/>
                <w:left w:val="none" w:sz="0" w:space="0" w:color="auto"/>
                <w:bottom w:val="none" w:sz="0" w:space="0" w:color="auto"/>
                <w:right w:val="none" w:sz="0" w:space="0" w:color="auto"/>
              </w:divBdr>
            </w:div>
            <w:div w:id="1550191186">
              <w:marLeft w:val="0"/>
              <w:marRight w:val="0"/>
              <w:marTop w:val="0"/>
              <w:marBottom w:val="0"/>
              <w:divBdr>
                <w:top w:val="none" w:sz="0" w:space="0" w:color="auto"/>
                <w:left w:val="none" w:sz="0" w:space="0" w:color="auto"/>
                <w:bottom w:val="none" w:sz="0" w:space="0" w:color="auto"/>
                <w:right w:val="none" w:sz="0" w:space="0" w:color="auto"/>
              </w:divBdr>
            </w:div>
          </w:divsChild>
        </w:div>
        <w:div w:id="964652891">
          <w:marLeft w:val="0"/>
          <w:marRight w:val="0"/>
          <w:marTop w:val="0"/>
          <w:marBottom w:val="0"/>
          <w:divBdr>
            <w:top w:val="none" w:sz="0" w:space="0" w:color="auto"/>
            <w:left w:val="none" w:sz="0" w:space="0" w:color="auto"/>
            <w:bottom w:val="none" w:sz="0" w:space="0" w:color="auto"/>
            <w:right w:val="none" w:sz="0" w:space="0" w:color="auto"/>
          </w:divBdr>
          <w:divsChild>
            <w:div w:id="1247763580">
              <w:marLeft w:val="0"/>
              <w:marRight w:val="0"/>
              <w:marTop w:val="0"/>
              <w:marBottom w:val="0"/>
              <w:divBdr>
                <w:top w:val="none" w:sz="0" w:space="0" w:color="auto"/>
                <w:left w:val="none" w:sz="0" w:space="0" w:color="auto"/>
                <w:bottom w:val="none" w:sz="0" w:space="0" w:color="auto"/>
                <w:right w:val="none" w:sz="0" w:space="0" w:color="auto"/>
              </w:divBdr>
            </w:div>
            <w:div w:id="362245012">
              <w:marLeft w:val="0"/>
              <w:marRight w:val="0"/>
              <w:marTop w:val="0"/>
              <w:marBottom w:val="0"/>
              <w:divBdr>
                <w:top w:val="none" w:sz="0" w:space="0" w:color="auto"/>
                <w:left w:val="none" w:sz="0" w:space="0" w:color="auto"/>
                <w:bottom w:val="none" w:sz="0" w:space="0" w:color="auto"/>
                <w:right w:val="none" w:sz="0" w:space="0" w:color="auto"/>
              </w:divBdr>
            </w:div>
          </w:divsChild>
        </w:div>
        <w:div w:id="740718299">
          <w:marLeft w:val="0"/>
          <w:marRight w:val="0"/>
          <w:marTop w:val="0"/>
          <w:marBottom w:val="0"/>
          <w:divBdr>
            <w:top w:val="none" w:sz="0" w:space="0" w:color="auto"/>
            <w:left w:val="none" w:sz="0" w:space="0" w:color="auto"/>
            <w:bottom w:val="none" w:sz="0" w:space="0" w:color="auto"/>
            <w:right w:val="none" w:sz="0" w:space="0" w:color="auto"/>
          </w:divBdr>
          <w:divsChild>
            <w:div w:id="586891141">
              <w:marLeft w:val="0"/>
              <w:marRight w:val="0"/>
              <w:marTop w:val="0"/>
              <w:marBottom w:val="0"/>
              <w:divBdr>
                <w:top w:val="none" w:sz="0" w:space="0" w:color="auto"/>
                <w:left w:val="none" w:sz="0" w:space="0" w:color="auto"/>
                <w:bottom w:val="none" w:sz="0" w:space="0" w:color="auto"/>
                <w:right w:val="none" w:sz="0" w:space="0" w:color="auto"/>
              </w:divBdr>
            </w:div>
            <w:div w:id="18321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783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22.bin"/><Relationship Id="rId21" Type="http://schemas.openxmlformats.org/officeDocument/2006/relationships/oleObject" Target="embeddings/oleObject5.bin"/><Relationship Id="rId42" Type="http://schemas.openxmlformats.org/officeDocument/2006/relationships/image" Target="media/image20.png"/><Relationship Id="rId63" Type="http://schemas.openxmlformats.org/officeDocument/2006/relationships/oleObject" Target="embeddings/oleObject15.bin"/><Relationship Id="rId84" Type="http://schemas.openxmlformats.org/officeDocument/2006/relationships/image" Target="media/image41.png"/><Relationship Id="rId138" Type="http://schemas.openxmlformats.org/officeDocument/2006/relationships/image" Target="media/image71.png"/><Relationship Id="rId159" Type="http://schemas.openxmlformats.org/officeDocument/2006/relationships/hyperlink" Target="http://www.cbr.ru/" TargetMode="External"/><Relationship Id="rId107" Type="http://schemas.openxmlformats.org/officeDocument/2006/relationships/oleObject" Target="embeddings/oleObject21.bin"/><Relationship Id="rId11" Type="http://schemas.openxmlformats.org/officeDocument/2006/relationships/image" Target="media/image4.png"/><Relationship Id="rId32" Type="http://schemas.openxmlformats.org/officeDocument/2006/relationships/image" Target="media/image15.png"/><Relationship Id="rId53" Type="http://schemas.openxmlformats.org/officeDocument/2006/relationships/image" Target="http://fen.distant.ru/test/math/1/1.01/040.gif" TargetMode="External"/><Relationship Id="rId74" Type="http://schemas.openxmlformats.org/officeDocument/2006/relationships/image" Target="media/image36.png"/><Relationship Id="rId128" Type="http://schemas.openxmlformats.org/officeDocument/2006/relationships/image" Target="media/image63.wmf"/><Relationship Id="rId149" Type="http://schemas.openxmlformats.org/officeDocument/2006/relationships/image" Target="media/image79.wmf"/><Relationship Id="rId5" Type="http://schemas.openxmlformats.org/officeDocument/2006/relationships/webSettings" Target="webSettings.xml"/><Relationship Id="rId95" Type="http://schemas.openxmlformats.org/officeDocument/2006/relationships/image" Target="http://fen.distant.ru/test/math/3/3.10/03-10-03-1.gif" TargetMode="External"/><Relationship Id="rId160" Type="http://schemas.openxmlformats.org/officeDocument/2006/relationships/hyperlink" Target="http://org.fa.ru" TargetMode="External"/><Relationship Id="rId22" Type="http://schemas.openxmlformats.org/officeDocument/2006/relationships/image" Target="media/image10.wmf"/><Relationship Id="rId43" Type="http://schemas.openxmlformats.org/officeDocument/2006/relationships/image" Target="http://fen.distant.ru/test/math/2/2.06/2-06-01-4.gif" TargetMode="External"/><Relationship Id="rId64" Type="http://schemas.openxmlformats.org/officeDocument/2006/relationships/image" Target="media/image31.wmf"/><Relationship Id="rId118" Type="http://schemas.openxmlformats.org/officeDocument/2006/relationships/image" Target="media/image58.wmf"/><Relationship Id="rId139" Type="http://schemas.openxmlformats.org/officeDocument/2006/relationships/image" Target="media/image72.png"/><Relationship Id="rId85" Type="http://schemas.openxmlformats.org/officeDocument/2006/relationships/image" Target="http://fen.distant.ru/test/math/3/3.5/03-3-01-9.gif" TargetMode="External"/><Relationship Id="rId150" Type="http://schemas.openxmlformats.org/officeDocument/2006/relationships/oleObject" Target="embeddings/oleObject33.bin"/><Relationship Id="rId12" Type="http://schemas.openxmlformats.org/officeDocument/2006/relationships/image" Target="media/image5.wmf"/><Relationship Id="rId17" Type="http://schemas.openxmlformats.org/officeDocument/2006/relationships/oleObject" Target="embeddings/oleObject3.bin"/><Relationship Id="rId33" Type="http://schemas.openxmlformats.org/officeDocument/2006/relationships/image" Target="http://fen.distant.ru/test/math/1/1.06/06-01-4.gif" TargetMode="External"/><Relationship Id="rId38" Type="http://schemas.openxmlformats.org/officeDocument/2006/relationships/image" Target="media/image18.png"/><Relationship Id="rId59" Type="http://schemas.openxmlformats.org/officeDocument/2006/relationships/oleObject" Target="embeddings/oleObject13.bin"/><Relationship Id="rId103" Type="http://schemas.openxmlformats.org/officeDocument/2006/relationships/oleObject" Target="embeddings/oleObject19.bin"/><Relationship Id="rId108" Type="http://schemas.openxmlformats.org/officeDocument/2006/relationships/image" Target="media/image53.png"/><Relationship Id="rId124" Type="http://schemas.openxmlformats.org/officeDocument/2006/relationships/image" Target="media/image61.wmf"/><Relationship Id="rId129" Type="http://schemas.openxmlformats.org/officeDocument/2006/relationships/image" Target="media/image64.wmf"/><Relationship Id="rId54" Type="http://schemas.openxmlformats.org/officeDocument/2006/relationships/image" Target="media/image26.wmf"/><Relationship Id="rId70" Type="http://schemas.openxmlformats.org/officeDocument/2006/relationships/image" Target="media/image34.png"/><Relationship Id="rId75" Type="http://schemas.openxmlformats.org/officeDocument/2006/relationships/image" Target="http://fen.distant.ru/test/math/3/3.5/03-3-01-4.gif" TargetMode="External"/><Relationship Id="rId91" Type="http://schemas.openxmlformats.org/officeDocument/2006/relationships/image" Target="http://fen.distant.ru/test/math/3/3.5/03-3-02-3.gif" TargetMode="External"/><Relationship Id="rId96" Type="http://schemas.openxmlformats.org/officeDocument/2006/relationships/image" Target="media/image47.png"/><Relationship Id="rId140" Type="http://schemas.openxmlformats.org/officeDocument/2006/relationships/image" Target="media/image73.png"/><Relationship Id="rId145" Type="http://schemas.openxmlformats.org/officeDocument/2006/relationships/image" Target="media/image77.wmf"/><Relationship Id="rId161" Type="http://schemas.openxmlformats.org/officeDocument/2006/relationships/hyperlink" Target="http://www.consultant.ru/" TargetMode="External"/><Relationship Id="rId16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oleObject6.bin"/><Relationship Id="rId28" Type="http://schemas.openxmlformats.org/officeDocument/2006/relationships/image" Target="media/image13.png"/><Relationship Id="rId49" Type="http://schemas.openxmlformats.org/officeDocument/2006/relationships/oleObject" Target="embeddings/oleObject9.bin"/><Relationship Id="rId114" Type="http://schemas.openxmlformats.org/officeDocument/2006/relationships/image" Target="media/image56.png"/><Relationship Id="rId119" Type="http://schemas.openxmlformats.org/officeDocument/2006/relationships/oleObject" Target="embeddings/oleObject23.bin"/><Relationship Id="rId44" Type="http://schemas.openxmlformats.org/officeDocument/2006/relationships/image" Target="media/image21.png"/><Relationship Id="rId60" Type="http://schemas.openxmlformats.org/officeDocument/2006/relationships/image" Target="media/image29.wmf"/><Relationship Id="rId65" Type="http://schemas.openxmlformats.org/officeDocument/2006/relationships/oleObject" Target="embeddings/oleObject16.bin"/><Relationship Id="rId81" Type="http://schemas.openxmlformats.org/officeDocument/2006/relationships/image" Target="http://fen.distant.ru/test/math/3/3.5/03-3-01-7.gif" TargetMode="External"/><Relationship Id="rId86" Type="http://schemas.openxmlformats.org/officeDocument/2006/relationships/image" Target="media/image42.png"/><Relationship Id="rId130" Type="http://schemas.openxmlformats.org/officeDocument/2006/relationships/oleObject" Target="embeddings/oleObject28.bin"/><Relationship Id="rId135" Type="http://schemas.openxmlformats.org/officeDocument/2006/relationships/image" Target="media/image68.png"/><Relationship Id="rId151" Type="http://schemas.openxmlformats.org/officeDocument/2006/relationships/image" Target="media/image80.wmf"/><Relationship Id="rId156" Type="http://schemas.openxmlformats.org/officeDocument/2006/relationships/hyperlink" Target="http://org.fa.ru" TargetMode="External"/><Relationship Id="rId13" Type="http://schemas.openxmlformats.org/officeDocument/2006/relationships/oleObject" Target="embeddings/oleObject1.bin"/><Relationship Id="rId18" Type="http://schemas.openxmlformats.org/officeDocument/2006/relationships/image" Target="media/image8.wmf"/><Relationship Id="rId39" Type="http://schemas.openxmlformats.org/officeDocument/2006/relationships/image" Target="http://fen.distant.ru/test/math/2/2.06/2-06-01-2.gif" TargetMode="External"/><Relationship Id="rId109" Type="http://schemas.openxmlformats.org/officeDocument/2006/relationships/image" Target="http://fen.distant.ru/test/math/3/3.5/03-3-03-1.gif" TargetMode="External"/><Relationship Id="rId34" Type="http://schemas.openxmlformats.org/officeDocument/2006/relationships/image" Target="media/image16.png"/><Relationship Id="rId50" Type="http://schemas.openxmlformats.org/officeDocument/2006/relationships/image" Target="media/image24.wmf"/><Relationship Id="rId55" Type="http://schemas.openxmlformats.org/officeDocument/2006/relationships/oleObject" Target="embeddings/oleObject11.bin"/><Relationship Id="rId76" Type="http://schemas.openxmlformats.org/officeDocument/2006/relationships/image" Target="media/image37.png"/><Relationship Id="rId97" Type="http://schemas.openxmlformats.org/officeDocument/2006/relationships/image" Target="http://fen.distant.ru/test/math/3/3.10/03-10-00-1.gif" TargetMode="External"/><Relationship Id="rId104" Type="http://schemas.openxmlformats.org/officeDocument/2006/relationships/image" Target="media/image51.wmf"/><Relationship Id="rId120" Type="http://schemas.openxmlformats.org/officeDocument/2006/relationships/image" Target="media/image59.wmf"/><Relationship Id="rId125" Type="http://schemas.openxmlformats.org/officeDocument/2006/relationships/oleObject" Target="embeddings/oleObject26.bin"/><Relationship Id="rId141" Type="http://schemas.openxmlformats.org/officeDocument/2006/relationships/image" Target="media/image74.png"/><Relationship Id="rId146" Type="http://schemas.openxmlformats.org/officeDocument/2006/relationships/oleObject" Target="embeddings/oleObject31.bin"/><Relationship Id="rId167"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image" Target="http://fen.distant.ru/test/math/3/3.5/03-3-01-2.gif" TargetMode="External"/><Relationship Id="rId92" Type="http://schemas.openxmlformats.org/officeDocument/2006/relationships/image" Target="media/image45.png"/><Relationship Id="rId162" Type="http://schemas.openxmlformats.org/officeDocument/2006/relationships/hyperlink" Target="http://www.gks.ru/" TargetMode="External"/><Relationship Id="rId2" Type="http://schemas.openxmlformats.org/officeDocument/2006/relationships/numbering" Target="numbering.xml"/><Relationship Id="rId29" Type="http://schemas.openxmlformats.org/officeDocument/2006/relationships/image" Target="http://fen.distant.ru/test/math/1/1.06/06-01-2.gif" TargetMode="External"/><Relationship Id="rId24" Type="http://schemas.openxmlformats.org/officeDocument/2006/relationships/image" Target="media/image11.wmf"/><Relationship Id="rId40" Type="http://schemas.openxmlformats.org/officeDocument/2006/relationships/image" Target="media/image19.png"/><Relationship Id="rId45" Type="http://schemas.openxmlformats.org/officeDocument/2006/relationships/image" Target="http://fen.distant.ru/test/math/2/2.06/2-06-01-5.gif" TargetMode="External"/><Relationship Id="rId66" Type="http://schemas.openxmlformats.org/officeDocument/2006/relationships/image" Target="media/image32.png"/><Relationship Id="rId87" Type="http://schemas.openxmlformats.org/officeDocument/2006/relationships/image" Target="http://fen.distant.ru/test/math/3/3.5/03-3-02-1.gif" TargetMode="External"/><Relationship Id="rId110" Type="http://schemas.openxmlformats.org/officeDocument/2006/relationships/image" Target="media/image54.png"/><Relationship Id="rId115" Type="http://schemas.openxmlformats.org/officeDocument/2006/relationships/image" Target="http://fen.distant.ru/test/math/3/3.5/03-3-03-4.gif" TargetMode="External"/><Relationship Id="rId131" Type="http://schemas.openxmlformats.org/officeDocument/2006/relationships/image" Target="media/image65.wmf"/><Relationship Id="rId136" Type="http://schemas.openxmlformats.org/officeDocument/2006/relationships/image" Target="media/image69.png"/><Relationship Id="rId157" Type="http://schemas.openxmlformats.org/officeDocument/2006/relationships/hyperlink" Target="http://org.fa.ru" TargetMode="External"/><Relationship Id="rId61" Type="http://schemas.openxmlformats.org/officeDocument/2006/relationships/oleObject" Target="embeddings/oleObject14.bin"/><Relationship Id="rId82" Type="http://schemas.openxmlformats.org/officeDocument/2006/relationships/image" Target="media/image40.png"/><Relationship Id="rId152" Type="http://schemas.openxmlformats.org/officeDocument/2006/relationships/oleObject" Target="embeddings/oleObject34.bin"/><Relationship Id="rId19" Type="http://schemas.openxmlformats.org/officeDocument/2006/relationships/oleObject" Target="embeddings/oleObject4.bin"/><Relationship Id="rId14" Type="http://schemas.openxmlformats.org/officeDocument/2006/relationships/image" Target="media/image6.wmf"/><Relationship Id="rId30" Type="http://schemas.openxmlformats.org/officeDocument/2006/relationships/image" Target="media/image14.png"/><Relationship Id="rId35" Type="http://schemas.openxmlformats.org/officeDocument/2006/relationships/image" Target="http://fen.distant.ru/test/math/2/2.01/2-01-01-00.gif" TargetMode="External"/><Relationship Id="rId56" Type="http://schemas.openxmlformats.org/officeDocument/2006/relationships/image" Target="media/image27.wmf"/><Relationship Id="rId77" Type="http://schemas.openxmlformats.org/officeDocument/2006/relationships/image" Target="http://fen.distant.ru/test/math/3/3.5/03-3-01-5.gif" TargetMode="External"/><Relationship Id="rId100" Type="http://schemas.openxmlformats.org/officeDocument/2006/relationships/image" Target="media/image49.wmf"/><Relationship Id="rId105" Type="http://schemas.openxmlformats.org/officeDocument/2006/relationships/oleObject" Target="embeddings/oleObject20.bin"/><Relationship Id="rId126" Type="http://schemas.openxmlformats.org/officeDocument/2006/relationships/image" Target="media/image62.wmf"/><Relationship Id="rId147" Type="http://schemas.openxmlformats.org/officeDocument/2006/relationships/image" Target="media/image78.wmf"/><Relationship Id="rId168"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oleObject" Target="embeddings/oleObject10.bin"/><Relationship Id="rId72" Type="http://schemas.openxmlformats.org/officeDocument/2006/relationships/image" Target="media/image35.png"/><Relationship Id="rId93" Type="http://schemas.openxmlformats.org/officeDocument/2006/relationships/image" Target="http://fen.distant.ru/test/math/3/3.5/03-3-02-4.gif" TargetMode="External"/><Relationship Id="rId98" Type="http://schemas.openxmlformats.org/officeDocument/2006/relationships/image" Target="media/image48.wmf"/><Relationship Id="rId121" Type="http://schemas.openxmlformats.org/officeDocument/2006/relationships/oleObject" Target="embeddings/oleObject24.bin"/><Relationship Id="rId142" Type="http://schemas.openxmlformats.org/officeDocument/2006/relationships/image" Target="media/image75.png"/><Relationship Id="rId163" Type="http://schemas.openxmlformats.org/officeDocument/2006/relationships/hyperlink" Target="http://www.cbr.ru/" TargetMode="External"/><Relationship Id="rId3" Type="http://schemas.openxmlformats.org/officeDocument/2006/relationships/styles" Target="styles.xml"/><Relationship Id="rId25" Type="http://schemas.openxmlformats.org/officeDocument/2006/relationships/oleObject" Target="embeddings/oleObject7.bin"/><Relationship Id="rId46" Type="http://schemas.openxmlformats.org/officeDocument/2006/relationships/image" Target="media/image22.wmf"/><Relationship Id="rId67" Type="http://schemas.openxmlformats.org/officeDocument/2006/relationships/image" Target="http://fen.distant.ru/test/math/3/3.5/03-3-01-0.gif" TargetMode="External"/><Relationship Id="rId116" Type="http://schemas.openxmlformats.org/officeDocument/2006/relationships/image" Target="media/image57.wmf"/><Relationship Id="rId137" Type="http://schemas.openxmlformats.org/officeDocument/2006/relationships/image" Target="media/image70.png"/><Relationship Id="rId158" Type="http://schemas.openxmlformats.org/officeDocument/2006/relationships/hyperlink" Target="http://window.edu.ru" TargetMode="External"/><Relationship Id="rId20" Type="http://schemas.openxmlformats.org/officeDocument/2006/relationships/image" Target="media/image9.wmf"/><Relationship Id="rId41" Type="http://schemas.openxmlformats.org/officeDocument/2006/relationships/image" Target="http://fen.distant.ru/test/math/2/2.06/2-06-01-3.gif" TargetMode="External"/><Relationship Id="rId62" Type="http://schemas.openxmlformats.org/officeDocument/2006/relationships/image" Target="media/image30.wmf"/><Relationship Id="rId83" Type="http://schemas.openxmlformats.org/officeDocument/2006/relationships/image" Target="http://fen.distant.ru/test/math/3/3.5/03-3-01-8.gif" TargetMode="External"/><Relationship Id="rId88" Type="http://schemas.openxmlformats.org/officeDocument/2006/relationships/image" Target="media/image43.png"/><Relationship Id="rId111" Type="http://schemas.openxmlformats.org/officeDocument/2006/relationships/image" Target="http://fen.distant.ru/test/math/3/3.5/03-3-03-2.gif" TargetMode="External"/><Relationship Id="rId132" Type="http://schemas.openxmlformats.org/officeDocument/2006/relationships/oleObject" Target="embeddings/oleObject29.bin"/><Relationship Id="rId153" Type="http://schemas.openxmlformats.org/officeDocument/2006/relationships/image" Target="media/image81.wmf"/><Relationship Id="rId15" Type="http://schemas.openxmlformats.org/officeDocument/2006/relationships/oleObject" Target="embeddings/oleObject2.bin"/><Relationship Id="rId36" Type="http://schemas.openxmlformats.org/officeDocument/2006/relationships/image" Target="media/image17.png"/><Relationship Id="rId57" Type="http://schemas.openxmlformats.org/officeDocument/2006/relationships/oleObject" Target="embeddings/oleObject12.bin"/><Relationship Id="rId106" Type="http://schemas.openxmlformats.org/officeDocument/2006/relationships/image" Target="media/image52.wmf"/><Relationship Id="rId127" Type="http://schemas.openxmlformats.org/officeDocument/2006/relationships/oleObject" Target="embeddings/oleObject27.bin"/><Relationship Id="rId10" Type="http://schemas.openxmlformats.org/officeDocument/2006/relationships/image" Target="media/image3.png"/><Relationship Id="rId31" Type="http://schemas.openxmlformats.org/officeDocument/2006/relationships/image" Target="http://fen.distant.ru/test/math/1/1.06/06-01-3.gif" TargetMode="External"/><Relationship Id="rId52" Type="http://schemas.openxmlformats.org/officeDocument/2006/relationships/image" Target="media/image25.png"/><Relationship Id="rId73" Type="http://schemas.openxmlformats.org/officeDocument/2006/relationships/image" Target="http://fen.distant.ru/test/math/3/3.5/03-3-01-3.gif" TargetMode="External"/><Relationship Id="rId78" Type="http://schemas.openxmlformats.org/officeDocument/2006/relationships/image" Target="media/image38.png"/><Relationship Id="rId94" Type="http://schemas.openxmlformats.org/officeDocument/2006/relationships/image" Target="media/image46.png"/><Relationship Id="rId99" Type="http://schemas.openxmlformats.org/officeDocument/2006/relationships/oleObject" Target="embeddings/oleObject17.bin"/><Relationship Id="rId101" Type="http://schemas.openxmlformats.org/officeDocument/2006/relationships/oleObject" Target="embeddings/oleObject18.bin"/><Relationship Id="rId122" Type="http://schemas.openxmlformats.org/officeDocument/2006/relationships/image" Target="media/image60.wmf"/><Relationship Id="rId143" Type="http://schemas.openxmlformats.org/officeDocument/2006/relationships/image" Target="media/image76.wmf"/><Relationship Id="rId148" Type="http://schemas.openxmlformats.org/officeDocument/2006/relationships/oleObject" Target="embeddings/oleObject32.bin"/><Relationship Id="rId164" Type="http://schemas.openxmlformats.org/officeDocument/2006/relationships/hyperlink" Target="http://www.garant.ru" TargetMode="External"/><Relationship Id="rId4" Type="http://schemas.openxmlformats.org/officeDocument/2006/relationships/settings" Target="settings.xml"/><Relationship Id="rId9" Type="http://schemas.openxmlformats.org/officeDocument/2006/relationships/image" Target="media/image2.png"/><Relationship Id="rId26" Type="http://schemas.openxmlformats.org/officeDocument/2006/relationships/image" Target="media/image12.png"/><Relationship Id="rId47" Type="http://schemas.openxmlformats.org/officeDocument/2006/relationships/oleObject" Target="embeddings/oleObject8.bin"/><Relationship Id="rId68" Type="http://schemas.openxmlformats.org/officeDocument/2006/relationships/image" Target="media/image33.png"/><Relationship Id="rId89" Type="http://schemas.openxmlformats.org/officeDocument/2006/relationships/image" Target="http://fen.distant.ru/test/math/3/3.5/03-3-02-2.gif" TargetMode="External"/><Relationship Id="rId112" Type="http://schemas.openxmlformats.org/officeDocument/2006/relationships/image" Target="media/image55.png"/><Relationship Id="rId133" Type="http://schemas.openxmlformats.org/officeDocument/2006/relationships/image" Target="media/image66.png"/><Relationship Id="rId154" Type="http://schemas.openxmlformats.org/officeDocument/2006/relationships/oleObject" Target="embeddings/oleObject35.bin"/><Relationship Id="rId16" Type="http://schemas.openxmlformats.org/officeDocument/2006/relationships/image" Target="media/image7.wmf"/><Relationship Id="rId37" Type="http://schemas.openxmlformats.org/officeDocument/2006/relationships/image" Target="http://fen.distant.ru/test/math/2/2.06/2-06-01-1.gif" TargetMode="External"/><Relationship Id="rId58" Type="http://schemas.openxmlformats.org/officeDocument/2006/relationships/image" Target="media/image28.wmf"/><Relationship Id="rId79" Type="http://schemas.openxmlformats.org/officeDocument/2006/relationships/image" Target="http://fen.distant.ru/test/math/3/3.5/03-3-01-6.gif" TargetMode="External"/><Relationship Id="rId102" Type="http://schemas.openxmlformats.org/officeDocument/2006/relationships/image" Target="media/image50.wmf"/><Relationship Id="rId123" Type="http://schemas.openxmlformats.org/officeDocument/2006/relationships/oleObject" Target="embeddings/oleObject25.bin"/><Relationship Id="rId144" Type="http://schemas.openxmlformats.org/officeDocument/2006/relationships/oleObject" Target="embeddings/oleObject30.bin"/><Relationship Id="rId90" Type="http://schemas.openxmlformats.org/officeDocument/2006/relationships/image" Target="media/image44.png"/><Relationship Id="rId165" Type="http://schemas.openxmlformats.org/officeDocument/2006/relationships/footer" Target="footer1.xml"/><Relationship Id="rId27" Type="http://schemas.openxmlformats.org/officeDocument/2006/relationships/image" Target="http://fen.distant.ru/test/math/1/1.06/06-01-1.gif" TargetMode="External"/><Relationship Id="rId48" Type="http://schemas.openxmlformats.org/officeDocument/2006/relationships/image" Target="media/image23.wmf"/><Relationship Id="rId69" Type="http://schemas.openxmlformats.org/officeDocument/2006/relationships/image" Target="http://fen.distant.ru/test/math/3/3.5/03-3-01-1.gif" TargetMode="External"/><Relationship Id="rId113" Type="http://schemas.openxmlformats.org/officeDocument/2006/relationships/image" Target="http://fen.distant.ru/test/math/3/3.5/03-3-03-3.gif" TargetMode="External"/><Relationship Id="rId134" Type="http://schemas.openxmlformats.org/officeDocument/2006/relationships/image" Target="media/image67.wmf"/><Relationship Id="rId80" Type="http://schemas.openxmlformats.org/officeDocument/2006/relationships/image" Target="media/image39.png"/><Relationship Id="rId155" Type="http://schemas.openxmlformats.org/officeDocument/2006/relationships/image" Target="media/image8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Общие"/>
          <w:gallery w:val="placeholder"/>
        </w:category>
        <w:types>
          <w:type w:val="bbPlcHdr"/>
        </w:types>
        <w:behaviors>
          <w:behavior w:val="content"/>
        </w:behaviors>
        <w:guid w:val="{26212F43-1EC1-4ACE-AC09-51ACE6F7DA0F}"/>
      </w:docPartPr>
      <w:docPartBody>
        <w:p w:rsidR="004734E0" w:rsidRDefault="0096610E">
          <w:r w:rsidRPr="005B3E57">
            <w:rPr>
              <w:rStyle w:val="a3"/>
            </w:rPr>
            <w:t>Место для ввода текста.</w:t>
          </w:r>
        </w:p>
      </w:docPartBody>
    </w:docPart>
    <w:docPart>
      <w:docPartPr>
        <w:name w:val="D699E8DD4D7340598A95D0C1A2D56690"/>
        <w:category>
          <w:name w:val="Общие"/>
          <w:gallery w:val="placeholder"/>
        </w:category>
        <w:types>
          <w:type w:val="bbPlcHdr"/>
        </w:types>
        <w:behaviors>
          <w:behavior w:val="content"/>
        </w:behaviors>
        <w:guid w:val="{803B2F1F-6355-4F46-A7A8-63E97AF60F86}"/>
      </w:docPartPr>
      <w:docPartBody>
        <w:p w:rsidR="005C69BD" w:rsidRDefault="005C69BD" w:rsidP="005C69BD">
          <w:pPr>
            <w:pStyle w:val="D699E8DD4D7340598A95D0C1A2D56690"/>
          </w:pPr>
          <w:r w:rsidRPr="0088645F">
            <w:rPr>
              <w:rStyle w:val="a3"/>
            </w:rPr>
            <w:t>Место для ввода текста.</w:t>
          </w:r>
        </w:p>
      </w:docPartBody>
    </w:docPart>
    <w:docPart>
      <w:docPartPr>
        <w:name w:val="ACF8F07C32C8460592FE3DE539335653"/>
        <w:category>
          <w:name w:val="Общие"/>
          <w:gallery w:val="placeholder"/>
        </w:category>
        <w:types>
          <w:type w:val="bbPlcHdr"/>
        </w:types>
        <w:behaviors>
          <w:behavior w:val="content"/>
        </w:behaviors>
        <w:guid w:val="{FA089B4D-BFFC-492D-8529-A4C464E1CD2B}"/>
      </w:docPartPr>
      <w:docPartBody>
        <w:p w:rsidR="005C69BD" w:rsidRDefault="005C69BD" w:rsidP="005C69BD">
          <w:pPr>
            <w:pStyle w:val="ACF8F07C32C8460592FE3DE539335653"/>
          </w:pPr>
          <w:r w:rsidRPr="0088645F">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etersburgC">
    <w:altName w:val="Times New Roman"/>
    <w:panose1 w:val="00000000000000000000"/>
    <w:charset w:val="CC"/>
    <w:family w:val="roman"/>
    <w:notTrueType/>
    <w:pitch w:val="default"/>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BatangChe">
    <w:charset w:val="81"/>
    <w:family w:val="modern"/>
    <w:pitch w:val="fixed"/>
    <w:sig w:usb0="B00002AF" w:usb1="69D77CFB" w:usb2="00000030" w:usb3="00000000" w:csb0="0008009F" w:csb1="00000000"/>
  </w:font>
  <w:font w:name="Cambria Math">
    <w:panose1 w:val="02040503050406030204"/>
    <w:charset w:val="CC"/>
    <w:family w:val="roman"/>
    <w:pitch w:val="variable"/>
    <w:sig w:usb0="E00006FF" w:usb1="420024FF" w:usb2="02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NewRomanPS-BoldMT">
    <w:altName w:val="Yu Gothic UI"/>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610E"/>
    <w:rsid w:val="00123B39"/>
    <w:rsid w:val="00174BCE"/>
    <w:rsid w:val="0018349E"/>
    <w:rsid w:val="001F2F1F"/>
    <w:rsid w:val="002B5518"/>
    <w:rsid w:val="002E3778"/>
    <w:rsid w:val="002F108A"/>
    <w:rsid w:val="003C4A8E"/>
    <w:rsid w:val="004734E0"/>
    <w:rsid w:val="00530D72"/>
    <w:rsid w:val="00534765"/>
    <w:rsid w:val="005C69BD"/>
    <w:rsid w:val="005E6DD5"/>
    <w:rsid w:val="00655624"/>
    <w:rsid w:val="007C6A2C"/>
    <w:rsid w:val="008668E6"/>
    <w:rsid w:val="008A5E9F"/>
    <w:rsid w:val="009023F7"/>
    <w:rsid w:val="0096610E"/>
    <w:rsid w:val="009F4290"/>
    <w:rsid w:val="00B57E96"/>
    <w:rsid w:val="00BA5A0C"/>
    <w:rsid w:val="00BA7376"/>
    <w:rsid w:val="00C150B4"/>
    <w:rsid w:val="00C9460B"/>
    <w:rsid w:val="00CA3243"/>
    <w:rsid w:val="00CF4A4A"/>
    <w:rsid w:val="00D22046"/>
    <w:rsid w:val="00F1226D"/>
    <w:rsid w:val="00F4389B"/>
    <w:rsid w:val="00F628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69BD"/>
    <w:rPr>
      <w:color w:val="808080"/>
    </w:rPr>
  </w:style>
  <w:style w:type="paragraph" w:customStyle="1" w:styleId="D699E8DD4D7340598A95D0C1A2D56690">
    <w:name w:val="D699E8DD4D7340598A95D0C1A2D56690"/>
    <w:rsid w:val="005C69BD"/>
    <w:pPr>
      <w:spacing w:after="160" w:line="259" w:lineRule="auto"/>
    </w:pPr>
  </w:style>
  <w:style w:type="paragraph" w:customStyle="1" w:styleId="ACF8F07C32C8460592FE3DE539335653">
    <w:name w:val="ACF8F07C32C8460592FE3DE539335653"/>
    <w:rsid w:val="005C69B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30BD7-68D2-4E5C-BC19-24AA89513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337</TotalTime>
  <Pages>38</Pages>
  <Words>16583</Words>
  <Characters>94527</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Кафедра</dc:creator>
  <cp:lastModifiedBy>kodium.orel@yandex.ru</cp:lastModifiedBy>
  <cp:revision>86</cp:revision>
  <cp:lastPrinted>2022-09-19T12:10:00Z</cp:lastPrinted>
  <dcterms:created xsi:type="dcterms:W3CDTF">2018-09-07T11:54:00Z</dcterms:created>
  <dcterms:modified xsi:type="dcterms:W3CDTF">2023-07-20T17:47:00Z</dcterms:modified>
</cp:coreProperties>
</file>